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3C978" w14:textId="77777777" w:rsidR="00E74D60" w:rsidRDefault="007C0E40" w:rsidP="00E132C3">
      <w:pPr>
        <w:spacing w:line="276" w:lineRule="auto"/>
        <w:jc w:val="center"/>
        <w:rPr>
          <w:spacing w:val="-68"/>
          <w:sz w:val="28"/>
          <w:szCs w:val="28"/>
        </w:rPr>
      </w:pPr>
      <w:r>
        <w:rPr>
          <w:sz w:val="28"/>
          <w:szCs w:val="28"/>
        </w:rPr>
        <w:t xml:space="preserve">Федеральное государственное образовательное бюджетное учреждение </w:t>
      </w:r>
    </w:p>
    <w:p w14:paraId="165503CC" w14:textId="77777777" w:rsidR="00E74D60" w:rsidRDefault="007C0E40" w:rsidP="00E132C3">
      <w:pPr>
        <w:spacing w:line="276" w:lineRule="auto"/>
        <w:jc w:val="center"/>
        <w:rPr>
          <w:sz w:val="28"/>
          <w:szCs w:val="28"/>
        </w:rPr>
      </w:pPr>
      <w:r>
        <w:rPr>
          <w:sz w:val="28"/>
          <w:szCs w:val="28"/>
        </w:rPr>
        <w:t>высшего образования</w:t>
      </w:r>
    </w:p>
    <w:p w14:paraId="567F759C" w14:textId="77777777" w:rsidR="00E74D60" w:rsidRDefault="007C0E40" w:rsidP="00E132C3">
      <w:pPr>
        <w:pStyle w:val="1"/>
        <w:spacing w:line="276" w:lineRule="auto"/>
        <w:ind w:left="0"/>
        <w:jc w:val="center"/>
      </w:pPr>
      <w:r>
        <w:t xml:space="preserve">«ФИНАНСОВЫЙ УНИВЕРСИТЕТ ПРИ ПРАВИТЕЛЬСТВЕ </w:t>
      </w:r>
    </w:p>
    <w:p w14:paraId="72CFCCF7" w14:textId="77777777" w:rsidR="00E74D60" w:rsidRDefault="007C0E40" w:rsidP="00E132C3">
      <w:pPr>
        <w:pStyle w:val="1"/>
        <w:spacing w:line="276" w:lineRule="auto"/>
        <w:ind w:left="0"/>
        <w:jc w:val="center"/>
      </w:pPr>
      <w:r>
        <w:t>РОССИЙСКОЙ ФЕДЕРАЦИИ»</w:t>
      </w:r>
    </w:p>
    <w:p w14:paraId="28F72421" w14:textId="3D933454" w:rsidR="00E74D60" w:rsidRDefault="007C0E40" w:rsidP="00E132C3">
      <w:pPr>
        <w:spacing w:line="276" w:lineRule="auto"/>
        <w:jc w:val="center"/>
        <w:rPr>
          <w:b/>
          <w:bCs/>
          <w:sz w:val="28"/>
          <w:szCs w:val="28"/>
        </w:rPr>
      </w:pPr>
      <w:r>
        <w:rPr>
          <w:b/>
          <w:bCs/>
          <w:sz w:val="28"/>
          <w:szCs w:val="28"/>
        </w:rPr>
        <w:t>(Финансовый университет)</w:t>
      </w:r>
    </w:p>
    <w:p w14:paraId="2DB55F80" w14:textId="221D850C" w:rsidR="00E132C3" w:rsidRDefault="00E132C3" w:rsidP="00E132C3">
      <w:pPr>
        <w:spacing w:line="276" w:lineRule="auto"/>
        <w:jc w:val="center"/>
        <w:rPr>
          <w:b/>
          <w:bCs/>
          <w:sz w:val="28"/>
          <w:szCs w:val="28"/>
        </w:rPr>
      </w:pPr>
    </w:p>
    <w:p w14:paraId="2C31DE55" w14:textId="28F7317B" w:rsidR="00E74D60" w:rsidRDefault="00E132C3" w:rsidP="00E132C3">
      <w:pPr>
        <w:pStyle w:val="1"/>
        <w:spacing w:line="276" w:lineRule="auto"/>
        <w:ind w:left="0"/>
        <w:jc w:val="center"/>
        <w:rPr>
          <w:b w:val="0"/>
        </w:rPr>
      </w:pPr>
      <w:r w:rsidRPr="00AD787F">
        <w:rPr>
          <w:b w:val="0"/>
        </w:rPr>
        <w:t>Кафедра</w:t>
      </w:r>
      <w:r w:rsidRPr="00E132C3">
        <w:rPr>
          <w:b w:val="0"/>
        </w:rPr>
        <w:t xml:space="preserve"> </w:t>
      </w:r>
      <w:r w:rsidR="007C0E40">
        <w:rPr>
          <w:b w:val="0"/>
        </w:rPr>
        <w:t>иностранных языков и межкультурной коммуникации</w:t>
      </w:r>
    </w:p>
    <w:p w14:paraId="102B1C47" w14:textId="77777777" w:rsidR="00E74D60" w:rsidRDefault="007C0E40" w:rsidP="00E132C3">
      <w:pPr>
        <w:spacing w:line="276" w:lineRule="auto"/>
        <w:jc w:val="center"/>
        <w:rPr>
          <w:bCs/>
          <w:sz w:val="28"/>
          <w:szCs w:val="28"/>
        </w:rPr>
      </w:pPr>
      <w:r>
        <w:rPr>
          <w:bCs/>
          <w:sz w:val="28"/>
          <w:szCs w:val="28"/>
        </w:rPr>
        <w:t>Факультета Международных экономических отношений</w:t>
      </w:r>
    </w:p>
    <w:p w14:paraId="60E88883" w14:textId="77777777" w:rsidR="00E74D60" w:rsidRDefault="00E74D60">
      <w:pPr>
        <w:jc w:val="right"/>
        <w:rPr>
          <w:sz w:val="28"/>
          <w:szCs w:val="28"/>
        </w:rPr>
      </w:pPr>
    </w:p>
    <w:p w14:paraId="53C9F6AF" w14:textId="77777777" w:rsidR="00E74D60" w:rsidRDefault="007C0E40">
      <w:pPr>
        <w:jc w:val="center"/>
        <w:rPr>
          <w:rFonts w:eastAsia="Calibri"/>
          <w:bCs/>
          <w:sz w:val="28"/>
          <w:szCs w:val="28"/>
        </w:rPr>
      </w:pPr>
      <w:r>
        <w:rPr>
          <w:rFonts w:eastAsia="Calibri"/>
          <w:bCs/>
          <w:sz w:val="28"/>
          <w:szCs w:val="28"/>
        </w:rPr>
        <w:t xml:space="preserve">                                                              УТВЕРЖДАЮ</w:t>
      </w:r>
    </w:p>
    <w:p w14:paraId="06098366" w14:textId="77777777" w:rsidR="00E74D60" w:rsidRDefault="007C0E40">
      <w:pPr>
        <w:widowControl/>
        <w:jc w:val="center"/>
        <w:rPr>
          <w:rFonts w:eastAsia="Calibri"/>
          <w:bCs/>
          <w:sz w:val="28"/>
          <w:szCs w:val="28"/>
        </w:rPr>
      </w:pPr>
      <w:r>
        <w:rPr>
          <w:rFonts w:eastAsia="Calibri"/>
          <w:bCs/>
          <w:sz w:val="28"/>
          <w:szCs w:val="28"/>
        </w:rPr>
        <w:t xml:space="preserve">                                                                            Проректор по учебной </w:t>
      </w:r>
    </w:p>
    <w:p w14:paraId="3602A224" w14:textId="77777777" w:rsidR="00E74D60" w:rsidRDefault="007C0E40">
      <w:pPr>
        <w:widowControl/>
        <w:jc w:val="center"/>
        <w:rPr>
          <w:rFonts w:eastAsia="Calibri"/>
          <w:bCs/>
          <w:sz w:val="28"/>
          <w:szCs w:val="28"/>
        </w:rPr>
      </w:pPr>
      <w:r>
        <w:rPr>
          <w:rFonts w:eastAsia="Calibri"/>
          <w:bCs/>
          <w:sz w:val="28"/>
          <w:szCs w:val="28"/>
        </w:rPr>
        <w:t xml:space="preserve">                                                                             и методической работе </w:t>
      </w:r>
    </w:p>
    <w:p w14:paraId="1E1320DD" w14:textId="77777777" w:rsidR="00E74D60" w:rsidRDefault="00E74D60">
      <w:pPr>
        <w:widowControl/>
        <w:jc w:val="center"/>
        <w:rPr>
          <w:rFonts w:eastAsia="Calibri"/>
          <w:bCs/>
          <w:sz w:val="28"/>
          <w:szCs w:val="28"/>
        </w:rPr>
      </w:pPr>
    </w:p>
    <w:p w14:paraId="5EE07355" w14:textId="77777777" w:rsidR="00E74D60" w:rsidRDefault="00E74D60">
      <w:pPr>
        <w:widowControl/>
        <w:jc w:val="center"/>
        <w:rPr>
          <w:rFonts w:eastAsia="Calibri"/>
          <w:bCs/>
          <w:sz w:val="28"/>
          <w:szCs w:val="28"/>
        </w:rPr>
      </w:pPr>
    </w:p>
    <w:p w14:paraId="63B574CB" w14:textId="77777777" w:rsidR="00E74D60" w:rsidRDefault="007C0E40">
      <w:pPr>
        <w:widowControl/>
        <w:jc w:val="center"/>
        <w:rPr>
          <w:rFonts w:eastAsia="Calibri"/>
          <w:bCs/>
          <w:sz w:val="28"/>
          <w:szCs w:val="28"/>
          <w:highlight w:val="yellow"/>
        </w:rPr>
      </w:pPr>
      <w:r>
        <w:rPr>
          <w:rFonts w:eastAsia="Calibri"/>
          <w:bCs/>
          <w:sz w:val="28"/>
          <w:szCs w:val="28"/>
        </w:rPr>
        <w:t xml:space="preserve">                                                                                    ___________Е.А. Каменева</w:t>
      </w:r>
    </w:p>
    <w:p w14:paraId="434E85AF" w14:textId="67380B4B" w:rsidR="00E5775F" w:rsidRPr="008D6983" w:rsidRDefault="007C0E40" w:rsidP="00E5775F">
      <w:pPr>
        <w:widowControl/>
        <w:jc w:val="right"/>
      </w:pPr>
      <w:r>
        <w:rPr>
          <w:rFonts w:eastAsia="Calibri"/>
          <w:bCs/>
          <w:sz w:val="28"/>
          <w:szCs w:val="28"/>
        </w:rPr>
        <w:t xml:space="preserve">                                                                               </w:t>
      </w:r>
      <w:r w:rsidR="00E5775F" w:rsidRPr="008D6983">
        <w:rPr>
          <w:rFonts w:eastAsia="Calibri"/>
          <w:bCs/>
          <w:sz w:val="28"/>
          <w:szCs w:val="28"/>
        </w:rPr>
        <w:t xml:space="preserve">                                                                               «</w:t>
      </w:r>
      <w:r w:rsidR="00515AF2">
        <w:rPr>
          <w:rFonts w:eastAsia="Calibri"/>
          <w:bCs/>
          <w:sz w:val="28"/>
          <w:szCs w:val="28"/>
        </w:rPr>
        <w:t>27</w:t>
      </w:r>
      <w:r w:rsidR="00E5775F" w:rsidRPr="008D6983">
        <w:rPr>
          <w:rFonts w:eastAsia="Calibri"/>
          <w:bCs/>
          <w:sz w:val="28"/>
          <w:szCs w:val="28"/>
        </w:rPr>
        <w:t>»</w:t>
      </w:r>
      <w:r w:rsidR="00515AF2">
        <w:rPr>
          <w:rFonts w:eastAsia="Calibri"/>
          <w:bCs/>
          <w:sz w:val="28"/>
          <w:szCs w:val="28"/>
        </w:rPr>
        <w:t xml:space="preserve"> ноября</w:t>
      </w:r>
      <w:bookmarkStart w:id="0" w:name="_GoBack"/>
      <w:bookmarkEnd w:id="0"/>
      <w:r w:rsidR="00515AF2" w:rsidRPr="008D6983">
        <w:rPr>
          <w:rFonts w:eastAsia="Calibri"/>
          <w:bCs/>
          <w:sz w:val="28"/>
          <w:szCs w:val="28"/>
        </w:rPr>
        <w:t xml:space="preserve"> </w:t>
      </w:r>
      <w:r w:rsidR="00E5775F" w:rsidRPr="008D6983">
        <w:rPr>
          <w:rFonts w:eastAsia="Calibri"/>
          <w:bCs/>
          <w:sz w:val="28"/>
          <w:szCs w:val="28"/>
        </w:rPr>
        <w:t>202</w:t>
      </w:r>
      <w:r w:rsidR="00DE02F6">
        <w:rPr>
          <w:rFonts w:eastAsia="Calibri"/>
          <w:bCs/>
          <w:sz w:val="28"/>
          <w:szCs w:val="28"/>
        </w:rPr>
        <w:t>4</w:t>
      </w:r>
      <w:r w:rsidR="00E5775F" w:rsidRPr="008D6983">
        <w:rPr>
          <w:rFonts w:eastAsia="Calibri"/>
          <w:bCs/>
          <w:sz w:val="28"/>
          <w:szCs w:val="28"/>
        </w:rPr>
        <w:t xml:space="preserve"> г.</w:t>
      </w:r>
    </w:p>
    <w:p w14:paraId="366B60AB" w14:textId="77777777" w:rsidR="00E74D60" w:rsidRDefault="00E74D60" w:rsidP="00E5775F">
      <w:pPr>
        <w:widowControl/>
        <w:jc w:val="right"/>
      </w:pPr>
    </w:p>
    <w:p w14:paraId="50684EA5" w14:textId="77777777" w:rsidR="00E74D60" w:rsidRDefault="00E74D60">
      <w:pPr>
        <w:pStyle w:val="1"/>
        <w:ind w:left="0"/>
        <w:jc w:val="center"/>
      </w:pPr>
    </w:p>
    <w:p w14:paraId="4C9DF791" w14:textId="603F5329" w:rsidR="00E74D60" w:rsidRPr="00E132C3" w:rsidRDefault="001906EF" w:rsidP="00DE02F6">
      <w:pPr>
        <w:spacing w:line="240" w:lineRule="auto"/>
        <w:jc w:val="center"/>
        <w:rPr>
          <w:sz w:val="28"/>
          <w:szCs w:val="28"/>
          <w:lang w:eastAsia="ru-RU"/>
        </w:rPr>
      </w:pPr>
      <w:r w:rsidRPr="00E132C3">
        <w:rPr>
          <w:sz w:val="28"/>
          <w:szCs w:val="28"/>
          <w:lang w:eastAsia="ru-RU"/>
        </w:rPr>
        <w:t>Л.О. Микаллеф</w:t>
      </w:r>
      <w:r w:rsidR="00DE02F6" w:rsidRPr="00E132C3">
        <w:rPr>
          <w:sz w:val="28"/>
          <w:szCs w:val="28"/>
          <w:lang w:eastAsia="ru-RU"/>
        </w:rPr>
        <w:t xml:space="preserve">, </w:t>
      </w:r>
      <w:r w:rsidRPr="00E132C3">
        <w:rPr>
          <w:sz w:val="28"/>
          <w:szCs w:val="28"/>
          <w:lang w:eastAsia="ru-RU"/>
        </w:rPr>
        <w:t>О.М. Кайяр</w:t>
      </w:r>
      <w:r w:rsidR="00DE02F6" w:rsidRPr="00E132C3">
        <w:rPr>
          <w:sz w:val="28"/>
          <w:szCs w:val="28"/>
          <w:lang w:eastAsia="ru-RU"/>
        </w:rPr>
        <w:t xml:space="preserve">, </w:t>
      </w:r>
      <w:r w:rsidR="00EA1871" w:rsidRPr="00E132C3">
        <w:rPr>
          <w:sz w:val="28"/>
          <w:szCs w:val="28"/>
          <w:lang w:eastAsia="ru-RU"/>
        </w:rPr>
        <w:t>Э.</w:t>
      </w:r>
      <w:r w:rsidR="0033004C" w:rsidRPr="00E132C3">
        <w:rPr>
          <w:sz w:val="28"/>
          <w:szCs w:val="28"/>
          <w:lang w:eastAsia="ru-RU"/>
        </w:rPr>
        <w:t>В.</w:t>
      </w:r>
      <w:r w:rsidR="00EA1871" w:rsidRPr="00E132C3">
        <w:rPr>
          <w:sz w:val="28"/>
          <w:szCs w:val="28"/>
          <w:lang w:eastAsia="ru-RU"/>
        </w:rPr>
        <w:t xml:space="preserve"> Кононок</w:t>
      </w:r>
    </w:p>
    <w:p w14:paraId="632F5788" w14:textId="77777777" w:rsidR="00E74D60" w:rsidRDefault="00E74D60"/>
    <w:p w14:paraId="2A3DDECA" w14:textId="6185E524" w:rsidR="00E74D60" w:rsidRDefault="0019649B">
      <w:pPr>
        <w:spacing w:line="360" w:lineRule="auto"/>
        <w:jc w:val="center"/>
        <w:rPr>
          <w:b/>
          <w:bCs/>
          <w:sz w:val="28"/>
          <w:szCs w:val="28"/>
        </w:rPr>
      </w:pPr>
      <w:r>
        <w:rPr>
          <w:b/>
          <w:bCs/>
          <w:sz w:val="28"/>
          <w:szCs w:val="28"/>
        </w:rPr>
        <w:t>П</w:t>
      </w:r>
      <w:r w:rsidR="00E132C3">
        <w:rPr>
          <w:b/>
          <w:bCs/>
          <w:sz w:val="28"/>
          <w:szCs w:val="28"/>
        </w:rPr>
        <w:t>рактика устной и письменной речи основного иностранного языка</w:t>
      </w:r>
    </w:p>
    <w:p w14:paraId="68B4705D" w14:textId="77777777" w:rsidR="00E132C3" w:rsidRDefault="00E132C3">
      <w:pPr>
        <w:spacing w:line="360" w:lineRule="auto"/>
        <w:jc w:val="center"/>
        <w:rPr>
          <w:b/>
          <w:bCs/>
          <w:sz w:val="28"/>
          <w:szCs w:val="28"/>
        </w:rPr>
      </w:pPr>
    </w:p>
    <w:p w14:paraId="2298B1D1" w14:textId="77777777" w:rsidR="00E74D60" w:rsidRDefault="007C0E40" w:rsidP="00E132C3">
      <w:pPr>
        <w:spacing w:line="276" w:lineRule="auto"/>
        <w:jc w:val="center"/>
        <w:rPr>
          <w:b/>
          <w:bCs/>
          <w:sz w:val="28"/>
          <w:szCs w:val="28"/>
        </w:rPr>
      </w:pPr>
      <w:r>
        <w:rPr>
          <w:b/>
          <w:bCs/>
          <w:sz w:val="28"/>
          <w:szCs w:val="28"/>
        </w:rPr>
        <w:t>Рабочая программа дисциплины</w:t>
      </w:r>
    </w:p>
    <w:p w14:paraId="56EA6EE0" w14:textId="77777777" w:rsidR="00E74D60" w:rsidRDefault="007C0E40" w:rsidP="00E132C3">
      <w:pPr>
        <w:spacing w:line="276" w:lineRule="auto"/>
        <w:jc w:val="center"/>
        <w:rPr>
          <w:sz w:val="28"/>
          <w:szCs w:val="28"/>
        </w:rPr>
      </w:pPr>
      <w:r>
        <w:rPr>
          <w:sz w:val="28"/>
          <w:szCs w:val="28"/>
        </w:rPr>
        <w:t xml:space="preserve">для студентов, обучающихся по направлению подготовки </w:t>
      </w:r>
    </w:p>
    <w:p w14:paraId="7D18709D" w14:textId="77777777" w:rsidR="00DE02F6" w:rsidRPr="00DE02F6" w:rsidRDefault="00DE02F6" w:rsidP="00E132C3">
      <w:pPr>
        <w:spacing w:line="276" w:lineRule="auto"/>
        <w:jc w:val="center"/>
        <w:rPr>
          <w:sz w:val="28"/>
          <w:szCs w:val="28"/>
        </w:rPr>
      </w:pPr>
      <w:r w:rsidRPr="00DE02F6">
        <w:rPr>
          <w:sz w:val="28"/>
          <w:szCs w:val="28"/>
        </w:rPr>
        <w:t xml:space="preserve">38.03.01 «Экономика», </w:t>
      </w:r>
    </w:p>
    <w:p w14:paraId="2DA53E6F" w14:textId="4D0A026C" w:rsidR="00DE02F6" w:rsidRPr="00DE02F6" w:rsidRDefault="00DE02F6" w:rsidP="00E132C3">
      <w:pPr>
        <w:spacing w:line="276" w:lineRule="auto"/>
        <w:jc w:val="center"/>
        <w:rPr>
          <w:color w:val="000000"/>
          <w:sz w:val="28"/>
          <w:szCs w:val="28"/>
        </w:rPr>
      </w:pPr>
      <w:r w:rsidRPr="00DE02F6">
        <w:rPr>
          <w:color w:val="000000"/>
          <w:sz w:val="28"/>
          <w:szCs w:val="28"/>
        </w:rPr>
        <w:t>ОП «Экономика и бизнес стран Востока»</w:t>
      </w:r>
    </w:p>
    <w:p w14:paraId="3758E47E" w14:textId="140BB9A3" w:rsidR="00DE02F6" w:rsidRDefault="00DE02F6" w:rsidP="00E132C3">
      <w:pPr>
        <w:spacing w:line="276" w:lineRule="auto"/>
        <w:jc w:val="center"/>
        <w:rPr>
          <w:color w:val="000000"/>
          <w:sz w:val="28"/>
          <w:szCs w:val="28"/>
        </w:rPr>
      </w:pPr>
      <w:r w:rsidRPr="00DE02F6">
        <w:rPr>
          <w:color w:val="000000"/>
          <w:sz w:val="28"/>
          <w:szCs w:val="28"/>
        </w:rPr>
        <w:t>профиль: «Экономика и бизнес стран Востока»</w:t>
      </w:r>
    </w:p>
    <w:p w14:paraId="3D872137" w14:textId="77777777" w:rsidR="00E132C3" w:rsidRPr="00DE02F6" w:rsidRDefault="00E132C3" w:rsidP="00E132C3">
      <w:pPr>
        <w:spacing w:line="276" w:lineRule="auto"/>
        <w:jc w:val="center"/>
        <w:rPr>
          <w:sz w:val="28"/>
          <w:szCs w:val="28"/>
        </w:rPr>
      </w:pPr>
    </w:p>
    <w:p w14:paraId="37058205" w14:textId="77777777" w:rsidR="009D4DC9" w:rsidRPr="00416E22" w:rsidRDefault="009D4DC9" w:rsidP="009D4DC9">
      <w:pPr>
        <w:spacing w:line="240" w:lineRule="auto"/>
        <w:jc w:val="center"/>
        <w:rPr>
          <w:i/>
          <w:sz w:val="28"/>
          <w:szCs w:val="28"/>
        </w:rPr>
      </w:pPr>
      <w:r w:rsidRPr="00416E22">
        <w:rPr>
          <w:i/>
          <w:sz w:val="28"/>
          <w:szCs w:val="28"/>
        </w:rPr>
        <w:t>Рекомендовано Ученым советом факультета Международных экономических отношений</w:t>
      </w:r>
    </w:p>
    <w:p w14:paraId="6959B934" w14:textId="77777777" w:rsidR="009D4DC9" w:rsidRPr="00416E22" w:rsidRDefault="009D4DC9" w:rsidP="009D4DC9">
      <w:pPr>
        <w:spacing w:line="240" w:lineRule="auto"/>
        <w:jc w:val="center"/>
        <w:rPr>
          <w:i/>
          <w:sz w:val="28"/>
          <w:szCs w:val="28"/>
        </w:rPr>
      </w:pPr>
      <w:r w:rsidRPr="00416E22">
        <w:rPr>
          <w:i/>
          <w:sz w:val="28"/>
          <w:szCs w:val="28"/>
        </w:rPr>
        <w:t xml:space="preserve">(протокол от «19» ноября 2024 г. </w:t>
      </w:r>
      <w:r w:rsidRPr="00416E22">
        <w:rPr>
          <w:rFonts w:eastAsia="Segoe UI Symbol"/>
          <w:i/>
          <w:sz w:val="28"/>
          <w:szCs w:val="28"/>
        </w:rPr>
        <w:t>№</w:t>
      </w:r>
      <w:r w:rsidRPr="00416E22">
        <w:rPr>
          <w:i/>
          <w:sz w:val="28"/>
          <w:szCs w:val="28"/>
        </w:rPr>
        <w:t xml:space="preserve"> 51)</w:t>
      </w:r>
    </w:p>
    <w:p w14:paraId="3222F35B" w14:textId="77777777" w:rsidR="009D4DC9" w:rsidRPr="00416E22" w:rsidRDefault="009D4DC9" w:rsidP="009D4DC9">
      <w:pPr>
        <w:spacing w:line="240" w:lineRule="auto"/>
        <w:jc w:val="center"/>
        <w:rPr>
          <w:i/>
          <w:sz w:val="28"/>
          <w:szCs w:val="28"/>
        </w:rPr>
      </w:pPr>
    </w:p>
    <w:p w14:paraId="01DEC061" w14:textId="77777777" w:rsidR="009D4DC9" w:rsidRPr="00416E22" w:rsidRDefault="009D4DC9" w:rsidP="009D4DC9">
      <w:pPr>
        <w:spacing w:line="240" w:lineRule="auto"/>
        <w:jc w:val="center"/>
        <w:rPr>
          <w:sz w:val="28"/>
          <w:szCs w:val="28"/>
        </w:rPr>
      </w:pPr>
      <w:r w:rsidRPr="00416E22">
        <w:rPr>
          <w:i/>
          <w:sz w:val="28"/>
          <w:szCs w:val="28"/>
        </w:rPr>
        <w:t xml:space="preserve">Одобрено Советом кафедры иностранных языков и межкультурной коммуникации </w:t>
      </w:r>
    </w:p>
    <w:p w14:paraId="0CFE8437" w14:textId="33ABC02B" w:rsidR="00E132C3" w:rsidRPr="009D4DC9" w:rsidRDefault="009D4DC9" w:rsidP="009D4DC9">
      <w:pPr>
        <w:spacing w:after="160"/>
        <w:jc w:val="center"/>
        <w:rPr>
          <w:rFonts w:eastAsiaTheme="minorEastAsia" w:cstheme="minorBidi"/>
          <w:i/>
          <w:sz w:val="28"/>
          <w:szCs w:val="28"/>
        </w:rPr>
      </w:pPr>
      <w:r w:rsidRPr="00416E22">
        <w:rPr>
          <w:i/>
          <w:sz w:val="28"/>
          <w:szCs w:val="28"/>
        </w:rPr>
        <w:t xml:space="preserve">(протокол от «30» октября 2024 г. </w:t>
      </w:r>
      <w:r w:rsidRPr="00416E22">
        <w:rPr>
          <w:rFonts w:eastAsia="Segoe UI Symbol"/>
          <w:i/>
          <w:sz w:val="28"/>
          <w:szCs w:val="28"/>
        </w:rPr>
        <w:t>№</w:t>
      </w:r>
      <w:r w:rsidRPr="00416E22">
        <w:rPr>
          <w:i/>
          <w:sz w:val="28"/>
          <w:szCs w:val="28"/>
        </w:rPr>
        <w:t xml:space="preserve"> 8)</w:t>
      </w:r>
    </w:p>
    <w:p w14:paraId="72E93047" w14:textId="77777777" w:rsidR="000D7458" w:rsidRDefault="000D7458" w:rsidP="00E132C3">
      <w:pPr>
        <w:spacing w:line="240" w:lineRule="auto"/>
        <w:jc w:val="center"/>
        <w:rPr>
          <w:i/>
          <w:sz w:val="28"/>
          <w:szCs w:val="28"/>
        </w:rPr>
      </w:pPr>
    </w:p>
    <w:p w14:paraId="259F68D6" w14:textId="77777777" w:rsidR="000D7458" w:rsidRPr="00E132C3" w:rsidRDefault="000D7458" w:rsidP="00E132C3">
      <w:pPr>
        <w:spacing w:line="240" w:lineRule="auto"/>
        <w:jc w:val="center"/>
        <w:rPr>
          <w:i/>
          <w:sz w:val="28"/>
          <w:szCs w:val="28"/>
        </w:rPr>
      </w:pPr>
    </w:p>
    <w:p w14:paraId="7F05077C" w14:textId="7973A599" w:rsidR="00E74D60" w:rsidRPr="00DE02F6" w:rsidRDefault="00DE02F6" w:rsidP="00E132C3">
      <w:pPr>
        <w:spacing w:line="240" w:lineRule="auto"/>
        <w:jc w:val="center"/>
        <w:rPr>
          <w:b/>
          <w:sz w:val="28"/>
          <w:szCs w:val="28"/>
        </w:rPr>
      </w:pPr>
      <w:r w:rsidRPr="00DE02F6">
        <w:rPr>
          <w:b/>
          <w:sz w:val="28"/>
          <w:szCs w:val="28"/>
        </w:rPr>
        <w:t>Москва 2024</w:t>
      </w:r>
    </w:p>
    <w:p w14:paraId="7EFD0E1D" w14:textId="77777777" w:rsidR="00E74D60" w:rsidRDefault="007C0E40">
      <w:pPr>
        <w:pStyle w:val="1"/>
        <w:spacing w:before="70"/>
        <w:ind w:left="1123" w:right="541"/>
        <w:jc w:val="center"/>
      </w:pPr>
      <w:r>
        <w:lastRenderedPageBreak/>
        <w:t>Содержание</w:t>
      </w:r>
    </w:p>
    <w:tbl>
      <w:tblPr>
        <w:tblW w:w="9920" w:type="dxa"/>
        <w:tblInd w:w="-106" w:type="dxa"/>
        <w:tblLayout w:type="fixed"/>
        <w:tblLook w:val="04A0" w:firstRow="1" w:lastRow="0" w:firstColumn="1" w:lastColumn="0" w:noHBand="0" w:noVBand="1"/>
      </w:tblPr>
      <w:tblGrid>
        <w:gridCol w:w="9030"/>
        <w:gridCol w:w="890"/>
      </w:tblGrid>
      <w:tr w:rsidR="00E74D60" w14:paraId="7736558A" w14:textId="77777777">
        <w:tc>
          <w:tcPr>
            <w:tcW w:w="9030" w:type="dxa"/>
          </w:tcPr>
          <w:p w14:paraId="4D13684B" w14:textId="77777777" w:rsidR="00E74D60" w:rsidRDefault="007C0E40">
            <w:pPr>
              <w:pStyle w:val="aff5"/>
              <w:numPr>
                <w:ilvl w:val="0"/>
                <w:numId w:val="2"/>
              </w:numPr>
              <w:jc w:val="both"/>
              <w:rPr>
                <w:sz w:val="28"/>
                <w:szCs w:val="28"/>
              </w:rPr>
            </w:pPr>
            <w:r>
              <w:rPr>
                <w:sz w:val="28"/>
                <w:szCs w:val="28"/>
              </w:rPr>
              <w:t>Наименование дисциплины</w:t>
            </w:r>
            <w:r>
              <w:rPr>
                <w:sz w:val="28"/>
                <w:szCs w:val="28"/>
              </w:rPr>
              <w:tab/>
            </w:r>
          </w:p>
        </w:tc>
        <w:tc>
          <w:tcPr>
            <w:tcW w:w="890" w:type="dxa"/>
          </w:tcPr>
          <w:p w14:paraId="7C94E587" w14:textId="77777777" w:rsidR="00E74D60" w:rsidRDefault="007C0E40">
            <w:pPr>
              <w:rPr>
                <w:sz w:val="28"/>
                <w:szCs w:val="28"/>
              </w:rPr>
            </w:pPr>
            <w:r>
              <w:rPr>
                <w:sz w:val="28"/>
                <w:szCs w:val="28"/>
              </w:rPr>
              <w:t>3</w:t>
            </w:r>
          </w:p>
        </w:tc>
      </w:tr>
      <w:tr w:rsidR="00E74D60" w14:paraId="736B8356" w14:textId="77777777">
        <w:tc>
          <w:tcPr>
            <w:tcW w:w="9030" w:type="dxa"/>
          </w:tcPr>
          <w:p w14:paraId="7A7C85BE" w14:textId="77777777" w:rsidR="00E74D60" w:rsidRDefault="007C0E40">
            <w:pPr>
              <w:pStyle w:val="aff5"/>
              <w:numPr>
                <w:ilvl w:val="0"/>
                <w:numId w:val="2"/>
              </w:numPr>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Pr>
                <w:sz w:val="28"/>
                <w:szCs w:val="28"/>
              </w:rPr>
              <w:tab/>
            </w:r>
          </w:p>
        </w:tc>
        <w:tc>
          <w:tcPr>
            <w:tcW w:w="890" w:type="dxa"/>
          </w:tcPr>
          <w:p w14:paraId="1623B88C" w14:textId="77777777" w:rsidR="00E74D60" w:rsidRDefault="007C0E40">
            <w:pPr>
              <w:rPr>
                <w:sz w:val="28"/>
                <w:szCs w:val="28"/>
              </w:rPr>
            </w:pPr>
            <w:r>
              <w:rPr>
                <w:sz w:val="28"/>
                <w:szCs w:val="28"/>
              </w:rPr>
              <w:t>3</w:t>
            </w:r>
          </w:p>
        </w:tc>
      </w:tr>
      <w:tr w:rsidR="00E74D60" w14:paraId="553542FC" w14:textId="77777777">
        <w:tc>
          <w:tcPr>
            <w:tcW w:w="9030" w:type="dxa"/>
          </w:tcPr>
          <w:p w14:paraId="7E9A6815" w14:textId="77777777" w:rsidR="00E74D60" w:rsidRDefault="007C0E40">
            <w:pPr>
              <w:pStyle w:val="aff5"/>
              <w:numPr>
                <w:ilvl w:val="0"/>
                <w:numId w:val="2"/>
              </w:numPr>
              <w:jc w:val="both"/>
              <w:rPr>
                <w:sz w:val="28"/>
                <w:szCs w:val="28"/>
              </w:rPr>
            </w:pPr>
            <w:r>
              <w:rPr>
                <w:sz w:val="28"/>
                <w:szCs w:val="28"/>
              </w:rPr>
              <w:t>Место дисциплины в структуре образовательной программы</w:t>
            </w:r>
          </w:p>
        </w:tc>
        <w:tc>
          <w:tcPr>
            <w:tcW w:w="890" w:type="dxa"/>
          </w:tcPr>
          <w:p w14:paraId="0497F8ED" w14:textId="77777777" w:rsidR="00E74D60" w:rsidRDefault="007C0E40">
            <w:pPr>
              <w:rPr>
                <w:sz w:val="28"/>
                <w:szCs w:val="28"/>
              </w:rPr>
            </w:pPr>
            <w:r>
              <w:rPr>
                <w:sz w:val="28"/>
                <w:szCs w:val="28"/>
              </w:rPr>
              <w:t>7</w:t>
            </w:r>
          </w:p>
        </w:tc>
      </w:tr>
      <w:tr w:rsidR="00E74D60" w14:paraId="7676FF7A" w14:textId="77777777">
        <w:tc>
          <w:tcPr>
            <w:tcW w:w="9030" w:type="dxa"/>
          </w:tcPr>
          <w:p w14:paraId="7757A1CC" w14:textId="77777777" w:rsidR="00E74D60" w:rsidRDefault="007C0E40">
            <w:pPr>
              <w:pStyle w:val="aff5"/>
              <w:numPr>
                <w:ilvl w:val="0"/>
                <w:numId w:val="2"/>
              </w:numPr>
              <w:jc w:val="both"/>
              <w:rPr>
                <w:sz w:val="28"/>
                <w:szCs w:val="28"/>
              </w:rPr>
            </w:pPr>
            <w:r>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0" w:type="dxa"/>
          </w:tcPr>
          <w:p w14:paraId="77E710A8" w14:textId="77777777" w:rsidR="00E74D60" w:rsidRDefault="007C0E40">
            <w:pPr>
              <w:rPr>
                <w:sz w:val="28"/>
                <w:szCs w:val="28"/>
              </w:rPr>
            </w:pPr>
            <w:r>
              <w:rPr>
                <w:sz w:val="28"/>
                <w:szCs w:val="28"/>
              </w:rPr>
              <w:t>7</w:t>
            </w:r>
          </w:p>
        </w:tc>
      </w:tr>
      <w:tr w:rsidR="00E74D60" w14:paraId="7605BD9D" w14:textId="77777777">
        <w:tc>
          <w:tcPr>
            <w:tcW w:w="9030" w:type="dxa"/>
          </w:tcPr>
          <w:p w14:paraId="4E33F4AA" w14:textId="77777777" w:rsidR="00E74D60" w:rsidRDefault="007C0E40">
            <w:pPr>
              <w:pStyle w:val="aff5"/>
              <w:numPr>
                <w:ilvl w:val="0"/>
                <w:numId w:val="2"/>
              </w:numPr>
              <w:jc w:val="both"/>
              <w:rPr>
                <w:sz w:val="28"/>
                <w:szCs w:val="28"/>
              </w:rPr>
            </w:pPr>
            <w:r>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0" w:type="dxa"/>
          </w:tcPr>
          <w:p w14:paraId="3A3DF5A6" w14:textId="77777777" w:rsidR="00E74D60" w:rsidRDefault="007C0E40">
            <w:pPr>
              <w:rPr>
                <w:sz w:val="28"/>
                <w:szCs w:val="28"/>
                <w:highlight w:val="yellow"/>
              </w:rPr>
            </w:pPr>
            <w:r>
              <w:rPr>
                <w:sz w:val="28"/>
                <w:szCs w:val="28"/>
              </w:rPr>
              <w:t>8</w:t>
            </w:r>
          </w:p>
        </w:tc>
      </w:tr>
      <w:tr w:rsidR="00E74D60" w14:paraId="06D701E3" w14:textId="77777777">
        <w:tc>
          <w:tcPr>
            <w:tcW w:w="9030" w:type="dxa"/>
          </w:tcPr>
          <w:p w14:paraId="554827D8" w14:textId="77777777" w:rsidR="00E74D60" w:rsidRDefault="007C0E40">
            <w:pPr>
              <w:pStyle w:val="aff5"/>
              <w:numPr>
                <w:ilvl w:val="1"/>
                <w:numId w:val="3"/>
              </w:numPr>
              <w:jc w:val="both"/>
              <w:rPr>
                <w:sz w:val="28"/>
                <w:szCs w:val="28"/>
              </w:rPr>
            </w:pPr>
            <w:r>
              <w:rPr>
                <w:sz w:val="28"/>
                <w:szCs w:val="28"/>
              </w:rPr>
              <w:t>Содержание дисциплины</w:t>
            </w:r>
          </w:p>
        </w:tc>
        <w:tc>
          <w:tcPr>
            <w:tcW w:w="890" w:type="dxa"/>
          </w:tcPr>
          <w:p w14:paraId="4C2D7464" w14:textId="77777777" w:rsidR="00E74D60" w:rsidRDefault="007C0E40">
            <w:pPr>
              <w:rPr>
                <w:sz w:val="28"/>
                <w:szCs w:val="28"/>
              </w:rPr>
            </w:pPr>
            <w:r>
              <w:rPr>
                <w:sz w:val="28"/>
                <w:szCs w:val="28"/>
              </w:rPr>
              <w:t>8</w:t>
            </w:r>
          </w:p>
        </w:tc>
      </w:tr>
      <w:tr w:rsidR="00E74D60" w14:paraId="74F6FB53" w14:textId="77777777">
        <w:tc>
          <w:tcPr>
            <w:tcW w:w="9030" w:type="dxa"/>
          </w:tcPr>
          <w:p w14:paraId="017027FA" w14:textId="77777777" w:rsidR="00E74D60" w:rsidRDefault="007C0E40">
            <w:pPr>
              <w:pStyle w:val="aff5"/>
              <w:numPr>
                <w:ilvl w:val="1"/>
                <w:numId w:val="3"/>
              </w:numPr>
              <w:jc w:val="both"/>
              <w:rPr>
                <w:sz w:val="28"/>
                <w:szCs w:val="28"/>
              </w:rPr>
            </w:pPr>
            <w:r>
              <w:rPr>
                <w:sz w:val="28"/>
                <w:szCs w:val="28"/>
              </w:rPr>
              <w:t xml:space="preserve">Учебно-тематический план </w:t>
            </w:r>
          </w:p>
        </w:tc>
        <w:tc>
          <w:tcPr>
            <w:tcW w:w="890" w:type="dxa"/>
          </w:tcPr>
          <w:p w14:paraId="46BA5260" w14:textId="77777777" w:rsidR="00E74D60" w:rsidRDefault="007C0E40">
            <w:pPr>
              <w:rPr>
                <w:sz w:val="28"/>
                <w:szCs w:val="28"/>
              </w:rPr>
            </w:pPr>
            <w:r>
              <w:rPr>
                <w:sz w:val="28"/>
                <w:szCs w:val="28"/>
              </w:rPr>
              <w:t>8</w:t>
            </w:r>
          </w:p>
        </w:tc>
      </w:tr>
      <w:tr w:rsidR="00E74D60" w14:paraId="2BDCDF7F" w14:textId="77777777">
        <w:tc>
          <w:tcPr>
            <w:tcW w:w="9030" w:type="dxa"/>
          </w:tcPr>
          <w:p w14:paraId="42148B46" w14:textId="77777777" w:rsidR="00E74D60" w:rsidRDefault="007C0E40">
            <w:pPr>
              <w:pStyle w:val="aff5"/>
              <w:numPr>
                <w:ilvl w:val="1"/>
                <w:numId w:val="3"/>
              </w:numPr>
              <w:jc w:val="both"/>
              <w:rPr>
                <w:sz w:val="28"/>
                <w:szCs w:val="28"/>
              </w:rPr>
            </w:pPr>
            <w:r>
              <w:rPr>
                <w:sz w:val="28"/>
                <w:szCs w:val="28"/>
              </w:rPr>
              <w:t>Содержание семинаров, практических занятий</w:t>
            </w:r>
          </w:p>
        </w:tc>
        <w:tc>
          <w:tcPr>
            <w:tcW w:w="890" w:type="dxa"/>
          </w:tcPr>
          <w:p w14:paraId="292FDA77" w14:textId="77777777" w:rsidR="00E74D60" w:rsidRDefault="007C0E40">
            <w:pPr>
              <w:rPr>
                <w:sz w:val="28"/>
                <w:szCs w:val="28"/>
              </w:rPr>
            </w:pPr>
            <w:r>
              <w:rPr>
                <w:sz w:val="28"/>
                <w:szCs w:val="28"/>
              </w:rPr>
              <w:t>11</w:t>
            </w:r>
          </w:p>
        </w:tc>
      </w:tr>
      <w:tr w:rsidR="00E74D60" w14:paraId="55E71CB1" w14:textId="77777777">
        <w:tc>
          <w:tcPr>
            <w:tcW w:w="9030" w:type="dxa"/>
          </w:tcPr>
          <w:p w14:paraId="5376E3ED" w14:textId="77777777" w:rsidR="00E74D60" w:rsidRDefault="007C0E40">
            <w:pPr>
              <w:pStyle w:val="aff5"/>
              <w:numPr>
                <w:ilvl w:val="0"/>
                <w:numId w:val="2"/>
              </w:numPr>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890" w:type="dxa"/>
          </w:tcPr>
          <w:p w14:paraId="1312DE4E" w14:textId="77777777" w:rsidR="00E74D60" w:rsidRDefault="007C0E40">
            <w:pPr>
              <w:rPr>
                <w:sz w:val="28"/>
                <w:szCs w:val="28"/>
              </w:rPr>
            </w:pPr>
            <w:r>
              <w:rPr>
                <w:sz w:val="28"/>
                <w:szCs w:val="28"/>
              </w:rPr>
              <w:t>12</w:t>
            </w:r>
          </w:p>
        </w:tc>
      </w:tr>
      <w:tr w:rsidR="00E74D60" w14:paraId="7961A549" w14:textId="77777777">
        <w:trPr>
          <w:trHeight w:val="224"/>
        </w:trPr>
        <w:tc>
          <w:tcPr>
            <w:tcW w:w="9030" w:type="dxa"/>
          </w:tcPr>
          <w:p w14:paraId="1E44A1A6" w14:textId="77777777" w:rsidR="00E74D60" w:rsidRDefault="007C0E40">
            <w:pPr>
              <w:jc w:val="both"/>
              <w:rPr>
                <w:sz w:val="28"/>
                <w:szCs w:val="28"/>
              </w:rPr>
            </w:pPr>
            <w:r>
              <w:rPr>
                <w:sz w:val="28"/>
                <w:szCs w:val="28"/>
              </w:rPr>
              <w:t xml:space="preserve">         6.1 Перечень вопросов, отводимых на самостоятельное освоение</w:t>
            </w:r>
          </w:p>
          <w:p w14:paraId="49FA0DA2" w14:textId="77777777" w:rsidR="00E74D60" w:rsidRDefault="007C0E40">
            <w:pPr>
              <w:jc w:val="both"/>
              <w:rPr>
                <w:sz w:val="28"/>
                <w:szCs w:val="28"/>
              </w:rPr>
            </w:pPr>
            <w:r>
              <w:rPr>
                <w:sz w:val="28"/>
                <w:szCs w:val="28"/>
              </w:rPr>
              <w:t xml:space="preserve">         дисциплины, формы внеаудиторной самостоятельной работы</w:t>
            </w:r>
          </w:p>
          <w:p w14:paraId="18E9DFC3" w14:textId="77777777" w:rsidR="00E74D60" w:rsidRDefault="007C0E40">
            <w:pPr>
              <w:keepNext/>
              <w:ind w:firstLine="709"/>
              <w:jc w:val="both"/>
              <w:rPr>
                <w:sz w:val="28"/>
                <w:szCs w:val="28"/>
              </w:rPr>
            </w:pPr>
            <w:r>
              <w:rPr>
                <w:sz w:val="28"/>
                <w:szCs w:val="28"/>
              </w:rPr>
              <w:t>6.2. Перечень вопросов, заданий, тем для подготовки к текущему</w:t>
            </w:r>
          </w:p>
          <w:p w14:paraId="5F3A027F" w14:textId="77777777" w:rsidR="00E74D60" w:rsidRDefault="007C0E40">
            <w:pPr>
              <w:keepNext/>
              <w:jc w:val="both"/>
              <w:rPr>
                <w:sz w:val="28"/>
                <w:szCs w:val="28"/>
              </w:rPr>
            </w:pPr>
            <w:r>
              <w:rPr>
                <w:sz w:val="28"/>
                <w:szCs w:val="28"/>
              </w:rPr>
              <w:t xml:space="preserve">          контролю </w:t>
            </w:r>
          </w:p>
        </w:tc>
        <w:tc>
          <w:tcPr>
            <w:tcW w:w="890" w:type="dxa"/>
          </w:tcPr>
          <w:p w14:paraId="4F7EA6FD" w14:textId="77777777" w:rsidR="00E74D60" w:rsidRDefault="007C0E40">
            <w:pPr>
              <w:rPr>
                <w:sz w:val="28"/>
                <w:szCs w:val="28"/>
              </w:rPr>
            </w:pPr>
            <w:r>
              <w:rPr>
                <w:sz w:val="28"/>
                <w:szCs w:val="28"/>
              </w:rPr>
              <w:t>12</w:t>
            </w:r>
          </w:p>
          <w:p w14:paraId="48D9247B" w14:textId="77777777" w:rsidR="00E74D60" w:rsidRDefault="00E74D60">
            <w:pPr>
              <w:rPr>
                <w:sz w:val="28"/>
                <w:szCs w:val="28"/>
              </w:rPr>
            </w:pPr>
          </w:p>
          <w:p w14:paraId="4D596417" w14:textId="77777777" w:rsidR="00E74D60" w:rsidRDefault="007C0E40">
            <w:pPr>
              <w:rPr>
                <w:sz w:val="28"/>
                <w:szCs w:val="28"/>
              </w:rPr>
            </w:pPr>
            <w:r>
              <w:rPr>
                <w:sz w:val="28"/>
                <w:szCs w:val="28"/>
              </w:rPr>
              <w:t>13</w:t>
            </w:r>
          </w:p>
        </w:tc>
      </w:tr>
      <w:tr w:rsidR="00E74D60" w14:paraId="3BBD7A1B" w14:textId="77777777">
        <w:tc>
          <w:tcPr>
            <w:tcW w:w="9030" w:type="dxa"/>
          </w:tcPr>
          <w:p w14:paraId="320EE70B" w14:textId="77777777" w:rsidR="00E74D60" w:rsidRDefault="007C0E40">
            <w:pPr>
              <w:pStyle w:val="aff5"/>
              <w:numPr>
                <w:ilvl w:val="0"/>
                <w:numId w:val="2"/>
              </w:numPr>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890" w:type="dxa"/>
          </w:tcPr>
          <w:p w14:paraId="00C25EDA" w14:textId="77777777" w:rsidR="00E74D60" w:rsidRDefault="007C0E40">
            <w:pPr>
              <w:rPr>
                <w:sz w:val="28"/>
                <w:szCs w:val="28"/>
              </w:rPr>
            </w:pPr>
            <w:r>
              <w:rPr>
                <w:sz w:val="28"/>
                <w:szCs w:val="28"/>
              </w:rPr>
              <w:t>16</w:t>
            </w:r>
          </w:p>
        </w:tc>
      </w:tr>
      <w:tr w:rsidR="00E74D60" w14:paraId="2AFAD2A9" w14:textId="77777777">
        <w:tc>
          <w:tcPr>
            <w:tcW w:w="9030" w:type="dxa"/>
          </w:tcPr>
          <w:p w14:paraId="6F023E64" w14:textId="77777777" w:rsidR="00E74D60" w:rsidRDefault="007C0E40">
            <w:pPr>
              <w:pStyle w:val="aff5"/>
              <w:numPr>
                <w:ilvl w:val="0"/>
                <w:numId w:val="2"/>
              </w:numPr>
              <w:jc w:val="both"/>
              <w:rPr>
                <w:sz w:val="28"/>
                <w:szCs w:val="28"/>
              </w:rPr>
            </w:pPr>
            <w:r>
              <w:rPr>
                <w:sz w:val="28"/>
                <w:szCs w:val="28"/>
              </w:rPr>
              <w:t>Перечень основной и дополнительной учебной литературы, необходимой для освоения дисциплины</w:t>
            </w:r>
          </w:p>
        </w:tc>
        <w:tc>
          <w:tcPr>
            <w:tcW w:w="890" w:type="dxa"/>
          </w:tcPr>
          <w:p w14:paraId="44206CCD" w14:textId="77777777" w:rsidR="00E74D60" w:rsidRDefault="007C0E40">
            <w:pPr>
              <w:rPr>
                <w:sz w:val="28"/>
                <w:szCs w:val="28"/>
                <w:highlight w:val="yellow"/>
              </w:rPr>
            </w:pPr>
            <w:r>
              <w:rPr>
                <w:sz w:val="28"/>
                <w:szCs w:val="28"/>
              </w:rPr>
              <w:t>24</w:t>
            </w:r>
          </w:p>
        </w:tc>
      </w:tr>
      <w:tr w:rsidR="00E74D60" w14:paraId="297BEF00" w14:textId="77777777">
        <w:tc>
          <w:tcPr>
            <w:tcW w:w="9030" w:type="dxa"/>
          </w:tcPr>
          <w:p w14:paraId="73705D3B" w14:textId="77777777" w:rsidR="00E74D60" w:rsidRDefault="007C0E40">
            <w:pPr>
              <w:pStyle w:val="aff5"/>
              <w:numPr>
                <w:ilvl w:val="0"/>
                <w:numId w:val="2"/>
              </w:numPr>
              <w:jc w:val="both"/>
              <w:rPr>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890" w:type="dxa"/>
          </w:tcPr>
          <w:p w14:paraId="38B59758" w14:textId="77777777" w:rsidR="00E74D60" w:rsidRDefault="007C0E40">
            <w:pPr>
              <w:rPr>
                <w:sz w:val="28"/>
                <w:szCs w:val="28"/>
                <w:highlight w:val="yellow"/>
              </w:rPr>
            </w:pPr>
            <w:r>
              <w:rPr>
                <w:sz w:val="28"/>
                <w:szCs w:val="28"/>
              </w:rPr>
              <w:t>25</w:t>
            </w:r>
          </w:p>
        </w:tc>
      </w:tr>
      <w:tr w:rsidR="00E74D60" w14:paraId="7B820737" w14:textId="77777777">
        <w:tc>
          <w:tcPr>
            <w:tcW w:w="9030" w:type="dxa"/>
          </w:tcPr>
          <w:p w14:paraId="128C9949" w14:textId="77777777" w:rsidR="00E74D60" w:rsidRDefault="007C0E40">
            <w:pPr>
              <w:pStyle w:val="aff5"/>
              <w:numPr>
                <w:ilvl w:val="0"/>
                <w:numId w:val="2"/>
              </w:numPr>
              <w:jc w:val="both"/>
              <w:rPr>
                <w:sz w:val="28"/>
                <w:szCs w:val="28"/>
              </w:rPr>
            </w:pPr>
            <w:r>
              <w:rPr>
                <w:sz w:val="28"/>
                <w:szCs w:val="28"/>
              </w:rPr>
              <w:t xml:space="preserve"> Методические указания для обучающихся по освоению дисциплины.</w:t>
            </w:r>
          </w:p>
        </w:tc>
        <w:tc>
          <w:tcPr>
            <w:tcW w:w="890" w:type="dxa"/>
          </w:tcPr>
          <w:p w14:paraId="36E14788" w14:textId="77777777" w:rsidR="00E74D60" w:rsidRDefault="007C0E40">
            <w:pPr>
              <w:rPr>
                <w:sz w:val="28"/>
                <w:szCs w:val="28"/>
              </w:rPr>
            </w:pPr>
            <w:r>
              <w:rPr>
                <w:sz w:val="28"/>
                <w:szCs w:val="28"/>
              </w:rPr>
              <w:t>26</w:t>
            </w:r>
          </w:p>
        </w:tc>
      </w:tr>
      <w:tr w:rsidR="00E74D60" w14:paraId="19688557" w14:textId="77777777">
        <w:tc>
          <w:tcPr>
            <w:tcW w:w="9030" w:type="dxa"/>
          </w:tcPr>
          <w:p w14:paraId="465BCEE1" w14:textId="77777777" w:rsidR="00E74D60" w:rsidRDefault="007C0E40">
            <w:pPr>
              <w:pStyle w:val="aff5"/>
              <w:numPr>
                <w:ilvl w:val="0"/>
                <w:numId w:val="2"/>
              </w:numPr>
              <w:jc w:val="both"/>
              <w:rPr>
                <w:sz w:val="28"/>
                <w:szCs w:val="28"/>
              </w:rPr>
            </w:pPr>
            <w:r>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0" w:type="dxa"/>
          </w:tcPr>
          <w:p w14:paraId="4B1C57FE" w14:textId="77777777" w:rsidR="00E74D60" w:rsidRDefault="007C0E40">
            <w:pPr>
              <w:rPr>
                <w:sz w:val="28"/>
                <w:szCs w:val="28"/>
              </w:rPr>
            </w:pPr>
            <w:r>
              <w:rPr>
                <w:sz w:val="28"/>
                <w:szCs w:val="28"/>
              </w:rPr>
              <w:t>32</w:t>
            </w:r>
          </w:p>
        </w:tc>
      </w:tr>
      <w:tr w:rsidR="00E74D60" w14:paraId="1A026DC7" w14:textId="77777777">
        <w:tc>
          <w:tcPr>
            <w:tcW w:w="9030" w:type="dxa"/>
          </w:tcPr>
          <w:p w14:paraId="59D01AD1" w14:textId="77777777" w:rsidR="00E74D60" w:rsidRDefault="007C0E40">
            <w:pPr>
              <w:pStyle w:val="aff5"/>
              <w:numPr>
                <w:ilvl w:val="0"/>
                <w:numId w:val="2"/>
              </w:numPr>
              <w:jc w:val="both"/>
              <w:rPr>
                <w:sz w:val="28"/>
                <w:szCs w:val="28"/>
              </w:rPr>
            </w:pPr>
            <w:r>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0" w:type="dxa"/>
          </w:tcPr>
          <w:p w14:paraId="1FA1B751" w14:textId="77777777" w:rsidR="00E74D60" w:rsidRDefault="007C0E40">
            <w:pPr>
              <w:rPr>
                <w:sz w:val="28"/>
                <w:szCs w:val="28"/>
              </w:rPr>
            </w:pPr>
            <w:r>
              <w:rPr>
                <w:sz w:val="28"/>
                <w:szCs w:val="28"/>
              </w:rPr>
              <w:t>32</w:t>
            </w:r>
          </w:p>
        </w:tc>
      </w:tr>
    </w:tbl>
    <w:p w14:paraId="6A3A2C7A" w14:textId="77777777" w:rsidR="00E74D60" w:rsidRDefault="00E74D60">
      <w:pPr>
        <w:rPr>
          <w:b/>
          <w:bCs/>
          <w:sz w:val="24"/>
          <w:szCs w:val="24"/>
        </w:rPr>
      </w:pPr>
    </w:p>
    <w:p w14:paraId="54C94592" w14:textId="77777777" w:rsidR="00E74D60" w:rsidRDefault="007C0E40">
      <w:pPr>
        <w:widowControl/>
        <w:spacing w:after="160"/>
        <w:rPr>
          <w:b/>
          <w:bCs/>
          <w:sz w:val="24"/>
          <w:szCs w:val="24"/>
        </w:rPr>
      </w:pPr>
      <w:r>
        <w:br w:type="page"/>
      </w:r>
    </w:p>
    <w:p w14:paraId="487ED88A" w14:textId="77777777" w:rsidR="00E74D60" w:rsidRDefault="007C0E40">
      <w:pPr>
        <w:pStyle w:val="aff5"/>
        <w:numPr>
          <w:ilvl w:val="0"/>
          <w:numId w:val="4"/>
        </w:numPr>
        <w:tabs>
          <w:tab w:val="left" w:pos="1094"/>
        </w:tabs>
        <w:spacing w:before="74"/>
        <w:ind w:hanging="282"/>
        <w:rPr>
          <w:sz w:val="28"/>
          <w:szCs w:val="28"/>
        </w:rPr>
      </w:pPr>
      <w:r>
        <w:rPr>
          <w:b/>
          <w:bCs/>
          <w:sz w:val="28"/>
          <w:szCs w:val="28"/>
        </w:rPr>
        <w:lastRenderedPageBreak/>
        <w:t>Наименование дисциплины</w:t>
      </w:r>
    </w:p>
    <w:p w14:paraId="4546128E" w14:textId="75F34690" w:rsidR="00E74D60" w:rsidRDefault="007C0E40">
      <w:pPr>
        <w:pStyle w:val="aff5"/>
        <w:tabs>
          <w:tab w:val="left" w:pos="1094"/>
        </w:tabs>
        <w:spacing w:before="74"/>
        <w:ind w:left="1093"/>
        <w:rPr>
          <w:sz w:val="28"/>
          <w:szCs w:val="28"/>
        </w:rPr>
      </w:pPr>
      <w:r>
        <w:rPr>
          <w:sz w:val="28"/>
          <w:szCs w:val="28"/>
        </w:rPr>
        <w:t>«</w:t>
      </w:r>
      <w:r w:rsidR="00A00BCF">
        <w:rPr>
          <w:sz w:val="28"/>
          <w:szCs w:val="28"/>
        </w:rPr>
        <w:t>Практика устной и письменной речи основного иностранного языка</w:t>
      </w:r>
      <w:r>
        <w:rPr>
          <w:sz w:val="28"/>
          <w:szCs w:val="28"/>
        </w:rPr>
        <w:t>»</w:t>
      </w:r>
    </w:p>
    <w:p w14:paraId="2C42A50F" w14:textId="77777777" w:rsidR="00E74D60" w:rsidRDefault="007C0E40">
      <w:pPr>
        <w:pStyle w:val="1"/>
        <w:numPr>
          <w:ilvl w:val="0"/>
          <w:numId w:val="4"/>
        </w:numPr>
        <w:tabs>
          <w:tab w:val="left" w:pos="1094"/>
        </w:tabs>
        <w:spacing w:before="183" w:after="3" w:line="276" w:lineRule="auto"/>
        <w:ind w:right="234"/>
      </w:pPr>
      <w:r>
        <w:t>Перечень планируемых результатов освоения образовательной программы указанием индикаторов их достижения, соотнесенных с планируемыми результатами обучения по дисциплине</w:t>
      </w:r>
    </w:p>
    <w:p w14:paraId="13C2F144" w14:textId="77777777" w:rsidR="00E74D60" w:rsidRDefault="00E74D60">
      <w:pPr>
        <w:rPr>
          <w:b/>
          <w:bCs/>
          <w:sz w:val="24"/>
          <w:szCs w:val="24"/>
        </w:rPr>
      </w:pPr>
    </w:p>
    <w:tbl>
      <w:tblPr>
        <w:tblStyle w:val="af5"/>
        <w:tblW w:w="9910" w:type="dxa"/>
        <w:tblLayout w:type="fixed"/>
        <w:tblLook w:val="04A0" w:firstRow="1" w:lastRow="0" w:firstColumn="1" w:lastColumn="0" w:noHBand="0" w:noVBand="1"/>
      </w:tblPr>
      <w:tblGrid>
        <w:gridCol w:w="1564"/>
        <w:gridCol w:w="2151"/>
        <w:gridCol w:w="2338"/>
        <w:gridCol w:w="3857"/>
      </w:tblGrid>
      <w:tr w:rsidR="00E74D60" w14:paraId="375B88C3" w14:textId="77777777">
        <w:tc>
          <w:tcPr>
            <w:tcW w:w="1564" w:type="dxa"/>
          </w:tcPr>
          <w:p w14:paraId="38AE75C0" w14:textId="77777777" w:rsidR="00E74D60" w:rsidRDefault="007C0E40">
            <w:pPr>
              <w:tabs>
                <w:tab w:val="left" w:pos="540"/>
              </w:tabs>
              <w:contextualSpacing/>
              <w:jc w:val="both"/>
              <w:rPr>
                <w:sz w:val="24"/>
                <w:szCs w:val="24"/>
              </w:rPr>
            </w:pPr>
            <w:r>
              <w:rPr>
                <w:sz w:val="24"/>
                <w:szCs w:val="24"/>
              </w:rPr>
              <w:t>Код компетенции</w:t>
            </w:r>
          </w:p>
        </w:tc>
        <w:tc>
          <w:tcPr>
            <w:tcW w:w="2151" w:type="dxa"/>
          </w:tcPr>
          <w:p w14:paraId="17E81B7F" w14:textId="77777777" w:rsidR="00E74D60" w:rsidRDefault="007C0E40">
            <w:pPr>
              <w:tabs>
                <w:tab w:val="left" w:pos="540"/>
              </w:tabs>
              <w:contextualSpacing/>
              <w:jc w:val="both"/>
              <w:rPr>
                <w:sz w:val="24"/>
                <w:szCs w:val="24"/>
              </w:rPr>
            </w:pPr>
            <w:r>
              <w:rPr>
                <w:sz w:val="24"/>
                <w:szCs w:val="24"/>
              </w:rPr>
              <w:t>Наименование компетенции</w:t>
            </w:r>
          </w:p>
        </w:tc>
        <w:tc>
          <w:tcPr>
            <w:tcW w:w="2338" w:type="dxa"/>
          </w:tcPr>
          <w:p w14:paraId="3E739B52" w14:textId="77777777" w:rsidR="00E74D60" w:rsidRDefault="007C0E40">
            <w:pPr>
              <w:tabs>
                <w:tab w:val="left" w:pos="540"/>
              </w:tabs>
              <w:contextualSpacing/>
              <w:jc w:val="both"/>
              <w:rPr>
                <w:sz w:val="24"/>
                <w:szCs w:val="24"/>
              </w:rPr>
            </w:pPr>
            <w:r>
              <w:rPr>
                <w:sz w:val="24"/>
                <w:szCs w:val="24"/>
              </w:rPr>
              <w:t>Индикаторы достижения компетенции</w:t>
            </w:r>
          </w:p>
        </w:tc>
        <w:tc>
          <w:tcPr>
            <w:tcW w:w="3857" w:type="dxa"/>
          </w:tcPr>
          <w:p w14:paraId="741A7DDD" w14:textId="77777777" w:rsidR="00E74D60" w:rsidRDefault="007C0E40">
            <w:pPr>
              <w:tabs>
                <w:tab w:val="left" w:pos="540"/>
              </w:tabs>
              <w:ind w:firstLine="709"/>
              <w:contextualSpacing/>
              <w:jc w:val="both"/>
              <w:rPr>
                <w:sz w:val="24"/>
                <w:szCs w:val="24"/>
              </w:rPr>
            </w:pPr>
            <w:r>
              <w:rPr>
                <w:sz w:val="24"/>
                <w:szCs w:val="24"/>
              </w:rPr>
              <w:t>Результаты обучения (умения и знания), соотнесенные с компетенциями/индикаторами достижения компетенции</w:t>
            </w:r>
          </w:p>
        </w:tc>
      </w:tr>
      <w:tr w:rsidR="00E74D60" w14:paraId="645794C8" w14:textId="77777777">
        <w:tc>
          <w:tcPr>
            <w:tcW w:w="1564" w:type="dxa"/>
            <w:vMerge w:val="restart"/>
          </w:tcPr>
          <w:p w14:paraId="4D9A75E2" w14:textId="77777777" w:rsidR="00E74D60" w:rsidRDefault="007C0E40">
            <w:pPr>
              <w:tabs>
                <w:tab w:val="left" w:pos="540"/>
              </w:tabs>
              <w:contextualSpacing/>
              <w:rPr>
                <w:sz w:val="24"/>
                <w:szCs w:val="24"/>
              </w:rPr>
            </w:pPr>
            <w:r>
              <w:rPr>
                <w:sz w:val="24"/>
                <w:szCs w:val="24"/>
              </w:rPr>
              <w:t>УК-3</w:t>
            </w:r>
          </w:p>
        </w:tc>
        <w:tc>
          <w:tcPr>
            <w:tcW w:w="2151" w:type="dxa"/>
            <w:vMerge w:val="restart"/>
          </w:tcPr>
          <w:p w14:paraId="39A93F29"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2CE8DC7D" w14:textId="77777777" w:rsidR="00E74D60" w:rsidRDefault="00E74D60">
            <w:pPr>
              <w:tabs>
                <w:tab w:val="left" w:pos="540"/>
              </w:tabs>
              <w:contextualSpacing/>
              <w:jc w:val="both"/>
              <w:rPr>
                <w:sz w:val="24"/>
                <w:szCs w:val="24"/>
              </w:rPr>
            </w:pPr>
          </w:p>
        </w:tc>
        <w:tc>
          <w:tcPr>
            <w:tcW w:w="2338" w:type="dxa"/>
          </w:tcPr>
          <w:p w14:paraId="7C5F8405" w14:textId="77777777" w:rsidR="00E74D60" w:rsidRDefault="007C0E40">
            <w:pPr>
              <w:pStyle w:val="aff5"/>
              <w:numPr>
                <w:ilvl w:val="0"/>
                <w:numId w:val="5"/>
              </w:numPr>
              <w:tabs>
                <w:tab w:val="left" w:pos="540"/>
              </w:tabs>
              <w:ind w:left="0" w:firstLine="0"/>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7758A122" w14:textId="77777777" w:rsidR="00E74D60" w:rsidRDefault="00E74D60">
            <w:pPr>
              <w:pStyle w:val="aff5"/>
              <w:tabs>
                <w:tab w:val="left" w:pos="540"/>
              </w:tabs>
              <w:ind w:left="0"/>
              <w:contextualSpacing/>
              <w:rPr>
                <w:sz w:val="24"/>
                <w:szCs w:val="24"/>
              </w:rPr>
            </w:pPr>
          </w:p>
        </w:tc>
        <w:tc>
          <w:tcPr>
            <w:tcW w:w="3857" w:type="dxa"/>
          </w:tcPr>
          <w:p w14:paraId="1E2A9628" w14:textId="77777777" w:rsidR="00E74D60" w:rsidRDefault="007C0E40">
            <w:pPr>
              <w:jc w:val="both"/>
              <w:rPr>
                <w:sz w:val="24"/>
                <w:szCs w:val="24"/>
              </w:rPr>
            </w:pPr>
            <w:r>
              <w:rPr>
                <w:b/>
                <w:bCs/>
                <w:i/>
                <w:sz w:val="24"/>
                <w:szCs w:val="24"/>
              </w:rPr>
              <w:t>1. знать</w:t>
            </w:r>
            <w:r>
              <w:rPr>
                <w:sz w:val="24"/>
                <w:szCs w:val="24"/>
              </w:rPr>
              <w:t xml:space="preserve">: </w:t>
            </w:r>
          </w:p>
          <w:p w14:paraId="62CF394C" w14:textId="77777777" w:rsidR="00E74D60" w:rsidRDefault="007C0E40">
            <w:pPr>
              <w:jc w:val="both"/>
              <w:rPr>
                <w:sz w:val="24"/>
                <w:szCs w:val="24"/>
              </w:rPr>
            </w:pPr>
            <w:r>
              <w:rPr>
                <w:sz w:val="24"/>
                <w:szCs w:val="24"/>
              </w:rPr>
              <w:t xml:space="preserve">- теоретические основы организации коммуникации (психологический и лингвистический аспект); </w:t>
            </w:r>
          </w:p>
          <w:p w14:paraId="42D5FE5D" w14:textId="77777777" w:rsidR="00E74D60" w:rsidRDefault="007C0E40">
            <w:pPr>
              <w:jc w:val="both"/>
              <w:rPr>
                <w:sz w:val="24"/>
                <w:szCs w:val="24"/>
              </w:rPr>
            </w:pPr>
            <w:r>
              <w:rPr>
                <w:b/>
                <w:bCs/>
                <w:i/>
                <w:sz w:val="24"/>
                <w:szCs w:val="24"/>
              </w:rPr>
              <w:t>уметь</w:t>
            </w:r>
            <w:r>
              <w:rPr>
                <w:sz w:val="24"/>
                <w:szCs w:val="24"/>
              </w:rPr>
              <w:t xml:space="preserve">: </w:t>
            </w:r>
          </w:p>
          <w:p w14:paraId="268C02E3" w14:textId="77777777" w:rsidR="00E74D60" w:rsidRDefault="007C0E40">
            <w:pPr>
              <w:jc w:val="both"/>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tc>
      </w:tr>
      <w:tr w:rsidR="00E74D60" w14:paraId="5DB32CFB" w14:textId="77777777">
        <w:tc>
          <w:tcPr>
            <w:tcW w:w="1564" w:type="dxa"/>
            <w:vMerge/>
          </w:tcPr>
          <w:p w14:paraId="0EF3A017" w14:textId="77777777" w:rsidR="00E74D60" w:rsidRDefault="00E74D60">
            <w:pPr>
              <w:tabs>
                <w:tab w:val="left" w:pos="540"/>
              </w:tabs>
              <w:ind w:firstLine="709"/>
              <w:contextualSpacing/>
              <w:jc w:val="both"/>
              <w:rPr>
                <w:sz w:val="24"/>
                <w:szCs w:val="24"/>
              </w:rPr>
            </w:pPr>
          </w:p>
        </w:tc>
        <w:tc>
          <w:tcPr>
            <w:tcW w:w="2151" w:type="dxa"/>
            <w:vMerge/>
          </w:tcPr>
          <w:p w14:paraId="33514742" w14:textId="77777777" w:rsidR="00E74D60" w:rsidRDefault="00E74D60">
            <w:pPr>
              <w:tabs>
                <w:tab w:val="left" w:pos="540"/>
              </w:tabs>
              <w:ind w:firstLine="709"/>
              <w:contextualSpacing/>
              <w:jc w:val="both"/>
              <w:rPr>
                <w:sz w:val="24"/>
                <w:szCs w:val="24"/>
              </w:rPr>
            </w:pPr>
          </w:p>
        </w:tc>
        <w:tc>
          <w:tcPr>
            <w:tcW w:w="2338" w:type="dxa"/>
          </w:tcPr>
          <w:p w14:paraId="50276B98" w14:textId="77777777" w:rsidR="00E74D60" w:rsidRDefault="007C0E40">
            <w:pPr>
              <w:pStyle w:val="aff5"/>
              <w:numPr>
                <w:ilvl w:val="0"/>
                <w:numId w:val="5"/>
              </w:numPr>
              <w:tabs>
                <w:tab w:val="left" w:pos="540"/>
              </w:tabs>
              <w:ind w:left="0" w:firstLine="0"/>
              <w:rPr>
                <w:sz w:val="24"/>
                <w:szCs w:val="24"/>
              </w:rPr>
            </w:pPr>
            <w:r>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tc>
        <w:tc>
          <w:tcPr>
            <w:tcW w:w="3857" w:type="dxa"/>
          </w:tcPr>
          <w:p w14:paraId="13577E0A" w14:textId="77777777" w:rsidR="00E74D60" w:rsidRDefault="007C0E40">
            <w:pPr>
              <w:rPr>
                <w:b/>
                <w:bCs/>
                <w:sz w:val="24"/>
                <w:szCs w:val="24"/>
              </w:rPr>
            </w:pPr>
            <w:r>
              <w:rPr>
                <w:b/>
                <w:bCs/>
                <w:i/>
                <w:sz w:val="24"/>
                <w:szCs w:val="24"/>
              </w:rPr>
              <w:t>2. знать</w:t>
            </w:r>
            <w:r>
              <w:rPr>
                <w:b/>
                <w:bCs/>
                <w:sz w:val="24"/>
                <w:szCs w:val="24"/>
              </w:rPr>
              <w:t xml:space="preserve">: </w:t>
            </w:r>
          </w:p>
          <w:p w14:paraId="1E8AF49D" w14:textId="77777777" w:rsidR="00E74D60" w:rsidRDefault="007C0E40">
            <w:pPr>
              <w:rPr>
                <w:sz w:val="24"/>
                <w:szCs w:val="24"/>
              </w:rPr>
            </w:pPr>
            <w:r>
              <w:rPr>
                <w:sz w:val="24"/>
                <w:szCs w:val="24"/>
              </w:rPr>
              <w:t>- правила речевого поведения в профессионально-деловом общении;</w:t>
            </w:r>
          </w:p>
          <w:p w14:paraId="53D7009A" w14:textId="77777777" w:rsidR="00E74D60" w:rsidRDefault="007C0E40">
            <w:pPr>
              <w:rPr>
                <w:sz w:val="24"/>
                <w:szCs w:val="24"/>
              </w:rPr>
            </w:pPr>
            <w:r>
              <w:rPr>
                <w:b/>
                <w:bCs/>
                <w:i/>
                <w:sz w:val="24"/>
                <w:szCs w:val="24"/>
              </w:rPr>
              <w:t>уметь</w:t>
            </w:r>
            <w:r>
              <w:rPr>
                <w:sz w:val="24"/>
                <w:szCs w:val="24"/>
              </w:rPr>
              <w:t>:</w:t>
            </w:r>
          </w:p>
          <w:p w14:paraId="7A3EFE6A"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r>
      <w:tr w:rsidR="00E74D60" w14:paraId="190AAC84" w14:textId="77777777">
        <w:tc>
          <w:tcPr>
            <w:tcW w:w="1564" w:type="dxa"/>
            <w:vMerge/>
          </w:tcPr>
          <w:p w14:paraId="3DD1786B" w14:textId="77777777" w:rsidR="00E74D60" w:rsidRDefault="00E74D60">
            <w:pPr>
              <w:tabs>
                <w:tab w:val="left" w:pos="540"/>
              </w:tabs>
              <w:ind w:firstLine="709"/>
              <w:contextualSpacing/>
              <w:jc w:val="both"/>
              <w:rPr>
                <w:sz w:val="24"/>
                <w:szCs w:val="24"/>
              </w:rPr>
            </w:pPr>
          </w:p>
        </w:tc>
        <w:tc>
          <w:tcPr>
            <w:tcW w:w="2151" w:type="dxa"/>
            <w:vMerge/>
          </w:tcPr>
          <w:p w14:paraId="2805758B" w14:textId="77777777" w:rsidR="00E74D60" w:rsidRDefault="00E74D60">
            <w:pPr>
              <w:tabs>
                <w:tab w:val="left" w:pos="540"/>
              </w:tabs>
              <w:ind w:firstLine="709"/>
              <w:contextualSpacing/>
              <w:jc w:val="both"/>
              <w:rPr>
                <w:sz w:val="24"/>
                <w:szCs w:val="24"/>
              </w:rPr>
            </w:pPr>
          </w:p>
        </w:tc>
        <w:tc>
          <w:tcPr>
            <w:tcW w:w="2338" w:type="dxa"/>
          </w:tcPr>
          <w:p w14:paraId="747B12B6" w14:textId="77777777" w:rsidR="00E74D60" w:rsidRDefault="007C0E40">
            <w:pPr>
              <w:pStyle w:val="aff5"/>
              <w:numPr>
                <w:ilvl w:val="0"/>
                <w:numId w:val="5"/>
              </w:numPr>
              <w:tabs>
                <w:tab w:val="left" w:pos="540"/>
              </w:tabs>
              <w:ind w:left="0" w:firstLine="0"/>
              <w:rPr>
                <w:sz w:val="24"/>
                <w:szCs w:val="24"/>
              </w:rPr>
            </w:pPr>
            <w:r>
              <w:rPr>
                <w:sz w:val="24"/>
                <w:szCs w:val="24"/>
              </w:rPr>
              <w:t>Использует приёмы публичной речи и делового и профессионального дискурса на иностранном    языке.</w:t>
            </w:r>
          </w:p>
          <w:p w14:paraId="3089B951" w14:textId="77777777" w:rsidR="00E74D60" w:rsidRDefault="00E74D60">
            <w:pPr>
              <w:tabs>
                <w:tab w:val="left" w:pos="540"/>
              </w:tabs>
              <w:contextualSpacing/>
              <w:jc w:val="both"/>
              <w:rPr>
                <w:sz w:val="24"/>
                <w:szCs w:val="24"/>
              </w:rPr>
            </w:pPr>
          </w:p>
        </w:tc>
        <w:tc>
          <w:tcPr>
            <w:tcW w:w="3857" w:type="dxa"/>
          </w:tcPr>
          <w:p w14:paraId="2E97332A"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7992AAD2"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0AB02EF5" w14:textId="77777777" w:rsidR="00E74D60" w:rsidRDefault="007C0E40">
            <w:pPr>
              <w:pStyle w:val="TableParagraph"/>
              <w:ind w:left="0"/>
              <w:rPr>
                <w:i/>
                <w:sz w:val="24"/>
                <w:szCs w:val="24"/>
              </w:rPr>
            </w:pPr>
            <w:r>
              <w:rPr>
                <w:b/>
                <w:bCs/>
                <w:i/>
                <w:sz w:val="24"/>
                <w:szCs w:val="24"/>
              </w:rPr>
              <w:t>уметь</w:t>
            </w:r>
            <w:r>
              <w:rPr>
                <w:i/>
                <w:sz w:val="24"/>
                <w:szCs w:val="24"/>
              </w:rPr>
              <w:t xml:space="preserve">: </w:t>
            </w:r>
          </w:p>
          <w:p w14:paraId="24061970" w14:textId="77777777" w:rsidR="00E74D60" w:rsidRDefault="007C0E40">
            <w:pPr>
              <w:pStyle w:val="TableParagraph"/>
              <w:tabs>
                <w:tab w:val="left" w:pos="249"/>
              </w:tabs>
              <w:ind w:left="0"/>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tc>
      </w:tr>
      <w:tr w:rsidR="00E74D60" w14:paraId="077E2A06" w14:textId="77777777">
        <w:trPr>
          <w:trHeight w:val="90"/>
        </w:trPr>
        <w:tc>
          <w:tcPr>
            <w:tcW w:w="1564" w:type="dxa"/>
            <w:vMerge/>
          </w:tcPr>
          <w:p w14:paraId="4988FABA" w14:textId="77777777" w:rsidR="00E74D60" w:rsidRDefault="00E74D60">
            <w:pPr>
              <w:tabs>
                <w:tab w:val="left" w:pos="540"/>
              </w:tabs>
              <w:ind w:firstLine="709"/>
              <w:contextualSpacing/>
              <w:jc w:val="both"/>
              <w:rPr>
                <w:sz w:val="24"/>
                <w:szCs w:val="24"/>
              </w:rPr>
            </w:pPr>
          </w:p>
        </w:tc>
        <w:tc>
          <w:tcPr>
            <w:tcW w:w="2151" w:type="dxa"/>
            <w:vMerge/>
          </w:tcPr>
          <w:p w14:paraId="270782F2" w14:textId="77777777" w:rsidR="00E74D60" w:rsidRDefault="00E74D60">
            <w:pPr>
              <w:tabs>
                <w:tab w:val="left" w:pos="540"/>
              </w:tabs>
              <w:ind w:firstLine="709"/>
              <w:contextualSpacing/>
              <w:jc w:val="both"/>
              <w:rPr>
                <w:sz w:val="24"/>
                <w:szCs w:val="24"/>
              </w:rPr>
            </w:pPr>
          </w:p>
        </w:tc>
        <w:tc>
          <w:tcPr>
            <w:tcW w:w="2338" w:type="dxa"/>
          </w:tcPr>
          <w:p w14:paraId="66373B6E" w14:textId="77777777" w:rsidR="00E74D60" w:rsidRDefault="007C0E40">
            <w:pPr>
              <w:pStyle w:val="aff5"/>
              <w:numPr>
                <w:ilvl w:val="0"/>
                <w:numId w:val="5"/>
              </w:numPr>
              <w:tabs>
                <w:tab w:val="left" w:pos="540"/>
              </w:tabs>
              <w:ind w:left="0" w:firstLine="0"/>
              <w:rPr>
                <w:sz w:val="24"/>
                <w:szCs w:val="24"/>
              </w:rPr>
            </w:pPr>
            <w:r>
              <w:rPr>
                <w:sz w:val="24"/>
                <w:szCs w:val="24"/>
              </w:rPr>
              <w:t xml:space="preserve">Демонстрирует владения       </w:t>
            </w:r>
            <w:r>
              <w:rPr>
                <w:sz w:val="24"/>
                <w:szCs w:val="24"/>
              </w:rPr>
              <w:lastRenderedPageBreak/>
              <w:t>основами академической коммуникации и речевого этикета изучаемого иностранного языка.</w:t>
            </w:r>
          </w:p>
          <w:p w14:paraId="6FEFC9AB" w14:textId="77777777" w:rsidR="00E74D60" w:rsidRDefault="00E74D60">
            <w:pPr>
              <w:tabs>
                <w:tab w:val="left" w:pos="540"/>
              </w:tabs>
              <w:contextualSpacing/>
              <w:jc w:val="both"/>
              <w:rPr>
                <w:sz w:val="24"/>
                <w:szCs w:val="24"/>
              </w:rPr>
            </w:pPr>
          </w:p>
        </w:tc>
        <w:tc>
          <w:tcPr>
            <w:tcW w:w="3857" w:type="dxa"/>
          </w:tcPr>
          <w:p w14:paraId="5D1895BD" w14:textId="77777777" w:rsidR="00E74D60" w:rsidRDefault="007C0E40">
            <w:pPr>
              <w:pStyle w:val="TableParagraph"/>
              <w:tabs>
                <w:tab w:val="left" w:pos="743"/>
              </w:tabs>
              <w:ind w:left="0"/>
              <w:jc w:val="both"/>
              <w:rPr>
                <w:b/>
                <w:bCs/>
                <w:i/>
                <w:spacing w:val="1"/>
                <w:sz w:val="24"/>
                <w:szCs w:val="24"/>
              </w:rPr>
            </w:pPr>
            <w:r>
              <w:rPr>
                <w:b/>
                <w:bCs/>
                <w:i/>
                <w:sz w:val="24"/>
                <w:szCs w:val="24"/>
              </w:rPr>
              <w:lastRenderedPageBreak/>
              <w:t>4. знать:</w:t>
            </w:r>
            <w:r>
              <w:rPr>
                <w:b/>
                <w:bCs/>
                <w:i/>
                <w:spacing w:val="1"/>
                <w:sz w:val="24"/>
                <w:szCs w:val="24"/>
              </w:rPr>
              <w:t xml:space="preserve"> </w:t>
            </w:r>
          </w:p>
          <w:p w14:paraId="13354DCD" w14:textId="77777777" w:rsidR="00E74D60" w:rsidRDefault="007C0E40">
            <w:pPr>
              <w:rPr>
                <w:sz w:val="24"/>
                <w:szCs w:val="24"/>
              </w:rPr>
            </w:pPr>
            <w:r>
              <w:rPr>
                <w:sz w:val="24"/>
                <w:szCs w:val="24"/>
              </w:rPr>
              <w:t xml:space="preserve">- правила речевого поведения в </w:t>
            </w:r>
            <w:r>
              <w:rPr>
                <w:sz w:val="24"/>
                <w:szCs w:val="24"/>
              </w:rPr>
              <w:lastRenderedPageBreak/>
              <w:t>межличностном профессионально-деловом общении;</w:t>
            </w:r>
          </w:p>
          <w:p w14:paraId="7EF678A7" w14:textId="77777777" w:rsidR="00E74D60" w:rsidRDefault="007C0E40">
            <w:pPr>
              <w:rPr>
                <w:sz w:val="24"/>
                <w:szCs w:val="24"/>
              </w:rPr>
            </w:pPr>
            <w:r>
              <w:rPr>
                <w:sz w:val="24"/>
                <w:szCs w:val="24"/>
              </w:rPr>
              <w:t>- устные и письменные формы коммуникации и их особенности.</w:t>
            </w:r>
          </w:p>
          <w:p w14:paraId="507F8DF0"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4874FFFC"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4B8D518B" w14:textId="77777777" w:rsidR="00E74D60" w:rsidRDefault="00E74D60">
            <w:pPr>
              <w:tabs>
                <w:tab w:val="left" w:pos="540"/>
              </w:tabs>
              <w:ind w:firstLine="709"/>
              <w:contextualSpacing/>
              <w:jc w:val="both"/>
              <w:rPr>
                <w:sz w:val="24"/>
                <w:szCs w:val="24"/>
              </w:rPr>
            </w:pPr>
          </w:p>
        </w:tc>
      </w:tr>
      <w:tr w:rsidR="00E74D60" w14:paraId="1D7075E3" w14:textId="77777777">
        <w:tc>
          <w:tcPr>
            <w:tcW w:w="1564" w:type="dxa"/>
            <w:vMerge/>
          </w:tcPr>
          <w:p w14:paraId="0E1EEA92" w14:textId="77777777" w:rsidR="00E74D60" w:rsidRDefault="00E74D60">
            <w:pPr>
              <w:tabs>
                <w:tab w:val="left" w:pos="540"/>
              </w:tabs>
              <w:ind w:firstLine="709"/>
              <w:contextualSpacing/>
              <w:jc w:val="both"/>
              <w:rPr>
                <w:sz w:val="24"/>
                <w:szCs w:val="24"/>
              </w:rPr>
            </w:pPr>
          </w:p>
        </w:tc>
        <w:tc>
          <w:tcPr>
            <w:tcW w:w="2151" w:type="dxa"/>
            <w:vMerge/>
          </w:tcPr>
          <w:p w14:paraId="531993F7" w14:textId="77777777" w:rsidR="00E74D60" w:rsidRDefault="00E74D60">
            <w:pPr>
              <w:tabs>
                <w:tab w:val="left" w:pos="540"/>
              </w:tabs>
              <w:ind w:firstLine="709"/>
              <w:contextualSpacing/>
              <w:jc w:val="both"/>
              <w:rPr>
                <w:sz w:val="24"/>
                <w:szCs w:val="24"/>
              </w:rPr>
            </w:pPr>
          </w:p>
        </w:tc>
        <w:tc>
          <w:tcPr>
            <w:tcW w:w="2338" w:type="dxa"/>
          </w:tcPr>
          <w:p w14:paraId="174E5C06" w14:textId="77777777" w:rsidR="00E74D60" w:rsidRDefault="007C0E40">
            <w:pPr>
              <w:pStyle w:val="aff5"/>
              <w:tabs>
                <w:tab w:val="left" w:pos="540"/>
              </w:tabs>
              <w:ind w:left="0"/>
              <w:contextualSpacing/>
              <w:rPr>
                <w:sz w:val="24"/>
                <w:szCs w:val="24"/>
              </w:rPr>
            </w:pPr>
            <w:r>
              <w:rPr>
                <w:sz w:val="24"/>
                <w:szCs w:val="24"/>
              </w:rPr>
              <w:t>5. Грамотно и эффективно пользуется иноязычными источниками информации.</w:t>
            </w:r>
          </w:p>
        </w:tc>
        <w:tc>
          <w:tcPr>
            <w:tcW w:w="3857" w:type="dxa"/>
          </w:tcPr>
          <w:p w14:paraId="342D1E3C"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41EDA549"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54EAB1EB"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4AB85A63" w14:textId="77777777"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r>
      <w:tr w:rsidR="00E74D60" w14:paraId="0082EBB5" w14:textId="77777777">
        <w:tc>
          <w:tcPr>
            <w:tcW w:w="1564" w:type="dxa"/>
            <w:vMerge/>
          </w:tcPr>
          <w:p w14:paraId="7E674AD8" w14:textId="77777777" w:rsidR="00E74D60" w:rsidRDefault="00E74D60">
            <w:pPr>
              <w:tabs>
                <w:tab w:val="left" w:pos="540"/>
              </w:tabs>
              <w:ind w:firstLine="709"/>
              <w:contextualSpacing/>
              <w:jc w:val="both"/>
              <w:rPr>
                <w:sz w:val="24"/>
                <w:szCs w:val="24"/>
              </w:rPr>
            </w:pPr>
          </w:p>
        </w:tc>
        <w:tc>
          <w:tcPr>
            <w:tcW w:w="2151" w:type="dxa"/>
            <w:vMerge/>
          </w:tcPr>
          <w:p w14:paraId="5BAF4850" w14:textId="77777777" w:rsidR="00E74D60" w:rsidRDefault="00E74D60">
            <w:pPr>
              <w:tabs>
                <w:tab w:val="left" w:pos="540"/>
              </w:tabs>
              <w:ind w:firstLine="709"/>
              <w:contextualSpacing/>
              <w:jc w:val="both"/>
              <w:rPr>
                <w:sz w:val="24"/>
                <w:szCs w:val="24"/>
              </w:rPr>
            </w:pPr>
          </w:p>
        </w:tc>
        <w:tc>
          <w:tcPr>
            <w:tcW w:w="2338" w:type="dxa"/>
          </w:tcPr>
          <w:p w14:paraId="6E760B0A" w14:textId="77777777"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14:paraId="419260A4" w14:textId="77777777"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27923D89"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14:paraId="304F6EF6"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7260A410"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r>
      <w:tr w:rsidR="00E132C3" w14:paraId="30073908" w14:textId="77777777">
        <w:trPr>
          <w:trHeight w:val="3720"/>
        </w:trPr>
        <w:tc>
          <w:tcPr>
            <w:tcW w:w="1564" w:type="dxa"/>
          </w:tcPr>
          <w:p w14:paraId="399935D4" w14:textId="2FA18689" w:rsidR="00E132C3" w:rsidRPr="00A805A9" w:rsidRDefault="00E132C3" w:rsidP="00E132C3">
            <w:pPr>
              <w:tabs>
                <w:tab w:val="left" w:pos="540"/>
              </w:tabs>
              <w:contextualSpacing/>
              <w:jc w:val="both"/>
              <w:rPr>
                <w:sz w:val="24"/>
                <w:szCs w:val="24"/>
              </w:rPr>
            </w:pPr>
            <w:r w:rsidRPr="00A805A9">
              <w:rPr>
                <w:sz w:val="24"/>
                <w:szCs w:val="24"/>
              </w:rPr>
              <w:t>ПКП-5</w:t>
            </w:r>
          </w:p>
        </w:tc>
        <w:tc>
          <w:tcPr>
            <w:tcW w:w="2151" w:type="dxa"/>
          </w:tcPr>
          <w:p w14:paraId="45B2CCE6" w14:textId="2C53E326" w:rsidR="00E132C3" w:rsidRPr="00A805A9" w:rsidRDefault="00E132C3" w:rsidP="00E132C3">
            <w:pPr>
              <w:tabs>
                <w:tab w:val="left" w:pos="540"/>
              </w:tabs>
              <w:contextualSpacing/>
              <w:rPr>
                <w:sz w:val="24"/>
                <w:szCs w:val="24"/>
              </w:rPr>
            </w:pPr>
            <w:r w:rsidRPr="00A805A9">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338" w:type="dxa"/>
          </w:tcPr>
          <w:p w14:paraId="776B7269" w14:textId="5E8BCEA0" w:rsidR="00E132C3" w:rsidRPr="00A805A9" w:rsidRDefault="00E872FC" w:rsidP="00A805A9">
            <w:pPr>
              <w:tabs>
                <w:tab w:val="left" w:pos="540"/>
              </w:tabs>
              <w:ind w:left="227"/>
              <w:rPr>
                <w:sz w:val="24"/>
                <w:szCs w:val="24"/>
              </w:rPr>
            </w:pPr>
            <w:r>
              <w:rPr>
                <w:rStyle w:val="FontStyle12"/>
                <w:rFonts w:eastAsia="Calibri"/>
              </w:rPr>
              <w:t xml:space="preserve">1. </w:t>
            </w:r>
            <w:r w:rsidR="00E132C3" w:rsidRPr="00A805A9">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3857" w:type="dxa"/>
          </w:tcPr>
          <w:p w14:paraId="7C1FA1D4" w14:textId="77777777" w:rsidR="00A805A9" w:rsidRPr="00A805A9" w:rsidRDefault="00A805A9" w:rsidP="00A805A9">
            <w:pPr>
              <w:pStyle w:val="TableParagraph"/>
              <w:rPr>
                <w:b/>
                <w:bCs/>
                <w:i/>
                <w:sz w:val="24"/>
                <w:szCs w:val="24"/>
              </w:rPr>
            </w:pPr>
            <w:r w:rsidRPr="00A805A9">
              <w:rPr>
                <w:b/>
                <w:bCs/>
                <w:i/>
                <w:sz w:val="24"/>
                <w:szCs w:val="24"/>
              </w:rPr>
              <w:t xml:space="preserve">7. знать: </w:t>
            </w:r>
          </w:p>
          <w:p w14:paraId="64903DDF" w14:textId="77777777" w:rsidR="00A805A9" w:rsidRPr="00A805A9" w:rsidRDefault="00A805A9" w:rsidP="00A805A9">
            <w:pPr>
              <w:pStyle w:val="TableParagraph"/>
              <w:rPr>
                <w:iCs/>
                <w:sz w:val="24"/>
                <w:szCs w:val="24"/>
              </w:rPr>
            </w:pPr>
            <w:r w:rsidRPr="00A805A9">
              <w:rPr>
                <w:iCs/>
                <w:sz w:val="24"/>
                <w:szCs w:val="24"/>
              </w:rPr>
              <w:t>- основы устной и письменной коммуникации</w:t>
            </w:r>
          </w:p>
          <w:p w14:paraId="0CA27798" w14:textId="77777777" w:rsidR="00A805A9" w:rsidRPr="00A805A9" w:rsidRDefault="00A805A9" w:rsidP="00A805A9">
            <w:pPr>
              <w:pStyle w:val="TableParagraph"/>
              <w:tabs>
                <w:tab w:val="left" w:pos="474"/>
              </w:tabs>
              <w:rPr>
                <w:b/>
                <w:bCs/>
                <w:i/>
                <w:sz w:val="24"/>
                <w:szCs w:val="24"/>
              </w:rPr>
            </w:pPr>
          </w:p>
          <w:p w14:paraId="4FD2C50E" w14:textId="77777777" w:rsidR="00A805A9" w:rsidRPr="00A805A9" w:rsidRDefault="00A805A9" w:rsidP="00A805A9">
            <w:pPr>
              <w:pStyle w:val="TableParagraph"/>
              <w:tabs>
                <w:tab w:val="left" w:pos="474"/>
              </w:tabs>
              <w:rPr>
                <w:b/>
                <w:bCs/>
                <w:i/>
                <w:sz w:val="24"/>
                <w:szCs w:val="24"/>
              </w:rPr>
            </w:pPr>
            <w:r w:rsidRPr="00A805A9">
              <w:rPr>
                <w:b/>
                <w:bCs/>
                <w:i/>
                <w:sz w:val="24"/>
                <w:szCs w:val="24"/>
              </w:rPr>
              <w:t xml:space="preserve">уметь: </w:t>
            </w:r>
          </w:p>
          <w:p w14:paraId="3422A456" w14:textId="63DE84D2" w:rsidR="00E132C3" w:rsidRPr="00A805A9" w:rsidRDefault="00A805A9" w:rsidP="00A805A9">
            <w:pPr>
              <w:pStyle w:val="TableParagraph"/>
              <w:tabs>
                <w:tab w:val="left" w:pos="743"/>
              </w:tabs>
              <w:ind w:left="0"/>
              <w:jc w:val="both"/>
              <w:rPr>
                <w:iCs/>
                <w:sz w:val="24"/>
                <w:szCs w:val="24"/>
                <w:highlight w:val="yellow"/>
              </w:rPr>
            </w:pPr>
            <w:r w:rsidRPr="00A805A9">
              <w:rPr>
                <w:iCs/>
                <w:sz w:val="24"/>
                <w:szCs w:val="24"/>
              </w:rPr>
              <w:t>- вести переписку с партнерами на иностранном языке.</w:t>
            </w:r>
          </w:p>
        </w:tc>
      </w:tr>
    </w:tbl>
    <w:p w14:paraId="33509C3E" w14:textId="77777777" w:rsidR="00E132C3" w:rsidRDefault="00E132C3">
      <w:pPr>
        <w:rPr>
          <w:b/>
          <w:bCs/>
          <w:sz w:val="28"/>
          <w:szCs w:val="28"/>
        </w:rPr>
      </w:pPr>
    </w:p>
    <w:p w14:paraId="7BE0FF52" w14:textId="5381BD86" w:rsidR="00E74D60" w:rsidRDefault="007C0E40">
      <w:pPr>
        <w:rPr>
          <w:b/>
          <w:bCs/>
          <w:sz w:val="28"/>
          <w:szCs w:val="28"/>
        </w:rPr>
      </w:pPr>
      <w:r>
        <w:rPr>
          <w:b/>
          <w:bCs/>
          <w:sz w:val="28"/>
          <w:szCs w:val="28"/>
        </w:rPr>
        <w:t>3.</w:t>
      </w:r>
      <w:r>
        <w:rPr>
          <w:b/>
          <w:bCs/>
          <w:sz w:val="28"/>
          <w:szCs w:val="28"/>
        </w:rPr>
        <w:tab/>
        <w:t>Место дисциплины в структуре образовательной программы</w:t>
      </w:r>
    </w:p>
    <w:p w14:paraId="07D3C138" w14:textId="7D1C87B6" w:rsidR="00F0703B" w:rsidRPr="00E132C3" w:rsidRDefault="007C0E40" w:rsidP="00F0703B">
      <w:pPr>
        <w:spacing w:line="240" w:lineRule="auto"/>
        <w:jc w:val="both"/>
        <w:rPr>
          <w:sz w:val="28"/>
          <w:szCs w:val="28"/>
        </w:rPr>
      </w:pPr>
      <w:r w:rsidRPr="0044195B">
        <w:rPr>
          <w:sz w:val="28"/>
          <w:szCs w:val="28"/>
        </w:rPr>
        <w:t>Дисциплина</w:t>
      </w:r>
      <w:r w:rsidRPr="0044195B">
        <w:rPr>
          <w:sz w:val="28"/>
          <w:szCs w:val="28"/>
        </w:rPr>
        <w:tab/>
        <w:t xml:space="preserve"> </w:t>
      </w:r>
      <w:r w:rsidR="00E132C3" w:rsidRPr="0044195B">
        <w:rPr>
          <w:sz w:val="28"/>
          <w:szCs w:val="28"/>
        </w:rPr>
        <w:t xml:space="preserve">«Практика устной и письменной речи основного иностранного языка» </w:t>
      </w:r>
      <w:r w:rsidRPr="0044195B">
        <w:rPr>
          <w:sz w:val="28"/>
          <w:szCs w:val="28"/>
        </w:rPr>
        <w:t xml:space="preserve">относится к </w:t>
      </w:r>
      <w:r w:rsidR="00E132C3" w:rsidRPr="0044195B">
        <w:rPr>
          <w:sz w:val="28"/>
          <w:szCs w:val="28"/>
        </w:rPr>
        <w:t>циклу профиля (элективный)</w:t>
      </w:r>
      <w:r w:rsidRPr="0044195B">
        <w:rPr>
          <w:sz w:val="28"/>
          <w:szCs w:val="28"/>
        </w:rPr>
        <w:t xml:space="preserve"> по направлению подготовки </w:t>
      </w:r>
      <w:r w:rsidR="00F0703B" w:rsidRPr="0044195B">
        <w:rPr>
          <w:sz w:val="28"/>
          <w:szCs w:val="28"/>
        </w:rPr>
        <w:t xml:space="preserve">38.03.01«Экономика», </w:t>
      </w:r>
      <w:r w:rsidR="00F0703B" w:rsidRPr="0044195B">
        <w:rPr>
          <w:color w:val="000000"/>
          <w:sz w:val="28"/>
          <w:szCs w:val="28"/>
        </w:rPr>
        <w:t>ОП «Экономика и бизнес</w:t>
      </w:r>
      <w:r w:rsidR="00F0703B" w:rsidRPr="00F0703B">
        <w:rPr>
          <w:color w:val="000000"/>
          <w:sz w:val="28"/>
          <w:szCs w:val="28"/>
        </w:rPr>
        <w:t xml:space="preserve"> стран Востока»</w:t>
      </w:r>
      <w:r w:rsidR="00F0703B" w:rsidRPr="00F0703B">
        <w:rPr>
          <w:sz w:val="28"/>
          <w:szCs w:val="28"/>
        </w:rPr>
        <w:t xml:space="preserve"> </w:t>
      </w:r>
      <w:r w:rsidR="00F0703B" w:rsidRPr="00F0703B">
        <w:rPr>
          <w:color w:val="000000"/>
          <w:sz w:val="28"/>
          <w:szCs w:val="28"/>
        </w:rPr>
        <w:t>профиль: «Экономика и бизнес стран Востока».</w:t>
      </w:r>
    </w:p>
    <w:p w14:paraId="01AFE08F" w14:textId="3C7850F0" w:rsidR="00E74D60" w:rsidRDefault="007C0E40">
      <w:pPr>
        <w:jc w:val="both"/>
        <w:rPr>
          <w:sz w:val="28"/>
          <w:szCs w:val="28"/>
        </w:rPr>
      </w:pPr>
      <w:r>
        <w:rPr>
          <w:sz w:val="28"/>
          <w:szCs w:val="28"/>
        </w:rPr>
        <w:t xml:space="preserve"> </w:t>
      </w:r>
    </w:p>
    <w:p w14:paraId="5346737D" w14:textId="77777777" w:rsidR="00E74D60" w:rsidRDefault="00E74D60">
      <w:pPr>
        <w:jc w:val="both"/>
        <w:rPr>
          <w:sz w:val="28"/>
          <w:szCs w:val="28"/>
        </w:rPr>
      </w:pPr>
    </w:p>
    <w:p w14:paraId="364DE572" w14:textId="25C89C37" w:rsidR="00E74D60" w:rsidRPr="009C273D" w:rsidRDefault="007C0E40" w:rsidP="009C273D">
      <w:pPr>
        <w:spacing w:after="240"/>
        <w:rPr>
          <w:b/>
          <w:bCs/>
          <w:sz w:val="28"/>
          <w:szCs w:val="28"/>
        </w:rPr>
      </w:pPr>
      <w:r>
        <w:rPr>
          <w:b/>
          <w:bCs/>
          <w:sz w:val="28"/>
          <w:szCs w:val="28"/>
        </w:rPr>
        <w:t>4.</w:t>
      </w:r>
      <w:r>
        <w:rPr>
          <w:b/>
          <w:bCs/>
          <w:sz w:val="28"/>
          <w:szCs w:val="28"/>
        </w:rPr>
        <w:tab/>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656806ED" w14:textId="77777777" w:rsidR="00E74D60" w:rsidRDefault="007C0E40">
      <w:pPr>
        <w:spacing w:before="240" w:line="360" w:lineRule="auto"/>
        <w:ind w:left="6372" w:firstLine="708"/>
        <w:jc w:val="center"/>
        <w:rPr>
          <w:sz w:val="28"/>
          <w:szCs w:val="28"/>
        </w:rPr>
      </w:pPr>
      <w:r>
        <w:rPr>
          <w:sz w:val="28"/>
          <w:szCs w:val="28"/>
        </w:rPr>
        <w:t>Таблица 1</w:t>
      </w:r>
    </w:p>
    <w:tbl>
      <w:tblPr>
        <w:tblW w:w="9666" w:type="dxa"/>
        <w:tblInd w:w="-108" w:type="dxa"/>
        <w:tblLayout w:type="fixed"/>
        <w:tblLook w:val="04A0" w:firstRow="1" w:lastRow="0" w:firstColumn="1" w:lastColumn="0" w:noHBand="0" w:noVBand="1"/>
      </w:tblPr>
      <w:tblGrid>
        <w:gridCol w:w="4993"/>
        <w:gridCol w:w="2362"/>
        <w:gridCol w:w="2311"/>
      </w:tblGrid>
      <w:tr w:rsidR="00E74D60" w14:paraId="39952A42" w14:textId="77777777">
        <w:trPr>
          <w:trHeight w:val="698"/>
        </w:trPr>
        <w:tc>
          <w:tcPr>
            <w:tcW w:w="4993" w:type="dxa"/>
            <w:tcBorders>
              <w:top w:val="single" w:sz="4" w:space="0" w:color="000000"/>
              <w:left w:val="single" w:sz="4" w:space="0" w:color="000000"/>
              <w:bottom w:val="single" w:sz="4" w:space="0" w:color="000000"/>
              <w:right w:val="single" w:sz="4" w:space="0" w:color="000000"/>
            </w:tcBorders>
          </w:tcPr>
          <w:p w14:paraId="62DE9AFF" w14:textId="77777777" w:rsidR="00E74D60" w:rsidRDefault="007C0E40">
            <w:pPr>
              <w:pStyle w:val="aff5"/>
              <w:keepNext/>
              <w:ind w:left="0"/>
              <w:jc w:val="center"/>
              <w:rPr>
                <w:b/>
                <w:bCs/>
                <w:sz w:val="24"/>
                <w:szCs w:val="24"/>
              </w:rPr>
            </w:pPr>
            <w:r>
              <w:rPr>
                <w:b/>
                <w:bCs/>
                <w:sz w:val="24"/>
                <w:szCs w:val="24"/>
              </w:rPr>
              <w:t>Вид учебной работы по дисциплине</w:t>
            </w:r>
          </w:p>
        </w:tc>
        <w:tc>
          <w:tcPr>
            <w:tcW w:w="2362" w:type="dxa"/>
            <w:tcBorders>
              <w:top w:val="single" w:sz="4" w:space="0" w:color="000000"/>
              <w:left w:val="single" w:sz="4" w:space="0" w:color="000000"/>
              <w:bottom w:val="single" w:sz="4" w:space="0" w:color="000000"/>
              <w:right w:val="single" w:sz="4" w:space="0" w:color="000000"/>
            </w:tcBorders>
          </w:tcPr>
          <w:p w14:paraId="10ED0DDE" w14:textId="77777777" w:rsidR="00E74D60" w:rsidRDefault="007C0E40">
            <w:pPr>
              <w:pStyle w:val="aff5"/>
              <w:keepNext/>
              <w:ind w:left="0"/>
              <w:jc w:val="center"/>
              <w:rPr>
                <w:b/>
                <w:bCs/>
                <w:sz w:val="24"/>
                <w:szCs w:val="24"/>
              </w:rPr>
            </w:pPr>
            <w:r>
              <w:rPr>
                <w:b/>
                <w:bCs/>
                <w:sz w:val="24"/>
                <w:szCs w:val="24"/>
              </w:rPr>
              <w:t xml:space="preserve">Всего </w:t>
            </w:r>
          </w:p>
          <w:p w14:paraId="7139C055" w14:textId="77777777" w:rsidR="00E74D60" w:rsidRDefault="007C0E40">
            <w:pPr>
              <w:pStyle w:val="aff5"/>
              <w:keepNext/>
              <w:ind w:left="0"/>
              <w:jc w:val="center"/>
              <w:rPr>
                <w:b/>
                <w:bCs/>
                <w:sz w:val="24"/>
                <w:szCs w:val="24"/>
              </w:rPr>
            </w:pPr>
            <w:r>
              <w:rPr>
                <w:b/>
                <w:bCs/>
                <w:sz w:val="24"/>
                <w:szCs w:val="24"/>
              </w:rPr>
              <w:t>(в з/е и часах)</w:t>
            </w:r>
          </w:p>
        </w:tc>
        <w:tc>
          <w:tcPr>
            <w:tcW w:w="2311" w:type="dxa"/>
            <w:tcBorders>
              <w:top w:val="single" w:sz="4" w:space="0" w:color="000000"/>
              <w:left w:val="single" w:sz="4" w:space="0" w:color="000000"/>
              <w:bottom w:val="single" w:sz="4" w:space="0" w:color="000000"/>
              <w:right w:val="single" w:sz="4" w:space="0" w:color="000000"/>
            </w:tcBorders>
          </w:tcPr>
          <w:p w14:paraId="4F94700B" w14:textId="4315CDD2" w:rsidR="00E74D60" w:rsidRDefault="007C0E40">
            <w:pPr>
              <w:pStyle w:val="aff5"/>
              <w:keepNext/>
              <w:ind w:left="0"/>
              <w:jc w:val="center"/>
              <w:rPr>
                <w:b/>
                <w:bCs/>
                <w:sz w:val="24"/>
                <w:szCs w:val="24"/>
              </w:rPr>
            </w:pPr>
            <w:r>
              <w:rPr>
                <w:b/>
                <w:bCs/>
                <w:sz w:val="24"/>
                <w:szCs w:val="24"/>
              </w:rPr>
              <w:t xml:space="preserve">Семестр </w:t>
            </w:r>
            <w:r w:rsidR="002740B9">
              <w:rPr>
                <w:b/>
                <w:bCs/>
                <w:sz w:val="24"/>
                <w:szCs w:val="24"/>
              </w:rPr>
              <w:t>6</w:t>
            </w:r>
          </w:p>
          <w:p w14:paraId="0C9B36E2" w14:textId="77777777" w:rsidR="00E74D60" w:rsidRDefault="007C0E40">
            <w:pPr>
              <w:pStyle w:val="aff5"/>
              <w:keepNext/>
              <w:ind w:left="0"/>
              <w:jc w:val="center"/>
              <w:rPr>
                <w:b/>
                <w:bCs/>
                <w:sz w:val="24"/>
                <w:szCs w:val="24"/>
              </w:rPr>
            </w:pPr>
            <w:r>
              <w:rPr>
                <w:b/>
                <w:bCs/>
                <w:sz w:val="24"/>
                <w:szCs w:val="24"/>
              </w:rPr>
              <w:t>(в часах)</w:t>
            </w:r>
          </w:p>
        </w:tc>
      </w:tr>
      <w:tr w:rsidR="00E74D60" w14:paraId="6F28F766" w14:textId="77777777">
        <w:trPr>
          <w:trHeight w:val="488"/>
        </w:trPr>
        <w:tc>
          <w:tcPr>
            <w:tcW w:w="4993" w:type="dxa"/>
            <w:tcBorders>
              <w:top w:val="single" w:sz="4" w:space="0" w:color="000000"/>
              <w:left w:val="single" w:sz="4" w:space="0" w:color="000000"/>
              <w:bottom w:val="single" w:sz="4" w:space="0" w:color="000000"/>
              <w:right w:val="single" w:sz="4" w:space="0" w:color="000000"/>
            </w:tcBorders>
          </w:tcPr>
          <w:p w14:paraId="2A82FB9F" w14:textId="77777777" w:rsidR="00E74D60" w:rsidRDefault="007C0E40">
            <w:pPr>
              <w:pStyle w:val="aff5"/>
              <w:keepNext/>
              <w:ind w:left="0"/>
              <w:rPr>
                <w:b/>
                <w:bCs/>
                <w:sz w:val="24"/>
                <w:szCs w:val="24"/>
              </w:rPr>
            </w:pPr>
            <w:r>
              <w:rPr>
                <w:b/>
                <w:bCs/>
                <w:sz w:val="24"/>
                <w:szCs w:val="24"/>
              </w:rPr>
              <w:t xml:space="preserve">Общая трудоемкость дисциплины </w:t>
            </w:r>
          </w:p>
        </w:tc>
        <w:tc>
          <w:tcPr>
            <w:tcW w:w="2362" w:type="dxa"/>
            <w:tcBorders>
              <w:top w:val="single" w:sz="4" w:space="0" w:color="000000"/>
              <w:left w:val="single" w:sz="4" w:space="0" w:color="000000"/>
              <w:bottom w:val="single" w:sz="4" w:space="0" w:color="000000"/>
              <w:right w:val="single" w:sz="4" w:space="0" w:color="000000"/>
            </w:tcBorders>
          </w:tcPr>
          <w:p w14:paraId="7DFBCDD6" w14:textId="77777777" w:rsidR="00E74D60" w:rsidRDefault="007C0E40">
            <w:pPr>
              <w:pStyle w:val="aff5"/>
              <w:keepNext/>
              <w:ind w:left="0"/>
              <w:jc w:val="center"/>
              <w:rPr>
                <w:sz w:val="24"/>
                <w:szCs w:val="24"/>
              </w:rPr>
            </w:pPr>
            <w:r>
              <w:rPr>
                <w:sz w:val="24"/>
                <w:szCs w:val="24"/>
              </w:rPr>
              <w:t>3 з.е. 108</w:t>
            </w:r>
          </w:p>
        </w:tc>
        <w:tc>
          <w:tcPr>
            <w:tcW w:w="2311" w:type="dxa"/>
            <w:tcBorders>
              <w:top w:val="single" w:sz="4" w:space="0" w:color="000000"/>
              <w:left w:val="single" w:sz="4" w:space="0" w:color="000000"/>
              <w:bottom w:val="single" w:sz="4" w:space="0" w:color="000000"/>
              <w:right w:val="single" w:sz="4" w:space="0" w:color="000000"/>
            </w:tcBorders>
          </w:tcPr>
          <w:p w14:paraId="40148B18" w14:textId="77777777" w:rsidR="00E74D60" w:rsidRDefault="007C0E40">
            <w:pPr>
              <w:pStyle w:val="aff5"/>
              <w:keepNext/>
              <w:ind w:left="0"/>
              <w:jc w:val="center"/>
              <w:rPr>
                <w:sz w:val="24"/>
                <w:szCs w:val="24"/>
              </w:rPr>
            </w:pPr>
            <w:r>
              <w:rPr>
                <w:sz w:val="24"/>
                <w:szCs w:val="24"/>
              </w:rPr>
              <w:t>108</w:t>
            </w:r>
          </w:p>
        </w:tc>
      </w:tr>
      <w:tr w:rsidR="00E74D60" w14:paraId="4053AC60" w14:textId="77777777">
        <w:trPr>
          <w:trHeight w:val="425"/>
        </w:trPr>
        <w:tc>
          <w:tcPr>
            <w:tcW w:w="4993" w:type="dxa"/>
            <w:tcBorders>
              <w:top w:val="single" w:sz="4" w:space="0" w:color="000000"/>
              <w:left w:val="single" w:sz="4" w:space="0" w:color="000000"/>
              <w:bottom w:val="single" w:sz="4" w:space="0" w:color="000000"/>
              <w:right w:val="single" w:sz="4" w:space="0" w:color="000000"/>
            </w:tcBorders>
          </w:tcPr>
          <w:p w14:paraId="11A80289" w14:textId="77777777" w:rsidR="00E74D60" w:rsidRDefault="007C0E40">
            <w:pPr>
              <w:pStyle w:val="aff5"/>
              <w:keepNext/>
              <w:ind w:left="0"/>
              <w:rPr>
                <w:b/>
                <w:bCs/>
                <w:i/>
                <w:iCs/>
                <w:sz w:val="24"/>
                <w:szCs w:val="24"/>
              </w:rPr>
            </w:pPr>
            <w:r>
              <w:rPr>
                <w:b/>
                <w:bCs/>
                <w:i/>
                <w:iCs/>
                <w:sz w:val="24"/>
                <w:szCs w:val="24"/>
              </w:rPr>
              <w:t xml:space="preserve">Контактная работа –  Аудиторные занятия </w:t>
            </w:r>
          </w:p>
        </w:tc>
        <w:tc>
          <w:tcPr>
            <w:tcW w:w="2362" w:type="dxa"/>
            <w:tcBorders>
              <w:top w:val="single" w:sz="4" w:space="0" w:color="000000"/>
              <w:left w:val="single" w:sz="4" w:space="0" w:color="000000"/>
              <w:bottom w:val="single" w:sz="4" w:space="0" w:color="000000"/>
              <w:right w:val="single" w:sz="4" w:space="0" w:color="000000"/>
            </w:tcBorders>
          </w:tcPr>
          <w:p w14:paraId="75760C9F" w14:textId="77777777" w:rsidR="00E74D60" w:rsidRDefault="007C0E40">
            <w:pPr>
              <w:pStyle w:val="aff5"/>
              <w:keepNext/>
              <w:ind w:left="0"/>
              <w:jc w:val="center"/>
              <w:rPr>
                <w:sz w:val="24"/>
                <w:szCs w:val="24"/>
              </w:rPr>
            </w:pPr>
            <w:r>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4CCF1B35" w14:textId="77777777" w:rsidR="00E74D60" w:rsidRDefault="007C0E40">
            <w:pPr>
              <w:pStyle w:val="aff5"/>
              <w:keepNext/>
              <w:ind w:left="0"/>
              <w:jc w:val="center"/>
              <w:rPr>
                <w:sz w:val="24"/>
                <w:szCs w:val="24"/>
              </w:rPr>
            </w:pPr>
            <w:r>
              <w:rPr>
                <w:sz w:val="24"/>
                <w:szCs w:val="24"/>
              </w:rPr>
              <w:t>50</w:t>
            </w:r>
          </w:p>
        </w:tc>
      </w:tr>
      <w:tr w:rsidR="00E132C3" w14:paraId="27E20A54" w14:textId="77777777">
        <w:trPr>
          <w:trHeight w:val="423"/>
        </w:trPr>
        <w:tc>
          <w:tcPr>
            <w:tcW w:w="4993" w:type="dxa"/>
            <w:tcBorders>
              <w:top w:val="single" w:sz="4" w:space="0" w:color="000000"/>
              <w:left w:val="single" w:sz="4" w:space="0" w:color="000000"/>
              <w:bottom w:val="single" w:sz="4" w:space="0" w:color="000000"/>
              <w:right w:val="single" w:sz="4" w:space="0" w:color="000000"/>
            </w:tcBorders>
          </w:tcPr>
          <w:p w14:paraId="6508BCD5" w14:textId="77777777" w:rsidR="00E132C3" w:rsidRDefault="00E132C3" w:rsidP="00E132C3">
            <w:pPr>
              <w:pStyle w:val="aff5"/>
              <w:keepNext/>
              <w:ind w:left="0"/>
              <w:rPr>
                <w:i/>
                <w:iCs/>
                <w:sz w:val="24"/>
                <w:szCs w:val="24"/>
              </w:rPr>
            </w:pPr>
            <w:r>
              <w:rPr>
                <w:i/>
                <w:iCs/>
                <w:sz w:val="24"/>
                <w:szCs w:val="24"/>
              </w:rPr>
              <w:t xml:space="preserve">Лекции </w:t>
            </w:r>
          </w:p>
        </w:tc>
        <w:tc>
          <w:tcPr>
            <w:tcW w:w="2362" w:type="dxa"/>
            <w:tcBorders>
              <w:top w:val="single" w:sz="4" w:space="0" w:color="000000"/>
              <w:left w:val="single" w:sz="4" w:space="0" w:color="000000"/>
              <w:bottom w:val="single" w:sz="4" w:space="0" w:color="000000"/>
              <w:right w:val="single" w:sz="4" w:space="0" w:color="000000"/>
            </w:tcBorders>
          </w:tcPr>
          <w:p w14:paraId="1B412F0B" w14:textId="01450A56" w:rsidR="00E132C3" w:rsidRDefault="009C273D" w:rsidP="00E132C3">
            <w:pPr>
              <w:pStyle w:val="aff5"/>
              <w:keepNext/>
              <w:ind w:left="108" w:hangingChars="45" w:hanging="108"/>
              <w:jc w:val="center"/>
              <w:rPr>
                <w:b/>
                <w:bCs/>
                <w:sz w:val="24"/>
                <w:szCs w:val="24"/>
              </w:rPr>
            </w:pPr>
            <w:r>
              <w:rPr>
                <w:b/>
                <w:bCs/>
                <w:sz w:val="24"/>
                <w:szCs w:val="24"/>
              </w:rPr>
              <w:t>-</w:t>
            </w:r>
          </w:p>
        </w:tc>
        <w:tc>
          <w:tcPr>
            <w:tcW w:w="2311" w:type="dxa"/>
            <w:tcBorders>
              <w:top w:val="single" w:sz="4" w:space="0" w:color="000000"/>
              <w:left w:val="single" w:sz="4" w:space="0" w:color="000000"/>
              <w:bottom w:val="single" w:sz="4" w:space="0" w:color="000000"/>
              <w:right w:val="single" w:sz="4" w:space="0" w:color="000000"/>
            </w:tcBorders>
          </w:tcPr>
          <w:p w14:paraId="2EB66F8C" w14:textId="5C4C96E1" w:rsidR="00E132C3" w:rsidRDefault="009C273D" w:rsidP="00E132C3">
            <w:pPr>
              <w:pStyle w:val="aff5"/>
              <w:keepNext/>
              <w:ind w:left="0"/>
              <w:jc w:val="center"/>
              <w:rPr>
                <w:b/>
                <w:bCs/>
                <w:sz w:val="24"/>
                <w:szCs w:val="24"/>
                <w:lang w:val="en-US"/>
              </w:rPr>
            </w:pPr>
            <w:r>
              <w:rPr>
                <w:strike/>
                <w:sz w:val="24"/>
                <w:szCs w:val="24"/>
              </w:rPr>
              <w:t>-</w:t>
            </w:r>
          </w:p>
        </w:tc>
      </w:tr>
      <w:tr w:rsidR="00E132C3" w14:paraId="1F85F431" w14:textId="77777777">
        <w:trPr>
          <w:trHeight w:val="419"/>
        </w:trPr>
        <w:tc>
          <w:tcPr>
            <w:tcW w:w="4993" w:type="dxa"/>
            <w:tcBorders>
              <w:top w:val="single" w:sz="4" w:space="0" w:color="000000"/>
              <w:left w:val="single" w:sz="4" w:space="0" w:color="000000"/>
              <w:bottom w:val="single" w:sz="4" w:space="0" w:color="000000"/>
              <w:right w:val="single" w:sz="4" w:space="0" w:color="000000"/>
            </w:tcBorders>
          </w:tcPr>
          <w:p w14:paraId="25B30266" w14:textId="77777777" w:rsidR="00E132C3" w:rsidRDefault="00E132C3" w:rsidP="00E132C3">
            <w:pPr>
              <w:pStyle w:val="aff5"/>
              <w:keepNext/>
              <w:ind w:left="0"/>
              <w:rPr>
                <w:i/>
                <w:iCs/>
                <w:sz w:val="24"/>
                <w:szCs w:val="24"/>
              </w:rPr>
            </w:pPr>
            <w:r>
              <w:rPr>
                <w:i/>
                <w:iCs/>
                <w:sz w:val="24"/>
                <w:szCs w:val="24"/>
              </w:rPr>
              <w:t xml:space="preserve">Семинары, практические занятия  </w:t>
            </w:r>
          </w:p>
        </w:tc>
        <w:tc>
          <w:tcPr>
            <w:tcW w:w="2362" w:type="dxa"/>
            <w:tcBorders>
              <w:top w:val="single" w:sz="4" w:space="0" w:color="000000"/>
              <w:left w:val="single" w:sz="4" w:space="0" w:color="000000"/>
              <w:bottom w:val="single" w:sz="4" w:space="0" w:color="000000"/>
              <w:right w:val="single" w:sz="4" w:space="0" w:color="000000"/>
            </w:tcBorders>
          </w:tcPr>
          <w:p w14:paraId="5F6FBA46" w14:textId="30D046C3" w:rsidR="00E132C3" w:rsidRPr="009C273D" w:rsidRDefault="00E132C3" w:rsidP="00E132C3">
            <w:pPr>
              <w:pStyle w:val="aff5"/>
              <w:keepNext/>
              <w:ind w:left="108" w:hangingChars="45" w:hanging="108"/>
              <w:jc w:val="center"/>
              <w:rPr>
                <w:sz w:val="24"/>
                <w:szCs w:val="24"/>
              </w:rPr>
            </w:pPr>
            <w:r w:rsidRPr="009C273D">
              <w:rPr>
                <w:sz w:val="24"/>
                <w:szCs w:val="24"/>
              </w:rPr>
              <w:t>50</w:t>
            </w:r>
          </w:p>
        </w:tc>
        <w:tc>
          <w:tcPr>
            <w:tcW w:w="2311" w:type="dxa"/>
            <w:tcBorders>
              <w:top w:val="single" w:sz="4" w:space="0" w:color="000000"/>
              <w:left w:val="single" w:sz="4" w:space="0" w:color="000000"/>
              <w:bottom w:val="single" w:sz="4" w:space="0" w:color="000000"/>
              <w:right w:val="single" w:sz="4" w:space="0" w:color="000000"/>
            </w:tcBorders>
          </w:tcPr>
          <w:p w14:paraId="5C4A0A9C" w14:textId="08730ED8" w:rsidR="00E132C3" w:rsidRPr="009C273D" w:rsidRDefault="00E132C3" w:rsidP="00E132C3">
            <w:pPr>
              <w:pStyle w:val="aff5"/>
              <w:keepNext/>
              <w:ind w:left="0"/>
              <w:jc w:val="center"/>
              <w:rPr>
                <w:sz w:val="24"/>
                <w:szCs w:val="24"/>
                <w:lang w:val="en-US"/>
              </w:rPr>
            </w:pPr>
            <w:r w:rsidRPr="009C273D">
              <w:rPr>
                <w:sz w:val="24"/>
                <w:szCs w:val="24"/>
              </w:rPr>
              <w:t>50</w:t>
            </w:r>
          </w:p>
        </w:tc>
      </w:tr>
      <w:tr w:rsidR="00E74D60" w14:paraId="00C2C320" w14:textId="77777777">
        <w:trPr>
          <w:trHeight w:val="443"/>
        </w:trPr>
        <w:tc>
          <w:tcPr>
            <w:tcW w:w="4993" w:type="dxa"/>
            <w:tcBorders>
              <w:top w:val="single" w:sz="4" w:space="0" w:color="000000"/>
              <w:left w:val="single" w:sz="4" w:space="0" w:color="000000"/>
              <w:bottom w:val="single" w:sz="4" w:space="0" w:color="000000"/>
              <w:right w:val="single" w:sz="4" w:space="0" w:color="000000"/>
            </w:tcBorders>
          </w:tcPr>
          <w:p w14:paraId="70F5B664" w14:textId="77777777" w:rsidR="00E74D60" w:rsidRDefault="007C0E40">
            <w:pPr>
              <w:pStyle w:val="aff5"/>
              <w:keepNext/>
              <w:ind w:left="0"/>
              <w:rPr>
                <w:b/>
                <w:bCs/>
                <w:i/>
                <w:iCs/>
                <w:sz w:val="24"/>
                <w:szCs w:val="24"/>
              </w:rPr>
            </w:pPr>
            <w:r>
              <w:rPr>
                <w:b/>
                <w:bCs/>
                <w:i/>
                <w:iCs/>
                <w:sz w:val="24"/>
                <w:szCs w:val="24"/>
              </w:rPr>
              <w:t>Самостоятельная работа</w:t>
            </w:r>
          </w:p>
        </w:tc>
        <w:tc>
          <w:tcPr>
            <w:tcW w:w="2362" w:type="dxa"/>
            <w:tcBorders>
              <w:top w:val="single" w:sz="4" w:space="0" w:color="000000"/>
              <w:left w:val="single" w:sz="4" w:space="0" w:color="000000"/>
              <w:bottom w:val="single" w:sz="4" w:space="0" w:color="000000"/>
              <w:right w:val="single" w:sz="4" w:space="0" w:color="000000"/>
            </w:tcBorders>
          </w:tcPr>
          <w:p w14:paraId="1D631C2E" w14:textId="77777777" w:rsidR="00E74D60" w:rsidRDefault="007C0E40">
            <w:pPr>
              <w:pStyle w:val="aff5"/>
              <w:keepNext/>
              <w:ind w:left="0"/>
              <w:jc w:val="center"/>
              <w:rPr>
                <w:sz w:val="24"/>
                <w:szCs w:val="24"/>
              </w:rPr>
            </w:pPr>
            <w:r>
              <w:rPr>
                <w:sz w:val="24"/>
                <w:szCs w:val="24"/>
              </w:rPr>
              <w:t>58</w:t>
            </w:r>
          </w:p>
        </w:tc>
        <w:tc>
          <w:tcPr>
            <w:tcW w:w="2311" w:type="dxa"/>
            <w:tcBorders>
              <w:top w:val="single" w:sz="4" w:space="0" w:color="000000"/>
              <w:left w:val="single" w:sz="4" w:space="0" w:color="000000"/>
              <w:bottom w:val="single" w:sz="4" w:space="0" w:color="000000"/>
              <w:right w:val="single" w:sz="4" w:space="0" w:color="000000"/>
            </w:tcBorders>
          </w:tcPr>
          <w:p w14:paraId="7E3CE24E" w14:textId="77777777" w:rsidR="00E74D60" w:rsidRDefault="007C0E40">
            <w:pPr>
              <w:pStyle w:val="aff5"/>
              <w:keepNext/>
              <w:ind w:left="0"/>
              <w:jc w:val="center"/>
              <w:rPr>
                <w:sz w:val="24"/>
                <w:szCs w:val="24"/>
              </w:rPr>
            </w:pPr>
            <w:r>
              <w:rPr>
                <w:sz w:val="24"/>
                <w:szCs w:val="24"/>
              </w:rPr>
              <w:t>58</w:t>
            </w:r>
          </w:p>
        </w:tc>
      </w:tr>
      <w:tr w:rsidR="00E74D60" w14:paraId="169DB20C" w14:textId="77777777">
        <w:trPr>
          <w:trHeight w:val="408"/>
        </w:trPr>
        <w:tc>
          <w:tcPr>
            <w:tcW w:w="4993" w:type="dxa"/>
            <w:tcBorders>
              <w:top w:val="single" w:sz="4" w:space="0" w:color="000000"/>
              <w:left w:val="single" w:sz="4" w:space="0" w:color="000000"/>
              <w:bottom w:val="single" w:sz="4" w:space="0" w:color="000000"/>
              <w:right w:val="single" w:sz="4" w:space="0" w:color="000000"/>
            </w:tcBorders>
          </w:tcPr>
          <w:p w14:paraId="4AC44E9C" w14:textId="77777777" w:rsidR="00E74D60" w:rsidRDefault="007C0E40">
            <w:pPr>
              <w:pStyle w:val="aff5"/>
              <w:keepNext/>
              <w:ind w:left="0"/>
              <w:rPr>
                <w:sz w:val="24"/>
                <w:szCs w:val="24"/>
              </w:rPr>
            </w:pPr>
            <w:r>
              <w:rPr>
                <w:sz w:val="24"/>
                <w:szCs w:val="24"/>
              </w:rPr>
              <w:t xml:space="preserve">Вид текущего контроля </w:t>
            </w:r>
          </w:p>
        </w:tc>
        <w:tc>
          <w:tcPr>
            <w:tcW w:w="2362" w:type="dxa"/>
            <w:tcBorders>
              <w:top w:val="single" w:sz="4" w:space="0" w:color="000000"/>
              <w:left w:val="single" w:sz="4" w:space="0" w:color="000000"/>
              <w:bottom w:val="single" w:sz="4" w:space="0" w:color="000000"/>
              <w:right w:val="single" w:sz="4" w:space="0" w:color="000000"/>
            </w:tcBorders>
          </w:tcPr>
          <w:p w14:paraId="6808820C" w14:textId="77777777" w:rsidR="00E74D60" w:rsidRDefault="007C0E40">
            <w:pPr>
              <w:pStyle w:val="aff5"/>
              <w:keepNext/>
              <w:ind w:left="109"/>
              <w:jc w:val="center"/>
              <w:rPr>
                <w:sz w:val="24"/>
                <w:szCs w:val="24"/>
                <w:lang w:val="en-US"/>
              </w:rPr>
            </w:pPr>
            <w:r>
              <w:rPr>
                <w:sz w:val="24"/>
                <w:szCs w:val="24"/>
              </w:rPr>
              <w:t>Контрольная работа</w:t>
            </w:r>
          </w:p>
        </w:tc>
        <w:tc>
          <w:tcPr>
            <w:tcW w:w="2311" w:type="dxa"/>
            <w:tcBorders>
              <w:top w:val="single" w:sz="4" w:space="0" w:color="000000"/>
              <w:left w:val="single" w:sz="4" w:space="0" w:color="000000"/>
              <w:bottom w:val="single" w:sz="4" w:space="0" w:color="000000"/>
              <w:right w:val="single" w:sz="4" w:space="0" w:color="000000"/>
            </w:tcBorders>
          </w:tcPr>
          <w:p w14:paraId="297207B0" w14:textId="77777777" w:rsidR="00E74D60" w:rsidRDefault="007C0E40">
            <w:pPr>
              <w:pStyle w:val="aff5"/>
              <w:keepNext/>
              <w:ind w:left="109"/>
              <w:jc w:val="center"/>
              <w:rPr>
                <w:sz w:val="24"/>
                <w:szCs w:val="24"/>
                <w:lang w:val="en-US"/>
              </w:rPr>
            </w:pPr>
            <w:r>
              <w:rPr>
                <w:sz w:val="24"/>
                <w:szCs w:val="24"/>
              </w:rPr>
              <w:t>Контрольная работа</w:t>
            </w:r>
          </w:p>
        </w:tc>
      </w:tr>
      <w:tr w:rsidR="00E74D60" w14:paraId="3C9BB3EA" w14:textId="77777777">
        <w:trPr>
          <w:trHeight w:val="471"/>
        </w:trPr>
        <w:tc>
          <w:tcPr>
            <w:tcW w:w="4993" w:type="dxa"/>
            <w:tcBorders>
              <w:top w:val="single" w:sz="4" w:space="0" w:color="000000"/>
              <w:left w:val="single" w:sz="4" w:space="0" w:color="000000"/>
              <w:bottom w:val="single" w:sz="4" w:space="0" w:color="000000"/>
              <w:right w:val="single" w:sz="4" w:space="0" w:color="000000"/>
            </w:tcBorders>
          </w:tcPr>
          <w:p w14:paraId="3AC4384C" w14:textId="77777777" w:rsidR="00E74D60" w:rsidRDefault="007C0E40">
            <w:pPr>
              <w:pStyle w:val="aff5"/>
              <w:keepNext/>
              <w:ind w:left="0"/>
              <w:rPr>
                <w:sz w:val="24"/>
                <w:szCs w:val="24"/>
              </w:rPr>
            </w:pPr>
            <w:r>
              <w:rPr>
                <w:sz w:val="24"/>
                <w:szCs w:val="24"/>
              </w:rPr>
              <w:t>Вид промежуточной аттестации</w:t>
            </w:r>
          </w:p>
        </w:tc>
        <w:tc>
          <w:tcPr>
            <w:tcW w:w="2362" w:type="dxa"/>
            <w:tcBorders>
              <w:top w:val="single" w:sz="4" w:space="0" w:color="000000"/>
              <w:left w:val="single" w:sz="4" w:space="0" w:color="000000"/>
              <w:bottom w:val="single" w:sz="4" w:space="0" w:color="000000"/>
              <w:right w:val="single" w:sz="4" w:space="0" w:color="000000"/>
            </w:tcBorders>
          </w:tcPr>
          <w:p w14:paraId="14B08F75" w14:textId="77777777" w:rsidR="00E74D60" w:rsidRDefault="007C0E40">
            <w:pPr>
              <w:pStyle w:val="aff5"/>
              <w:keepNext/>
              <w:ind w:left="0"/>
              <w:jc w:val="center"/>
              <w:rPr>
                <w:sz w:val="24"/>
                <w:szCs w:val="24"/>
              </w:rPr>
            </w:pPr>
            <w:r>
              <w:rPr>
                <w:sz w:val="24"/>
                <w:szCs w:val="24"/>
              </w:rPr>
              <w:t>Зачет</w:t>
            </w:r>
          </w:p>
        </w:tc>
        <w:tc>
          <w:tcPr>
            <w:tcW w:w="2311" w:type="dxa"/>
            <w:tcBorders>
              <w:top w:val="single" w:sz="4" w:space="0" w:color="000000"/>
              <w:left w:val="single" w:sz="4" w:space="0" w:color="000000"/>
              <w:bottom w:val="single" w:sz="4" w:space="0" w:color="000000"/>
              <w:right w:val="single" w:sz="4" w:space="0" w:color="000000"/>
            </w:tcBorders>
          </w:tcPr>
          <w:p w14:paraId="547C38CB" w14:textId="77777777" w:rsidR="00E74D60" w:rsidRDefault="007C0E40">
            <w:pPr>
              <w:pStyle w:val="aff5"/>
              <w:keepNext/>
              <w:ind w:left="0"/>
              <w:jc w:val="center"/>
              <w:rPr>
                <w:sz w:val="24"/>
                <w:szCs w:val="24"/>
              </w:rPr>
            </w:pPr>
            <w:r>
              <w:rPr>
                <w:sz w:val="24"/>
                <w:szCs w:val="24"/>
              </w:rPr>
              <w:t>Зачет</w:t>
            </w:r>
          </w:p>
        </w:tc>
      </w:tr>
    </w:tbl>
    <w:p w14:paraId="3C51EEA0" w14:textId="77777777" w:rsidR="00E74D60" w:rsidRDefault="00E74D60">
      <w:pPr>
        <w:rPr>
          <w:b/>
          <w:bCs/>
          <w:sz w:val="28"/>
          <w:szCs w:val="28"/>
        </w:rPr>
      </w:pPr>
    </w:p>
    <w:p w14:paraId="2E3C4911" w14:textId="77777777" w:rsidR="00E74D60" w:rsidRDefault="007C0E40">
      <w:pPr>
        <w:jc w:val="both"/>
        <w:rPr>
          <w:b/>
          <w:bCs/>
          <w:sz w:val="28"/>
          <w:szCs w:val="28"/>
        </w:rPr>
      </w:pPr>
      <w:r>
        <w:rPr>
          <w:b/>
          <w:bCs/>
          <w:sz w:val="28"/>
          <w:szCs w:val="28"/>
        </w:rPr>
        <w:t>5.</w:t>
      </w:r>
      <w:r>
        <w:rPr>
          <w:b/>
          <w:bCs/>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9CBDBF4" w14:textId="77777777" w:rsidR="00E74D60" w:rsidRDefault="00E74D60">
      <w:pPr>
        <w:jc w:val="both"/>
        <w:rPr>
          <w:b/>
          <w:bCs/>
          <w:sz w:val="28"/>
          <w:szCs w:val="28"/>
        </w:rPr>
      </w:pPr>
    </w:p>
    <w:p w14:paraId="7CC2041E" w14:textId="77777777" w:rsidR="00E74D60" w:rsidRDefault="007C0E40">
      <w:pPr>
        <w:jc w:val="both"/>
        <w:rPr>
          <w:b/>
          <w:bCs/>
          <w:sz w:val="28"/>
          <w:szCs w:val="28"/>
        </w:rPr>
      </w:pPr>
      <w:r>
        <w:rPr>
          <w:b/>
          <w:bCs/>
          <w:sz w:val="28"/>
          <w:szCs w:val="28"/>
        </w:rPr>
        <w:t>5.1.</w:t>
      </w:r>
      <w:r>
        <w:rPr>
          <w:b/>
          <w:bCs/>
          <w:sz w:val="28"/>
          <w:szCs w:val="28"/>
        </w:rPr>
        <w:tab/>
        <w:t xml:space="preserve">Содержание дисциплины </w:t>
      </w:r>
    </w:p>
    <w:p w14:paraId="3A24E2FE" w14:textId="77777777" w:rsidR="00E74D60" w:rsidRDefault="00E74D60">
      <w:pPr>
        <w:jc w:val="both"/>
        <w:rPr>
          <w:b/>
          <w:bCs/>
          <w:sz w:val="28"/>
          <w:szCs w:val="28"/>
        </w:rPr>
      </w:pPr>
    </w:p>
    <w:p w14:paraId="1DC11C88" w14:textId="4B96F16D" w:rsidR="007B2F77" w:rsidRDefault="007C0E40" w:rsidP="007B2F77">
      <w:pPr>
        <w:jc w:val="both"/>
        <w:rPr>
          <w:sz w:val="28"/>
          <w:szCs w:val="28"/>
        </w:rPr>
      </w:pPr>
      <w:r>
        <w:rPr>
          <w:b/>
          <w:bCs/>
          <w:sz w:val="28"/>
          <w:szCs w:val="28"/>
        </w:rPr>
        <w:t xml:space="preserve">Тема 1. </w:t>
      </w:r>
      <w:r w:rsidR="0045032B">
        <w:rPr>
          <w:b/>
          <w:bCs/>
          <w:sz w:val="28"/>
          <w:szCs w:val="28"/>
        </w:rPr>
        <w:t>Формы п</w:t>
      </w:r>
      <w:r w:rsidR="0087639A">
        <w:rPr>
          <w:b/>
          <w:bCs/>
          <w:sz w:val="28"/>
          <w:szCs w:val="28"/>
        </w:rPr>
        <w:t>риветстви</w:t>
      </w:r>
      <w:r w:rsidR="0045032B">
        <w:rPr>
          <w:b/>
          <w:bCs/>
          <w:sz w:val="28"/>
          <w:szCs w:val="28"/>
        </w:rPr>
        <w:t>я</w:t>
      </w:r>
      <w:r w:rsidR="0087639A">
        <w:rPr>
          <w:b/>
          <w:bCs/>
          <w:sz w:val="28"/>
          <w:szCs w:val="28"/>
        </w:rPr>
        <w:t xml:space="preserve"> и прощани</w:t>
      </w:r>
      <w:r w:rsidR="0045032B">
        <w:rPr>
          <w:b/>
          <w:bCs/>
          <w:sz w:val="28"/>
          <w:szCs w:val="28"/>
        </w:rPr>
        <w:t>я</w:t>
      </w:r>
      <w:r w:rsidR="007B2F77">
        <w:rPr>
          <w:b/>
          <w:bCs/>
          <w:sz w:val="28"/>
          <w:szCs w:val="28"/>
        </w:rPr>
        <w:t>.</w:t>
      </w:r>
      <w:r w:rsidR="0087639A">
        <w:rPr>
          <w:b/>
          <w:bCs/>
          <w:sz w:val="28"/>
          <w:szCs w:val="28"/>
        </w:rPr>
        <w:t xml:space="preserve"> </w:t>
      </w:r>
    </w:p>
    <w:p w14:paraId="1470405C" w14:textId="26BB4FE0" w:rsidR="007B2F77" w:rsidRDefault="0045032B" w:rsidP="007B2F77">
      <w:pPr>
        <w:jc w:val="both"/>
        <w:rPr>
          <w:sz w:val="28"/>
          <w:szCs w:val="28"/>
        </w:rPr>
      </w:pPr>
      <w:r>
        <w:rPr>
          <w:sz w:val="28"/>
          <w:szCs w:val="28"/>
        </w:rPr>
        <w:t>Способы</w:t>
      </w:r>
      <w:r w:rsidR="0087639A">
        <w:rPr>
          <w:sz w:val="28"/>
          <w:szCs w:val="28"/>
        </w:rPr>
        <w:t xml:space="preserve"> приветствия и прощания</w:t>
      </w:r>
      <w:r w:rsidR="007B2F77">
        <w:rPr>
          <w:sz w:val="28"/>
          <w:szCs w:val="28"/>
        </w:rPr>
        <w:t>.</w:t>
      </w:r>
      <w:r>
        <w:rPr>
          <w:sz w:val="28"/>
          <w:szCs w:val="28"/>
        </w:rPr>
        <w:t xml:space="preserve"> Знакомство.</w:t>
      </w:r>
      <w:r w:rsidR="007B2F77">
        <w:rPr>
          <w:sz w:val="28"/>
          <w:szCs w:val="28"/>
        </w:rPr>
        <w:t xml:space="preserve"> </w:t>
      </w:r>
      <w:r w:rsidR="002E1DE7">
        <w:rPr>
          <w:sz w:val="28"/>
          <w:szCs w:val="28"/>
        </w:rPr>
        <w:t>Страны и национальности</w:t>
      </w:r>
      <w:r w:rsidR="007B2F77">
        <w:rPr>
          <w:sz w:val="28"/>
          <w:szCs w:val="28"/>
        </w:rPr>
        <w:t xml:space="preserve">. </w:t>
      </w:r>
    </w:p>
    <w:p w14:paraId="6DEE0612" w14:textId="3AFC4EAF" w:rsidR="007B2F77" w:rsidRDefault="007C0E40" w:rsidP="007B2F77">
      <w:pPr>
        <w:jc w:val="both"/>
        <w:rPr>
          <w:b/>
          <w:bCs/>
          <w:sz w:val="28"/>
          <w:szCs w:val="28"/>
        </w:rPr>
      </w:pPr>
      <w:r>
        <w:rPr>
          <w:b/>
          <w:bCs/>
          <w:sz w:val="28"/>
          <w:szCs w:val="28"/>
        </w:rPr>
        <w:t xml:space="preserve">Тема 2. </w:t>
      </w:r>
      <w:r w:rsidR="003432DB">
        <w:rPr>
          <w:b/>
          <w:bCs/>
          <w:sz w:val="28"/>
          <w:szCs w:val="28"/>
        </w:rPr>
        <w:t>Университет</w:t>
      </w:r>
      <w:r w:rsidR="007B2F77">
        <w:rPr>
          <w:b/>
          <w:bCs/>
          <w:sz w:val="28"/>
          <w:szCs w:val="28"/>
        </w:rPr>
        <w:t>.</w:t>
      </w:r>
    </w:p>
    <w:p w14:paraId="45795C97" w14:textId="7AF41CCA" w:rsidR="00E74D60" w:rsidRDefault="00BF5FC1" w:rsidP="007B2F77">
      <w:pPr>
        <w:jc w:val="both"/>
        <w:rPr>
          <w:sz w:val="28"/>
          <w:szCs w:val="28"/>
        </w:rPr>
      </w:pPr>
      <w:r>
        <w:rPr>
          <w:sz w:val="28"/>
          <w:szCs w:val="28"/>
        </w:rPr>
        <w:t>Учебный процесс в университете</w:t>
      </w:r>
      <w:r w:rsidR="000D1252">
        <w:rPr>
          <w:sz w:val="28"/>
          <w:szCs w:val="28"/>
        </w:rPr>
        <w:t>.</w:t>
      </w:r>
      <w:r>
        <w:rPr>
          <w:sz w:val="28"/>
          <w:szCs w:val="28"/>
        </w:rPr>
        <w:t xml:space="preserve"> </w:t>
      </w:r>
      <w:r w:rsidR="004E5B7B">
        <w:rPr>
          <w:sz w:val="28"/>
          <w:szCs w:val="28"/>
        </w:rPr>
        <w:t>Описание класса</w:t>
      </w:r>
      <w:r>
        <w:rPr>
          <w:sz w:val="28"/>
          <w:szCs w:val="28"/>
        </w:rPr>
        <w:t>.</w:t>
      </w:r>
      <w:r w:rsidR="000D1252">
        <w:rPr>
          <w:sz w:val="28"/>
          <w:szCs w:val="28"/>
        </w:rPr>
        <w:t xml:space="preserve"> </w:t>
      </w:r>
      <w:r w:rsidR="00BE093B">
        <w:rPr>
          <w:sz w:val="28"/>
          <w:szCs w:val="28"/>
        </w:rPr>
        <w:t>Времена года</w:t>
      </w:r>
      <w:r w:rsidR="000D1252">
        <w:rPr>
          <w:sz w:val="28"/>
          <w:szCs w:val="28"/>
        </w:rPr>
        <w:t xml:space="preserve">. </w:t>
      </w:r>
      <w:r w:rsidR="00660708">
        <w:rPr>
          <w:sz w:val="28"/>
          <w:szCs w:val="28"/>
        </w:rPr>
        <w:t>Профессии.</w:t>
      </w:r>
    </w:p>
    <w:p w14:paraId="5BE1EB30" w14:textId="2D6B1D12" w:rsidR="00E74D60" w:rsidRDefault="007C0E40">
      <w:pPr>
        <w:jc w:val="both"/>
        <w:rPr>
          <w:b/>
          <w:bCs/>
          <w:sz w:val="28"/>
          <w:szCs w:val="28"/>
        </w:rPr>
      </w:pPr>
      <w:r>
        <w:rPr>
          <w:b/>
          <w:bCs/>
          <w:sz w:val="28"/>
          <w:szCs w:val="28"/>
        </w:rPr>
        <w:t xml:space="preserve">Тема 3. </w:t>
      </w:r>
      <w:r w:rsidR="004E5B7B">
        <w:rPr>
          <w:b/>
          <w:bCs/>
          <w:sz w:val="28"/>
          <w:szCs w:val="28"/>
        </w:rPr>
        <w:t>Места в городе</w:t>
      </w:r>
      <w:r w:rsidR="000D1252">
        <w:rPr>
          <w:b/>
          <w:bCs/>
          <w:sz w:val="28"/>
          <w:szCs w:val="28"/>
        </w:rPr>
        <w:t>.</w:t>
      </w:r>
    </w:p>
    <w:p w14:paraId="05088495" w14:textId="02316575" w:rsidR="00E74D60" w:rsidRDefault="004E5B7B">
      <w:pPr>
        <w:jc w:val="both"/>
        <w:rPr>
          <w:sz w:val="28"/>
          <w:szCs w:val="28"/>
        </w:rPr>
      </w:pPr>
      <w:r>
        <w:rPr>
          <w:sz w:val="28"/>
          <w:szCs w:val="28"/>
        </w:rPr>
        <w:t xml:space="preserve">Счет. Порядковые числительные. </w:t>
      </w:r>
      <w:r w:rsidR="00660708">
        <w:rPr>
          <w:sz w:val="28"/>
          <w:szCs w:val="28"/>
        </w:rPr>
        <w:t>Названия мест</w:t>
      </w:r>
      <w:r>
        <w:rPr>
          <w:sz w:val="28"/>
          <w:szCs w:val="28"/>
        </w:rPr>
        <w:t xml:space="preserve"> в городе</w:t>
      </w:r>
      <w:r w:rsidR="007C0E40">
        <w:rPr>
          <w:sz w:val="28"/>
          <w:szCs w:val="28"/>
        </w:rPr>
        <w:t>.</w:t>
      </w:r>
      <w:r>
        <w:rPr>
          <w:sz w:val="28"/>
          <w:szCs w:val="28"/>
        </w:rPr>
        <w:t xml:space="preserve"> </w:t>
      </w:r>
    </w:p>
    <w:p w14:paraId="32D2EA13" w14:textId="328D197E" w:rsidR="00E74D60" w:rsidRDefault="007C0E40">
      <w:pPr>
        <w:jc w:val="both"/>
        <w:rPr>
          <w:b/>
          <w:bCs/>
          <w:sz w:val="28"/>
          <w:szCs w:val="28"/>
        </w:rPr>
      </w:pPr>
      <w:r>
        <w:rPr>
          <w:b/>
          <w:bCs/>
          <w:sz w:val="28"/>
          <w:szCs w:val="28"/>
        </w:rPr>
        <w:t xml:space="preserve">Тема 4. </w:t>
      </w:r>
      <w:r w:rsidR="00660708">
        <w:rPr>
          <w:b/>
          <w:bCs/>
          <w:sz w:val="28"/>
          <w:szCs w:val="28"/>
        </w:rPr>
        <w:t>Будни и выходные</w:t>
      </w:r>
      <w:r>
        <w:rPr>
          <w:b/>
          <w:bCs/>
          <w:sz w:val="28"/>
          <w:szCs w:val="28"/>
        </w:rPr>
        <w:t>.</w:t>
      </w:r>
    </w:p>
    <w:p w14:paraId="606A993E" w14:textId="28378C5E" w:rsidR="00E74D60" w:rsidRDefault="00660708">
      <w:pPr>
        <w:jc w:val="both"/>
        <w:rPr>
          <w:sz w:val="28"/>
          <w:szCs w:val="28"/>
        </w:rPr>
      </w:pPr>
      <w:r>
        <w:rPr>
          <w:sz w:val="28"/>
          <w:szCs w:val="28"/>
        </w:rPr>
        <w:t>Описание рабочего дня</w:t>
      </w:r>
      <w:r w:rsidR="007C0E40">
        <w:rPr>
          <w:sz w:val="28"/>
          <w:szCs w:val="28"/>
        </w:rPr>
        <w:t>.</w:t>
      </w:r>
      <w:r>
        <w:rPr>
          <w:sz w:val="28"/>
          <w:szCs w:val="28"/>
        </w:rPr>
        <w:t xml:space="preserve"> Неделя.</w:t>
      </w:r>
      <w:r w:rsidR="007C0E40">
        <w:rPr>
          <w:sz w:val="28"/>
          <w:szCs w:val="28"/>
        </w:rPr>
        <w:t xml:space="preserve"> </w:t>
      </w:r>
      <w:r>
        <w:rPr>
          <w:sz w:val="28"/>
          <w:szCs w:val="28"/>
        </w:rPr>
        <w:t>Выходные</w:t>
      </w:r>
      <w:r w:rsidR="007C0E40">
        <w:rPr>
          <w:sz w:val="28"/>
          <w:szCs w:val="28"/>
        </w:rPr>
        <w:t xml:space="preserve">. </w:t>
      </w:r>
      <w:r>
        <w:rPr>
          <w:sz w:val="28"/>
          <w:szCs w:val="28"/>
        </w:rPr>
        <w:t>Свободное время</w:t>
      </w:r>
      <w:r w:rsidR="007C0E40">
        <w:rPr>
          <w:sz w:val="28"/>
          <w:szCs w:val="28"/>
        </w:rPr>
        <w:t>.</w:t>
      </w:r>
      <w:r>
        <w:rPr>
          <w:sz w:val="28"/>
          <w:szCs w:val="28"/>
        </w:rPr>
        <w:t xml:space="preserve"> Отпуск.</w:t>
      </w:r>
    </w:p>
    <w:p w14:paraId="7485BE28" w14:textId="23EC3497" w:rsidR="00E74D60" w:rsidRDefault="007C0E40">
      <w:pPr>
        <w:jc w:val="both"/>
        <w:rPr>
          <w:sz w:val="28"/>
          <w:szCs w:val="28"/>
        </w:rPr>
      </w:pPr>
      <w:r>
        <w:rPr>
          <w:b/>
          <w:bCs/>
          <w:sz w:val="28"/>
          <w:szCs w:val="28"/>
        </w:rPr>
        <w:t xml:space="preserve">Тема 5. </w:t>
      </w:r>
      <w:r w:rsidR="00A40EE5">
        <w:rPr>
          <w:b/>
          <w:bCs/>
          <w:sz w:val="28"/>
          <w:szCs w:val="28"/>
        </w:rPr>
        <w:t>Семья</w:t>
      </w:r>
      <w:r>
        <w:rPr>
          <w:b/>
          <w:bCs/>
          <w:sz w:val="28"/>
          <w:szCs w:val="28"/>
        </w:rPr>
        <w:t>.</w:t>
      </w:r>
    </w:p>
    <w:p w14:paraId="49DCEE2E" w14:textId="09C1E4D3" w:rsidR="00E74D60" w:rsidRDefault="00A40EE5">
      <w:pPr>
        <w:jc w:val="both"/>
        <w:rPr>
          <w:sz w:val="28"/>
          <w:szCs w:val="28"/>
        </w:rPr>
      </w:pPr>
      <w:r>
        <w:rPr>
          <w:sz w:val="28"/>
          <w:szCs w:val="28"/>
        </w:rPr>
        <w:t>Моя семья и родственники</w:t>
      </w:r>
      <w:r w:rsidR="007C0E40">
        <w:rPr>
          <w:sz w:val="28"/>
          <w:szCs w:val="28"/>
        </w:rPr>
        <w:t xml:space="preserve">. </w:t>
      </w:r>
      <w:r>
        <w:rPr>
          <w:sz w:val="28"/>
          <w:szCs w:val="28"/>
        </w:rPr>
        <w:t>Родственные связи</w:t>
      </w:r>
      <w:r w:rsidR="004A2837">
        <w:rPr>
          <w:sz w:val="28"/>
          <w:szCs w:val="28"/>
        </w:rPr>
        <w:t xml:space="preserve">. </w:t>
      </w:r>
      <w:r>
        <w:rPr>
          <w:sz w:val="28"/>
          <w:szCs w:val="28"/>
        </w:rPr>
        <w:t>Друзья</w:t>
      </w:r>
      <w:r w:rsidR="007C0E40">
        <w:rPr>
          <w:sz w:val="28"/>
          <w:szCs w:val="28"/>
        </w:rPr>
        <w:t xml:space="preserve">. </w:t>
      </w:r>
    </w:p>
    <w:p w14:paraId="0BCD12BC" w14:textId="20762B8B" w:rsidR="00CB290C" w:rsidRDefault="00CB290C" w:rsidP="00CB290C">
      <w:pPr>
        <w:jc w:val="both"/>
        <w:rPr>
          <w:b/>
          <w:bCs/>
          <w:sz w:val="28"/>
          <w:szCs w:val="28"/>
        </w:rPr>
      </w:pPr>
      <w:r>
        <w:rPr>
          <w:b/>
          <w:bCs/>
          <w:sz w:val="28"/>
          <w:szCs w:val="28"/>
        </w:rPr>
        <w:t xml:space="preserve">Тема </w:t>
      </w:r>
      <w:r w:rsidR="00917F49">
        <w:rPr>
          <w:b/>
          <w:bCs/>
          <w:sz w:val="28"/>
          <w:szCs w:val="28"/>
        </w:rPr>
        <w:t>6</w:t>
      </w:r>
      <w:r>
        <w:rPr>
          <w:b/>
          <w:bCs/>
          <w:sz w:val="28"/>
          <w:szCs w:val="28"/>
        </w:rPr>
        <w:t xml:space="preserve">. </w:t>
      </w:r>
      <w:r w:rsidR="00D657F9">
        <w:rPr>
          <w:b/>
          <w:bCs/>
          <w:sz w:val="28"/>
          <w:szCs w:val="28"/>
        </w:rPr>
        <w:t>Время. Праздники.</w:t>
      </w:r>
    </w:p>
    <w:p w14:paraId="45958FBC" w14:textId="35465EE3" w:rsidR="00CC73FB" w:rsidRPr="00CC73FB" w:rsidRDefault="00D657F9" w:rsidP="00CB290C">
      <w:pPr>
        <w:jc w:val="both"/>
        <w:rPr>
          <w:sz w:val="28"/>
          <w:szCs w:val="28"/>
        </w:rPr>
      </w:pPr>
      <w:r>
        <w:rPr>
          <w:sz w:val="28"/>
          <w:szCs w:val="28"/>
        </w:rPr>
        <w:t>Который час</w:t>
      </w:r>
      <w:r w:rsidR="00D16AC0">
        <w:rPr>
          <w:sz w:val="28"/>
          <w:szCs w:val="28"/>
        </w:rPr>
        <w:t>.</w:t>
      </w:r>
      <w:r w:rsidR="00C71B06">
        <w:rPr>
          <w:sz w:val="28"/>
          <w:szCs w:val="28"/>
        </w:rPr>
        <w:t xml:space="preserve"> Дни недели.</w:t>
      </w:r>
      <w:r w:rsidR="00D16AC0">
        <w:rPr>
          <w:sz w:val="28"/>
          <w:szCs w:val="28"/>
        </w:rPr>
        <w:t xml:space="preserve"> </w:t>
      </w:r>
      <w:r>
        <w:rPr>
          <w:sz w:val="28"/>
          <w:szCs w:val="28"/>
        </w:rPr>
        <w:t xml:space="preserve">Национальные праздники в странах изучаемого языка. </w:t>
      </w:r>
    </w:p>
    <w:p w14:paraId="55545B9C" w14:textId="5FF3A9D5" w:rsidR="00CB290C" w:rsidRDefault="00CB290C" w:rsidP="00CB290C">
      <w:pPr>
        <w:jc w:val="both"/>
        <w:rPr>
          <w:b/>
          <w:bCs/>
          <w:sz w:val="28"/>
          <w:szCs w:val="28"/>
        </w:rPr>
      </w:pPr>
      <w:r>
        <w:rPr>
          <w:b/>
          <w:bCs/>
          <w:sz w:val="28"/>
          <w:szCs w:val="28"/>
        </w:rPr>
        <w:t xml:space="preserve">Тема </w:t>
      </w:r>
      <w:r w:rsidR="00917F49">
        <w:rPr>
          <w:b/>
          <w:bCs/>
          <w:sz w:val="28"/>
          <w:szCs w:val="28"/>
        </w:rPr>
        <w:t>7</w:t>
      </w:r>
      <w:r>
        <w:rPr>
          <w:b/>
          <w:bCs/>
          <w:sz w:val="28"/>
          <w:szCs w:val="28"/>
        </w:rPr>
        <w:t xml:space="preserve">. </w:t>
      </w:r>
      <w:r w:rsidR="00243F09">
        <w:rPr>
          <w:b/>
          <w:bCs/>
          <w:sz w:val="28"/>
          <w:szCs w:val="28"/>
        </w:rPr>
        <w:t>Моя окружающая среда</w:t>
      </w:r>
      <w:r>
        <w:rPr>
          <w:b/>
          <w:bCs/>
          <w:sz w:val="28"/>
          <w:szCs w:val="28"/>
        </w:rPr>
        <w:t>.</w:t>
      </w:r>
    </w:p>
    <w:p w14:paraId="485BFB86" w14:textId="77B494E9" w:rsidR="00CB290C" w:rsidRDefault="006C23D4">
      <w:pPr>
        <w:jc w:val="both"/>
        <w:rPr>
          <w:sz w:val="28"/>
          <w:szCs w:val="28"/>
        </w:rPr>
      </w:pPr>
      <w:r>
        <w:rPr>
          <w:sz w:val="28"/>
          <w:szCs w:val="28"/>
        </w:rPr>
        <w:t xml:space="preserve">Рабочие обязанности. </w:t>
      </w:r>
      <w:r w:rsidR="00B85D5F">
        <w:rPr>
          <w:sz w:val="28"/>
          <w:szCs w:val="28"/>
        </w:rPr>
        <w:t xml:space="preserve">У доктора. Болезни.  </w:t>
      </w:r>
    </w:p>
    <w:p w14:paraId="6F406AF3" w14:textId="77777777" w:rsidR="00E74D60" w:rsidRDefault="00E74D60">
      <w:pPr>
        <w:rPr>
          <w:sz w:val="28"/>
          <w:szCs w:val="28"/>
          <w:u w:val="single"/>
        </w:rPr>
      </w:pPr>
    </w:p>
    <w:p w14:paraId="1553D5EE" w14:textId="77777777" w:rsidR="00E74D60" w:rsidRDefault="007C0E40">
      <w:pPr>
        <w:pStyle w:val="1"/>
        <w:ind w:left="0"/>
      </w:pPr>
      <w:r>
        <w:lastRenderedPageBreak/>
        <w:t xml:space="preserve">5.2. Учебно-тематический план </w:t>
      </w:r>
      <w:bookmarkStart w:id="1" w:name="_Toc6853586"/>
      <w:bookmarkEnd w:id="1"/>
    </w:p>
    <w:p w14:paraId="4C42C36F" w14:textId="77777777" w:rsidR="00E74D60" w:rsidRDefault="007C0E40">
      <w:pPr>
        <w:jc w:val="right"/>
      </w:pPr>
      <w:r>
        <w:rPr>
          <w:sz w:val="28"/>
          <w:szCs w:val="28"/>
        </w:rPr>
        <w:t>Таблица 2</w:t>
      </w:r>
    </w:p>
    <w:p w14:paraId="3850471A" w14:textId="77777777" w:rsidR="00E74D60" w:rsidRDefault="00E74D60"/>
    <w:tbl>
      <w:tblPr>
        <w:tblW w:w="10488" w:type="dxa"/>
        <w:tblInd w:w="-106" w:type="dxa"/>
        <w:tblLayout w:type="fixed"/>
        <w:tblLook w:val="04A0" w:firstRow="1" w:lastRow="0" w:firstColumn="1" w:lastColumn="0" w:noHBand="0" w:noVBand="1"/>
      </w:tblPr>
      <w:tblGrid>
        <w:gridCol w:w="424"/>
        <w:gridCol w:w="2304"/>
        <w:gridCol w:w="900"/>
        <w:gridCol w:w="1038"/>
        <w:gridCol w:w="862"/>
        <w:gridCol w:w="1663"/>
        <w:gridCol w:w="1318"/>
        <w:gridCol w:w="1979"/>
      </w:tblGrid>
      <w:tr w:rsidR="00E74D60" w14:paraId="5C55353B" w14:textId="77777777">
        <w:trPr>
          <w:trHeight w:val="699"/>
        </w:trPr>
        <w:tc>
          <w:tcPr>
            <w:tcW w:w="424" w:type="dxa"/>
            <w:vMerge w:val="restart"/>
            <w:tcBorders>
              <w:top w:val="single" w:sz="4" w:space="0" w:color="000000"/>
              <w:left w:val="single" w:sz="4" w:space="0" w:color="000000"/>
              <w:bottom w:val="single" w:sz="4" w:space="0" w:color="000000"/>
              <w:right w:val="single" w:sz="4" w:space="0" w:color="000000"/>
            </w:tcBorders>
          </w:tcPr>
          <w:p w14:paraId="7AC478BF" w14:textId="77777777" w:rsidR="00E74D60" w:rsidRDefault="007C0E40">
            <w:pPr>
              <w:rPr>
                <w:sz w:val="24"/>
                <w:szCs w:val="24"/>
                <w:lang w:eastAsia="ru-RU"/>
              </w:rPr>
            </w:pPr>
            <w:r>
              <w:rPr>
                <w:sz w:val="24"/>
                <w:szCs w:val="24"/>
                <w:lang w:eastAsia="ru-RU"/>
              </w:rPr>
              <w:t>№</w:t>
            </w:r>
          </w:p>
          <w:p w14:paraId="5E594274" w14:textId="77777777" w:rsidR="00E74D60" w:rsidRDefault="007C0E40">
            <w:pPr>
              <w:rPr>
                <w:sz w:val="24"/>
                <w:szCs w:val="24"/>
                <w:lang w:eastAsia="ru-RU"/>
              </w:rPr>
            </w:pPr>
            <w:r>
              <w:rPr>
                <w:sz w:val="24"/>
                <w:szCs w:val="24"/>
                <w:lang w:eastAsia="ru-RU"/>
              </w:rPr>
              <w:t>п/п</w:t>
            </w:r>
          </w:p>
        </w:tc>
        <w:tc>
          <w:tcPr>
            <w:tcW w:w="2304" w:type="dxa"/>
            <w:vMerge w:val="restart"/>
            <w:tcBorders>
              <w:top w:val="single" w:sz="4" w:space="0" w:color="000000"/>
              <w:left w:val="single" w:sz="4" w:space="0" w:color="000000"/>
              <w:bottom w:val="single" w:sz="4" w:space="0" w:color="000000"/>
              <w:right w:val="single" w:sz="4" w:space="0" w:color="000000"/>
            </w:tcBorders>
          </w:tcPr>
          <w:p w14:paraId="21573AC7" w14:textId="77777777" w:rsidR="00E74D60" w:rsidRPr="00CB290C" w:rsidRDefault="00E74D60">
            <w:pPr>
              <w:rPr>
                <w:sz w:val="24"/>
                <w:szCs w:val="24"/>
                <w:lang w:eastAsia="ru-RU"/>
              </w:rPr>
            </w:pPr>
          </w:p>
          <w:p w14:paraId="2A76A795" w14:textId="77777777" w:rsidR="00E74D60" w:rsidRPr="00CB290C" w:rsidRDefault="007C0E40">
            <w:pPr>
              <w:rPr>
                <w:sz w:val="24"/>
                <w:szCs w:val="24"/>
              </w:rPr>
            </w:pPr>
            <w:r w:rsidRPr="00CB290C">
              <w:rPr>
                <w:sz w:val="24"/>
                <w:szCs w:val="24"/>
              </w:rPr>
              <w:t>Наименование тем (разделов) дисциплины</w:t>
            </w:r>
          </w:p>
        </w:tc>
        <w:tc>
          <w:tcPr>
            <w:tcW w:w="5781" w:type="dxa"/>
            <w:gridSpan w:val="5"/>
            <w:tcBorders>
              <w:top w:val="single" w:sz="4" w:space="0" w:color="000000"/>
              <w:left w:val="single" w:sz="4" w:space="0" w:color="000000"/>
              <w:bottom w:val="single" w:sz="4" w:space="0" w:color="000000"/>
              <w:right w:val="single" w:sz="4" w:space="0" w:color="000000"/>
            </w:tcBorders>
          </w:tcPr>
          <w:p w14:paraId="2507B6F4" w14:textId="77777777" w:rsidR="00E74D60" w:rsidRDefault="007C0E40">
            <w:pPr>
              <w:jc w:val="center"/>
              <w:rPr>
                <w:b/>
                <w:bCs/>
                <w:sz w:val="24"/>
                <w:szCs w:val="24"/>
                <w:lang w:eastAsia="ru-RU"/>
              </w:rPr>
            </w:pPr>
            <w:r>
              <w:rPr>
                <w:b/>
                <w:bCs/>
                <w:sz w:val="24"/>
                <w:szCs w:val="24"/>
                <w:lang w:eastAsia="ru-RU"/>
              </w:rPr>
              <w:t>Трудоемкость в часах</w:t>
            </w:r>
          </w:p>
        </w:tc>
        <w:tc>
          <w:tcPr>
            <w:tcW w:w="1979" w:type="dxa"/>
            <w:vMerge w:val="restart"/>
            <w:tcBorders>
              <w:top w:val="single" w:sz="4" w:space="0" w:color="000000"/>
              <w:left w:val="single" w:sz="4" w:space="0" w:color="000000"/>
              <w:bottom w:val="single" w:sz="4" w:space="0" w:color="000000"/>
              <w:right w:val="single" w:sz="4" w:space="0" w:color="000000"/>
            </w:tcBorders>
          </w:tcPr>
          <w:p w14:paraId="34026E7B" w14:textId="77777777" w:rsidR="00E74D60" w:rsidRDefault="007C0E40">
            <w:pPr>
              <w:rPr>
                <w:b/>
                <w:bCs/>
                <w:sz w:val="24"/>
                <w:szCs w:val="24"/>
                <w:lang w:eastAsia="ru-RU"/>
              </w:rPr>
            </w:pPr>
            <w:r>
              <w:rPr>
                <w:b/>
                <w:bCs/>
                <w:sz w:val="24"/>
                <w:szCs w:val="24"/>
                <w:lang w:eastAsia="ru-RU"/>
              </w:rPr>
              <w:t>Формы текущего контроля успеваемости</w:t>
            </w:r>
          </w:p>
        </w:tc>
      </w:tr>
      <w:tr w:rsidR="00E74D60" w14:paraId="06E84FD4" w14:textId="77777777">
        <w:trPr>
          <w:trHeight w:val="1125"/>
        </w:trPr>
        <w:tc>
          <w:tcPr>
            <w:tcW w:w="424" w:type="dxa"/>
            <w:vMerge/>
            <w:tcBorders>
              <w:top w:val="single" w:sz="4" w:space="0" w:color="000000"/>
              <w:left w:val="single" w:sz="4" w:space="0" w:color="000000"/>
              <w:bottom w:val="single" w:sz="4" w:space="0" w:color="000000"/>
              <w:right w:val="single" w:sz="4" w:space="0" w:color="000000"/>
            </w:tcBorders>
          </w:tcPr>
          <w:p w14:paraId="4BE7FC63" w14:textId="77777777" w:rsidR="00E74D60" w:rsidRDefault="00E74D60">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1DCA47A5" w14:textId="77777777" w:rsidR="00E74D60" w:rsidRPr="00CB290C" w:rsidRDefault="00E74D60">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742B4B12" w14:textId="77777777" w:rsidR="00E74D60" w:rsidRDefault="007C0E40">
            <w:pPr>
              <w:rPr>
                <w:b/>
                <w:bCs/>
                <w:sz w:val="24"/>
                <w:szCs w:val="24"/>
                <w:lang w:eastAsia="ru-RU"/>
              </w:rPr>
            </w:pPr>
            <w:r>
              <w:rPr>
                <w:b/>
                <w:bCs/>
                <w:sz w:val="24"/>
                <w:szCs w:val="24"/>
                <w:lang w:eastAsia="ru-RU"/>
              </w:rPr>
              <w:t xml:space="preserve">Всего     </w:t>
            </w:r>
          </w:p>
        </w:tc>
        <w:tc>
          <w:tcPr>
            <w:tcW w:w="3563" w:type="dxa"/>
            <w:gridSpan w:val="3"/>
            <w:tcBorders>
              <w:top w:val="single" w:sz="4" w:space="0" w:color="000000"/>
              <w:left w:val="single" w:sz="4" w:space="0" w:color="000000"/>
              <w:bottom w:val="single" w:sz="4" w:space="0" w:color="000000"/>
              <w:right w:val="single" w:sz="4" w:space="0" w:color="000000"/>
            </w:tcBorders>
          </w:tcPr>
          <w:p w14:paraId="3BEBF257" w14:textId="77777777" w:rsidR="00E74D60" w:rsidRDefault="007C0E40">
            <w:pPr>
              <w:jc w:val="center"/>
              <w:rPr>
                <w:b/>
                <w:bCs/>
                <w:sz w:val="24"/>
                <w:szCs w:val="24"/>
                <w:lang w:eastAsia="ru-RU"/>
              </w:rPr>
            </w:pPr>
            <w:r>
              <w:rPr>
                <w:b/>
                <w:bCs/>
                <w:sz w:val="24"/>
                <w:szCs w:val="24"/>
                <w:lang w:eastAsia="ru-RU"/>
              </w:rPr>
              <w:t>Контактная работа- Аудиторная работа</w:t>
            </w:r>
          </w:p>
        </w:tc>
        <w:tc>
          <w:tcPr>
            <w:tcW w:w="1318" w:type="dxa"/>
            <w:vMerge w:val="restart"/>
            <w:tcBorders>
              <w:top w:val="single" w:sz="4" w:space="0" w:color="000000"/>
              <w:left w:val="single" w:sz="4" w:space="0" w:color="000000"/>
              <w:bottom w:val="single" w:sz="4" w:space="0" w:color="000000"/>
              <w:right w:val="single" w:sz="4" w:space="0" w:color="000000"/>
            </w:tcBorders>
          </w:tcPr>
          <w:p w14:paraId="65BCD6BC" w14:textId="77777777" w:rsidR="00E74D60" w:rsidRDefault="007C0E40">
            <w:pPr>
              <w:rPr>
                <w:sz w:val="24"/>
                <w:szCs w:val="24"/>
                <w:lang w:eastAsia="ru-RU"/>
              </w:rPr>
            </w:pPr>
            <w:r>
              <w:rPr>
                <w:b/>
                <w:bCs/>
                <w:sz w:val="24"/>
                <w:szCs w:val="24"/>
                <w:lang w:eastAsia="ru-RU"/>
              </w:rPr>
              <w:t>Самостоятельная работа</w:t>
            </w:r>
          </w:p>
        </w:tc>
        <w:tc>
          <w:tcPr>
            <w:tcW w:w="1979" w:type="dxa"/>
            <w:vMerge/>
            <w:tcBorders>
              <w:top w:val="single" w:sz="4" w:space="0" w:color="000000"/>
              <w:left w:val="single" w:sz="4" w:space="0" w:color="000000"/>
              <w:bottom w:val="single" w:sz="4" w:space="0" w:color="000000"/>
              <w:right w:val="single" w:sz="4" w:space="0" w:color="000000"/>
            </w:tcBorders>
          </w:tcPr>
          <w:p w14:paraId="1886D00D" w14:textId="77777777" w:rsidR="00E74D60" w:rsidRDefault="00E74D60">
            <w:pPr>
              <w:rPr>
                <w:b/>
                <w:bCs/>
                <w:sz w:val="24"/>
                <w:szCs w:val="24"/>
                <w:lang w:eastAsia="ru-RU"/>
              </w:rPr>
            </w:pPr>
          </w:p>
        </w:tc>
      </w:tr>
      <w:tr w:rsidR="00E74D60" w14:paraId="3B8FC3FB" w14:textId="77777777">
        <w:trPr>
          <w:trHeight w:val="982"/>
        </w:trPr>
        <w:tc>
          <w:tcPr>
            <w:tcW w:w="424" w:type="dxa"/>
            <w:vMerge/>
            <w:tcBorders>
              <w:top w:val="single" w:sz="4" w:space="0" w:color="000000"/>
              <w:left w:val="single" w:sz="4" w:space="0" w:color="000000"/>
              <w:bottom w:val="single" w:sz="4" w:space="0" w:color="000000"/>
              <w:right w:val="single" w:sz="4" w:space="0" w:color="000000"/>
            </w:tcBorders>
          </w:tcPr>
          <w:p w14:paraId="194B27F9" w14:textId="77777777" w:rsidR="00E74D60" w:rsidRDefault="00E74D60">
            <w:pPr>
              <w:rPr>
                <w:sz w:val="24"/>
                <w:szCs w:val="24"/>
                <w:lang w:eastAsia="ru-RU"/>
              </w:rPr>
            </w:pPr>
          </w:p>
        </w:tc>
        <w:tc>
          <w:tcPr>
            <w:tcW w:w="2304" w:type="dxa"/>
            <w:vMerge/>
            <w:tcBorders>
              <w:top w:val="single" w:sz="4" w:space="0" w:color="000000"/>
              <w:left w:val="single" w:sz="4" w:space="0" w:color="000000"/>
              <w:bottom w:val="single" w:sz="4" w:space="0" w:color="000000"/>
              <w:right w:val="single" w:sz="4" w:space="0" w:color="000000"/>
            </w:tcBorders>
          </w:tcPr>
          <w:p w14:paraId="73493885" w14:textId="77777777" w:rsidR="00E74D60" w:rsidRPr="00CB290C" w:rsidRDefault="00E74D60">
            <w:pPr>
              <w:rPr>
                <w:sz w:val="24"/>
                <w:szCs w:val="24"/>
                <w:lang w:eastAsia="ru-RU"/>
              </w:rPr>
            </w:pPr>
          </w:p>
        </w:tc>
        <w:tc>
          <w:tcPr>
            <w:tcW w:w="900" w:type="dxa"/>
            <w:tcBorders>
              <w:top w:val="single" w:sz="4" w:space="0" w:color="000000"/>
              <w:left w:val="single" w:sz="4" w:space="0" w:color="000000"/>
              <w:bottom w:val="single" w:sz="4" w:space="0" w:color="000000"/>
              <w:right w:val="single" w:sz="4" w:space="0" w:color="000000"/>
            </w:tcBorders>
          </w:tcPr>
          <w:p w14:paraId="5B0A47F1" w14:textId="77777777" w:rsidR="00E74D60" w:rsidRDefault="00E74D60">
            <w:pPr>
              <w:rPr>
                <w:sz w:val="24"/>
                <w:szCs w:val="24"/>
                <w:lang w:eastAsia="ru-RU"/>
              </w:rPr>
            </w:pPr>
          </w:p>
        </w:tc>
        <w:tc>
          <w:tcPr>
            <w:tcW w:w="1038" w:type="dxa"/>
            <w:tcBorders>
              <w:top w:val="single" w:sz="4" w:space="0" w:color="000000"/>
              <w:left w:val="single" w:sz="4" w:space="0" w:color="000000"/>
              <w:bottom w:val="single" w:sz="4" w:space="0" w:color="000000"/>
              <w:right w:val="single" w:sz="4" w:space="0" w:color="000000"/>
            </w:tcBorders>
          </w:tcPr>
          <w:p w14:paraId="3476CBAF" w14:textId="77777777" w:rsidR="00E74D60" w:rsidRDefault="007C0E40">
            <w:pPr>
              <w:rPr>
                <w:sz w:val="24"/>
                <w:szCs w:val="24"/>
              </w:rPr>
            </w:pPr>
            <w:r>
              <w:rPr>
                <w:sz w:val="24"/>
                <w:szCs w:val="24"/>
              </w:rPr>
              <w:t>Общая, в т.ч.:</w:t>
            </w:r>
          </w:p>
        </w:tc>
        <w:tc>
          <w:tcPr>
            <w:tcW w:w="862" w:type="dxa"/>
            <w:tcBorders>
              <w:top w:val="single" w:sz="4" w:space="0" w:color="000000"/>
              <w:left w:val="single" w:sz="4" w:space="0" w:color="000000"/>
              <w:bottom w:val="single" w:sz="4" w:space="0" w:color="000000"/>
              <w:right w:val="single" w:sz="4" w:space="0" w:color="000000"/>
            </w:tcBorders>
          </w:tcPr>
          <w:p w14:paraId="4C70B7F7" w14:textId="77777777" w:rsidR="00E74D60" w:rsidRDefault="007C0E40">
            <w:pPr>
              <w:rPr>
                <w:sz w:val="24"/>
                <w:szCs w:val="24"/>
                <w:lang w:eastAsia="ru-RU"/>
              </w:rPr>
            </w:pPr>
            <w:r>
              <w:rPr>
                <w:sz w:val="24"/>
                <w:szCs w:val="24"/>
                <w:lang w:eastAsia="ru-RU"/>
              </w:rPr>
              <w:t>Лекции</w:t>
            </w:r>
          </w:p>
        </w:tc>
        <w:tc>
          <w:tcPr>
            <w:tcW w:w="1663" w:type="dxa"/>
            <w:tcBorders>
              <w:top w:val="single" w:sz="4" w:space="0" w:color="000000"/>
              <w:left w:val="single" w:sz="4" w:space="0" w:color="000000"/>
              <w:bottom w:val="single" w:sz="4" w:space="0" w:color="000000"/>
              <w:right w:val="single" w:sz="4" w:space="0" w:color="000000"/>
            </w:tcBorders>
          </w:tcPr>
          <w:p w14:paraId="1B4E4BD6" w14:textId="77777777" w:rsidR="00E74D60" w:rsidRDefault="007C0E40">
            <w:pPr>
              <w:rPr>
                <w:sz w:val="24"/>
                <w:szCs w:val="24"/>
              </w:rPr>
            </w:pPr>
            <w:r>
              <w:rPr>
                <w:sz w:val="24"/>
                <w:szCs w:val="24"/>
              </w:rPr>
              <w:t>Семинары, практические   занятия</w:t>
            </w:r>
          </w:p>
        </w:tc>
        <w:tc>
          <w:tcPr>
            <w:tcW w:w="1318" w:type="dxa"/>
            <w:vMerge/>
            <w:tcBorders>
              <w:top w:val="single" w:sz="4" w:space="0" w:color="000000"/>
              <w:left w:val="single" w:sz="4" w:space="0" w:color="000000"/>
              <w:bottom w:val="single" w:sz="4" w:space="0" w:color="000000"/>
              <w:right w:val="single" w:sz="4" w:space="0" w:color="000000"/>
            </w:tcBorders>
          </w:tcPr>
          <w:p w14:paraId="25C000B3" w14:textId="77777777" w:rsidR="00E74D60" w:rsidRDefault="00E74D60">
            <w:pPr>
              <w:rPr>
                <w:sz w:val="24"/>
                <w:szCs w:val="24"/>
                <w:lang w:eastAsia="ru-RU"/>
              </w:rPr>
            </w:pPr>
          </w:p>
        </w:tc>
        <w:tc>
          <w:tcPr>
            <w:tcW w:w="1979" w:type="dxa"/>
            <w:vMerge/>
            <w:tcBorders>
              <w:top w:val="single" w:sz="4" w:space="0" w:color="000000"/>
              <w:left w:val="single" w:sz="4" w:space="0" w:color="000000"/>
              <w:bottom w:val="single" w:sz="4" w:space="0" w:color="000000"/>
              <w:right w:val="single" w:sz="4" w:space="0" w:color="000000"/>
            </w:tcBorders>
          </w:tcPr>
          <w:p w14:paraId="51E79018" w14:textId="77777777" w:rsidR="00E74D60" w:rsidRDefault="00E74D60">
            <w:pPr>
              <w:rPr>
                <w:sz w:val="24"/>
                <w:szCs w:val="24"/>
                <w:lang w:eastAsia="ru-RU"/>
              </w:rPr>
            </w:pPr>
          </w:p>
        </w:tc>
      </w:tr>
      <w:tr w:rsidR="00E132C3" w14:paraId="0A1544A8" w14:textId="77777777">
        <w:trPr>
          <w:trHeight w:val="570"/>
        </w:trPr>
        <w:tc>
          <w:tcPr>
            <w:tcW w:w="424" w:type="dxa"/>
            <w:tcBorders>
              <w:top w:val="single" w:sz="4" w:space="0" w:color="000000"/>
              <w:left w:val="single" w:sz="4" w:space="0" w:color="000000"/>
              <w:bottom w:val="single" w:sz="4" w:space="0" w:color="000000"/>
              <w:right w:val="single" w:sz="4" w:space="0" w:color="000000"/>
            </w:tcBorders>
          </w:tcPr>
          <w:p w14:paraId="155E572B" w14:textId="77777777" w:rsidR="00E132C3" w:rsidRDefault="00E132C3" w:rsidP="00E132C3">
            <w:pPr>
              <w:rPr>
                <w:sz w:val="24"/>
                <w:szCs w:val="24"/>
                <w:lang w:eastAsia="ru-RU"/>
              </w:rPr>
            </w:pPr>
            <w:r>
              <w:rPr>
                <w:sz w:val="24"/>
                <w:szCs w:val="24"/>
                <w:lang w:eastAsia="ru-RU"/>
              </w:rPr>
              <w:t>1.</w:t>
            </w:r>
          </w:p>
        </w:tc>
        <w:tc>
          <w:tcPr>
            <w:tcW w:w="2304" w:type="dxa"/>
            <w:tcBorders>
              <w:top w:val="single" w:sz="4" w:space="0" w:color="000000"/>
              <w:left w:val="single" w:sz="4" w:space="0" w:color="000000"/>
              <w:bottom w:val="single" w:sz="4" w:space="0" w:color="000000"/>
              <w:right w:val="single" w:sz="4" w:space="0" w:color="000000"/>
            </w:tcBorders>
          </w:tcPr>
          <w:p w14:paraId="5F42BE12" w14:textId="65F42CE6" w:rsidR="00E132C3" w:rsidRPr="00CB290C" w:rsidRDefault="00E132C3" w:rsidP="00E132C3">
            <w:pPr>
              <w:pStyle w:val="aff6"/>
              <w:widowControl w:val="0"/>
              <w:rPr>
                <w:rFonts w:ascii="Times New Roman" w:hAnsi="Times New Roman" w:cs="Times New Roman"/>
                <w:sz w:val="24"/>
                <w:szCs w:val="24"/>
              </w:rPr>
            </w:pPr>
            <w:r w:rsidRPr="00CB290C">
              <w:rPr>
                <w:rFonts w:ascii="Times New Roman" w:hAnsi="Times New Roman" w:cs="Times New Roman"/>
                <w:sz w:val="24"/>
                <w:szCs w:val="24"/>
              </w:rPr>
              <w:t xml:space="preserve">Тема 1. </w:t>
            </w:r>
            <w:r>
              <w:rPr>
                <w:rFonts w:ascii="Times New Roman" w:hAnsi="Times New Roman" w:cs="Times New Roman"/>
                <w:sz w:val="24"/>
                <w:szCs w:val="24"/>
              </w:rPr>
              <w:t>Формы приветствия и прощания</w:t>
            </w:r>
            <w:r w:rsidRPr="00CB290C">
              <w:rPr>
                <w:rFonts w:ascii="Times New Roman" w:hAnsi="Times New Roman" w:cs="Times New Roman"/>
                <w:sz w:val="24"/>
                <w:szCs w:val="24"/>
              </w:rPr>
              <w:t>.</w:t>
            </w:r>
          </w:p>
        </w:tc>
        <w:tc>
          <w:tcPr>
            <w:tcW w:w="900" w:type="dxa"/>
            <w:tcBorders>
              <w:top w:val="single" w:sz="4" w:space="0" w:color="000000"/>
              <w:left w:val="single" w:sz="4" w:space="0" w:color="000000"/>
              <w:bottom w:val="single" w:sz="4" w:space="0" w:color="000000"/>
              <w:right w:val="single" w:sz="4" w:space="0" w:color="000000"/>
            </w:tcBorders>
          </w:tcPr>
          <w:p w14:paraId="1E82B43F" w14:textId="606CB2F9" w:rsidR="00E132C3" w:rsidRDefault="00E132C3" w:rsidP="00E132C3">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1749AA75" w14:textId="32E1A72D" w:rsidR="00E132C3" w:rsidRDefault="00E132C3" w:rsidP="00E132C3">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001D0E9E" w14:textId="32408F63" w:rsidR="00E132C3" w:rsidRPr="009C273D" w:rsidRDefault="009C273D" w:rsidP="00E132C3">
            <w:pPr>
              <w:jc w:val="center"/>
              <w:rPr>
                <w:sz w:val="24"/>
                <w:szCs w:val="24"/>
              </w:rPr>
            </w:pPr>
            <w:r>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75C67B24" w14:textId="2EF17A99" w:rsidR="00E132C3" w:rsidRPr="009C273D" w:rsidRDefault="00E132C3" w:rsidP="00E132C3">
            <w:pPr>
              <w:jc w:val="center"/>
              <w:rPr>
                <w:sz w:val="24"/>
                <w:szCs w:val="24"/>
              </w:rPr>
            </w:pPr>
            <w:r w:rsidRPr="009C273D">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5A6F19AD" w14:textId="198006C5" w:rsidR="00E132C3" w:rsidRDefault="00E132C3" w:rsidP="00E132C3">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7338E4FA" w14:textId="77777777" w:rsidR="00E132C3" w:rsidRDefault="00E132C3" w:rsidP="00E132C3">
            <w:pPr>
              <w:tabs>
                <w:tab w:val="left" w:pos="1143"/>
              </w:tabs>
              <w:spacing w:after="200"/>
              <w:rPr>
                <w:sz w:val="24"/>
                <w:szCs w:val="24"/>
              </w:rPr>
            </w:pPr>
            <w:r>
              <w:rPr>
                <w:sz w:val="24"/>
                <w:szCs w:val="24"/>
              </w:rPr>
              <w:t>Фронтальный опрос.</w:t>
            </w:r>
          </w:p>
          <w:p w14:paraId="68B53092" w14:textId="77777777" w:rsidR="00E132C3" w:rsidRDefault="00E132C3" w:rsidP="00E132C3">
            <w:pPr>
              <w:tabs>
                <w:tab w:val="left" w:pos="1143"/>
              </w:tabs>
              <w:spacing w:after="200"/>
              <w:rPr>
                <w:sz w:val="24"/>
                <w:szCs w:val="24"/>
              </w:rPr>
            </w:pPr>
            <w:r>
              <w:rPr>
                <w:sz w:val="24"/>
                <w:szCs w:val="24"/>
              </w:rPr>
              <w:t>Презентация.</w:t>
            </w:r>
          </w:p>
        </w:tc>
      </w:tr>
      <w:tr w:rsidR="00E132C3" w14:paraId="382AA324" w14:textId="77777777">
        <w:trPr>
          <w:trHeight w:val="416"/>
        </w:trPr>
        <w:tc>
          <w:tcPr>
            <w:tcW w:w="424" w:type="dxa"/>
            <w:tcBorders>
              <w:top w:val="single" w:sz="4" w:space="0" w:color="000000"/>
              <w:left w:val="single" w:sz="4" w:space="0" w:color="000000"/>
              <w:bottom w:val="single" w:sz="4" w:space="0" w:color="000000"/>
              <w:right w:val="single" w:sz="4" w:space="0" w:color="000000"/>
            </w:tcBorders>
          </w:tcPr>
          <w:p w14:paraId="6CF79EEB" w14:textId="77777777" w:rsidR="00E132C3" w:rsidRDefault="00E132C3" w:rsidP="00E132C3">
            <w:pPr>
              <w:rPr>
                <w:sz w:val="24"/>
                <w:szCs w:val="24"/>
                <w:lang w:eastAsia="ru-RU"/>
              </w:rPr>
            </w:pPr>
            <w:r>
              <w:rPr>
                <w:sz w:val="24"/>
                <w:szCs w:val="24"/>
                <w:lang w:eastAsia="ru-RU"/>
              </w:rPr>
              <w:t>2.</w:t>
            </w:r>
          </w:p>
        </w:tc>
        <w:tc>
          <w:tcPr>
            <w:tcW w:w="2304" w:type="dxa"/>
            <w:tcBorders>
              <w:top w:val="single" w:sz="4" w:space="0" w:color="000000"/>
              <w:left w:val="single" w:sz="4" w:space="0" w:color="000000"/>
              <w:bottom w:val="single" w:sz="4" w:space="0" w:color="000000"/>
              <w:right w:val="single" w:sz="4" w:space="0" w:color="000000"/>
            </w:tcBorders>
          </w:tcPr>
          <w:p w14:paraId="72989EEB" w14:textId="3F959886" w:rsidR="00E132C3" w:rsidRPr="00CB290C" w:rsidRDefault="00E132C3" w:rsidP="00E132C3">
            <w:pPr>
              <w:rPr>
                <w:sz w:val="24"/>
                <w:szCs w:val="24"/>
              </w:rPr>
            </w:pPr>
            <w:r w:rsidRPr="00CB290C">
              <w:rPr>
                <w:sz w:val="24"/>
                <w:szCs w:val="24"/>
              </w:rPr>
              <w:t xml:space="preserve">Тема 2. </w:t>
            </w:r>
            <w:r>
              <w:rPr>
                <w:sz w:val="24"/>
                <w:szCs w:val="24"/>
              </w:rPr>
              <w:t>Университет</w:t>
            </w:r>
            <w:r w:rsidRPr="00CB290C">
              <w:rPr>
                <w:sz w:val="24"/>
                <w:szCs w:val="24"/>
              </w:rPr>
              <w:t>.</w:t>
            </w:r>
          </w:p>
        </w:tc>
        <w:tc>
          <w:tcPr>
            <w:tcW w:w="900" w:type="dxa"/>
            <w:tcBorders>
              <w:top w:val="single" w:sz="4" w:space="0" w:color="000000"/>
              <w:left w:val="single" w:sz="4" w:space="0" w:color="000000"/>
              <w:bottom w:val="single" w:sz="4" w:space="0" w:color="000000"/>
              <w:right w:val="single" w:sz="4" w:space="0" w:color="000000"/>
            </w:tcBorders>
          </w:tcPr>
          <w:p w14:paraId="64159FD2" w14:textId="415DC7B6" w:rsidR="00E132C3" w:rsidRDefault="00E132C3" w:rsidP="00E132C3">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2CA11E45" w14:textId="75F09EE7" w:rsidR="00E132C3" w:rsidRDefault="00E132C3" w:rsidP="00E132C3">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8</w:t>
            </w:r>
          </w:p>
        </w:tc>
        <w:tc>
          <w:tcPr>
            <w:tcW w:w="862" w:type="dxa"/>
            <w:tcBorders>
              <w:top w:val="single" w:sz="4" w:space="0" w:color="000000"/>
              <w:left w:val="single" w:sz="4" w:space="0" w:color="000000"/>
              <w:bottom w:val="single" w:sz="4" w:space="0" w:color="000000"/>
              <w:right w:val="single" w:sz="4" w:space="0" w:color="000000"/>
            </w:tcBorders>
          </w:tcPr>
          <w:p w14:paraId="3C1314E2" w14:textId="757F4A78" w:rsidR="00E132C3" w:rsidRPr="009C273D" w:rsidRDefault="009C273D" w:rsidP="00E132C3">
            <w:pPr>
              <w:jc w:val="center"/>
              <w:rPr>
                <w:sz w:val="24"/>
                <w:szCs w:val="24"/>
              </w:rPr>
            </w:pPr>
            <w:r>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4314F772" w14:textId="0C6F8FEF" w:rsidR="00E132C3" w:rsidRPr="009C273D" w:rsidRDefault="00E132C3" w:rsidP="00E132C3">
            <w:pPr>
              <w:jc w:val="center"/>
              <w:rPr>
                <w:sz w:val="24"/>
                <w:szCs w:val="24"/>
              </w:rPr>
            </w:pPr>
            <w:r w:rsidRPr="009C273D">
              <w:rPr>
                <w:sz w:val="24"/>
                <w:szCs w:val="24"/>
              </w:rPr>
              <w:t>8</w:t>
            </w:r>
          </w:p>
        </w:tc>
        <w:tc>
          <w:tcPr>
            <w:tcW w:w="1318" w:type="dxa"/>
            <w:tcBorders>
              <w:top w:val="single" w:sz="4" w:space="0" w:color="000000"/>
              <w:left w:val="single" w:sz="4" w:space="0" w:color="000000"/>
              <w:bottom w:val="single" w:sz="4" w:space="0" w:color="000000"/>
              <w:right w:val="single" w:sz="4" w:space="0" w:color="000000"/>
            </w:tcBorders>
          </w:tcPr>
          <w:p w14:paraId="1665A5FC" w14:textId="470C0681" w:rsidR="00E132C3" w:rsidRDefault="00E132C3" w:rsidP="00E132C3">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549D78A8" w14:textId="77777777" w:rsidR="00E132C3" w:rsidRDefault="00E132C3" w:rsidP="00E132C3">
            <w:pPr>
              <w:tabs>
                <w:tab w:val="left" w:pos="1143"/>
              </w:tabs>
              <w:spacing w:after="200"/>
              <w:rPr>
                <w:sz w:val="24"/>
                <w:szCs w:val="24"/>
              </w:rPr>
            </w:pPr>
            <w:r>
              <w:rPr>
                <w:sz w:val="24"/>
                <w:szCs w:val="24"/>
              </w:rPr>
              <w:t>Диктант. Тест.</w:t>
            </w:r>
          </w:p>
        </w:tc>
      </w:tr>
      <w:tr w:rsidR="00E132C3" w14:paraId="410C3C6A"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6C17B50" w14:textId="77777777" w:rsidR="00E132C3" w:rsidRDefault="00E132C3" w:rsidP="00E132C3">
            <w:pPr>
              <w:rPr>
                <w:sz w:val="24"/>
                <w:szCs w:val="24"/>
                <w:lang w:eastAsia="ru-RU"/>
              </w:rPr>
            </w:pPr>
            <w:r>
              <w:rPr>
                <w:sz w:val="24"/>
                <w:szCs w:val="24"/>
                <w:lang w:eastAsia="ru-RU"/>
              </w:rPr>
              <w:t>3.</w:t>
            </w:r>
          </w:p>
        </w:tc>
        <w:tc>
          <w:tcPr>
            <w:tcW w:w="2304" w:type="dxa"/>
            <w:tcBorders>
              <w:top w:val="single" w:sz="4" w:space="0" w:color="000000"/>
              <w:left w:val="single" w:sz="4" w:space="0" w:color="000000"/>
              <w:bottom w:val="single" w:sz="4" w:space="0" w:color="000000"/>
              <w:right w:val="single" w:sz="4" w:space="0" w:color="000000"/>
            </w:tcBorders>
          </w:tcPr>
          <w:p w14:paraId="57A480BB" w14:textId="7419F490" w:rsidR="00E132C3" w:rsidRPr="00CB290C" w:rsidRDefault="00E132C3" w:rsidP="00E132C3">
            <w:pPr>
              <w:pStyle w:val="aff6"/>
              <w:widowControl w:val="0"/>
              <w:rPr>
                <w:rFonts w:ascii="Times New Roman" w:hAnsi="Times New Roman" w:cs="Times New Roman"/>
                <w:sz w:val="24"/>
                <w:szCs w:val="24"/>
              </w:rPr>
            </w:pPr>
            <w:r w:rsidRPr="00CB290C">
              <w:rPr>
                <w:rFonts w:ascii="Times New Roman" w:hAnsi="Times New Roman" w:cs="Times New Roman"/>
                <w:sz w:val="24"/>
                <w:szCs w:val="24"/>
              </w:rPr>
              <w:t xml:space="preserve">Тема 3. </w:t>
            </w:r>
            <w:r>
              <w:rPr>
                <w:rFonts w:ascii="Times New Roman" w:hAnsi="Times New Roman" w:cs="Times New Roman"/>
                <w:sz w:val="24"/>
                <w:szCs w:val="24"/>
              </w:rPr>
              <w:t>Места в городе</w:t>
            </w:r>
            <w:r w:rsidRPr="00CB290C">
              <w:rPr>
                <w:rFonts w:ascii="Times New Roman" w:hAnsi="Times New Roman" w:cs="Times New Roman"/>
                <w:sz w:val="24"/>
                <w:szCs w:val="24"/>
              </w:rPr>
              <w:t>.</w:t>
            </w:r>
          </w:p>
        </w:tc>
        <w:tc>
          <w:tcPr>
            <w:tcW w:w="900" w:type="dxa"/>
            <w:tcBorders>
              <w:top w:val="single" w:sz="4" w:space="0" w:color="000000"/>
              <w:left w:val="single" w:sz="4" w:space="0" w:color="000000"/>
              <w:bottom w:val="single" w:sz="4" w:space="0" w:color="000000"/>
              <w:right w:val="single" w:sz="4" w:space="0" w:color="000000"/>
            </w:tcBorders>
          </w:tcPr>
          <w:p w14:paraId="5CEB6983" w14:textId="6273B591" w:rsidR="00E132C3" w:rsidRDefault="00E132C3" w:rsidP="00E132C3">
            <w:pPr>
              <w:jc w:val="center"/>
              <w:rPr>
                <w:sz w:val="24"/>
                <w:szCs w:val="24"/>
                <w:lang w:val="en-GB"/>
              </w:rPr>
            </w:pPr>
            <w:r>
              <w:rPr>
                <w:sz w:val="24"/>
                <w:szCs w:val="24"/>
                <w:lang w:val="en-GB"/>
              </w:rPr>
              <w:t>14</w:t>
            </w:r>
          </w:p>
        </w:tc>
        <w:tc>
          <w:tcPr>
            <w:tcW w:w="1038" w:type="dxa"/>
            <w:tcBorders>
              <w:top w:val="single" w:sz="4" w:space="0" w:color="000000"/>
              <w:left w:val="single" w:sz="4" w:space="0" w:color="000000"/>
              <w:bottom w:val="single" w:sz="4" w:space="0" w:color="000000"/>
              <w:right w:val="single" w:sz="4" w:space="0" w:color="000000"/>
            </w:tcBorders>
          </w:tcPr>
          <w:p w14:paraId="4E3BAFCA" w14:textId="5E16CFA1" w:rsidR="00E132C3" w:rsidRDefault="00E132C3" w:rsidP="00E132C3">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62D3B31F" w14:textId="7CC9494E" w:rsidR="00E132C3" w:rsidRPr="009C273D" w:rsidRDefault="009C273D" w:rsidP="00E132C3">
            <w:pPr>
              <w:pStyle w:val="aff6"/>
              <w:widowControl w:val="0"/>
              <w:jc w:val="center"/>
              <w:rPr>
                <w:rFonts w:ascii="Times New Roman" w:hAnsi="Times New Roman" w:cs="Times New Roman"/>
                <w:sz w:val="24"/>
                <w:szCs w:val="24"/>
              </w:rPr>
            </w:pPr>
            <w:r>
              <w:rPr>
                <w:rFonts w:ascii="Times New Roman" w:hAnsi="Times New Roman" w:cs="Times New Roman"/>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6E8B84D3" w14:textId="779E3BF8" w:rsidR="00E132C3" w:rsidRPr="009C273D" w:rsidRDefault="00E132C3" w:rsidP="00E132C3">
            <w:pPr>
              <w:pStyle w:val="aff6"/>
              <w:widowControl w:val="0"/>
              <w:jc w:val="center"/>
              <w:rPr>
                <w:rFonts w:ascii="Times New Roman" w:hAnsi="Times New Roman" w:cs="Times New Roman"/>
                <w:sz w:val="24"/>
                <w:szCs w:val="24"/>
                <w:lang w:val="en-GB"/>
              </w:rPr>
            </w:pPr>
            <w:r w:rsidRPr="009C273D">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79738750" w14:textId="0A4C57B4" w:rsidR="00E132C3" w:rsidRDefault="00E132C3" w:rsidP="00E132C3">
            <w:pPr>
              <w:jc w:val="center"/>
              <w:rPr>
                <w:sz w:val="24"/>
                <w:szCs w:val="24"/>
              </w:rPr>
            </w:pPr>
            <w:r>
              <w:rPr>
                <w:sz w:val="24"/>
                <w:szCs w:val="24"/>
                <w:lang w:val="en-GB"/>
              </w:rPr>
              <w:t>8</w:t>
            </w:r>
          </w:p>
        </w:tc>
        <w:tc>
          <w:tcPr>
            <w:tcW w:w="1979" w:type="dxa"/>
            <w:tcBorders>
              <w:top w:val="single" w:sz="4" w:space="0" w:color="000000"/>
              <w:left w:val="single" w:sz="4" w:space="0" w:color="000000"/>
              <w:bottom w:val="single" w:sz="4" w:space="0" w:color="000000"/>
              <w:right w:val="single" w:sz="4" w:space="0" w:color="000000"/>
            </w:tcBorders>
            <w:vAlign w:val="center"/>
          </w:tcPr>
          <w:p w14:paraId="601B0138" w14:textId="77777777" w:rsidR="00E132C3" w:rsidRDefault="00E132C3" w:rsidP="00E132C3">
            <w:pPr>
              <w:tabs>
                <w:tab w:val="left" w:pos="1143"/>
              </w:tabs>
              <w:spacing w:after="200"/>
              <w:rPr>
                <w:sz w:val="24"/>
                <w:szCs w:val="24"/>
              </w:rPr>
            </w:pPr>
            <w:r>
              <w:rPr>
                <w:sz w:val="24"/>
                <w:szCs w:val="24"/>
              </w:rPr>
              <w:t>Обратный перевод.</w:t>
            </w:r>
          </w:p>
          <w:p w14:paraId="070AB69C" w14:textId="77777777" w:rsidR="00E132C3" w:rsidRDefault="00E132C3" w:rsidP="00E132C3">
            <w:pPr>
              <w:tabs>
                <w:tab w:val="left" w:pos="1143"/>
              </w:tabs>
              <w:spacing w:after="200"/>
              <w:rPr>
                <w:sz w:val="24"/>
                <w:szCs w:val="24"/>
              </w:rPr>
            </w:pPr>
            <w:r>
              <w:rPr>
                <w:sz w:val="24"/>
                <w:szCs w:val="24"/>
              </w:rPr>
              <w:t>Контрольная работа.</w:t>
            </w:r>
          </w:p>
        </w:tc>
      </w:tr>
      <w:tr w:rsidR="00E132C3" w14:paraId="199BCE5D"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0D767BC3" w14:textId="77777777" w:rsidR="00E132C3" w:rsidRDefault="00E132C3" w:rsidP="00E132C3">
            <w:pPr>
              <w:rPr>
                <w:sz w:val="24"/>
                <w:szCs w:val="24"/>
              </w:rPr>
            </w:pPr>
            <w:r>
              <w:rPr>
                <w:sz w:val="24"/>
                <w:szCs w:val="24"/>
              </w:rPr>
              <w:t>4.</w:t>
            </w:r>
          </w:p>
        </w:tc>
        <w:tc>
          <w:tcPr>
            <w:tcW w:w="2304" w:type="dxa"/>
            <w:tcBorders>
              <w:top w:val="single" w:sz="4" w:space="0" w:color="000000"/>
              <w:left w:val="single" w:sz="4" w:space="0" w:color="000000"/>
              <w:bottom w:val="single" w:sz="4" w:space="0" w:color="000000"/>
              <w:right w:val="single" w:sz="4" w:space="0" w:color="000000"/>
            </w:tcBorders>
          </w:tcPr>
          <w:p w14:paraId="791F7EB1" w14:textId="439B7D94" w:rsidR="00E132C3" w:rsidRPr="00CB290C" w:rsidRDefault="00E132C3" w:rsidP="00E132C3">
            <w:pPr>
              <w:jc w:val="both"/>
              <w:rPr>
                <w:sz w:val="24"/>
                <w:szCs w:val="24"/>
              </w:rPr>
            </w:pPr>
            <w:r w:rsidRPr="00CB290C">
              <w:rPr>
                <w:sz w:val="24"/>
                <w:szCs w:val="24"/>
              </w:rPr>
              <w:t xml:space="preserve">Тема 4. </w:t>
            </w:r>
            <w:r>
              <w:rPr>
                <w:sz w:val="24"/>
                <w:szCs w:val="24"/>
              </w:rPr>
              <w:t>Будни и выходные</w:t>
            </w:r>
            <w:r w:rsidRPr="00CB290C">
              <w:rPr>
                <w:sz w:val="24"/>
                <w:szCs w:val="24"/>
              </w:rPr>
              <w:t>.</w:t>
            </w:r>
          </w:p>
          <w:p w14:paraId="1576A5BC" w14:textId="484C3CFE" w:rsidR="00E132C3" w:rsidRPr="00CB290C" w:rsidRDefault="00E132C3" w:rsidP="00E132C3">
            <w:pPr>
              <w:pStyle w:val="aff6"/>
              <w:widowControl w:val="0"/>
              <w:rPr>
                <w:rFonts w:ascii="Times New Roman" w:hAnsi="Times New Roman" w:cs="Times New Roman"/>
                <w:sz w:val="24"/>
                <w:szCs w:val="24"/>
              </w:rPr>
            </w:pPr>
          </w:p>
        </w:tc>
        <w:tc>
          <w:tcPr>
            <w:tcW w:w="900" w:type="dxa"/>
            <w:tcBorders>
              <w:top w:val="single" w:sz="4" w:space="0" w:color="000000"/>
              <w:left w:val="single" w:sz="4" w:space="0" w:color="000000"/>
              <w:bottom w:val="single" w:sz="4" w:space="0" w:color="000000"/>
              <w:right w:val="single" w:sz="4" w:space="0" w:color="000000"/>
            </w:tcBorders>
          </w:tcPr>
          <w:p w14:paraId="03C0D220" w14:textId="351A5A8A" w:rsidR="00E132C3" w:rsidRDefault="00E132C3" w:rsidP="00E132C3">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749CB47" w14:textId="3C2DFB66" w:rsidR="00E132C3" w:rsidRDefault="00E132C3" w:rsidP="00E132C3">
            <w:pPr>
              <w:jc w:val="center"/>
              <w:rPr>
                <w:sz w:val="24"/>
                <w:szCs w:val="24"/>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0508185F" w14:textId="28066E05" w:rsidR="00E132C3" w:rsidRPr="009C273D" w:rsidRDefault="009C273D" w:rsidP="00E132C3">
            <w:pPr>
              <w:pStyle w:val="aff6"/>
              <w:widowControl w:val="0"/>
              <w:jc w:val="center"/>
              <w:rPr>
                <w:rFonts w:ascii="Times New Roman" w:hAnsi="Times New Roman" w:cs="Times New Roman"/>
                <w:sz w:val="24"/>
                <w:szCs w:val="24"/>
              </w:rPr>
            </w:pPr>
            <w:r>
              <w:rPr>
                <w:rFonts w:ascii="Times New Roman" w:hAnsi="Times New Roman" w:cs="Times New Roman"/>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229BA31F" w14:textId="2C1D359B" w:rsidR="00E132C3" w:rsidRPr="009C273D" w:rsidRDefault="00E132C3" w:rsidP="00E132C3">
            <w:pPr>
              <w:pStyle w:val="aff6"/>
              <w:widowControl w:val="0"/>
              <w:jc w:val="center"/>
              <w:rPr>
                <w:rFonts w:ascii="Times New Roman" w:hAnsi="Times New Roman" w:cs="Times New Roman"/>
                <w:sz w:val="24"/>
                <w:szCs w:val="24"/>
                <w:lang w:val="en-GB"/>
              </w:rPr>
            </w:pPr>
            <w:r w:rsidRPr="009C273D">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47CD8EFD" w14:textId="08A65B3E" w:rsidR="00E132C3" w:rsidRDefault="00E132C3" w:rsidP="00E132C3">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33F358A0" w14:textId="77777777" w:rsidR="00E132C3" w:rsidRDefault="00E132C3" w:rsidP="00E132C3">
            <w:pPr>
              <w:rPr>
                <w:sz w:val="24"/>
                <w:szCs w:val="24"/>
              </w:rPr>
            </w:pPr>
            <w:r>
              <w:rPr>
                <w:sz w:val="24"/>
                <w:szCs w:val="24"/>
              </w:rPr>
              <w:t>Написание письма и ответа на него.</w:t>
            </w:r>
          </w:p>
        </w:tc>
      </w:tr>
      <w:tr w:rsidR="00E132C3" w14:paraId="523B6836" w14:textId="77777777">
        <w:trPr>
          <w:trHeight w:val="710"/>
        </w:trPr>
        <w:tc>
          <w:tcPr>
            <w:tcW w:w="424" w:type="dxa"/>
            <w:tcBorders>
              <w:top w:val="single" w:sz="4" w:space="0" w:color="000000"/>
              <w:left w:val="single" w:sz="4" w:space="0" w:color="000000"/>
              <w:bottom w:val="single" w:sz="4" w:space="0" w:color="000000"/>
              <w:right w:val="single" w:sz="4" w:space="0" w:color="000000"/>
            </w:tcBorders>
          </w:tcPr>
          <w:p w14:paraId="09489044" w14:textId="77777777" w:rsidR="00E132C3" w:rsidRDefault="00E132C3" w:rsidP="00E132C3">
            <w:pPr>
              <w:rPr>
                <w:sz w:val="24"/>
                <w:szCs w:val="24"/>
              </w:rPr>
            </w:pPr>
            <w:r>
              <w:rPr>
                <w:sz w:val="24"/>
                <w:szCs w:val="24"/>
                <w:lang w:val="en-US" w:eastAsia="ru-RU"/>
              </w:rPr>
              <w:t>5</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3FD3494F" w14:textId="13F8F1B8" w:rsidR="00E132C3" w:rsidRDefault="00E132C3" w:rsidP="00E132C3">
            <w:pPr>
              <w:pStyle w:val="aff6"/>
              <w:widowControl w:val="0"/>
              <w:rPr>
                <w:rFonts w:ascii="Times New Roman" w:hAnsi="Times New Roman" w:cs="Times New Roman"/>
                <w:sz w:val="24"/>
                <w:szCs w:val="24"/>
              </w:rPr>
            </w:pPr>
            <w:r>
              <w:rPr>
                <w:rFonts w:ascii="Times New Roman" w:hAnsi="Times New Roman" w:cs="Times New Roman"/>
                <w:sz w:val="24"/>
                <w:szCs w:val="24"/>
              </w:rPr>
              <w:t>Тема 5. Семья.</w:t>
            </w:r>
          </w:p>
        </w:tc>
        <w:tc>
          <w:tcPr>
            <w:tcW w:w="900" w:type="dxa"/>
            <w:tcBorders>
              <w:top w:val="single" w:sz="4" w:space="0" w:color="000000"/>
              <w:left w:val="single" w:sz="4" w:space="0" w:color="000000"/>
              <w:bottom w:val="single" w:sz="4" w:space="0" w:color="000000"/>
              <w:right w:val="single" w:sz="4" w:space="0" w:color="000000"/>
            </w:tcBorders>
          </w:tcPr>
          <w:p w14:paraId="27B035EA" w14:textId="38E06FC6" w:rsidR="00E132C3" w:rsidRDefault="00E132C3" w:rsidP="00E132C3">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2E112029" w14:textId="727F6684" w:rsidR="00E132C3" w:rsidRDefault="00E132C3" w:rsidP="00E132C3">
            <w:pPr>
              <w:jc w:val="center"/>
              <w:rPr>
                <w:sz w:val="24"/>
                <w:szCs w:val="24"/>
                <w:lang w:val="en-GB"/>
              </w:rPr>
            </w:pPr>
            <w:r>
              <w:rPr>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620B89AD" w14:textId="53DC327F" w:rsidR="00E132C3" w:rsidRPr="009C273D" w:rsidRDefault="009C273D" w:rsidP="00E132C3">
            <w:pPr>
              <w:pStyle w:val="aff6"/>
              <w:widowControl w:val="0"/>
              <w:jc w:val="center"/>
              <w:rPr>
                <w:rFonts w:ascii="Times New Roman" w:hAnsi="Times New Roman" w:cs="Times New Roman"/>
                <w:sz w:val="24"/>
                <w:szCs w:val="24"/>
              </w:rPr>
            </w:pPr>
            <w:r>
              <w:rPr>
                <w:rFonts w:ascii="Times New Roman" w:hAnsi="Times New Roman" w:cs="Times New Roman"/>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6FADA84F" w14:textId="78F362AB" w:rsidR="00E132C3" w:rsidRPr="009C273D" w:rsidRDefault="00E132C3" w:rsidP="00E132C3">
            <w:pPr>
              <w:pStyle w:val="aff6"/>
              <w:widowControl w:val="0"/>
              <w:jc w:val="center"/>
              <w:rPr>
                <w:rFonts w:ascii="Times New Roman" w:hAnsi="Times New Roman" w:cs="Times New Roman"/>
                <w:sz w:val="24"/>
                <w:szCs w:val="24"/>
                <w:lang w:val="en-GB"/>
              </w:rPr>
            </w:pPr>
            <w:r w:rsidRPr="009C273D">
              <w:rPr>
                <w:rFonts w:ascii="Times New Roman" w:hAnsi="Times New Roman" w:cs="Times New Roman"/>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741EBF34" w14:textId="1C9E01C7" w:rsidR="00E132C3" w:rsidRDefault="00E132C3" w:rsidP="00E132C3">
            <w:pPr>
              <w:jc w:val="center"/>
              <w:rPr>
                <w:sz w:val="24"/>
                <w:szCs w:val="24"/>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tcPr>
          <w:p w14:paraId="5A9A2C4B" w14:textId="77777777" w:rsidR="00E132C3" w:rsidRDefault="00E132C3" w:rsidP="00E132C3">
            <w:pPr>
              <w:rPr>
                <w:sz w:val="24"/>
                <w:szCs w:val="24"/>
              </w:rPr>
            </w:pPr>
            <w:r>
              <w:rPr>
                <w:sz w:val="24"/>
                <w:szCs w:val="24"/>
              </w:rPr>
              <w:t>Ролевая игра с письменной частью.</w:t>
            </w:r>
          </w:p>
          <w:p w14:paraId="67A22391" w14:textId="77777777" w:rsidR="00E132C3" w:rsidRDefault="00E132C3" w:rsidP="00E132C3">
            <w:pPr>
              <w:rPr>
                <w:sz w:val="24"/>
                <w:szCs w:val="24"/>
                <w:lang w:eastAsia="ru-RU"/>
              </w:rPr>
            </w:pPr>
          </w:p>
        </w:tc>
      </w:tr>
      <w:tr w:rsidR="00E132C3" w14:paraId="756E5E14"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4C19C718" w14:textId="77777777" w:rsidR="00E132C3" w:rsidRDefault="00E132C3" w:rsidP="00E132C3">
            <w:pPr>
              <w:rPr>
                <w:sz w:val="24"/>
                <w:szCs w:val="24"/>
              </w:rPr>
            </w:pPr>
            <w:r>
              <w:rPr>
                <w:sz w:val="24"/>
                <w:szCs w:val="24"/>
                <w:lang w:val="en-US" w:eastAsia="ru-RU"/>
              </w:rPr>
              <w:t>6</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13F7B7A4" w14:textId="573398B6" w:rsidR="00E132C3" w:rsidRDefault="00E132C3" w:rsidP="00E132C3">
            <w:pPr>
              <w:pStyle w:val="aff6"/>
              <w:widowControl w:val="0"/>
              <w:rPr>
                <w:rFonts w:ascii="Times New Roman" w:hAnsi="Times New Roman" w:cs="Times New Roman"/>
                <w:sz w:val="24"/>
                <w:szCs w:val="24"/>
              </w:rPr>
            </w:pPr>
            <w:r>
              <w:rPr>
                <w:rFonts w:ascii="Times New Roman" w:hAnsi="Times New Roman" w:cs="Times New Roman"/>
                <w:sz w:val="24"/>
                <w:szCs w:val="24"/>
              </w:rPr>
              <w:t>Тема 6. Время. Праздники.</w:t>
            </w:r>
          </w:p>
        </w:tc>
        <w:tc>
          <w:tcPr>
            <w:tcW w:w="900" w:type="dxa"/>
            <w:tcBorders>
              <w:top w:val="single" w:sz="4" w:space="0" w:color="000000"/>
              <w:left w:val="single" w:sz="4" w:space="0" w:color="000000"/>
              <w:bottom w:val="single" w:sz="4" w:space="0" w:color="000000"/>
              <w:right w:val="single" w:sz="4" w:space="0" w:color="000000"/>
            </w:tcBorders>
          </w:tcPr>
          <w:p w14:paraId="214CD2D7" w14:textId="2B791F73" w:rsidR="00E132C3" w:rsidRDefault="00E132C3" w:rsidP="00E132C3">
            <w:pPr>
              <w:jc w:val="center"/>
              <w:rPr>
                <w:sz w:val="24"/>
                <w:szCs w:val="24"/>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B4147CB" w14:textId="19100F63" w:rsidR="00E132C3" w:rsidRDefault="00E132C3" w:rsidP="00E132C3">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6</w:t>
            </w:r>
          </w:p>
        </w:tc>
        <w:tc>
          <w:tcPr>
            <w:tcW w:w="862" w:type="dxa"/>
            <w:tcBorders>
              <w:top w:val="single" w:sz="4" w:space="0" w:color="000000"/>
              <w:left w:val="single" w:sz="4" w:space="0" w:color="000000"/>
              <w:bottom w:val="single" w:sz="4" w:space="0" w:color="000000"/>
              <w:right w:val="single" w:sz="4" w:space="0" w:color="000000"/>
            </w:tcBorders>
          </w:tcPr>
          <w:p w14:paraId="326BE760" w14:textId="6C0518EF" w:rsidR="00E132C3" w:rsidRPr="009C273D" w:rsidRDefault="009C273D" w:rsidP="00E132C3">
            <w:pPr>
              <w:jc w:val="center"/>
              <w:rPr>
                <w:sz w:val="24"/>
                <w:szCs w:val="24"/>
              </w:rPr>
            </w:pPr>
            <w:r>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7098234A" w14:textId="057F1FCB" w:rsidR="00E132C3" w:rsidRPr="009C273D" w:rsidRDefault="00E132C3" w:rsidP="00E132C3">
            <w:pPr>
              <w:jc w:val="center"/>
              <w:rPr>
                <w:sz w:val="24"/>
                <w:szCs w:val="24"/>
              </w:rPr>
            </w:pPr>
            <w:r w:rsidRPr="009C273D">
              <w:rPr>
                <w:sz w:val="24"/>
                <w:szCs w:val="24"/>
              </w:rPr>
              <w:t>6</w:t>
            </w:r>
          </w:p>
        </w:tc>
        <w:tc>
          <w:tcPr>
            <w:tcW w:w="1318" w:type="dxa"/>
            <w:tcBorders>
              <w:top w:val="single" w:sz="4" w:space="0" w:color="000000"/>
              <w:left w:val="single" w:sz="4" w:space="0" w:color="000000"/>
              <w:bottom w:val="single" w:sz="4" w:space="0" w:color="000000"/>
              <w:right w:val="single" w:sz="4" w:space="0" w:color="000000"/>
            </w:tcBorders>
          </w:tcPr>
          <w:p w14:paraId="178ED0C9" w14:textId="29E536E6" w:rsidR="00E132C3" w:rsidRDefault="00E132C3" w:rsidP="00E132C3">
            <w:pPr>
              <w:jc w:val="center"/>
              <w:rPr>
                <w:sz w:val="24"/>
                <w:szCs w:val="24"/>
                <w:lang w:val="en-GB"/>
              </w:rPr>
            </w:pPr>
            <w:r>
              <w:rPr>
                <w:sz w:val="24"/>
                <w:szCs w:val="24"/>
                <w:lang w:val="en-GB"/>
              </w:rPr>
              <w:t>10</w:t>
            </w:r>
          </w:p>
        </w:tc>
        <w:tc>
          <w:tcPr>
            <w:tcW w:w="1979" w:type="dxa"/>
            <w:tcBorders>
              <w:top w:val="single" w:sz="4" w:space="0" w:color="000000"/>
              <w:left w:val="single" w:sz="4" w:space="0" w:color="000000"/>
              <w:bottom w:val="single" w:sz="4" w:space="0" w:color="000000"/>
              <w:right w:val="single" w:sz="4" w:space="0" w:color="000000"/>
            </w:tcBorders>
            <w:vAlign w:val="center"/>
          </w:tcPr>
          <w:p w14:paraId="5CEC6F15" w14:textId="77777777" w:rsidR="00E132C3" w:rsidRDefault="00E132C3" w:rsidP="00E132C3">
            <w:pPr>
              <w:tabs>
                <w:tab w:val="left" w:pos="1143"/>
              </w:tabs>
              <w:spacing w:after="200"/>
              <w:rPr>
                <w:sz w:val="24"/>
                <w:szCs w:val="24"/>
              </w:rPr>
            </w:pPr>
            <w:r>
              <w:rPr>
                <w:sz w:val="24"/>
                <w:szCs w:val="24"/>
              </w:rPr>
              <w:t>Написание письма и ответа на него.</w:t>
            </w:r>
          </w:p>
        </w:tc>
      </w:tr>
      <w:tr w:rsidR="00E132C3" w14:paraId="1286BDC6"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261C2339" w14:textId="77777777" w:rsidR="00E132C3" w:rsidRDefault="00E132C3" w:rsidP="00E132C3">
            <w:pPr>
              <w:rPr>
                <w:sz w:val="24"/>
                <w:szCs w:val="24"/>
              </w:rPr>
            </w:pPr>
            <w:r>
              <w:rPr>
                <w:sz w:val="24"/>
                <w:szCs w:val="24"/>
                <w:lang w:val="en-US" w:eastAsia="ru-RU"/>
              </w:rPr>
              <w:t>7</w:t>
            </w:r>
            <w:r>
              <w:rPr>
                <w:sz w:val="24"/>
                <w:szCs w:val="24"/>
                <w:lang w:eastAsia="ru-RU"/>
              </w:rPr>
              <w:t>.</w:t>
            </w:r>
          </w:p>
        </w:tc>
        <w:tc>
          <w:tcPr>
            <w:tcW w:w="2304" w:type="dxa"/>
            <w:tcBorders>
              <w:top w:val="single" w:sz="4" w:space="0" w:color="000000"/>
              <w:left w:val="single" w:sz="4" w:space="0" w:color="000000"/>
              <w:bottom w:val="single" w:sz="4" w:space="0" w:color="000000"/>
              <w:right w:val="single" w:sz="4" w:space="0" w:color="000000"/>
            </w:tcBorders>
          </w:tcPr>
          <w:p w14:paraId="20800239" w14:textId="5B37A441" w:rsidR="00E132C3" w:rsidRDefault="00E132C3" w:rsidP="00E132C3">
            <w:pPr>
              <w:pStyle w:val="aff6"/>
              <w:widowControl w:val="0"/>
              <w:rPr>
                <w:rFonts w:ascii="Times New Roman" w:hAnsi="Times New Roman" w:cs="Times New Roman"/>
                <w:sz w:val="24"/>
                <w:szCs w:val="24"/>
              </w:rPr>
            </w:pPr>
            <w:r>
              <w:rPr>
                <w:rFonts w:ascii="Times New Roman" w:hAnsi="Times New Roman" w:cs="Times New Roman"/>
                <w:sz w:val="24"/>
                <w:szCs w:val="24"/>
              </w:rPr>
              <w:t>Тема 7. Моя окружающая среда.</w:t>
            </w:r>
          </w:p>
        </w:tc>
        <w:tc>
          <w:tcPr>
            <w:tcW w:w="900" w:type="dxa"/>
            <w:tcBorders>
              <w:top w:val="single" w:sz="4" w:space="0" w:color="000000"/>
              <w:left w:val="single" w:sz="4" w:space="0" w:color="000000"/>
              <w:bottom w:val="single" w:sz="4" w:space="0" w:color="000000"/>
              <w:right w:val="single" w:sz="4" w:space="0" w:color="000000"/>
            </w:tcBorders>
          </w:tcPr>
          <w:p w14:paraId="69E2073E" w14:textId="68E88A35" w:rsidR="00E132C3" w:rsidRDefault="00E132C3" w:rsidP="00E132C3">
            <w:pPr>
              <w:jc w:val="center"/>
              <w:rPr>
                <w:sz w:val="24"/>
                <w:szCs w:val="24"/>
                <w:lang w:val="en-GB"/>
              </w:rPr>
            </w:pPr>
            <w:r>
              <w:rPr>
                <w:sz w:val="24"/>
                <w:szCs w:val="24"/>
                <w:lang w:val="en-GB"/>
              </w:rPr>
              <w:t>16</w:t>
            </w:r>
          </w:p>
        </w:tc>
        <w:tc>
          <w:tcPr>
            <w:tcW w:w="1038" w:type="dxa"/>
            <w:tcBorders>
              <w:top w:val="single" w:sz="4" w:space="0" w:color="000000"/>
              <w:left w:val="single" w:sz="4" w:space="0" w:color="000000"/>
              <w:bottom w:val="single" w:sz="4" w:space="0" w:color="000000"/>
              <w:right w:val="single" w:sz="4" w:space="0" w:color="000000"/>
            </w:tcBorders>
          </w:tcPr>
          <w:p w14:paraId="1F3CBAC1" w14:textId="0C3BEC1E" w:rsidR="00E132C3" w:rsidRDefault="00E132C3" w:rsidP="00E132C3">
            <w:pPr>
              <w:pStyle w:val="aff6"/>
              <w:widowControl w:val="0"/>
              <w:jc w:val="center"/>
              <w:rPr>
                <w:rFonts w:ascii="Times New Roman" w:hAnsi="Times New Roman" w:cs="Times New Roman"/>
                <w:sz w:val="24"/>
                <w:szCs w:val="24"/>
                <w:lang w:val="en-GB"/>
              </w:rPr>
            </w:pPr>
            <w:r>
              <w:rPr>
                <w:rFonts w:ascii="Times New Roman" w:hAnsi="Times New Roman" w:cs="Times New Roman"/>
                <w:sz w:val="24"/>
                <w:szCs w:val="24"/>
                <w:lang w:val="en-GB"/>
              </w:rPr>
              <w:t>10</w:t>
            </w:r>
          </w:p>
        </w:tc>
        <w:tc>
          <w:tcPr>
            <w:tcW w:w="862" w:type="dxa"/>
            <w:tcBorders>
              <w:top w:val="single" w:sz="4" w:space="0" w:color="000000"/>
              <w:left w:val="single" w:sz="4" w:space="0" w:color="000000"/>
              <w:bottom w:val="single" w:sz="4" w:space="0" w:color="000000"/>
              <w:right w:val="single" w:sz="4" w:space="0" w:color="000000"/>
            </w:tcBorders>
          </w:tcPr>
          <w:p w14:paraId="77D540CC" w14:textId="3199908E" w:rsidR="00E132C3" w:rsidRPr="009C273D" w:rsidRDefault="009C273D" w:rsidP="00E132C3">
            <w:pPr>
              <w:jc w:val="center"/>
              <w:rPr>
                <w:sz w:val="24"/>
                <w:szCs w:val="24"/>
              </w:rPr>
            </w:pPr>
            <w:r>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4B23C546" w14:textId="720002FA" w:rsidR="00E132C3" w:rsidRPr="009C273D" w:rsidRDefault="00E132C3" w:rsidP="00E132C3">
            <w:pPr>
              <w:jc w:val="center"/>
              <w:rPr>
                <w:sz w:val="24"/>
                <w:szCs w:val="24"/>
              </w:rPr>
            </w:pPr>
            <w:r w:rsidRPr="009C273D">
              <w:rPr>
                <w:sz w:val="24"/>
                <w:szCs w:val="24"/>
              </w:rPr>
              <w:t>10</w:t>
            </w:r>
          </w:p>
        </w:tc>
        <w:tc>
          <w:tcPr>
            <w:tcW w:w="1318" w:type="dxa"/>
            <w:tcBorders>
              <w:top w:val="single" w:sz="4" w:space="0" w:color="000000"/>
              <w:left w:val="single" w:sz="4" w:space="0" w:color="000000"/>
              <w:bottom w:val="single" w:sz="4" w:space="0" w:color="000000"/>
              <w:right w:val="single" w:sz="4" w:space="0" w:color="000000"/>
            </w:tcBorders>
          </w:tcPr>
          <w:p w14:paraId="3653EF50" w14:textId="51059E88" w:rsidR="00E132C3" w:rsidRDefault="00E132C3" w:rsidP="00E132C3">
            <w:pPr>
              <w:jc w:val="center"/>
              <w:rPr>
                <w:sz w:val="24"/>
                <w:szCs w:val="24"/>
                <w:lang w:val="en-GB"/>
              </w:rPr>
            </w:pPr>
            <w:r>
              <w:rPr>
                <w:sz w:val="24"/>
                <w:szCs w:val="24"/>
                <w:lang w:val="en-GB"/>
              </w:rPr>
              <w:t>6</w:t>
            </w:r>
          </w:p>
        </w:tc>
        <w:tc>
          <w:tcPr>
            <w:tcW w:w="1979" w:type="dxa"/>
            <w:tcBorders>
              <w:top w:val="single" w:sz="4" w:space="0" w:color="000000"/>
              <w:left w:val="single" w:sz="4" w:space="0" w:color="000000"/>
              <w:bottom w:val="single" w:sz="4" w:space="0" w:color="000000"/>
              <w:right w:val="single" w:sz="4" w:space="0" w:color="000000"/>
            </w:tcBorders>
            <w:vAlign w:val="center"/>
          </w:tcPr>
          <w:p w14:paraId="4D10A495" w14:textId="60DCE501" w:rsidR="00E132C3" w:rsidRDefault="00E132C3" w:rsidP="00E132C3">
            <w:pPr>
              <w:tabs>
                <w:tab w:val="left" w:pos="1143"/>
              </w:tabs>
              <w:spacing w:after="200"/>
              <w:rPr>
                <w:sz w:val="24"/>
                <w:szCs w:val="24"/>
              </w:rPr>
            </w:pPr>
            <w:r>
              <w:rPr>
                <w:sz w:val="24"/>
                <w:szCs w:val="24"/>
              </w:rPr>
              <w:t xml:space="preserve">Ролевая игра (переговоры) и составление письма. </w:t>
            </w:r>
          </w:p>
        </w:tc>
      </w:tr>
      <w:tr w:rsidR="00E132C3" w14:paraId="0FC244EB" w14:textId="77777777">
        <w:trPr>
          <w:trHeight w:val="429"/>
        </w:trPr>
        <w:tc>
          <w:tcPr>
            <w:tcW w:w="424" w:type="dxa"/>
            <w:tcBorders>
              <w:top w:val="single" w:sz="4" w:space="0" w:color="000000"/>
              <w:left w:val="single" w:sz="4" w:space="0" w:color="000000"/>
              <w:bottom w:val="single" w:sz="4" w:space="0" w:color="000000"/>
              <w:right w:val="single" w:sz="4" w:space="0" w:color="000000"/>
            </w:tcBorders>
          </w:tcPr>
          <w:p w14:paraId="562B2002" w14:textId="77777777" w:rsidR="00E132C3" w:rsidRDefault="00E132C3" w:rsidP="00E132C3">
            <w:pPr>
              <w:rPr>
                <w:sz w:val="24"/>
                <w:szCs w:val="24"/>
                <w:lang w:eastAsia="ru-RU"/>
              </w:rPr>
            </w:pPr>
          </w:p>
        </w:tc>
        <w:tc>
          <w:tcPr>
            <w:tcW w:w="2304" w:type="dxa"/>
            <w:tcBorders>
              <w:top w:val="single" w:sz="4" w:space="0" w:color="000000"/>
              <w:left w:val="single" w:sz="4" w:space="0" w:color="000000"/>
              <w:bottom w:val="single" w:sz="4" w:space="0" w:color="000000"/>
              <w:right w:val="single" w:sz="4" w:space="0" w:color="000000"/>
            </w:tcBorders>
          </w:tcPr>
          <w:p w14:paraId="4F77C6B7" w14:textId="77777777" w:rsidR="00E132C3" w:rsidRDefault="00E132C3" w:rsidP="00E132C3">
            <w:pPr>
              <w:pStyle w:val="aff6"/>
              <w:widowControl w:val="0"/>
              <w:rPr>
                <w:rFonts w:ascii="Times New Roman" w:hAnsi="Times New Roman" w:cs="Times New Roman"/>
                <w:b/>
                <w:bCs/>
                <w:sz w:val="24"/>
                <w:szCs w:val="24"/>
              </w:rPr>
            </w:pPr>
            <w:r>
              <w:rPr>
                <w:rFonts w:ascii="Times New Roman" w:hAnsi="Times New Roman" w:cs="Times New Roman"/>
                <w:b/>
                <w:bCs/>
                <w:sz w:val="24"/>
                <w:szCs w:val="24"/>
              </w:rPr>
              <w:t>Итого 6 семестр</w:t>
            </w:r>
          </w:p>
        </w:tc>
        <w:tc>
          <w:tcPr>
            <w:tcW w:w="900" w:type="dxa"/>
            <w:tcBorders>
              <w:top w:val="single" w:sz="4" w:space="0" w:color="000000"/>
              <w:left w:val="single" w:sz="4" w:space="0" w:color="000000"/>
              <w:bottom w:val="single" w:sz="4" w:space="0" w:color="000000"/>
              <w:right w:val="single" w:sz="4" w:space="0" w:color="000000"/>
            </w:tcBorders>
          </w:tcPr>
          <w:p w14:paraId="410F3A17" w14:textId="0CCE1EF9" w:rsidR="00E132C3" w:rsidRDefault="00E132C3"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00345582" w14:textId="04508CEF" w:rsidR="00E132C3" w:rsidRDefault="00E132C3"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72C104D6" w14:textId="46F523A9" w:rsidR="00E132C3" w:rsidRDefault="009C273D"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71E370D0" w14:textId="570B927F" w:rsidR="00E132C3" w:rsidRPr="009C273D" w:rsidRDefault="00E132C3" w:rsidP="00E132C3">
            <w:pPr>
              <w:pStyle w:val="aff6"/>
              <w:widowControl w:val="0"/>
              <w:jc w:val="center"/>
              <w:rPr>
                <w:rFonts w:ascii="Times New Roman" w:hAnsi="Times New Roman" w:cs="Times New Roman"/>
                <w:b/>
                <w:bCs/>
                <w:sz w:val="24"/>
                <w:szCs w:val="24"/>
              </w:rPr>
            </w:pPr>
            <w:r w:rsidRPr="009C273D">
              <w:rPr>
                <w:rFonts w:ascii="Times New Roman" w:hAnsi="Times New Roman"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3D6BD984" w14:textId="45662A22" w:rsidR="00E132C3" w:rsidRDefault="00E132C3"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6D8483D4" w14:textId="77777777" w:rsidR="00E132C3" w:rsidRDefault="00E132C3" w:rsidP="00E132C3">
            <w:pPr>
              <w:rPr>
                <w:b/>
                <w:bCs/>
                <w:sz w:val="24"/>
                <w:szCs w:val="24"/>
                <w:lang w:eastAsia="ru-RU"/>
              </w:rPr>
            </w:pPr>
            <w:r>
              <w:rPr>
                <w:b/>
                <w:bCs/>
                <w:sz w:val="24"/>
                <w:szCs w:val="24"/>
                <w:lang w:eastAsia="ru-RU"/>
              </w:rPr>
              <w:t>Контрольная работа</w:t>
            </w:r>
          </w:p>
        </w:tc>
      </w:tr>
      <w:tr w:rsidR="00E132C3" w14:paraId="4F29342B" w14:textId="77777777">
        <w:tc>
          <w:tcPr>
            <w:tcW w:w="424" w:type="dxa"/>
            <w:tcBorders>
              <w:top w:val="single" w:sz="4" w:space="0" w:color="000000"/>
              <w:left w:val="single" w:sz="4" w:space="0" w:color="000000"/>
              <w:bottom w:val="single" w:sz="4" w:space="0" w:color="000000"/>
              <w:right w:val="single" w:sz="4" w:space="0" w:color="000000"/>
            </w:tcBorders>
          </w:tcPr>
          <w:p w14:paraId="2ADAAA3D" w14:textId="77777777" w:rsidR="00E132C3" w:rsidRDefault="00E132C3" w:rsidP="00E132C3">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tcPr>
          <w:p w14:paraId="21C1A8D9" w14:textId="77777777" w:rsidR="00E132C3" w:rsidRDefault="00E132C3" w:rsidP="00E132C3">
            <w:pPr>
              <w:tabs>
                <w:tab w:val="right" w:pos="851"/>
              </w:tabs>
              <w:rPr>
                <w:sz w:val="24"/>
                <w:szCs w:val="24"/>
              </w:rPr>
            </w:pPr>
            <w:r>
              <w:rPr>
                <w:sz w:val="24"/>
                <w:szCs w:val="24"/>
              </w:rPr>
              <w:t xml:space="preserve">В целом по дисциплине </w:t>
            </w:r>
          </w:p>
        </w:tc>
        <w:tc>
          <w:tcPr>
            <w:tcW w:w="900" w:type="dxa"/>
            <w:tcBorders>
              <w:top w:val="single" w:sz="4" w:space="0" w:color="000000"/>
              <w:left w:val="single" w:sz="4" w:space="0" w:color="000000"/>
              <w:bottom w:val="single" w:sz="4" w:space="0" w:color="000000"/>
              <w:right w:val="single" w:sz="4" w:space="0" w:color="000000"/>
            </w:tcBorders>
          </w:tcPr>
          <w:p w14:paraId="1D7759A3" w14:textId="58FDA1A5" w:rsidR="00E132C3" w:rsidRDefault="00E132C3"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108</w:t>
            </w:r>
          </w:p>
        </w:tc>
        <w:tc>
          <w:tcPr>
            <w:tcW w:w="1038" w:type="dxa"/>
            <w:tcBorders>
              <w:top w:val="single" w:sz="4" w:space="0" w:color="000000"/>
              <w:left w:val="single" w:sz="4" w:space="0" w:color="000000"/>
              <w:bottom w:val="single" w:sz="4" w:space="0" w:color="000000"/>
              <w:right w:val="single" w:sz="4" w:space="0" w:color="000000"/>
            </w:tcBorders>
          </w:tcPr>
          <w:p w14:paraId="06B67CAA" w14:textId="4DF368AB" w:rsidR="00E132C3" w:rsidRDefault="00E132C3"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50</w:t>
            </w:r>
          </w:p>
        </w:tc>
        <w:tc>
          <w:tcPr>
            <w:tcW w:w="862" w:type="dxa"/>
            <w:tcBorders>
              <w:top w:val="single" w:sz="4" w:space="0" w:color="000000"/>
              <w:left w:val="single" w:sz="4" w:space="0" w:color="000000"/>
              <w:bottom w:val="single" w:sz="4" w:space="0" w:color="000000"/>
              <w:right w:val="single" w:sz="4" w:space="0" w:color="000000"/>
            </w:tcBorders>
          </w:tcPr>
          <w:p w14:paraId="21D92CF3" w14:textId="6FA43278" w:rsidR="00E132C3" w:rsidRDefault="009C273D"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tcPr>
          <w:p w14:paraId="239E19AE" w14:textId="48297F25" w:rsidR="00E132C3" w:rsidRPr="009C273D" w:rsidRDefault="00E132C3" w:rsidP="009C273D">
            <w:pPr>
              <w:pStyle w:val="aff6"/>
              <w:widowControl w:val="0"/>
              <w:jc w:val="center"/>
              <w:rPr>
                <w:rFonts w:ascii="Times New Roman" w:hAnsi="Times New Roman" w:cs="Times New Roman"/>
                <w:b/>
                <w:bCs/>
                <w:sz w:val="24"/>
                <w:szCs w:val="24"/>
              </w:rPr>
            </w:pPr>
            <w:r w:rsidRPr="009C273D">
              <w:rPr>
                <w:rFonts w:ascii="Times New Roman" w:hAnsi="Times New Roman" w:cs="Times New Roman"/>
                <w:b/>
                <w:bCs/>
                <w:sz w:val="24"/>
                <w:szCs w:val="24"/>
              </w:rPr>
              <w:t>50</w:t>
            </w:r>
          </w:p>
        </w:tc>
        <w:tc>
          <w:tcPr>
            <w:tcW w:w="1318" w:type="dxa"/>
            <w:tcBorders>
              <w:top w:val="single" w:sz="4" w:space="0" w:color="000000"/>
              <w:left w:val="single" w:sz="4" w:space="0" w:color="000000"/>
              <w:bottom w:val="single" w:sz="4" w:space="0" w:color="000000"/>
              <w:right w:val="single" w:sz="4" w:space="0" w:color="000000"/>
            </w:tcBorders>
          </w:tcPr>
          <w:p w14:paraId="034BF2EB" w14:textId="207DA849" w:rsidR="00E132C3" w:rsidRDefault="00E132C3" w:rsidP="00E132C3">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58</w:t>
            </w:r>
          </w:p>
        </w:tc>
        <w:tc>
          <w:tcPr>
            <w:tcW w:w="1979" w:type="dxa"/>
            <w:tcBorders>
              <w:top w:val="single" w:sz="4" w:space="0" w:color="000000"/>
              <w:left w:val="single" w:sz="4" w:space="0" w:color="000000"/>
              <w:bottom w:val="single" w:sz="4" w:space="0" w:color="000000"/>
              <w:right w:val="single" w:sz="4" w:space="0" w:color="000000"/>
            </w:tcBorders>
          </w:tcPr>
          <w:p w14:paraId="13B2D885" w14:textId="77777777" w:rsidR="00E132C3" w:rsidRDefault="00E132C3" w:rsidP="00E132C3">
            <w:pPr>
              <w:tabs>
                <w:tab w:val="right" w:pos="851"/>
              </w:tabs>
              <w:rPr>
                <w:sz w:val="24"/>
                <w:szCs w:val="24"/>
              </w:rPr>
            </w:pPr>
            <w:r>
              <w:rPr>
                <w:sz w:val="24"/>
                <w:szCs w:val="24"/>
              </w:rPr>
              <w:t>Согласно учебному плану: Контрольная работа</w:t>
            </w:r>
          </w:p>
        </w:tc>
      </w:tr>
      <w:tr w:rsidR="00E132C3" w14:paraId="278B2C83" w14:textId="77777777">
        <w:tc>
          <w:tcPr>
            <w:tcW w:w="424" w:type="dxa"/>
            <w:tcBorders>
              <w:top w:val="single" w:sz="4" w:space="0" w:color="000000"/>
              <w:left w:val="single" w:sz="4" w:space="0" w:color="000000"/>
              <w:bottom w:val="single" w:sz="4" w:space="0" w:color="000000"/>
              <w:right w:val="single" w:sz="4" w:space="0" w:color="000000"/>
            </w:tcBorders>
            <w:shd w:val="clear" w:color="auto" w:fill="auto"/>
          </w:tcPr>
          <w:p w14:paraId="7AC33BE5" w14:textId="77777777" w:rsidR="00E132C3" w:rsidRDefault="00E132C3" w:rsidP="00E132C3">
            <w:pPr>
              <w:tabs>
                <w:tab w:val="right" w:pos="851"/>
              </w:tabs>
              <w:rPr>
                <w:sz w:val="24"/>
                <w:szCs w:val="24"/>
              </w:rPr>
            </w:pPr>
          </w:p>
        </w:tc>
        <w:tc>
          <w:tcPr>
            <w:tcW w:w="2304" w:type="dxa"/>
            <w:tcBorders>
              <w:top w:val="single" w:sz="4" w:space="0" w:color="000000"/>
              <w:left w:val="single" w:sz="4" w:space="0" w:color="000000"/>
              <w:bottom w:val="single" w:sz="4" w:space="0" w:color="000000"/>
              <w:right w:val="single" w:sz="4" w:space="0" w:color="000000"/>
            </w:tcBorders>
            <w:shd w:val="clear" w:color="auto" w:fill="auto"/>
          </w:tcPr>
          <w:p w14:paraId="2EDDBE13" w14:textId="77777777" w:rsidR="00E132C3" w:rsidRDefault="00E132C3" w:rsidP="00E132C3">
            <w:pPr>
              <w:tabs>
                <w:tab w:val="right" w:pos="851"/>
              </w:tabs>
              <w:rPr>
                <w:sz w:val="24"/>
                <w:szCs w:val="24"/>
              </w:rPr>
            </w:pPr>
            <w:r>
              <w:rPr>
                <w:sz w:val="24"/>
                <w:szCs w:val="24"/>
              </w:rPr>
              <w:t>Итого в %</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0BD19860" w14:textId="29B72333" w:rsidR="00E132C3" w:rsidRDefault="00E132C3" w:rsidP="00E132C3">
            <w:pPr>
              <w:tabs>
                <w:tab w:val="right" w:pos="851"/>
              </w:tabs>
              <w:jc w:val="center"/>
              <w:rPr>
                <w:sz w:val="24"/>
                <w:szCs w:val="24"/>
              </w:rPr>
            </w:pPr>
            <w:r>
              <w:rPr>
                <w:sz w:val="24"/>
                <w:szCs w:val="24"/>
              </w:rPr>
              <w:t>100</w:t>
            </w:r>
          </w:p>
        </w:tc>
        <w:tc>
          <w:tcPr>
            <w:tcW w:w="1038" w:type="dxa"/>
            <w:tcBorders>
              <w:top w:val="single" w:sz="4" w:space="0" w:color="000000"/>
              <w:left w:val="single" w:sz="4" w:space="0" w:color="000000"/>
              <w:bottom w:val="single" w:sz="4" w:space="0" w:color="000000"/>
              <w:right w:val="single" w:sz="4" w:space="0" w:color="000000"/>
            </w:tcBorders>
            <w:shd w:val="clear" w:color="auto" w:fill="auto"/>
          </w:tcPr>
          <w:p w14:paraId="02CF5A91" w14:textId="0F2725B8" w:rsidR="00E132C3" w:rsidRDefault="00E132C3" w:rsidP="00E132C3">
            <w:pPr>
              <w:tabs>
                <w:tab w:val="right" w:pos="851"/>
              </w:tabs>
              <w:jc w:val="center"/>
              <w:rPr>
                <w:sz w:val="24"/>
                <w:szCs w:val="24"/>
                <w:lang w:val="en-GB"/>
              </w:rPr>
            </w:pPr>
            <w:r>
              <w:rPr>
                <w:sz w:val="24"/>
                <w:szCs w:val="24"/>
                <w:lang w:val="en-GB"/>
              </w:rPr>
              <w:t>46</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7D22F49" w14:textId="3A593954" w:rsidR="00E132C3" w:rsidRPr="009C273D" w:rsidRDefault="009C273D" w:rsidP="00E132C3">
            <w:pPr>
              <w:tabs>
                <w:tab w:val="right" w:pos="851"/>
              </w:tabs>
              <w:rPr>
                <w:sz w:val="24"/>
                <w:szCs w:val="24"/>
              </w:rPr>
            </w:pPr>
            <w:r>
              <w:rPr>
                <w:strike/>
                <w:sz w:val="24"/>
                <w:szCs w:val="24"/>
              </w:rPr>
              <w:t>-</w:t>
            </w:r>
          </w:p>
        </w:tc>
        <w:tc>
          <w:tcPr>
            <w:tcW w:w="1663" w:type="dxa"/>
            <w:tcBorders>
              <w:top w:val="single" w:sz="4" w:space="0" w:color="000000"/>
              <w:left w:val="single" w:sz="4" w:space="0" w:color="000000"/>
              <w:bottom w:val="single" w:sz="4" w:space="0" w:color="000000"/>
              <w:right w:val="single" w:sz="4" w:space="0" w:color="000000"/>
            </w:tcBorders>
            <w:shd w:val="clear" w:color="auto" w:fill="auto"/>
          </w:tcPr>
          <w:p w14:paraId="056CEFB9" w14:textId="37FF451F" w:rsidR="00E132C3" w:rsidRPr="009C273D" w:rsidRDefault="00E132C3" w:rsidP="00E132C3">
            <w:pPr>
              <w:tabs>
                <w:tab w:val="right" w:pos="851"/>
              </w:tabs>
              <w:jc w:val="center"/>
              <w:rPr>
                <w:sz w:val="24"/>
                <w:szCs w:val="24"/>
                <w:lang w:val="en-GB"/>
              </w:rPr>
            </w:pPr>
            <w:r w:rsidRPr="009C273D">
              <w:rPr>
                <w:sz w:val="24"/>
                <w:szCs w:val="24"/>
              </w:rPr>
              <w:t>100</w:t>
            </w:r>
          </w:p>
        </w:tc>
        <w:tc>
          <w:tcPr>
            <w:tcW w:w="1318" w:type="dxa"/>
            <w:tcBorders>
              <w:top w:val="single" w:sz="4" w:space="0" w:color="000000"/>
              <w:left w:val="single" w:sz="4" w:space="0" w:color="000000"/>
              <w:bottom w:val="single" w:sz="4" w:space="0" w:color="000000"/>
              <w:right w:val="single" w:sz="4" w:space="0" w:color="000000"/>
            </w:tcBorders>
            <w:shd w:val="clear" w:color="auto" w:fill="auto"/>
          </w:tcPr>
          <w:p w14:paraId="3F353B6A" w14:textId="302FEC7E" w:rsidR="00E132C3" w:rsidRDefault="00E132C3" w:rsidP="00E132C3">
            <w:pPr>
              <w:tabs>
                <w:tab w:val="right" w:pos="851"/>
              </w:tabs>
              <w:jc w:val="center"/>
              <w:rPr>
                <w:sz w:val="24"/>
                <w:szCs w:val="24"/>
                <w:lang w:val="en-GB"/>
              </w:rPr>
            </w:pPr>
            <w:r>
              <w:rPr>
                <w:color w:val="000000"/>
                <w:sz w:val="24"/>
                <w:szCs w:val="24"/>
              </w:rPr>
              <w:t>54</w:t>
            </w:r>
          </w:p>
        </w:tc>
        <w:tc>
          <w:tcPr>
            <w:tcW w:w="1979" w:type="dxa"/>
            <w:tcBorders>
              <w:top w:val="single" w:sz="4" w:space="0" w:color="000000"/>
              <w:left w:val="single" w:sz="4" w:space="0" w:color="000000"/>
              <w:bottom w:val="single" w:sz="4" w:space="0" w:color="000000"/>
              <w:right w:val="single" w:sz="4" w:space="0" w:color="000000"/>
            </w:tcBorders>
            <w:shd w:val="clear" w:color="auto" w:fill="auto"/>
          </w:tcPr>
          <w:p w14:paraId="7835159D" w14:textId="77777777" w:rsidR="00E132C3" w:rsidRDefault="00E132C3" w:rsidP="00E132C3">
            <w:pPr>
              <w:tabs>
                <w:tab w:val="right" w:pos="851"/>
              </w:tabs>
              <w:rPr>
                <w:sz w:val="24"/>
                <w:szCs w:val="24"/>
              </w:rPr>
            </w:pPr>
          </w:p>
        </w:tc>
      </w:tr>
    </w:tbl>
    <w:p w14:paraId="728F3EA4" w14:textId="77777777" w:rsidR="00E132C3" w:rsidRPr="00E03492" w:rsidRDefault="00E132C3" w:rsidP="00E132C3">
      <w:pPr>
        <w:keepNext/>
        <w:ind w:firstLine="709"/>
        <w:jc w:val="both"/>
        <w:rPr>
          <w:b/>
          <w:color w:val="FF0000"/>
          <w:sz w:val="24"/>
          <w:szCs w:val="24"/>
        </w:rPr>
      </w:pPr>
      <w:r w:rsidRPr="002B294E">
        <w:rPr>
          <w:color w:val="000000"/>
          <w:sz w:val="24"/>
          <w:szCs w:val="24"/>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375676" w14:textId="77777777" w:rsidR="00E74D60" w:rsidRDefault="00E74D60">
      <w:pPr>
        <w:rPr>
          <w:b/>
          <w:bCs/>
          <w:i/>
          <w:iCs/>
          <w:sz w:val="28"/>
          <w:szCs w:val="28"/>
        </w:rPr>
      </w:pPr>
    </w:p>
    <w:p w14:paraId="62FCC189" w14:textId="77777777" w:rsidR="00E74D60" w:rsidRDefault="007C0E40">
      <w:pPr>
        <w:pStyle w:val="1"/>
        <w:ind w:left="1019"/>
      </w:pPr>
      <w:bookmarkStart w:id="2" w:name="_Toc6853587"/>
      <w:r w:rsidRPr="00AD787F">
        <w:t xml:space="preserve">5.3 </w:t>
      </w:r>
      <w:r>
        <w:t>Содержание семинаров, практических занятий</w:t>
      </w:r>
      <w:bookmarkEnd w:id="2"/>
    </w:p>
    <w:p w14:paraId="1599885A" w14:textId="77777777" w:rsidR="00E74D60" w:rsidRDefault="007C0E40">
      <w:pPr>
        <w:pStyle w:val="aff5"/>
        <w:ind w:left="375"/>
        <w:jc w:val="right"/>
      </w:pPr>
      <w:r>
        <w:rPr>
          <w:sz w:val="28"/>
          <w:szCs w:val="28"/>
        </w:rPr>
        <w:t>Таблица 3</w:t>
      </w:r>
    </w:p>
    <w:p w14:paraId="3E10A788" w14:textId="77777777" w:rsidR="00E74D60" w:rsidRDefault="00E74D60">
      <w:pPr>
        <w:pStyle w:val="aff5"/>
        <w:ind w:left="1019"/>
      </w:pPr>
    </w:p>
    <w:tbl>
      <w:tblPr>
        <w:tblW w:w="10166" w:type="dxa"/>
        <w:tblInd w:w="-106" w:type="dxa"/>
        <w:tblLayout w:type="fixed"/>
        <w:tblLook w:val="04A0" w:firstRow="1" w:lastRow="0" w:firstColumn="1" w:lastColumn="0" w:noHBand="0" w:noVBand="1"/>
      </w:tblPr>
      <w:tblGrid>
        <w:gridCol w:w="2672"/>
        <w:gridCol w:w="5508"/>
        <w:gridCol w:w="1986"/>
      </w:tblGrid>
      <w:tr w:rsidR="00E74D60" w14:paraId="0366B545" w14:textId="77777777">
        <w:tc>
          <w:tcPr>
            <w:tcW w:w="2672" w:type="dxa"/>
            <w:tcBorders>
              <w:top w:val="single" w:sz="4" w:space="0" w:color="000000"/>
              <w:left w:val="single" w:sz="4" w:space="0" w:color="000000"/>
              <w:bottom w:val="single" w:sz="4" w:space="0" w:color="000000"/>
              <w:right w:val="single" w:sz="4" w:space="0" w:color="000000"/>
            </w:tcBorders>
          </w:tcPr>
          <w:p w14:paraId="1FF7E726" w14:textId="77777777" w:rsidR="00E74D60" w:rsidRDefault="007C0E40">
            <w:pPr>
              <w:keepNext/>
              <w:jc w:val="both"/>
              <w:rPr>
                <w:b/>
                <w:bCs/>
                <w:sz w:val="24"/>
                <w:szCs w:val="24"/>
              </w:rPr>
            </w:pPr>
            <w:r>
              <w:rPr>
                <w:b/>
                <w:bCs/>
                <w:sz w:val="24"/>
                <w:szCs w:val="24"/>
              </w:rPr>
              <w:t>Наименование тем (разделов) дисциплины</w:t>
            </w:r>
          </w:p>
        </w:tc>
        <w:tc>
          <w:tcPr>
            <w:tcW w:w="5508" w:type="dxa"/>
            <w:tcBorders>
              <w:top w:val="single" w:sz="4" w:space="0" w:color="000000"/>
              <w:left w:val="single" w:sz="4" w:space="0" w:color="000000"/>
              <w:bottom w:val="single" w:sz="4" w:space="0" w:color="000000"/>
              <w:right w:val="single" w:sz="4" w:space="0" w:color="000000"/>
            </w:tcBorders>
          </w:tcPr>
          <w:p w14:paraId="046B4F03" w14:textId="77777777" w:rsidR="00E74D60" w:rsidRDefault="007C0E40">
            <w:pPr>
              <w:keepNext/>
              <w:jc w:val="both"/>
              <w:rPr>
                <w:b/>
                <w:bCs/>
                <w:sz w:val="24"/>
                <w:szCs w:val="24"/>
              </w:rPr>
            </w:pPr>
            <w:r>
              <w:rPr>
                <w:b/>
                <w:bCs/>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6" w:type="dxa"/>
            <w:tcBorders>
              <w:top w:val="single" w:sz="4" w:space="0" w:color="000000"/>
              <w:left w:val="single" w:sz="4" w:space="0" w:color="000000"/>
              <w:bottom w:val="single" w:sz="4" w:space="0" w:color="000000"/>
              <w:right w:val="single" w:sz="4" w:space="0" w:color="000000"/>
            </w:tcBorders>
          </w:tcPr>
          <w:p w14:paraId="23C2CE07" w14:textId="77777777" w:rsidR="00E74D60" w:rsidRDefault="007C0E40">
            <w:pPr>
              <w:keepNext/>
              <w:jc w:val="both"/>
              <w:rPr>
                <w:b/>
                <w:bCs/>
                <w:sz w:val="24"/>
                <w:szCs w:val="24"/>
              </w:rPr>
            </w:pPr>
            <w:r>
              <w:rPr>
                <w:b/>
                <w:bCs/>
                <w:sz w:val="24"/>
                <w:szCs w:val="24"/>
              </w:rPr>
              <w:t>Формы проведения занятий</w:t>
            </w:r>
          </w:p>
        </w:tc>
      </w:tr>
      <w:tr w:rsidR="00E74D60" w14:paraId="43744660" w14:textId="77777777">
        <w:tc>
          <w:tcPr>
            <w:tcW w:w="2672" w:type="dxa"/>
            <w:tcBorders>
              <w:top w:val="single" w:sz="4" w:space="0" w:color="000000"/>
              <w:left w:val="single" w:sz="4" w:space="0" w:color="000000"/>
              <w:bottom w:val="single" w:sz="4" w:space="0" w:color="000000"/>
              <w:right w:val="single" w:sz="4" w:space="0" w:color="000000"/>
            </w:tcBorders>
          </w:tcPr>
          <w:p w14:paraId="1644B990" w14:textId="1615BC2A"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1. </w:t>
            </w:r>
            <w:r w:rsidR="00530384">
              <w:rPr>
                <w:rFonts w:ascii="Times New Roman" w:hAnsi="Times New Roman" w:cs="Times New Roman"/>
                <w:sz w:val="24"/>
                <w:szCs w:val="24"/>
              </w:rPr>
              <w:t>Формы приветствия и прощания</w:t>
            </w:r>
            <w:r w:rsidR="00530384" w:rsidRPr="00CB290C">
              <w:rPr>
                <w:rFonts w:ascii="Times New Roman" w:hAnsi="Times New Roman" w:cs="Times New Roman"/>
                <w:sz w:val="24"/>
                <w:szCs w:val="24"/>
              </w:rPr>
              <w:t>.</w:t>
            </w:r>
          </w:p>
        </w:tc>
        <w:tc>
          <w:tcPr>
            <w:tcW w:w="5508" w:type="dxa"/>
            <w:tcBorders>
              <w:top w:val="single" w:sz="4" w:space="0" w:color="000000"/>
              <w:left w:val="single" w:sz="4" w:space="0" w:color="000000"/>
              <w:bottom w:val="single" w:sz="4" w:space="0" w:color="000000"/>
              <w:right w:val="single" w:sz="4" w:space="0" w:color="000000"/>
            </w:tcBorders>
          </w:tcPr>
          <w:p w14:paraId="30C24B4E" w14:textId="4E251748" w:rsidR="00DD0446" w:rsidRDefault="000F56A5" w:rsidP="00DD0446">
            <w:pPr>
              <w:rPr>
                <w:sz w:val="24"/>
                <w:szCs w:val="24"/>
              </w:rPr>
            </w:pPr>
            <w:r>
              <w:rPr>
                <w:color w:val="000000"/>
                <w:sz w:val="24"/>
                <w:szCs w:val="24"/>
              </w:rPr>
              <w:t>Особенности</w:t>
            </w:r>
            <w:r w:rsidR="00507CA4">
              <w:rPr>
                <w:color w:val="000000"/>
                <w:sz w:val="24"/>
                <w:szCs w:val="24"/>
              </w:rPr>
              <w:t xml:space="preserve"> форм приветствия и прощания стран изучаемого языка</w:t>
            </w:r>
            <w:r w:rsidR="00DD0446">
              <w:rPr>
                <w:color w:val="000000"/>
                <w:sz w:val="24"/>
                <w:szCs w:val="24"/>
              </w:rPr>
              <w:t xml:space="preserve">. </w:t>
            </w:r>
            <w:r w:rsidR="00042D33">
              <w:rPr>
                <w:color w:val="000000"/>
                <w:sz w:val="24"/>
                <w:szCs w:val="24"/>
              </w:rPr>
              <w:t xml:space="preserve">Национальные особенности стран изучаемого языка. </w:t>
            </w:r>
          </w:p>
          <w:p w14:paraId="4DCFB640" w14:textId="77777777" w:rsidR="00E74D60" w:rsidRDefault="00E74D60">
            <w:pPr>
              <w:rPr>
                <w:color w:val="000000"/>
                <w:sz w:val="24"/>
                <w:szCs w:val="24"/>
              </w:rPr>
            </w:pPr>
          </w:p>
          <w:p w14:paraId="348F9CA7" w14:textId="77777777" w:rsidR="00E74D60" w:rsidRDefault="007C0E40">
            <w:pPr>
              <w:tabs>
                <w:tab w:val="left" w:pos="4252"/>
              </w:tabs>
              <w:jc w:val="both"/>
              <w:rPr>
                <w:color w:val="000000"/>
                <w:sz w:val="24"/>
                <w:szCs w:val="24"/>
              </w:rPr>
            </w:pPr>
            <w:r>
              <w:rPr>
                <w:b/>
                <w:bCs/>
                <w:color w:val="000000"/>
                <w:sz w:val="24"/>
                <w:szCs w:val="24"/>
              </w:rPr>
              <w:t>Рекомендуемые источники:</w:t>
            </w:r>
          </w:p>
          <w:p w14:paraId="4421BF24" w14:textId="6436D585" w:rsidR="00E74D60" w:rsidRDefault="007C0E40">
            <w:pPr>
              <w:tabs>
                <w:tab w:val="left" w:pos="4252"/>
              </w:tabs>
              <w:jc w:val="both"/>
              <w:rPr>
                <w:color w:val="000000"/>
                <w:sz w:val="24"/>
                <w:szCs w:val="24"/>
              </w:rPr>
            </w:pPr>
            <w:r>
              <w:rPr>
                <w:color w:val="000000"/>
                <w:sz w:val="24"/>
                <w:szCs w:val="24"/>
              </w:rPr>
              <w:t xml:space="preserve">8.1, 8.2., 9.3 </w:t>
            </w:r>
          </w:p>
        </w:tc>
        <w:tc>
          <w:tcPr>
            <w:tcW w:w="1986" w:type="dxa"/>
            <w:tcBorders>
              <w:top w:val="single" w:sz="4" w:space="0" w:color="000000"/>
              <w:left w:val="single" w:sz="4" w:space="0" w:color="000000"/>
              <w:bottom w:val="single" w:sz="4" w:space="0" w:color="000000"/>
              <w:right w:val="single" w:sz="4" w:space="0" w:color="000000"/>
            </w:tcBorders>
          </w:tcPr>
          <w:p w14:paraId="5DAEB3C0" w14:textId="77777777" w:rsidR="00E74D60" w:rsidRDefault="007C0E40">
            <w:pPr>
              <w:keepNext/>
              <w:jc w:val="both"/>
              <w:rPr>
                <w:sz w:val="24"/>
                <w:szCs w:val="24"/>
              </w:rPr>
            </w:pPr>
            <w:r>
              <w:rPr>
                <w:sz w:val="24"/>
                <w:szCs w:val="24"/>
              </w:rPr>
              <w:t>Лекции.</w:t>
            </w:r>
          </w:p>
          <w:p w14:paraId="1232A744" w14:textId="77777777" w:rsidR="00E74D60" w:rsidRDefault="007C0E40">
            <w:pPr>
              <w:keepNext/>
              <w:jc w:val="both"/>
              <w:rPr>
                <w:sz w:val="24"/>
                <w:szCs w:val="24"/>
              </w:rPr>
            </w:pPr>
            <w:r>
              <w:rPr>
                <w:sz w:val="24"/>
                <w:szCs w:val="24"/>
              </w:rPr>
              <w:t>Практические</w:t>
            </w:r>
          </w:p>
          <w:p w14:paraId="3C479F5D" w14:textId="77777777" w:rsidR="00E74D60" w:rsidRDefault="007C0E40">
            <w:pPr>
              <w:keepNext/>
              <w:jc w:val="both"/>
              <w:rPr>
                <w:sz w:val="24"/>
                <w:szCs w:val="24"/>
              </w:rPr>
            </w:pPr>
            <w:r>
              <w:rPr>
                <w:sz w:val="24"/>
                <w:szCs w:val="24"/>
              </w:rPr>
              <w:t>Занятия.</w:t>
            </w:r>
          </w:p>
          <w:p w14:paraId="22B98D73" w14:textId="77777777" w:rsidR="00E74D60" w:rsidRDefault="00E74D60">
            <w:pPr>
              <w:keepNext/>
              <w:jc w:val="both"/>
              <w:rPr>
                <w:sz w:val="24"/>
                <w:szCs w:val="24"/>
              </w:rPr>
            </w:pPr>
          </w:p>
        </w:tc>
      </w:tr>
      <w:tr w:rsidR="00E74D60" w14:paraId="1A4E7265" w14:textId="77777777">
        <w:tc>
          <w:tcPr>
            <w:tcW w:w="2672" w:type="dxa"/>
            <w:tcBorders>
              <w:top w:val="single" w:sz="4" w:space="0" w:color="000000"/>
              <w:left w:val="single" w:sz="4" w:space="0" w:color="000000"/>
              <w:bottom w:val="single" w:sz="4" w:space="0" w:color="000000"/>
              <w:right w:val="single" w:sz="4" w:space="0" w:color="000000"/>
            </w:tcBorders>
          </w:tcPr>
          <w:p w14:paraId="5EBCA34B" w14:textId="3F45595D" w:rsidR="00E74D60" w:rsidRDefault="007C0E40">
            <w:pPr>
              <w:rPr>
                <w:sz w:val="24"/>
                <w:szCs w:val="24"/>
              </w:rPr>
            </w:pPr>
            <w:r>
              <w:rPr>
                <w:sz w:val="24"/>
                <w:szCs w:val="24"/>
              </w:rPr>
              <w:t xml:space="preserve">Тема 2. </w:t>
            </w:r>
            <w:r w:rsidR="00530384">
              <w:rPr>
                <w:sz w:val="24"/>
                <w:szCs w:val="24"/>
              </w:rPr>
              <w:t>Университет</w:t>
            </w:r>
            <w:r w:rsidR="00530384" w:rsidRPr="00CB290C">
              <w:rPr>
                <w:sz w:val="24"/>
                <w:szCs w:val="24"/>
              </w:rPr>
              <w:t>.</w:t>
            </w:r>
          </w:p>
        </w:tc>
        <w:tc>
          <w:tcPr>
            <w:tcW w:w="5508" w:type="dxa"/>
            <w:tcBorders>
              <w:top w:val="single" w:sz="4" w:space="0" w:color="000000"/>
              <w:left w:val="single" w:sz="4" w:space="0" w:color="000000"/>
              <w:bottom w:val="single" w:sz="4" w:space="0" w:color="000000"/>
              <w:right w:val="single" w:sz="4" w:space="0" w:color="000000"/>
            </w:tcBorders>
          </w:tcPr>
          <w:p w14:paraId="4E4DBE62" w14:textId="3FB19BF4" w:rsidR="00E74D60" w:rsidRDefault="000F56A5">
            <w:pPr>
              <w:rPr>
                <w:color w:val="000000"/>
                <w:sz w:val="24"/>
                <w:szCs w:val="24"/>
              </w:rPr>
            </w:pPr>
            <w:r>
              <w:rPr>
                <w:sz w:val="24"/>
                <w:szCs w:val="24"/>
              </w:rPr>
              <w:t>Организация рабочего процесса</w:t>
            </w:r>
            <w:r w:rsidR="00B04A66">
              <w:rPr>
                <w:sz w:val="24"/>
                <w:szCs w:val="24"/>
              </w:rPr>
              <w:t>.</w:t>
            </w:r>
            <w:r>
              <w:rPr>
                <w:sz w:val="24"/>
                <w:szCs w:val="24"/>
              </w:rPr>
              <w:t xml:space="preserve"> Библиотеки и медиа ресурсы в странах изучаемого языка.</w:t>
            </w:r>
          </w:p>
          <w:p w14:paraId="178D851A" w14:textId="77777777" w:rsidR="00E74D60" w:rsidRDefault="007C0E40">
            <w:pPr>
              <w:keepNext/>
              <w:rPr>
                <w:b/>
                <w:bCs/>
                <w:color w:val="000000"/>
                <w:sz w:val="24"/>
                <w:szCs w:val="24"/>
              </w:rPr>
            </w:pPr>
            <w:r>
              <w:rPr>
                <w:b/>
                <w:bCs/>
                <w:color w:val="000000"/>
                <w:sz w:val="24"/>
                <w:szCs w:val="24"/>
              </w:rPr>
              <w:t>Рекомендуемые источники:</w:t>
            </w:r>
          </w:p>
          <w:p w14:paraId="1F3A84B0" w14:textId="473C526A" w:rsidR="00E74D60" w:rsidRDefault="007C0E40">
            <w:pPr>
              <w:tabs>
                <w:tab w:val="left" w:pos="4252"/>
              </w:tabs>
              <w:rPr>
                <w:color w:val="000000"/>
                <w:sz w:val="24"/>
                <w:szCs w:val="24"/>
              </w:rPr>
            </w:pPr>
            <w:r>
              <w:rPr>
                <w:color w:val="000000"/>
                <w:sz w:val="24"/>
                <w:szCs w:val="24"/>
              </w:rPr>
              <w:t>8.</w:t>
            </w:r>
            <w:r w:rsidR="00A65448">
              <w:rPr>
                <w:color w:val="000000"/>
                <w:sz w:val="24"/>
                <w:szCs w:val="24"/>
              </w:rPr>
              <w:t xml:space="preserve">1, </w:t>
            </w:r>
            <w:r>
              <w:rPr>
                <w:color w:val="000000"/>
                <w:sz w:val="24"/>
                <w:szCs w:val="24"/>
              </w:rPr>
              <w:t xml:space="preserve">9.2 </w:t>
            </w:r>
          </w:p>
        </w:tc>
        <w:tc>
          <w:tcPr>
            <w:tcW w:w="1986" w:type="dxa"/>
            <w:tcBorders>
              <w:top w:val="single" w:sz="4" w:space="0" w:color="000000"/>
              <w:left w:val="single" w:sz="4" w:space="0" w:color="000000"/>
              <w:bottom w:val="single" w:sz="4" w:space="0" w:color="000000"/>
              <w:right w:val="single" w:sz="4" w:space="0" w:color="000000"/>
            </w:tcBorders>
          </w:tcPr>
          <w:p w14:paraId="230114D4" w14:textId="77777777" w:rsidR="00E74D60" w:rsidRDefault="007C0E40">
            <w:pPr>
              <w:rPr>
                <w:sz w:val="24"/>
                <w:szCs w:val="24"/>
              </w:rPr>
            </w:pPr>
            <w:r>
              <w:rPr>
                <w:sz w:val="24"/>
                <w:szCs w:val="24"/>
              </w:rPr>
              <w:t>Лекции.</w:t>
            </w:r>
          </w:p>
          <w:p w14:paraId="7B88C807" w14:textId="77777777" w:rsidR="00E74D60" w:rsidRDefault="007C0E40">
            <w:pPr>
              <w:rPr>
                <w:sz w:val="24"/>
                <w:szCs w:val="24"/>
              </w:rPr>
            </w:pPr>
            <w:r>
              <w:rPr>
                <w:sz w:val="24"/>
                <w:szCs w:val="24"/>
              </w:rPr>
              <w:t>Практические</w:t>
            </w:r>
          </w:p>
          <w:p w14:paraId="496EAB87" w14:textId="77777777" w:rsidR="00E74D60" w:rsidRDefault="007C0E40">
            <w:pPr>
              <w:rPr>
                <w:sz w:val="24"/>
                <w:szCs w:val="24"/>
              </w:rPr>
            </w:pPr>
            <w:r>
              <w:rPr>
                <w:sz w:val="24"/>
                <w:szCs w:val="24"/>
              </w:rPr>
              <w:t>занятия.</w:t>
            </w:r>
          </w:p>
          <w:p w14:paraId="35B744F7" w14:textId="77777777" w:rsidR="00E74D60" w:rsidRDefault="007C0E40">
            <w:pPr>
              <w:rPr>
                <w:sz w:val="24"/>
                <w:szCs w:val="24"/>
              </w:rPr>
            </w:pPr>
            <w:r>
              <w:rPr>
                <w:sz w:val="24"/>
                <w:szCs w:val="24"/>
              </w:rPr>
              <w:t>Командная  работа: мозговой штурм.</w:t>
            </w:r>
          </w:p>
          <w:p w14:paraId="52DD9949" w14:textId="77777777" w:rsidR="00E74D60" w:rsidRDefault="00E74D60">
            <w:pPr>
              <w:rPr>
                <w:sz w:val="24"/>
                <w:szCs w:val="24"/>
              </w:rPr>
            </w:pPr>
          </w:p>
        </w:tc>
      </w:tr>
      <w:tr w:rsidR="00E74D60" w14:paraId="72A57302" w14:textId="77777777">
        <w:tc>
          <w:tcPr>
            <w:tcW w:w="2672" w:type="dxa"/>
            <w:tcBorders>
              <w:top w:val="single" w:sz="4" w:space="0" w:color="000000"/>
              <w:left w:val="single" w:sz="4" w:space="0" w:color="000000"/>
              <w:bottom w:val="single" w:sz="4" w:space="0" w:color="000000"/>
              <w:right w:val="single" w:sz="4" w:space="0" w:color="000000"/>
            </w:tcBorders>
          </w:tcPr>
          <w:p w14:paraId="4E873D3F" w14:textId="1002FAD4"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3. </w:t>
            </w:r>
            <w:r w:rsidR="00530384">
              <w:rPr>
                <w:rFonts w:ascii="Times New Roman" w:hAnsi="Times New Roman" w:cs="Times New Roman"/>
                <w:sz w:val="24"/>
                <w:szCs w:val="24"/>
              </w:rPr>
              <w:t>Места в городе</w:t>
            </w:r>
            <w:r w:rsidR="00530384" w:rsidRPr="00CB290C">
              <w:rPr>
                <w:rFonts w:ascii="Times New Roman" w:hAnsi="Times New Roman" w:cs="Times New Roman"/>
                <w:sz w:val="24"/>
                <w:szCs w:val="24"/>
              </w:rPr>
              <w:t>.</w:t>
            </w:r>
          </w:p>
        </w:tc>
        <w:tc>
          <w:tcPr>
            <w:tcW w:w="5508" w:type="dxa"/>
            <w:tcBorders>
              <w:top w:val="single" w:sz="4" w:space="0" w:color="000000"/>
              <w:left w:val="single" w:sz="4" w:space="0" w:color="000000"/>
              <w:bottom w:val="single" w:sz="4" w:space="0" w:color="000000"/>
              <w:right w:val="single" w:sz="4" w:space="0" w:color="000000"/>
            </w:tcBorders>
          </w:tcPr>
          <w:p w14:paraId="7A9A6634" w14:textId="4C2B5694" w:rsidR="00B04A66" w:rsidRDefault="00F11EB2" w:rsidP="00B04A66">
            <w:pPr>
              <w:rPr>
                <w:sz w:val="24"/>
                <w:szCs w:val="24"/>
              </w:rPr>
            </w:pPr>
            <w:r>
              <w:rPr>
                <w:sz w:val="24"/>
                <w:szCs w:val="24"/>
              </w:rPr>
              <w:t>Посещени</w:t>
            </w:r>
            <w:r w:rsidR="004C3985">
              <w:rPr>
                <w:sz w:val="24"/>
                <w:szCs w:val="24"/>
              </w:rPr>
              <w:t>е</w:t>
            </w:r>
            <w:r>
              <w:rPr>
                <w:sz w:val="24"/>
                <w:szCs w:val="24"/>
              </w:rPr>
              <w:t xml:space="preserve"> кафе и ресторанов.</w:t>
            </w:r>
            <w:r w:rsidR="004C3985">
              <w:rPr>
                <w:sz w:val="24"/>
                <w:szCs w:val="24"/>
              </w:rPr>
              <w:t xml:space="preserve"> Кинотеатры и театры в странах изучаемого языка. </w:t>
            </w:r>
            <w:r w:rsidR="00042D33">
              <w:rPr>
                <w:sz w:val="24"/>
                <w:szCs w:val="24"/>
              </w:rPr>
              <w:t xml:space="preserve">Парки и другие общественные места. </w:t>
            </w:r>
          </w:p>
          <w:p w14:paraId="6FC3DC88" w14:textId="77777777" w:rsidR="00E74D60" w:rsidRDefault="00E74D60">
            <w:pPr>
              <w:rPr>
                <w:color w:val="000000"/>
                <w:sz w:val="24"/>
                <w:szCs w:val="24"/>
              </w:rPr>
            </w:pPr>
          </w:p>
          <w:p w14:paraId="47F02F6A" w14:textId="77777777" w:rsidR="00E74D60" w:rsidRDefault="007C0E40">
            <w:pPr>
              <w:rPr>
                <w:b/>
                <w:bCs/>
                <w:color w:val="000000"/>
                <w:sz w:val="24"/>
                <w:szCs w:val="24"/>
              </w:rPr>
            </w:pPr>
            <w:r>
              <w:rPr>
                <w:b/>
                <w:bCs/>
                <w:color w:val="000000"/>
                <w:sz w:val="24"/>
                <w:szCs w:val="24"/>
              </w:rPr>
              <w:t>Рекомендуемые источники:</w:t>
            </w:r>
          </w:p>
          <w:p w14:paraId="1558F66D" w14:textId="6BA7D1F7" w:rsidR="00E74D60" w:rsidRPr="009C4254" w:rsidRDefault="007C0E40">
            <w:pPr>
              <w:rPr>
                <w:color w:val="000000"/>
                <w:sz w:val="24"/>
                <w:szCs w:val="24"/>
              </w:rPr>
            </w:pPr>
            <w:r>
              <w:rPr>
                <w:color w:val="000000"/>
                <w:sz w:val="24"/>
                <w:szCs w:val="24"/>
              </w:rPr>
              <w:t>8.</w:t>
            </w:r>
            <w:r w:rsidR="00A65448">
              <w:rPr>
                <w:color w:val="000000"/>
                <w:sz w:val="24"/>
                <w:szCs w:val="24"/>
              </w:rPr>
              <w:t>1</w:t>
            </w:r>
            <w:r>
              <w:rPr>
                <w:color w:val="000000"/>
                <w:sz w:val="24"/>
                <w:szCs w:val="24"/>
              </w:rPr>
              <w:t>, 8.</w:t>
            </w:r>
            <w:r w:rsidR="00A65448">
              <w:rPr>
                <w:color w:val="000000"/>
                <w:sz w:val="24"/>
                <w:szCs w:val="24"/>
              </w:rPr>
              <w:t>2</w:t>
            </w:r>
            <w:r w:rsidR="009C4254">
              <w:rPr>
                <w:color w:val="000000"/>
                <w:sz w:val="24"/>
                <w:szCs w:val="24"/>
              </w:rPr>
              <w:t>,</w:t>
            </w:r>
            <w:r w:rsidR="00A65448">
              <w:rPr>
                <w:color w:val="000000"/>
                <w:sz w:val="24"/>
                <w:szCs w:val="24"/>
              </w:rPr>
              <w:t xml:space="preserve"> </w:t>
            </w:r>
            <w:r w:rsidRPr="009C4254">
              <w:rPr>
                <w:color w:val="000000"/>
                <w:sz w:val="24"/>
                <w:szCs w:val="24"/>
              </w:rPr>
              <w:t>9.</w:t>
            </w:r>
            <w:r w:rsidR="00A65448">
              <w:rPr>
                <w:color w:val="000000"/>
                <w:sz w:val="24"/>
                <w:szCs w:val="24"/>
              </w:rPr>
              <w:t>1</w:t>
            </w:r>
          </w:p>
        </w:tc>
        <w:tc>
          <w:tcPr>
            <w:tcW w:w="1986" w:type="dxa"/>
            <w:tcBorders>
              <w:top w:val="single" w:sz="4" w:space="0" w:color="000000"/>
              <w:left w:val="single" w:sz="4" w:space="0" w:color="000000"/>
              <w:bottom w:val="single" w:sz="4" w:space="0" w:color="000000"/>
              <w:right w:val="single" w:sz="4" w:space="0" w:color="000000"/>
            </w:tcBorders>
          </w:tcPr>
          <w:p w14:paraId="10F25DEF" w14:textId="77777777" w:rsidR="00E74D60" w:rsidRDefault="007C0E40">
            <w:pPr>
              <w:rPr>
                <w:sz w:val="24"/>
                <w:szCs w:val="24"/>
              </w:rPr>
            </w:pPr>
            <w:r>
              <w:rPr>
                <w:sz w:val="24"/>
                <w:szCs w:val="24"/>
              </w:rPr>
              <w:t>Лекции.</w:t>
            </w:r>
          </w:p>
          <w:p w14:paraId="3D0A655A" w14:textId="77777777" w:rsidR="00E74D60" w:rsidRDefault="007C0E40">
            <w:pPr>
              <w:rPr>
                <w:sz w:val="24"/>
                <w:szCs w:val="24"/>
              </w:rPr>
            </w:pPr>
            <w:r>
              <w:rPr>
                <w:sz w:val="24"/>
                <w:szCs w:val="24"/>
              </w:rPr>
              <w:t>Практические</w:t>
            </w:r>
          </w:p>
          <w:p w14:paraId="52DF0B21" w14:textId="77777777" w:rsidR="00E74D60" w:rsidRDefault="007C0E40">
            <w:pPr>
              <w:rPr>
                <w:sz w:val="24"/>
                <w:szCs w:val="24"/>
              </w:rPr>
            </w:pPr>
            <w:r>
              <w:rPr>
                <w:sz w:val="24"/>
                <w:szCs w:val="24"/>
              </w:rPr>
              <w:t>занятия.</w:t>
            </w:r>
          </w:p>
          <w:p w14:paraId="51BADE3C" w14:textId="77777777" w:rsidR="00E74D60" w:rsidRDefault="007C0E40">
            <w:pPr>
              <w:rPr>
                <w:sz w:val="24"/>
                <w:szCs w:val="24"/>
              </w:rPr>
            </w:pPr>
            <w:r>
              <w:rPr>
                <w:sz w:val="24"/>
                <w:szCs w:val="24"/>
              </w:rPr>
              <w:t>Обратный перевод.</w:t>
            </w:r>
          </w:p>
          <w:p w14:paraId="08EC7732" w14:textId="77777777" w:rsidR="00E74D60" w:rsidRDefault="00E74D60">
            <w:pPr>
              <w:rPr>
                <w:sz w:val="24"/>
                <w:szCs w:val="24"/>
              </w:rPr>
            </w:pPr>
          </w:p>
        </w:tc>
      </w:tr>
      <w:tr w:rsidR="00E74D60" w14:paraId="3E7C5216" w14:textId="77777777">
        <w:tc>
          <w:tcPr>
            <w:tcW w:w="2672" w:type="dxa"/>
            <w:tcBorders>
              <w:top w:val="single" w:sz="4" w:space="0" w:color="000000"/>
              <w:left w:val="single" w:sz="4" w:space="0" w:color="000000"/>
              <w:bottom w:val="single" w:sz="4" w:space="0" w:color="000000"/>
              <w:right w:val="single" w:sz="4" w:space="0" w:color="000000"/>
            </w:tcBorders>
          </w:tcPr>
          <w:p w14:paraId="0B09AD6B" w14:textId="7BBCB125" w:rsidR="00772B38" w:rsidRPr="00CB290C" w:rsidRDefault="007C0E40" w:rsidP="00772B38">
            <w:pPr>
              <w:jc w:val="both"/>
              <w:rPr>
                <w:sz w:val="24"/>
                <w:szCs w:val="24"/>
              </w:rPr>
            </w:pPr>
            <w:r>
              <w:rPr>
                <w:sz w:val="24"/>
                <w:szCs w:val="24"/>
              </w:rPr>
              <w:t xml:space="preserve">Тема 4. </w:t>
            </w:r>
            <w:r w:rsidR="00530384">
              <w:rPr>
                <w:sz w:val="24"/>
                <w:szCs w:val="24"/>
              </w:rPr>
              <w:t>Будни и выходные</w:t>
            </w:r>
            <w:r w:rsidR="00530384" w:rsidRPr="00CB290C">
              <w:rPr>
                <w:sz w:val="24"/>
                <w:szCs w:val="24"/>
              </w:rPr>
              <w:t>.</w:t>
            </w:r>
          </w:p>
          <w:p w14:paraId="5039F642" w14:textId="0D4E8D2F" w:rsidR="00E74D60" w:rsidRDefault="00E74D60">
            <w:pPr>
              <w:pStyle w:val="aff6"/>
              <w:widowControl w:val="0"/>
              <w:rPr>
                <w:rFonts w:ascii="Times New Roman" w:hAnsi="Times New Roman" w:cs="Times New Roman"/>
                <w:sz w:val="24"/>
                <w:szCs w:val="24"/>
              </w:rPr>
            </w:pPr>
          </w:p>
        </w:tc>
        <w:tc>
          <w:tcPr>
            <w:tcW w:w="5508" w:type="dxa"/>
            <w:tcBorders>
              <w:top w:val="single" w:sz="4" w:space="0" w:color="000000"/>
              <w:left w:val="single" w:sz="4" w:space="0" w:color="000000"/>
              <w:bottom w:val="single" w:sz="4" w:space="0" w:color="000000"/>
              <w:right w:val="single" w:sz="4" w:space="0" w:color="000000"/>
            </w:tcBorders>
          </w:tcPr>
          <w:p w14:paraId="2A43E0BF" w14:textId="68A61546" w:rsidR="00B04A66" w:rsidRDefault="00466457" w:rsidP="00B04A66">
            <w:pPr>
              <w:rPr>
                <w:color w:val="000000"/>
                <w:sz w:val="24"/>
                <w:szCs w:val="24"/>
              </w:rPr>
            </w:pPr>
            <w:r>
              <w:rPr>
                <w:color w:val="000000"/>
                <w:sz w:val="24"/>
                <w:szCs w:val="24"/>
              </w:rPr>
              <w:t>Распорядок рабочей недели. Поход по магазинам в выходной</w:t>
            </w:r>
            <w:r w:rsidR="00772B38">
              <w:rPr>
                <w:color w:val="000000"/>
                <w:sz w:val="24"/>
                <w:szCs w:val="24"/>
              </w:rPr>
              <w:t>.</w:t>
            </w:r>
            <w:r>
              <w:rPr>
                <w:color w:val="000000"/>
                <w:sz w:val="24"/>
                <w:szCs w:val="24"/>
              </w:rPr>
              <w:t xml:space="preserve"> </w:t>
            </w:r>
          </w:p>
          <w:p w14:paraId="23CDFBE9" w14:textId="77777777" w:rsidR="00E74D60" w:rsidRDefault="00E74D60">
            <w:pPr>
              <w:rPr>
                <w:color w:val="000000"/>
                <w:sz w:val="24"/>
                <w:szCs w:val="24"/>
              </w:rPr>
            </w:pPr>
          </w:p>
          <w:p w14:paraId="3045E8D8" w14:textId="77777777" w:rsidR="00E74D60" w:rsidRDefault="007C0E40">
            <w:pPr>
              <w:rPr>
                <w:b/>
                <w:bCs/>
                <w:color w:val="000000"/>
                <w:sz w:val="24"/>
                <w:szCs w:val="24"/>
              </w:rPr>
            </w:pPr>
            <w:r>
              <w:rPr>
                <w:b/>
                <w:bCs/>
                <w:color w:val="000000"/>
                <w:sz w:val="24"/>
                <w:szCs w:val="24"/>
              </w:rPr>
              <w:t>Рекомендуемые источники:</w:t>
            </w:r>
          </w:p>
          <w:p w14:paraId="05028016" w14:textId="480A1C78" w:rsidR="00E74D60" w:rsidRDefault="007C0E40">
            <w:pPr>
              <w:rPr>
                <w:color w:val="000000"/>
                <w:sz w:val="24"/>
                <w:szCs w:val="24"/>
              </w:rPr>
            </w:pPr>
            <w:r>
              <w:rPr>
                <w:color w:val="000000"/>
                <w:sz w:val="24"/>
                <w:szCs w:val="24"/>
              </w:rPr>
              <w:t>8.</w:t>
            </w:r>
            <w:r w:rsidR="00A65448">
              <w:rPr>
                <w:color w:val="000000"/>
                <w:sz w:val="24"/>
                <w:szCs w:val="24"/>
              </w:rPr>
              <w:t>1</w:t>
            </w:r>
          </w:p>
        </w:tc>
        <w:tc>
          <w:tcPr>
            <w:tcW w:w="1986" w:type="dxa"/>
            <w:tcBorders>
              <w:top w:val="single" w:sz="4" w:space="0" w:color="000000"/>
              <w:left w:val="single" w:sz="4" w:space="0" w:color="000000"/>
              <w:bottom w:val="single" w:sz="4" w:space="0" w:color="000000"/>
              <w:right w:val="single" w:sz="4" w:space="0" w:color="000000"/>
            </w:tcBorders>
          </w:tcPr>
          <w:p w14:paraId="4BF888C2" w14:textId="77777777" w:rsidR="00E74D60" w:rsidRDefault="007C0E40">
            <w:pPr>
              <w:rPr>
                <w:sz w:val="24"/>
                <w:szCs w:val="24"/>
              </w:rPr>
            </w:pPr>
            <w:r>
              <w:rPr>
                <w:sz w:val="24"/>
                <w:szCs w:val="24"/>
              </w:rPr>
              <w:t>Лекции.</w:t>
            </w:r>
          </w:p>
          <w:p w14:paraId="18A3603B" w14:textId="77777777" w:rsidR="00E74D60" w:rsidRDefault="007C0E40">
            <w:pPr>
              <w:rPr>
                <w:sz w:val="24"/>
                <w:szCs w:val="24"/>
              </w:rPr>
            </w:pPr>
            <w:r>
              <w:rPr>
                <w:sz w:val="24"/>
                <w:szCs w:val="24"/>
              </w:rPr>
              <w:t>Практические занятия.</w:t>
            </w:r>
          </w:p>
          <w:p w14:paraId="4EAF8489" w14:textId="77777777" w:rsidR="00E74D60" w:rsidRDefault="007C0E40">
            <w:pPr>
              <w:rPr>
                <w:sz w:val="24"/>
                <w:szCs w:val="24"/>
              </w:rPr>
            </w:pPr>
            <w:r>
              <w:rPr>
                <w:sz w:val="24"/>
                <w:szCs w:val="24"/>
              </w:rPr>
              <w:t>Презентация. Ролевая игра.</w:t>
            </w:r>
          </w:p>
        </w:tc>
      </w:tr>
      <w:tr w:rsidR="00E74D60" w14:paraId="386B5108" w14:textId="77777777">
        <w:tc>
          <w:tcPr>
            <w:tcW w:w="2672" w:type="dxa"/>
            <w:tcBorders>
              <w:top w:val="single" w:sz="4" w:space="0" w:color="000000"/>
              <w:left w:val="single" w:sz="4" w:space="0" w:color="000000"/>
              <w:bottom w:val="single" w:sz="4" w:space="0" w:color="000000"/>
              <w:right w:val="single" w:sz="4" w:space="0" w:color="000000"/>
            </w:tcBorders>
          </w:tcPr>
          <w:p w14:paraId="4265F96C" w14:textId="583C000F"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5. </w:t>
            </w:r>
            <w:r w:rsidR="00530384">
              <w:rPr>
                <w:rFonts w:ascii="Times New Roman" w:hAnsi="Times New Roman" w:cs="Times New Roman"/>
                <w:sz w:val="24"/>
                <w:szCs w:val="24"/>
              </w:rPr>
              <w:t>Семья.</w:t>
            </w:r>
          </w:p>
        </w:tc>
        <w:tc>
          <w:tcPr>
            <w:tcW w:w="5508" w:type="dxa"/>
            <w:tcBorders>
              <w:top w:val="single" w:sz="4" w:space="0" w:color="000000"/>
              <w:left w:val="single" w:sz="4" w:space="0" w:color="000000"/>
              <w:bottom w:val="single" w:sz="4" w:space="0" w:color="000000"/>
              <w:right w:val="single" w:sz="4" w:space="0" w:color="000000"/>
            </w:tcBorders>
          </w:tcPr>
          <w:p w14:paraId="137128A4" w14:textId="4C14ED88" w:rsidR="00825EAF" w:rsidRPr="00825EAF" w:rsidRDefault="00466457" w:rsidP="00825EAF">
            <w:pPr>
              <w:jc w:val="both"/>
              <w:rPr>
                <w:sz w:val="24"/>
                <w:szCs w:val="24"/>
              </w:rPr>
            </w:pPr>
            <w:bookmarkStart w:id="3" w:name="_Hlk119600520"/>
            <w:bookmarkEnd w:id="3"/>
            <w:r>
              <w:rPr>
                <w:sz w:val="24"/>
                <w:szCs w:val="24"/>
              </w:rPr>
              <w:t>Особенности семейных отношений в странах изучаемого языка</w:t>
            </w:r>
            <w:r w:rsidR="00825EAF" w:rsidRPr="00825EAF">
              <w:rPr>
                <w:sz w:val="24"/>
                <w:szCs w:val="24"/>
              </w:rPr>
              <w:t xml:space="preserve">. </w:t>
            </w:r>
            <w:r>
              <w:rPr>
                <w:sz w:val="24"/>
                <w:szCs w:val="24"/>
              </w:rPr>
              <w:t>общение членов семьи и правила поведения.</w:t>
            </w:r>
          </w:p>
          <w:p w14:paraId="760E0E1D" w14:textId="77777777" w:rsidR="00E74D60" w:rsidRDefault="00E74D60">
            <w:pPr>
              <w:tabs>
                <w:tab w:val="left" w:pos="4252"/>
              </w:tabs>
              <w:rPr>
                <w:color w:val="000000"/>
                <w:sz w:val="24"/>
                <w:szCs w:val="24"/>
              </w:rPr>
            </w:pPr>
          </w:p>
          <w:p w14:paraId="14406CB8" w14:textId="77777777" w:rsidR="00E74D60" w:rsidRDefault="007C0E40">
            <w:pPr>
              <w:keepNext/>
              <w:rPr>
                <w:b/>
                <w:bCs/>
                <w:color w:val="000000"/>
                <w:sz w:val="24"/>
                <w:szCs w:val="24"/>
              </w:rPr>
            </w:pPr>
            <w:r>
              <w:rPr>
                <w:b/>
                <w:bCs/>
                <w:color w:val="000000"/>
                <w:sz w:val="24"/>
                <w:szCs w:val="24"/>
              </w:rPr>
              <w:t>Рекомендуемые источники:</w:t>
            </w:r>
          </w:p>
          <w:p w14:paraId="7CC2DD38" w14:textId="67EE2709" w:rsidR="00E74D60" w:rsidRDefault="007C0E40">
            <w:pPr>
              <w:rPr>
                <w:color w:val="000000"/>
                <w:sz w:val="24"/>
                <w:szCs w:val="24"/>
                <w:lang w:val="en-US"/>
              </w:rPr>
            </w:pPr>
            <w:r>
              <w:rPr>
                <w:color w:val="000000"/>
                <w:sz w:val="24"/>
                <w:szCs w:val="24"/>
                <w:lang w:val="en-US"/>
              </w:rPr>
              <w:t>8.</w:t>
            </w:r>
            <w:r w:rsidR="00A65448">
              <w:rPr>
                <w:color w:val="000000"/>
                <w:sz w:val="24"/>
                <w:szCs w:val="24"/>
              </w:rPr>
              <w:t xml:space="preserve">1, </w:t>
            </w:r>
            <w:r>
              <w:rPr>
                <w:color w:val="000000"/>
                <w:sz w:val="24"/>
                <w:szCs w:val="24"/>
                <w:lang w:val="en-US"/>
              </w:rPr>
              <w:t xml:space="preserve">9.3 </w:t>
            </w:r>
          </w:p>
        </w:tc>
        <w:tc>
          <w:tcPr>
            <w:tcW w:w="1986" w:type="dxa"/>
            <w:tcBorders>
              <w:top w:val="single" w:sz="4" w:space="0" w:color="000000"/>
              <w:left w:val="single" w:sz="4" w:space="0" w:color="000000"/>
              <w:bottom w:val="single" w:sz="4" w:space="0" w:color="000000"/>
              <w:right w:val="single" w:sz="4" w:space="0" w:color="000000"/>
            </w:tcBorders>
          </w:tcPr>
          <w:p w14:paraId="5AAD97D1" w14:textId="77777777" w:rsidR="00E74D60" w:rsidRDefault="007C0E40">
            <w:pPr>
              <w:rPr>
                <w:sz w:val="24"/>
                <w:szCs w:val="24"/>
              </w:rPr>
            </w:pPr>
            <w:r>
              <w:rPr>
                <w:sz w:val="24"/>
                <w:szCs w:val="24"/>
              </w:rPr>
              <w:t>Лекции.</w:t>
            </w:r>
          </w:p>
          <w:p w14:paraId="50A60B1C" w14:textId="77777777" w:rsidR="00E74D60" w:rsidRDefault="007C0E40">
            <w:pPr>
              <w:rPr>
                <w:sz w:val="24"/>
                <w:szCs w:val="24"/>
              </w:rPr>
            </w:pPr>
            <w:r>
              <w:rPr>
                <w:sz w:val="24"/>
                <w:szCs w:val="24"/>
              </w:rPr>
              <w:t>Практические</w:t>
            </w:r>
          </w:p>
          <w:p w14:paraId="0D051761" w14:textId="77777777" w:rsidR="00E74D60" w:rsidRDefault="007C0E40">
            <w:pPr>
              <w:rPr>
                <w:sz w:val="24"/>
                <w:szCs w:val="24"/>
              </w:rPr>
            </w:pPr>
            <w:r>
              <w:rPr>
                <w:sz w:val="24"/>
                <w:szCs w:val="24"/>
              </w:rPr>
              <w:t>занятия.</w:t>
            </w:r>
          </w:p>
          <w:p w14:paraId="175E8E6D" w14:textId="77777777" w:rsidR="00E74D60" w:rsidRDefault="007C0E40">
            <w:pPr>
              <w:rPr>
                <w:sz w:val="24"/>
                <w:szCs w:val="24"/>
              </w:rPr>
            </w:pPr>
            <w:r>
              <w:rPr>
                <w:sz w:val="24"/>
                <w:szCs w:val="24"/>
              </w:rPr>
              <w:t>Диалог.</w:t>
            </w:r>
          </w:p>
          <w:p w14:paraId="218AA931" w14:textId="77777777" w:rsidR="00E74D60" w:rsidRDefault="007C0E40">
            <w:pPr>
              <w:rPr>
                <w:sz w:val="24"/>
                <w:szCs w:val="24"/>
              </w:rPr>
            </w:pPr>
            <w:r>
              <w:rPr>
                <w:sz w:val="24"/>
                <w:szCs w:val="24"/>
              </w:rPr>
              <w:t xml:space="preserve">Ролевая игра. </w:t>
            </w:r>
          </w:p>
          <w:p w14:paraId="5F897C1D" w14:textId="77777777" w:rsidR="00E74D60" w:rsidRDefault="00E74D60">
            <w:pPr>
              <w:rPr>
                <w:sz w:val="24"/>
                <w:szCs w:val="24"/>
              </w:rPr>
            </w:pPr>
          </w:p>
        </w:tc>
      </w:tr>
      <w:tr w:rsidR="00E74D60" w14:paraId="11DB52E6" w14:textId="77777777">
        <w:tc>
          <w:tcPr>
            <w:tcW w:w="2672" w:type="dxa"/>
            <w:tcBorders>
              <w:top w:val="single" w:sz="4" w:space="0" w:color="000000"/>
              <w:left w:val="single" w:sz="4" w:space="0" w:color="000000"/>
              <w:bottom w:val="single" w:sz="4" w:space="0" w:color="000000"/>
              <w:right w:val="single" w:sz="4" w:space="0" w:color="000000"/>
            </w:tcBorders>
          </w:tcPr>
          <w:p w14:paraId="08107A59" w14:textId="7E928D2A"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t xml:space="preserve">Тема 6. </w:t>
            </w:r>
            <w:r w:rsidR="00AA3864">
              <w:rPr>
                <w:rFonts w:ascii="Times New Roman" w:hAnsi="Times New Roman" w:cs="Times New Roman"/>
                <w:sz w:val="24"/>
                <w:szCs w:val="24"/>
              </w:rPr>
              <w:t xml:space="preserve">Время. Праздники. </w:t>
            </w:r>
          </w:p>
        </w:tc>
        <w:tc>
          <w:tcPr>
            <w:tcW w:w="5508" w:type="dxa"/>
            <w:tcBorders>
              <w:top w:val="single" w:sz="4" w:space="0" w:color="000000"/>
              <w:left w:val="single" w:sz="4" w:space="0" w:color="000000"/>
              <w:bottom w:val="single" w:sz="4" w:space="0" w:color="000000"/>
              <w:right w:val="single" w:sz="4" w:space="0" w:color="000000"/>
            </w:tcBorders>
          </w:tcPr>
          <w:p w14:paraId="7B326505" w14:textId="03B0D519" w:rsidR="00E74D60" w:rsidRPr="00825EAF" w:rsidRDefault="00F03D17" w:rsidP="00825EAF">
            <w:pPr>
              <w:jc w:val="both"/>
              <w:rPr>
                <w:sz w:val="24"/>
                <w:szCs w:val="24"/>
              </w:rPr>
            </w:pPr>
            <w:r>
              <w:rPr>
                <w:sz w:val="24"/>
                <w:szCs w:val="24"/>
              </w:rPr>
              <w:t>Способы сказать который час на изучаемом языке</w:t>
            </w:r>
            <w:r w:rsidR="007C0E40" w:rsidRPr="00825EAF">
              <w:rPr>
                <w:color w:val="000000"/>
                <w:sz w:val="24"/>
                <w:szCs w:val="24"/>
              </w:rPr>
              <w:t xml:space="preserve">. </w:t>
            </w:r>
            <w:r>
              <w:rPr>
                <w:color w:val="000000"/>
                <w:sz w:val="24"/>
                <w:szCs w:val="24"/>
              </w:rPr>
              <w:t xml:space="preserve">Сравнение праздников стран изучаемого языка и праздников в родной культуре. </w:t>
            </w:r>
          </w:p>
          <w:p w14:paraId="575A75F6" w14:textId="77777777" w:rsidR="00E74D60" w:rsidRDefault="00E74D60">
            <w:pPr>
              <w:rPr>
                <w:b/>
                <w:bCs/>
                <w:color w:val="000000"/>
                <w:sz w:val="24"/>
                <w:szCs w:val="24"/>
              </w:rPr>
            </w:pPr>
          </w:p>
          <w:p w14:paraId="446C5607" w14:textId="77777777" w:rsidR="00E74D60" w:rsidRDefault="007C0E40">
            <w:pPr>
              <w:rPr>
                <w:b/>
                <w:bCs/>
                <w:color w:val="000000"/>
                <w:sz w:val="24"/>
                <w:szCs w:val="24"/>
              </w:rPr>
            </w:pPr>
            <w:r>
              <w:rPr>
                <w:b/>
                <w:bCs/>
                <w:color w:val="000000"/>
                <w:sz w:val="24"/>
                <w:szCs w:val="24"/>
              </w:rPr>
              <w:t>Рекомендуемые источники:</w:t>
            </w:r>
          </w:p>
          <w:p w14:paraId="5E4F6FF8" w14:textId="2D8887DE" w:rsidR="00E74D60" w:rsidRDefault="007C0E40">
            <w:pPr>
              <w:tabs>
                <w:tab w:val="left" w:pos="4252"/>
              </w:tabs>
              <w:rPr>
                <w:color w:val="000000"/>
                <w:sz w:val="24"/>
                <w:szCs w:val="24"/>
              </w:rPr>
            </w:pPr>
            <w:r>
              <w:rPr>
                <w:color w:val="000000"/>
                <w:sz w:val="24"/>
                <w:szCs w:val="24"/>
              </w:rPr>
              <w:t>8.1, 9.</w:t>
            </w:r>
            <w:r w:rsidR="00A65448">
              <w:rPr>
                <w:color w:val="000000"/>
                <w:sz w:val="24"/>
                <w:szCs w:val="24"/>
              </w:rPr>
              <w:t>1</w:t>
            </w:r>
            <w:r>
              <w:rPr>
                <w:color w:val="000000"/>
                <w:sz w:val="24"/>
                <w:szCs w:val="24"/>
              </w:rPr>
              <w:t xml:space="preserve"> </w:t>
            </w:r>
          </w:p>
        </w:tc>
        <w:tc>
          <w:tcPr>
            <w:tcW w:w="1986" w:type="dxa"/>
            <w:tcBorders>
              <w:top w:val="single" w:sz="4" w:space="0" w:color="000000"/>
              <w:left w:val="single" w:sz="4" w:space="0" w:color="000000"/>
              <w:bottom w:val="single" w:sz="4" w:space="0" w:color="000000"/>
              <w:right w:val="single" w:sz="4" w:space="0" w:color="000000"/>
            </w:tcBorders>
          </w:tcPr>
          <w:p w14:paraId="28876D57" w14:textId="77777777" w:rsidR="00E74D60" w:rsidRDefault="007C0E40">
            <w:pPr>
              <w:rPr>
                <w:sz w:val="24"/>
                <w:szCs w:val="24"/>
              </w:rPr>
            </w:pPr>
            <w:r>
              <w:rPr>
                <w:sz w:val="24"/>
                <w:szCs w:val="24"/>
              </w:rPr>
              <w:t>Лекции.</w:t>
            </w:r>
          </w:p>
          <w:p w14:paraId="6E7A59D3" w14:textId="77777777" w:rsidR="00E74D60" w:rsidRDefault="007C0E40">
            <w:pPr>
              <w:rPr>
                <w:sz w:val="24"/>
                <w:szCs w:val="24"/>
              </w:rPr>
            </w:pPr>
            <w:r>
              <w:rPr>
                <w:sz w:val="24"/>
                <w:szCs w:val="24"/>
              </w:rPr>
              <w:t>Практические занятия.</w:t>
            </w:r>
          </w:p>
          <w:p w14:paraId="66D4EED5" w14:textId="77777777" w:rsidR="00E74D60" w:rsidRDefault="007C0E40">
            <w:pPr>
              <w:rPr>
                <w:sz w:val="24"/>
                <w:szCs w:val="24"/>
              </w:rPr>
            </w:pPr>
            <w:r>
              <w:rPr>
                <w:sz w:val="24"/>
                <w:szCs w:val="24"/>
              </w:rPr>
              <w:t xml:space="preserve">Презентации.  Ролевая игра. </w:t>
            </w:r>
          </w:p>
        </w:tc>
      </w:tr>
      <w:tr w:rsidR="00E74D60" w14:paraId="25CCDDA8" w14:textId="77777777">
        <w:tc>
          <w:tcPr>
            <w:tcW w:w="2672" w:type="dxa"/>
            <w:tcBorders>
              <w:top w:val="single" w:sz="4" w:space="0" w:color="000000"/>
              <w:left w:val="single" w:sz="4" w:space="0" w:color="000000"/>
              <w:bottom w:val="single" w:sz="4" w:space="0" w:color="000000"/>
              <w:right w:val="single" w:sz="4" w:space="0" w:color="000000"/>
            </w:tcBorders>
          </w:tcPr>
          <w:p w14:paraId="2607FC27" w14:textId="12728B61" w:rsidR="00E74D60" w:rsidRDefault="007C0E40">
            <w:pPr>
              <w:pStyle w:val="aff6"/>
              <w:widowControl w:val="0"/>
              <w:rPr>
                <w:rFonts w:ascii="Times New Roman" w:hAnsi="Times New Roman" w:cs="Times New Roman"/>
                <w:sz w:val="24"/>
                <w:szCs w:val="24"/>
              </w:rPr>
            </w:pPr>
            <w:r>
              <w:rPr>
                <w:rFonts w:ascii="Times New Roman" w:hAnsi="Times New Roman" w:cs="Times New Roman"/>
                <w:sz w:val="24"/>
                <w:szCs w:val="24"/>
              </w:rPr>
              <w:lastRenderedPageBreak/>
              <w:t xml:space="preserve">Тема 7. </w:t>
            </w:r>
            <w:r w:rsidR="00AA3864">
              <w:rPr>
                <w:rFonts w:ascii="Times New Roman" w:hAnsi="Times New Roman" w:cs="Times New Roman"/>
                <w:sz w:val="24"/>
                <w:szCs w:val="24"/>
              </w:rPr>
              <w:t>Моя окружающая среда.</w:t>
            </w:r>
          </w:p>
        </w:tc>
        <w:tc>
          <w:tcPr>
            <w:tcW w:w="5508" w:type="dxa"/>
            <w:tcBorders>
              <w:top w:val="single" w:sz="4" w:space="0" w:color="000000"/>
              <w:left w:val="single" w:sz="4" w:space="0" w:color="000000"/>
              <w:bottom w:val="single" w:sz="4" w:space="0" w:color="000000"/>
              <w:right w:val="single" w:sz="4" w:space="0" w:color="000000"/>
            </w:tcBorders>
          </w:tcPr>
          <w:p w14:paraId="53F242B4" w14:textId="3904926E" w:rsidR="00825EAF" w:rsidRPr="00825EAF" w:rsidRDefault="00AA1BE8" w:rsidP="00825EAF">
            <w:pPr>
              <w:jc w:val="both"/>
              <w:rPr>
                <w:sz w:val="24"/>
                <w:szCs w:val="24"/>
              </w:rPr>
            </w:pPr>
            <w:r>
              <w:rPr>
                <w:sz w:val="24"/>
                <w:szCs w:val="24"/>
              </w:rPr>
              <w:t>В больнице</w:t>
            </w:r>
            <w:r w:rsidR="00825EAF" w:rsidRPr="00825EAF">
              <w:rPr>
                <w:sz w:val="24"/>
                <w:szCs w:val="24"/>
              </w:rPr>
              <w:t>.</w:t>
            </w:r>
            <w:r>
              <w:rPr>
                <w:sz w:val="24"/>
                <w:szCs w:val="24"/>
              </w:rPr>
              <w:t xml:space="preserve"> На работе. </w:t>
            </w:r>
            <w:r w:rsidR="00F52899">
              <w:rPr>
                <w:sz w:val="24"/>
                <w:szCs w:val="24"/>
              </w:rPr>
              <w:t xml:space="preserve">Правила поведения в организации. </w:t>
            </w:r>
          </w:p>
          <w:p w14:paraId="0FF5C344" w14:textId="77777777" w:rsidR="00825EAF" w:rsidRDefault="00825EAF" w:rsidP="00825EAF">
            <w:pPr>
              <w:jc w:val="both"/>
              <w:rPr>
                <w:sz w:val="28"/>
                <w:szCs w:val="28"/>
              </w:rPr>
            </w:pPr>
          </w:p>
          <w:p w14:paraId="771423C4" w14:textId="77777777" w:rsidR="00E74D60" w:rsidRDefault="00E74D60">
            <w:pPr>
              <w:rPr>
                <w:color w:val="000000"/>
                <w:sz w:val="24"/>
                <w:szCs w:val="24"/>
              </w:rPr>
            </w:pPr>
          </w:p>
          <w:p w14:paraId="5AAD0805" w14:textId="77777777" w:rsidR="00E74D60" w:rsidRDefault="007C0E40">
            <w:pPr>
              <w:rPr>
                <w:b/>
                <w:bCs/>
                <w:color w:val="000000"/>
                <w:sz w:val="24"/>
                <w:szCs w:val="24"/>
              </w:rPr>
            </w:pPr>
            <w:r>
              <w:rPr>
                <w:b/>
                <w:bCs/>
                <w:color w:val="000000"/>
                <w:sz w:val="24"/>
                <w:szCs w:val="24"/>
              </w:rPr>
              <w:t>Рекомендуемые источники и разделы:</w:t>
            </w:r>
          </w:p>
          <w:p w14:paraId="5C116164" w14:textId="65B5D2F6" w:rsidR="00E74D60" w:rsidRPr="009C4254" w:rsidRDefault="007C0E40">
            <w:pPr>
              <w:tabs>
                <w:tab w:val="left" w:pos="4252"/>
              </w:tabs>
              <w:rPr>
                <w:color w:val="000000"/>
                <w:sz w:val="24"/>
                <w:szCs w:val="24"/>
              </w:rPr>
            </w:pPr>
            <w:r w:rsidRPr="009C4254">
              <w:rPr>
                <w:color w:val="000000"/>
                <w:sz w:val="24"/>
                <w:szCs w:val="24"/>
              </w:rPr>
              <w:t>8.1, 9.</w:t>
            </w:r>
            <w:r w:rsidR="00A65448">
              <w:rPr>
                <w:color w:val="000000"/>
                <w:sz w:val="24"/>
                <w:szCs w:val="24"/>
              </w:rPr>
              <w:t>1</w:t>
            </w:r>
            <w:r w:rsidRPr="009C4254">
              <w:rPr>
                <w:color w:val="000000"/>
                <w:sz w:val="24"/>
                <w:szCs w:val="24"/>
              </w:rPr>
              <w:t xml:space="preserve"> </w:t>
            </w:r>
          </w:p>
        </w:tc>
        <w:tc>
          <w:tcPr>
            <w:tcW w:w="1986" w:type="dxa"/>
            <w:tcBorders>
              <w:top w:val="single" w:sz="4" w:space="0" w:color="000000"/>
              <w:left w:val="single" w:sz="4" w:space="0" w:color="000000"/>
              <w:bottom w:val="single" w:sz="4" w:space="0" w:color="000000"/>
              <w:right w:val="single" w:sz="4" w:space="0" w:color="000000"/>
            </w:tcBorders>
          </w:tcPr>
          <w:p w14:paraId="21D22E98" w14:textId="77777777" w:rsidR="00E74D60" w:rsidRDefault="007C0E40">
            <w:pPr>
              <w:rPr>
                <w:sz w:val="24"/>
                <w:szCs w:val="24"/>
              </w:rPr>
            </w:pPr>
            <w:r>
              <w:rPr>
                <w:sz w:val="24"/>
                <w:szCs w:val="24"/>
              </w:rPr>
              <w:t xml:space="preserve">Лекции. </w:t>
            </w:r>
          </w:p>
          <w:p w14:paraId="17523AF6" w14:textId="77777777" w:rsidR="00E74D60" w:rsidRDefault="007C0E40">
            <w:pPr>
              <w:rPr>
                <w:sz w:val="24"/>
                <w:szCs w:val="24"/>
              </w:rPr>
            </w:pPr>
            <w:r>
              <w:rPr>
                <w:sz w:val="24"/>
                <w:szCs w:val="24"/>
              </w:rPr>
              <w:t>Практические занятия.</w:t>
            </w:r>
          </w:p>
          <w:p w14:paraId="48ACBC9E" w14:textId="77777777" w:rsidR="00E74D60" w:rsidRDefault="007C0E40">
            <w:pPr>
              <w:rPr>
                <w:sz w:val="24"/>
                <w:szCs w:val="24"/>
              </w:rPr>
            </w:pPr>
            <w:r>
              <w:rPr>
                <w:sz w:val="24"/>
                <w:szCs w:val="24"/>
              </w:rPr>
              <w:t xml:space="preserve">Ролевая игра. </w:t>
            </w:r>
          </w:p>
        </w:tc>
      </w:tr>
    </w:tbl>
    <w:p w14:paraId="3F602ADB" w14:textId="77777777" w:rsidR="00E74D60" w:rsidRDefault="00E74D60">
      <w:pPr>
        <w:pStyle w:val="1"/>
        <w:ind w:left="0"/>
      </w:pPr>
    </w:p>
    <w:p w14:paraId="6758EF92" w14:textId="77777777" w:rsidR="00E74D60" w:rsidRDefault="007C0E40">
      <w:pPr>
        <w:pStyle w:val="1"/>
        <w:ind w:left="0"/>
      </w:pPr>
      <w:r>
        <w:t xml:space="preserve">6. </w:t>
      </w:r>
      <w:bookmarkStart w:id="4" w:name="_Toc6853588"/>
      <w:r>
        <w:t>Перечень учебно-методического обеспечения для самостоятельной работы обучающихся по дисциплине</w:t>
      </w:r>
      <w:bookmarkEnd w:id="4"/>
      <w:r>
        <w:t>.</w:t>
      </w:r>
    </w:p>
    <w:p w14:paraId="59EB8FFA" w14:textId="77777777" w:rsidR="00E74D60" w:rsidRDefault="00E74D60">
      <w:pPr>
        <w:pStyle w:val="1"/>
        <w:ind w:left="0"/>
      </w:pPr>
    </w:p>
    <w:p w14:paraId="3CFF3ECA" w14:textId="77777777" w:rsidR="00E74D60" w:rsidRDefault="007C0E40">
      <w:pPr>
        <w:pStyle w:val="1"/>
        <w:ind w:left="0"/>
      </w:pPr>
      <w:bookmarkStart w:id="5" w:name="_Toc6853589"/>
      <w:r>
        <w:t>6.1. Перечень вопросов, отводимых на самостоятельное освоение дисциплины, формы внеаудиторной самостоятельной работы</w:t>
      </w:r>
      <w:bookmarkEnd w:id="5"/>
      <w:r>
        <w:t>.</w:t>
      </w:r>
    </w:p>
    <w:p w14:paraId="2718A479" w14:textId="77777777" w:rsidR="00E74D60" w:rsidRDefault="00E74D60"/>
    <w:p w14:paraId="776A8EAB" w14:textId="77777777" w:rsidR="00E74D60" w:rsidRDefault="007C0E40">
      <w:pPr>
        <w:jc w:val="right"/>
      </w:pPr>
      <w:r>
        <w:rPr>
          <w:sz w:val="28"/>
          <w:szCs w:val="28"/>
        </w:rPr>
        <w:t>Таблица 4</w:t>
      </w:r>
    </w:p>
    <w:tbl>
      <w:tblPr>
        <w:tblW w:w="9911" w:type="dxa"/>
        <w:tblInd w:w="-106" w:type="dxa"/>
        <w:tblLayout w:type="fixed"/>
        <w:tblLook w:val="04A0" w:firstRow="1" w:lastRow="0" w:firstColumn="1" w:lastColumn="0" w:noHBand="0" w:noVBand="1"/>
      </w:tblPr>
      <w:tblGrid>
        <w:gridCol w:w="2313"/>
        <w:gridCol w:w="2797"/>
        <w:gridCol w:w="4801"/>
      </w:tblGrid>
      <w:tr w:rsidR="00E74D60" w14:paraId="0888939B" w14:textId="77777777">
        <w:tc>
          <w:tcPr>
            <w:tcW w:w="2313" w:type="dxa"/>
            <w:tcBorders>
              <w:top w:val="single" w:sz="4" w:space="0" w:color="000000"/>
              <w:left w:val="single" w:sz="4" w:space="0" w:color="000000"/>
              <w:bottom w:val="single" w:sz="4" w:space="0" w:color="000000"/>
              <w:right w:val="single" w:sz="4" w:space="0" w:color="000000"/>
            </w:tcBorders>
          </w:tcPr>
          <w:p w14:paraId="4DF038B8" w14:textId="77777777" w:rsidR="00E74D60" w:rsidRDefault="007C0E40">
            <w:pPr>
              <w:keepNext/>
              <w:jc w:val="center"/>
              <w:rPr>
                <w:sz w:val="24"/>
                <w:szCs w:val="24"/>
              </w:rPr>
            </w:pPr>
            <w:r>
              <w:rPr>
                <w:b/>
                <w:bCs/>
                <w:sz w:val="24"/>
                <w:szCs w:val="24"/>
              </w:rPr>
              <w:t>Наименование тем (разделов) дисциплины</w:t>
            </w:r>
          </w:p>
        </w:tc>
        <w:tc>
          <w:tcPr>
            <w:tcW w:w="2797" w:type="dxa"/>
            <w:tcBorders>
              <w:top w:val="single" w:sz="4" w:space="0" w:color="000000"/>
              <w:left w:val="single" w:sz="4" w:space="0" w:color="000000"/>
              <w:bottom w:val="single" w:sz="4" w:space="0" w:color="000000"/>
              <w:right w:val="single" w:sz="4" w:space="0" w:color="000000"/>
            </w:tcBorders>
          </w:tcPr>
          <w:p w14:paraId="13BCDBC4" w14:textId="77777777" w:rsidR="00E74D60" w:rsidRDefault="007C0E40">
            <w:pPr>
              <w:keepNext/>
              <w:jc w:val="center"/>
              <w:rPr>
                <w:b/>
                <w:bCs/>
                <w:sz w:val="24"/>
                <w:szCs w:val="24"/>
              </w:rPr>
            </w:pPr>
            <w:r>
              <w:rPr>
                <w:b/>
                <w:bCs/>
                <w:sz w:val="24"/>
                <w:szCs w:val="24"/>
              </w:rPr>
              <w:t xml:space="preserve">Перечень вопросов, отводимых на самостоятельное освоение </w:t>
            </w:r>
          </w:p>
        </w:tc>
        <w:tc>
          <w:tcPr>
            <w:tcW w:w="4801" w:type="dxa"/>
            <w:tcBorders>
              <w:top w:val="single" w:sz="4" w:space="0" w:color="000000"/>
              <w:left w:val="single" w:sz="4" w:space="0" w:color="000000"/>
              <w:bottom w:val="single" w:sz="4" w:space="0" w:color="000000"/>
              <w:right w:val="single" w:sz="4" w:space="0" w:color="000000"/>
            </w:tcBorders>
          </w:tcPr>
          <w:p w14:paraId="4F47976A" w14:textId="77777777" w:rsidR="00E74D60" w:rsidRDefault="007C0E40">
            <w:pPr>
              <w:keepNext/>
              <w:jc w:val="center"/>
              <w:rPr>
                <w:b/>
                <w:bCs/>
                <w:sz w:val="24"/>
                <w:szCs w:val="24"/>
              </w:rPr>
            </w:pPr>
            <w:r>
              <w:rPr>
                <w:b/>
                <w:bCs/>
                <w:sz w:val="24"/>
                <w:szCs w:val="24"/>
              </w:rPr>
              <w:t>Формы внеаудиторной самостоятельной работы</w:t>
            </w:r>
          </w:p>
        </w:tc>
      </w:tr>
      <w:tr w:rsidR="00E74D60" w14:paraId="735B02A7" w14:textId="77777777">
        <w:tc>
          <w:tcPr>
            <w:tcW w:w="2313" w:type="dxa"/>
            <w:tcBorders>
              <w:top w:val="single" w:sz="4" w:space="0" w:color="000000"/>
              <w:left w:val="single" w:sz="4" w:space="0" w:color="000000"/>
              <w:bottom w:val="single" w:sz="4" w:space="0" w:color="000000"/>
              <w:right w:val="single" w:sz="4" w:space="0" w:color="000000"/>
            </w:tcBorders>
          </w:tcPr>
          <w:p w14:paraId="7A934978" w14:textId="244E3082"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1. </w:t>
            </w:r>
            <w:r w:rsidR="008F736F">
              <w:rPr>
                <w:rFonts w:ascii="Times New Roman" w:hAnsi="Times New Roman" w:cs="Times New Roman"/>
                <w:sz w:val="24"/>
                <w:szCs w:val="24"/>
              </w:rPr>
              <w:t>Формы приветствия и прощания</w:t>
            </w:r>
            <w:r w:rsidR="008F736F" w:rsidRPr="00CB290C">
              <w:rPr>
                <w:rFonts w:ascii="Times New Roman" w:hAnsi="Times New Roman" w:cs="Times New Roman"/>
                <w:sz w:val="24"/>
                <w:szCs w:val="24"/>
              </w:rPr>
              <w:t>.</w:t>
            </w:r>
          </w:p>
        </w:tc>
        <w:tc>
          <w:tcPr>
            <w:tcW w:w="2797" w:type="dxa"/>
            <w:tcBorders>
              <w:top w:val="single" w:sz="4" w:space="0" w:color="000000"/>
              <w:left w:val="single" w:sz="4" w:space="0" w:color="000000"/>
              <w:bottom w:val="single" w:sz="4" w:space="0" w:color="000000"/>
              <w:right w:val="single" w:sz="4" w:space="0" w:color="000000"/>
            </w:tcBorders>
          </w:tcPr>
          <w:p w14:paraId="7F766837" w14:textId="265DCC4A" w:rsidR="00E74D60" w:rsidRDefault="008F736F">
            <w:pPr>
              <w:tabs>
                <w:tab w:val="left" w:pos="4252"/>
              </w:tabs>
            </w:pPr>
            <w:r>
              <w:t xml:space="preserve">Жесты при приветствии в странах изучаемого языка. </w:t>
            </w:r>
          </w:p>
        </w:tc>
        <w:tc>
          <w:tcPr>
            <w:tcW w:w="4801" w:type="dxa"/>
            <w:vMerge w:val="restart"/>
            <w:tcBorders>
              <w:top w:val="single" w:sz="4" w:space="0" w:color="000000"/>
              <w:left w:val="single" w:sz="4" w:space="0" w:color="000000"/>
              <w:bottom w:val="single" w:sz="4" w:space="0" w:color="000000"/>
              <w:right w:val="single" w:sz="4" w:space="0" w:color="000000"/>
            </w:tcBorders>
          </w:tcPr>
          <w:p w14:paraId="7C890E46" w14:textId="77777777" w:rsidR="00E74D60" w:rsidRDefault="007C0E40">
            <w:pPr>
              <w:jc w:val="both"/>
              <w:rPr>
                <w:b/>
                <w:bCs/>
                <w:lang w:eastAsia="ru-RU"/>
              </w:rPr>
            </w:pPr>
            <w:r>
              <w:rPr>
                <w:b/>
                <w:bCs/>
                <w:lang w:eastAsia="ru-RU"/>
              </w:rPr>
              <w:t>обязательная самостоятельная работа студентов под руководством преподавателя:</w:t>
            </w:r>
          </w:p>
          <w:p w14:paraId="30F57CDB" w14:textId="77777777" w:rsidR="00E74D60" w:rsidRDefault="007C0E40">
            <w:pPr>
              <w:numPr>
                <w:ilvl w:val="0"/>
                <w:numId w:val="7"/>
              </w:numPr>
              <w:jc w:val="both"/>
              <w:rPr>
                <w:lang w:eastAsia="ru-RU"/>
              </w:rPr>
            </w:pPr>
            <w:r>
              <w:rPr>
                <w:lang w:eastAsia="ru-RU"/>
              </w:rPr>
              <w:t>выполнение заданий, предусмотренных в учебных пособиях</w:t>
            </w:r>
          </w:p>
          <w:p w14:paraId="54C3A6EA" w14:textId="77777777" w:rsidR="00E74D60" w:rsidRDefault="007C0E40">
            <w:pPr>
              <w:numPr>
                <w:ilvl w:val="0"/>
                <w:numId w:val="7"/>
              </w:numPr>
              <w:jc w:val="both"/>
              <w:rPr>
                <w:lang w:eastAsia="ru-RU"/>
              </w:rPr>
            </w:pPr>
            <w:r>
              <w:rPr>
                <w:lang w:eastAsia="ru-RU"/>
              </w:rPr>
              <w:t>выполнение лексико-грамматических заданий, представленных в печатном виде;</w:t>
            </w:r>
          </w:p>
          <w:p w14:paraId="70E7322D" w14:textId="77777777" w:rsidR="00E74D60" w:rsidRDefault="007C0E40">
            <w:pPr>
              <w:numPr>
                <w:ilvl w:val="0"/>
                <w:numId w:val="7"/>
              </w:numPr>
              <w:jc w:val="both"/>
              <w:rPr>
                <w:lang w:eastAsia="ru-RU"/>
              </w:rPr>
            </w:pPr>
            <w:r>
              <w:rPr>
                <w:lang w:eastAsia="ru-RU"/>
              </w:rPr>
              <w:t>работа с мультимедийными средствами</w:t>
            </w:r>
          </w:p>
          <w:p w14:paraId="707CDA03" w14:textId="77777777" w:rsidR="00E74D60" w:rsidRDefault="007C0E40">
            <w:pPr>
              <w:numPr>
                <w:ilvl w:val="0"/>
                <w:numId w:val="7"/>
              </w:numPr>
              <w:jc w:val="both"/>
            </w:pPr>
            <w:r>
              <w:t>перевод учебных текстов в рамках пройденной тематики.</w:t>
            </w:r>
          </w:p>
          <w:p w14:paraId="00C49410" w14:textId="77777777" w:rsidR="00E74D60" w:rsidRDefault="007C0E40">
            <w:pPr>
              <w:jc w:val="both"/>
              <w:rPr>
                <w:b/>
                <w:bCs/>
                <w:lang w:eastAsia="ru-RU"/>
              </w:rPr>
            </w:pPr>
            <w:r>
              <w:rPr>
                <w:b/>
                <w:bCs/>
                <w:lang w:eastAsia="ru-RU"/>
              </w:rPr>
              <w:t>индивидуальная самостоятельная работа студентов под руководством преподавателя:</w:t>
            </w:r>
          </w:p>
          <w:p w14:paraId="1070DDBE" w14:textId="77777777" w:rsidR="00E74D60" w:rsidRDefault="007C0E40">
            <w:pPr>
              <w:numPr>
                <w:ilvl w:val="0"/>
                <w:numId w:val="8"/>
              </w:numPr>
              <w:jc w:val="both"/>
              <w:rPr>
                <w:lang w:eastAsia="ru-RU"/>
              </w:rPr>
            </w:pPr>
            <w:r>
              <w:rPr>
                <w:lang w:eastAsia="ru-RU"/>
              </w:rPr>
              <w:t>работа с использованием оригинальных источников (прослушивание аудиоматериала);</w:t>
            </w:r>
          </w:p>
          <w:p w14:paraId="54F770C7" w14:textId="77777777" w:rsidR="00E74D60" w:rsidRDefault="007C0E40">
            <w:pPr>
              <w:numPr>
                <w:ilvl w:val="0"/>
                <w:numId w:val="8"/>
              </w:numPr>
              <w:jc w:val="both"/>
              <w:rPr>
                <w:lang w:eastAsia="ru-RU"/>
              </w:rPr>
            </w:pPr>
            <w:r>
              <w:rPr>
                <w:lang w:eastAsia="ru-RU"/>
              </w:rPr>
              <w:t>подготовка ролевых игр</w:t>
            </w:r>
          </w:p>
          <w:p w14:paraId="33AE74D2" w14:textId="77777777" w:rsidR="00E74D60" w:rsidRDefault="007C0E40">
            <w:pPr>
              <w:numPr>
                <w:ilvl w:val="0"/>
                <w:numId w:val="8"/>
              </w:numPr>
              <w:jc w:val="both"/>
              <w:rPr>
                <w:lang w:eastAsia="ru-RU"/>
              </w:rPr>
            </w:pPr>
            <w:r>
              <w:rPr>
                <w:lang w:eastAsia="ru-RU"/>
              </w:rPr>
              <w:t>написание соответствующих</w:t>
            </w:r>
            <w:r>
              <w:rPr>
                <w:lang w:val="en-US" w:eastAsia="ru-RU"/>
              </w:rPr>
              <w:t xml:space="preserve"> писем</w:t>
            </w:r>
          </w:p>
          <w:p w14:paraId="46C47B73" w14:textId="77777777" w:rsidR="00E74D60" w:rsidRDefault="007C0E40">
            <w:pPr>
              <w:numPr>
                <w:ilvl w:val="0"/>
                <w:numId w:val="8"/>
              </w:numPr>
              <w:jc w:val="both"/>
              <w:rPr>
                <w:lang w:eastAsia="ru-RU"/>
              </w:rPr>
            </w:pPr>
            <w:r>
              <w:rPr>
                <w:lang w:eastAsia="ru-RU"/>
              </w:rPr>
              <w:t>работа с интернет-ресурсами</w:t>
            </w:r>
          </w:p>
          <w:p w14:paraId="7AC0B87A" w14:textId="77777777" w:rsidR="00E74D60" w:rsidRDefault="007C0E40">
            <w:pPr>
              <w:jc w:val="both"/>
              <w:rPr>
                <w:b/>
                <w:bCs/>
                <w:lang w:eastAsia="ru-RU"/>
              </w:rPr>
            </w:pPr>
            <w:r>
              <w:rPr>
                <w:b/>
                <w:bCs/>
                <w:lang w:eastAsia="ru-RU"/>
              </w:rPr>
              <w:t>внеаудиторная самостоятельная работа:</w:t>
            </w:r>
          </w:p>
          <w:p w14:paraId="4E720805" w14:textId="77777777" w:rsidR="00E74D60" w:rsidRDefault="007C0E40">
            <w:pPr>
              <w:numPr>
                <w:ilvl w:val="0"/>
                <w:numId w:val="9"/>
              </w:numPr>
              <w:rPr>
                <w:lang w:eastAsia="ru-RU"/>
              </w:rPr>
            </w:pPr>
            <w:r>
              <w:rPr>
                <w:lang w:eastAsia="ru-RU"/>
              </w:rPr>
              <w:t>подготовка монологических и диалогических высказываний; обсуждения в группах</w:t>
            </w:r>
          </w:p>
          <w:p w14:paraId="07AA90A5" w14:textId="77777777" w:rsidR="00E74D60" w:rsidRDefault="007C0E40">
            <w:pPr>
              <w:numPr>
                <w:ilvl w:val="0"/>
                <w:numId w:val="9"/>
              </w:numPr>
              <w:rPr>
                <w:lang w:eastAsia="ru-RU"/>
              </w:rPr>
            </w:pPr>
            <w:r>
              <w:rPr>
                <w:lang w:eastAsia="ru-RU"/>
              </w:rPr>
              <w:t>подготовка ролевых игр и презентаций по теме;</w:t>
            </w:r>
          </w:p>
          <w:p w14:paraId="357BC1D7" w14:textId="77777777" w:rsidR="00E74D60" w:rsidRDefault="007C0E40">
            <w:pPr>
              <w:numPr>
                <w:ilvl w:val="0"/>
                <w:numId w:val="9"/>
              </w:numPr>
              <w:rPr>
                <w:lang w:eastAsia="ru-RU"/>
              </w:rPr>
            </w:pPr>
            <w:r>
              <w:rPr>
                <w:lang w:eastAsia="ru-RU"/>
              </w:rPr>
              <w:t>выполнение домашних заданий;</w:t>
            </w:r>
          </w:p>
          <w:p w14:paraId="02E3AC70" w14:textId="56B18831" w:rsidR="00E74D60" w:rsidRDefault="0096422F" w:rsidP="0096422F">
            <w:pPr>
              <w:numPr>
                <w:ilvl w:val="0"/>
                <w:numId w:val="9"/>
              </w:numPr>
            </w:pPr>
            <w:r>
              <w:rPr>
                <w:lang w:eastAsia="ru-RU"/>
              </w:rPr>
              <w:t>диалоги на изученные темы.</w:t>
            </w:r>
          </w:p>
        </w:tc>
      </w:tr>
      <w:tr w:rsidR="00E74D60" w14:paraId="3E5EFCF9" w14:textId="77777777">
        <w:tc>
          <w:tcPr>
            <w:tcW w:w="2313" w:type="dxa"/>
            <w:tcBorders>
              <w:top w:val="single" w:sz="4" w:space="0" w:color="000000"/>
              <w:left w:val="single" w:sz="4" w:space="0" w:color="000000"/>
              <w:bottom w:val="single" w:sz="4" w:space="0" w:color="000000"/>
              <w:right w:val="single" w:sz="4" w:space="0" w:color="000000"/>
            </w:tcBorders>
          </w:tcPr>
          <w:p w14:paraId="0581A2D5" w14:textId="511A380C" w:rsidR="00E74D60" w:rsidRDefault="007C0E40">
            <w:r>
              <w:rPr>
                <w:sz w:val="24"/>
                <w:szCs w:val="24"/>
              </w:rPr>
              <w:t xml:space="preserve">Тема 2. </w:t>
            </w:r>
            <w:r w:rsidR="00AA1C26">
              <w:rPr>
                <w:sz w:val="24"/>
                <w:szCs w:val="24"/>
              </w:rPr>
              <w:t>Университет</w:t>
            </w:r>
            <w:r w:rsidR="00AA1C26" w:rsidRPr="00CB290C">
              <w:rPr>
                <w:sz w:val="24"/>
                <w:szCs w:val="24"/>
              </w:rPr>
              <w:t>.</w:t>
            </w:r>
          </w:p>
        </w:tc>
        <w:tc>
          <w:tcPr>
            <w:tcW w:w="2797" w:type="dxa"/>
            <w:tcBorders>
              <w:top w:val="single" w:sz="4" w:space="0" w:color="000000"/>
              <w:left w:val="single" w:sz="4" w:space="0" w:color="000000"/>
              <w:bottom w:val="single" w:sz="4" w:space="0" w:color="000000"/>
              <w:right w:val="single" w:sz="4" w:space="0" w:color="000000"/>
            </w:tcBorders>
          </w:tcPr>
          <w:p w14:paraId="5950679F" w14:textId="0DA69DD8" w:rsidR="00E74D60" w:rsidRDefault="00AA1C26">
            <w:r>
              <w:t>Устройство университета в странах изучаемого языка.</w:t>
            </w:r>
          </w:p>
        </w:tc>
        <w:tc>
          <w:tcPr>
            <w:tcW w:w="4801" w:type="dxa"/>
            <w:vMerge/>
            <w:tcBorders>
              <w:top w:val="single" w:sz="4" w:space="0" w:color="000000"/>
              <w:left w:val="single" w:sz="4" w:space="0" w:color="000000"/>
              <w:bottom w:val="single" w:sz="4" w:space="0" w:color="000000"/>
              <w:right w:val="single" w:sz="4" w:space="0" w:color="000000"/>
            </w:tcBorders>
          </w:tcPr>
          <w:p w14:paraId="7CA418F9" w14:textId="77777777" w:rsidR="00E74D60" w:rsidRDefault="00E74D60">
            <w:pPr>
              <w:pStyle w:val="aff6"/>
              <w:widowControl w:val="0"/>
              <w:jc w:val="both"/>
              <w:rPr>
                <w:rFonts w:ascii="Times New Roman" w:hAnsi="Times New Roman" w:cs="Times New Roman"/>
              </w:rPr>
            </w:pPr>
          </w:p>
        </w:tc>
      </w:tr>
      <w:tr w:rsidR="00E74D60" w14:paraId="034F7250" w14:textId="77777777">
        <w:tc>
          <w:tcPr>
            <w:tcW w:w="2313" w:type="dxa"/>
            <w:tcBorders>
              <w:top w:val="single" w:sz="4" w:space="0" w:color="000000"/>
              <w:left w:val="single" w:sz="4" w:space="0" w:color="000000"/>
              <w:bottom w:val="single" w:sz="4" w:space="0" w:color="000000"/>
              <w:right w:val="single" w:sz="4" w:space="0" w:color="000000"/>
            </w:tcBorders>
          </w:tcPr>
          <w:p w14:paraId="5D1BA151" w14:textId="533D114E"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3. </w:t>
            </w:r>
            <w:r w:rsidR="00AA1C26">
              <w:rPr>
                <w:rFonts w:ascii="Times New Roman" w:hAnsi="Times New Roman" w:cs="Times New Roman"/>
                <w:sz w:val="24"/>
                <w:szCs w:val="24"/>
              </w:rPr>
              <w:t>Места в городе</w:t>
            </w:r>
            <w:r w:rsidR="00AA1C26" w:rsidRPr="00CB290C">
              <w:rPr>
                <w:rFonts w:ascii="Times New Roman" w:hAnsi="Times New Roman" w:cs="Times New Roman"/>
                <w:sz w:val="24"/>
                <w:szCs w:val="24"/>
              </w:rPr>
              <w:t>.</w:t>
            </w:r>
          </w:p>
        </w:tc>
        <w:tc>
          <w:tcPr>
            <w:tcW w:w="2797" w:type="dxa"/>
            <w:tcBorders>
              <w:top w:val="single" w:sz="4" w:space="0" w:color="000000"/>
              <w:left w:val="single" w:sz="4" w:space="0" w:color="000000"/>
              <w:bottom w:val="single" w:sz="4" w:space="0" w:color="000000"/>
              <w:right w:val="single" w:sz="4" w:space="0" w:color="000000"/>
            </w:tcBorders>
          </w:tcPr>
          <w:p w14:paraId="0808777F" w14:textId="3D766C09" w:rsidR="00E74D60" w:rsidRDefault="00AA1C26">
            <w:pPr>
              <w:ind w:left="110" w:hangingChars="50" w:hanging="110"/>
            </w:pPr>
            <w:r>
              <w:t>Посещение театра.</w:t>
            </w:r>
            <w:r w:rsidR="007C0E40">
              <w:t xml:space="preserve">  </w:t>
            </w:r>
          </w:p>
        </w:tc>
        <w:tc>
          <w:tcPr>
            <w:tcW w:w="4801" w:type="dxa"/>
            <w:vMerge/>
            <w:tcBorders>
              <w:top w:val="single" w:sz="4" w:space="0" w:color="000000"/>
              <w:left w:val="single" w:sz="4" w:space="0" w:color="000000"/>
              <w:bottom w:val="single" w:sz="4" w:space="0" w:color="000000"/>
              <w:right w:val="single" w:sz="4" w:space="0" w:color="000000"/>
            </w:tcBorders>
          </w:tcPr>
          <w:p w14:paraId="47DCF929" w14:textId="77777777" w:rsidR="00E74D60" w:rsidRDefault="00E74D60">
            <w:pPr>
              <w:pStyle w:val="aff6"/>
              <w:widowControl w:val="0"/>
              <w:jc w:val="both"/>
              <w:rPr>
                <w:rFonts w:ascii="Times New Roman" w:hAnsi="Times New Roman" w:cs="Times New Roman"/>
              </w:rPr>
            </w:pPr>
          </w:p>
        </w:tc>
      </w:tr>
      <w:tr w:rsidR="00E74D60" w14:paraId="0B8A2F57" w14:textId="77777777">
        <w:tc>
          <w:tcPr>
            <w:tcW w:w="2313" w:type="dxa"/>
            <w:tcBorders>
              <w:top w:val="single" w:sz="4" w:space="0" w:color="000000"/>
              <w:left w:val="single" w:sz="4" w:space="0" w:color="000000"/>
              <w:bottom w:val="single" w:sz="4" w:space="0" w:color="000000"/>
              <w:right w:val="single" w:sz="4" w:space="0" w:color="000000"/>
            </w:tcBorders>
          </w:tcPr>
          <w:p w14:paraId="1EFC8515" w14:textId="309DBE17" w:rsidR="009B730A" w:rsidRPr="00CB290C" w:rsidRDefault="007C0E40" w:rsidP="009B730A">
            <w:pPr>
              <w:jc w:val="both"/>
              <w:rPr>
                <w:sz w:val="24"/>
                <w:szCs w:val="24"/>
              </w:rPr>
            </w:pPr>
            <w:r>
              <w:rPr>
                <w:sz w:val="24"/>
                <w:szCs w:val="24"/>
              </w:rPr>
              <w:t xml:space="preserve">Тема 4. </w:t>
            </w:r>
            <w:r w:rsidR="00AA1C26">
              <w:rPr>
                <w:sz w:val="24"/>
                <w:szCs w:val="24"/>
              </w:rPr>
              <w:t>Будни и выходные</w:t>
            </w:r>
            <w:r w:rsidR="00AA1C26" w:rsidRPr="00CB290C">
              <w:rPr>
                <w:sz w:val="24"/>
                <w:szCs w:val="24"/>
              </w:rPr>
              <w:t>.</w:t>
            </w:r>
          </w:p>
          <w:p w14:paraId="19E1276E" w14:textId="588A3053" w:rsidR="00E74D60" w:rsidRDefault="00E74D60">
            <w:pPr>
              <w:pStyle w:val="aff6"/>
              <w:widowControl w:val="0"/>
              <w:rPr>
                <w:rFonts w:ascii="Times New Roman" w:hAnsi="Times New Roman" w:cs="Times New Roman"/>
              </w:rPr>
            </w:pPr>
          </w:p>
        </w:tc>
        <w:tc>
          <w:tcPr>
            <w:tcW w:w="2797" w:type="dxa"/>
            <w:tcBorders>
              <w:top w:val="single" w:sz="4" w:space="0" w:color="000000"/>
              <w:left w:val="single" w:sz="4" w:space="0" w:color="000000"/>
              <w:bottom w:val="single" w:sz="4" w:space="0" w:color="000000"/>
              <w:right w:val="single" w:sz="4" w:space="0" w:color="000000"/>
            </w:tcBorders>
          </w:tcPr>
          <w:p w14:paraId="6DB25B8F" w14:textId="4BCAF03C" w:rsidR="00E74D60" w:rsidRDefault="00AA1C26">
            <w:r>
              <w:t xml:space="preserve">Досуг в странах изучаемого языка. </w:t>
            </w:r>
          </w:p>
          <w:p w14:paraId="6E6F816C" w14:textId="77777777" w:rsidR="00E74D60" w:rsidRDefault="00E74D60">
            <w:pPr>
              <w:rPr>
                <w:lang w:eastAsia="ru-RU"/>
              </w:rPr>
            </w:pPr>
          </w:p>
        </w:tc>
        <w:tc>
          <w:tcPr>
            <w:tcW w:w="4801" w:type="dxa"/>
            <w:vMerge/>
            <w:tcBorders>
              <w:top w:val="single" w:sz="4" w:space="0" w:color="000000"/>
              <w:left w:val="single" w:sz="4" w:space="0" w:color="000000"/>
              <w:bottom w:val="single" w:sz="4" w:space="0" w:color="000000"/>
              <w:right w:val="single" w:sz="4" w:space="0" w:color="000000"/>
            </w:tcBorders>
          </w:tcPr>
          <w:p w14:paraId="46C4EB78" w14:textId="77777777" w:rsidR="00E74D60" w:rsidRDefault="00E74D60">
            <w:pPr>
              <w:pStyle w:val="aff6"/>
              <w:widowControl w:val="0"/>
              <w:jc w:val="both"/>
              <w:rPr>
                <w:rFonts w:ascii="Times New Roman" w:hAnsi="Times New Roman" w:cs="Times New Roman"/>
              </w:rPr>
            </w:pPr>
          </w:p>
        </w:tc>
      </w:tr>
      <w:tr w:rsidR="00E74D60" w14:paraId="11E8913B" w14:textId="77777777">
        <w:tc>
          <w:tcPr>
            <w:tcW w:w="2313" w:type="dxa"/>
            <w:tcBorders>
              <w:top w:val="single" w:sz="4" w:space="0" w:color="000000"/>
              <w:left w:val="single" w:sz="4" w:space="0" w:color="000000"/>
              <w:bottom w:val="single" w:sz="4" w:space="0" w:color="000000"/>
              <w:right w:val="single" w:sz="4" w:space="0" w:color="000000"/>
            </w:tcBorders>
          </w:tcPr>
          <w:p w14:paraId="4F46E0CA" w14:textId="2E9AA7B9"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5. </w:t>
            </w:r>
            <w:r w:rsidR="00AA1C26">
              <w:rPr>
                <w:rFonts w:ascii="Times New Roman" w:hAnsi="Times New Roman" w:cs="Times New Roman"/>
                <w:sz w:val="24"/>
                <w:szCs w:val="24"/>
              </w:rPr>
              <w:t>Семья.</w:t>
            </w:r>
          </w:p>
        </w:tc>
        <w:tc>
          <w:tcPr>
            <w:tcW w:w="2797" w:type="dxa"/>
            <w:tcBorders>
              <w:top w:val="single" w:sz="4" w:space="0" w:color="000000"/>
              <w:left w:val="single" w:sz="4" w:space="0" w:color="000000"/>
              <w:bottom w:val="single" w:sz="4" w:space="0" w:color="000000"/>
              <w:right w:val="single" w:sz="4" w:space="0" w:color="000000"/>
            </w:tcBorders>
          </w:tcPr>
          <w:p w14:paraId="6D2A8A75" w14:textId="405FD7E6" w:rsidR="00E74D60" w:rsidRDefault="00AA1C26">
            <w:pPr>
              <w:ind w:left="110" w:hangingChars="50" w:hanging="110"/>
            </w:pPr>
            <w:r>
              <w:t xml:space="preserve">Родственные связи. </w:t>
            </w:r>
          </w:p>
        </w:tc>
        <w:tc>
          <w:tcPr>
            <w:tcW w:w="4801" w:type="dxa"/>
            <w:vMerge/>
            <w:tcBorders>
              <w:top w:val="single" w:sz="4" w:space="0" w:color="000000"/>
              <w:left w:val="single" w:sz="4" w:space="0" w:color="000000"/>
              <w:bottom w:val="single" w:sz="4" w:space="0" w:color="000000"/>
              <w:right w:val="single" w:sz="4" w:space="0" w:color="000000"/>
            </w:tcBorders>
          </w:tcPr>
          <w:p w14:paraId="140EABFC" w14:textId="77777777" w:rsidR="00E74D60" w:rsidRDefault="00E74D60">
            <w:pPr>
              <w:pStyle w:val="aff6"/>
              <w:widowControl w:val="0"/>
              <w:jc w:val="both"/>
              <w:rPr>
                <w:rFonts w:ascii="Times New Roman" w:hAnsi="Times New Roman" w:cs="Times New Roman"/>
              </w:rPr>
            </w:pPr>
          </w:p>
        </w:tc>
      </w:tr>
      <w:tr w:rsidR="00E74D60" w14:paraId="7F1D5BFA" w14:textId="77777777">
        <w:tc>
          <w:tcPr>
            <w:tcW w:w="2313" w:type="dxa"/>
            <w:tcBorders>
              <w:top w:val="single" w:sz="4" w:space="0" w:color="000000"/>
              <w:left w:val="single" w:sz="4" w:space="0" w:color="000000"/>
              <w:bottom w:val="single" w:sz="4" w:space="0" w:color="000000"/>
              <w:right w:val="single" w:sz="4" w:space="0" w:color="000000"/>
            </w:tcBorders>
            <w:shd w:val="clear" w:color="auto" w:fill="auto"/>
          </w:tcPr>
          <w:p w14:paraId="22183E21" w14:textId="60817244"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6. </w:t>
            </w:r>
            <w:r w:rsidR="00AA1C26">
              <w:rPr>
                <w:rFonts w:ascii="Times New Roman" w:hAnsi="Times New Roman" w:cs="Times New Roman"/>
                <w:sz w:val="24"/>
                <w:szCs w:val="24"/>
              </w:rPr>
              <w:t>Время. Праздники.</w:t>
            </w:r>
          </w:p>
        </w:tc>
        <w:tc>
          <w:tcPr>
            <w:tcW w:w="2797" w:type="dxa"/>
            <w:tcBorders>
              <w:top w:val="single" w:sz="4" w:space="0" w:color="000000"/>
              <w:left w:val="single" w:sz="4" w:space="0" w:color="000000"/>
              <w:bottom w:val="single" w:sz="4" w:space="0" w:color="000000"/>
              <w:right w:val="single" w:sz="4" w:space="0" w:color="000000"/>
            </w:tcBorders>
          </w:tcPr>
          <w:p w14:paraId="17144C96" w14:textId="416B24EF" w:rsidR="00E74D60" w:rsidRDefault="00AA1C26">
            <w:pPr>
              <w:rPr>
                <w:lang w:val="en-US" w:eastAsia="ru-RU"/>
              </w:rPr>
            </w:pPr>
            <w:r>
              <w:rPr>
                <w:sz w:val="24"/>
              </w:rPr>
              <w:t>Празднование дней рождения.</w:t>
            </w:r>
            <w:r w:rsidR="009B730A">
              <w:rPr>
                <w:sz w:val="24"/>
              </w:rPr>
              <w:t xml:space="preserve"> </w:t>
            </w:r>
          </w:p>
        </w:tc>
        <w:tc>
          <w:tcPr>
            <w:tcW w:w="4801" w:type="dxa"/>
            <w:vMerge/>
            <w:tcBorders>
              <w:top w:val="single" w:sz="4" w:space="0" w:color="000000"/>
              <w:left w:val="single" w:sz="4" w:space="0" w:color="000000"/>
              <w:bottom w:val="single" w:sz="4" w:space="0" w:color="000000"/>
              <w:right w:val="single" w:sz="4" w:space="0" w:color="000000"/>
            </w:tcBorders>
          </w:tcPr>
          <w:p w14:paraId="00CACCBF" w14:textId="77777777" w:rsidR="00E74D60" w:rsidRDefault="00E74D60">
            <w:pPr>
              <w:pStyle w:val="aff6"/>
              <w:widowControl w:val="0"/>
              <w:jc w:val="both"/>
              <w:rPr>
                <w:rFonts w:ascii="Times New Roman" w:hAnsi="Times New Roman" w:cs="Times New Roman"/>
              </w:rPr>
            </w:pPr>
          </w:p>
        </w:tc>
      </w:tr>
      <w:tr w:rsidR="00E74D60" w14:paraId="111E6E4D" w14:textId="77777777">
        <w:tc>
          <w:tcPr>
            <w:tcW w:w="2313" w:type="dxa"/>
            <w:tcBorders>
              <w:top w:val="single" w:sz="4" w:space="0" w:color="000000"/>
              <w:left w:val="single" w:sz="4" w:space="0" w:color="000000"/>
              <w:bottom w:val="single" w:sz="4" w:space="0" w:color="000000"/>
              <w:right w:val="single" w:sz="4" w:space="0" w:color="000000"/>
            </w:tcBorders>
          </w:tcPr>
          <w:p w14:paraId="245E868D" w14:textId="5A9D6F1B" w:rsidR="00E74D60" w:rsidRDefault="007C0E40">
            <w:pPr>
              <w:pStyle w:val="aff6"/>
              <w:widowControl w:val="0"/>
              <w:rPr>
                <w:rFonts w:ascii="Times New Roman" w:hAnsi="Times New Roman" w:cs="Times New Roman"/>
              </w:rPr>
            </w:pPr>
            <w:r>
              <w:rPr>
                <w:rFonts w:ascii="Times New Roman" w:hAnsi="Times New Roman" w:cs="Times New Roman"/>
                <w:sz w:val="24"/>
                <w:szCs w:val="24"/>
              </w:rPr>
              <w:t xml:space="preserve">Тема 7. </w:t>
            </w:r>
            <w:r w:rsidR="00AA1C26">
              <w:rPr>
                <w:rFonts w:ascii="Times New Roman" w:hAnsi="Times New Roman" w:cs="Times New Roman"/>
                <w:sz w:val="24"/>
                <w:szCs w:val="24"/>
              </w:rPr>
              <w:t>Моя окружающая среда.</w:t>
            </w:r>
          </w:p>
        </w:tc>
        <w:tc>
          <w:tcPr>
            <w:tcW w:w="2797" w:type="dxa"/>
            <w:tcBorders>
              <w:top w:val="single" w:sz="4" w:space="0" w:color="000000"/>
              <w:left w:val="single" w:sz="4" w:space="0" w:color="000000"/>
              <w:bottom w:val="single" w:sz="4" w:space="0" w:color="000000"/>
              <w:right w:val="single" w:sz="4" w:space="0" w:color="000000"/>
            </w:tcBorders>
          </w:tcPr>
          <w:p w14:paraId="595C907C" w14:textId="00367090" w:rsidR="00E74D60" w:rsidRPr="00AA1C26" w:rsidRDefault="00AA1C26">
            <w:pPr>
              <w:pStyle w:val="aff6"/>
              <w:widowControl w:val="0"/>
              <w:rPr>
                <w:rFonts w:ascii="Times New Roman" w:hAnsi="Times New Roman" w:cs="Times New Roman"/>
              </w:rPr>
            </w:pPr>
            <w:r>
              <w:rPr>
                <w:rFonts w:ascii="Times New Roman" w:hAnsi="Times New Roman" w:cs="Times New Roman"/>
              </w:rPr>
              <w:t xml:space="preserve">Правила этикета в компании. </w:t>
            </w:r>
          </w:p>
        </w:tc>
        <w:tc>
          <w:tcPr>
            <w:tcW w:w="4801" w:type="dxa"/>
            <w:vMerge/>
            <w:tcBorders>
              <w:top w:val="single" w:sz="4" w:space="0" w:color="000000"/>
              <w:left w:val="single" w:sz="4" w:space="0" w:color="000000"/>
              <w:bottom w:val="single" w:sz="4" w:space="0" w:color="000000"/>
              <w:right w:val="single" w:sz="4" w:space="0" w:color="000000"/>
            </w:tcBorders>
          </w:tcPr>
          <w:p w14:paraId="4F1FC6E7" w14:textId="77777777" w:rsidR="00E74D60" w:rsidRDefault="00E74D60">
            <w:pPr>
              <w:pStyle w:val="aff6"/>
              <w:widowControl w:val="0"/>
              <w:jc w:val="both"/>
              <w:rPr>
                <w:rFonts w:ascii="Times New Roman" w:hAnsi="Times New Roman" w:cs="Times New Roman"/>
              </w:rPr>
            </w:pPr>
          </w:p>
        </w:tc>
      </w:tr>
    </w:tbl>
    <w:p w14:paraId="577A4667" w14:textId="77777777" w:rsidR="00E74D60" w:rsidRDefault="00E74D60">
      <w:pPr>
        <w:rPr>
          <w:sz w:val="28"/>
          <w:szCs w:val="28"/>
        </w:rPr>
      </w:pPr>
    </w:p>
    <w:p w14:paraId="08EBD3BC" w14:textId="77777777" w:rsidR="00E74D60" w:rsidRDefault="00E74D60">
      <w:pPr>
        <w:rPr>
          <w:sz w:val="28"/>
          <w:szCs w:val="28"/>
        </w:rPr>
      </w:pPr>
    </w:p>
    <w:p w14:paraId="5A267F81" w14:textId="77777777" w:rsidR="00E74D60" w:rsidRPr="002740B9" w:rsidRDefault="007C0E40">
      <w:pPr>
        <w:spacing w:line="276" w:lineRule="auto"/>
        <w:jc w:val="both"/>
      </w:pPr>
      <w:r>
        <w:rPr>
          <w:b/>
          <w:bCs/>
          <w:sz w:val="28"/>
          <w:szCs w:val="28"/>
        </w:rPr>
        <w:t>6.2</w:t>
      </w:r>
      <w:r w:rsidRPr="002740B9">
        <w:rPr>
          <w:b/>
          <w:bCs/>
          <w:sz w:val="28"/>
          <w:szCs w:val="28"/>
        </w:rPr>
        <w:t>. Перечень вопросов, заданий, тем для подготовки к текущему контролю.</w:t>
      </w:r>
    </w:p>
    <w:p w14:paraId="11F65826" w14:textId="77777777" w:rsidR="00E74D60" w:rsidRPr="002740B9" w:rsidRDefault="007C0E40">
      <w:pPr>
        <w:pStyle w:val="a5"/>
        <w:spacing w:line="240" w:lineRule="auto"/>
        <w:ind w:rightChars="254" w:right="559"/>
        <w:jc w:val="both"/>
        <w:rPr>
          <w:sz w:val="28"/>
          <w:szCs w:val="28"/>
        </w:rPr>
      </w:pPr>
      <w:r w:rsidRPr="002740B9">
        <w:rPr>
          <w:sz w:val="28"/>
          <w:szCs w:val="28"/>
        </w:rPr>
        <w:t>Текущий контроль основывается на выполнении студентами письменных</w:t>
      </w:r>
      <w:r w:rsidRPr="002740B9">
        <w:rPr>
          <w:spacing w:val="1"/>
          <w:sz w:val="28"/>
          <w:szCs w:val="28"/>
        </w:rPr>
        <w:t xml:space="preserve"> </w:t>
      </w:r>
      <w:r w:rsidRPr="002740B9">
        <w:rPr>
          <w:sz w:val="28"/>
          <w:szCs w:val="28"/>
        </w:rPr>
        <w:lastRenderedPageBreak/>
        <w:t>заданий</w:t>
      </w:r>
      <w:r w:rsidRPr="002740B9">
        <w:rPr>
          <w:spacing w:val="1"/>
          <w:sz w:val="28"/>
          <w:szCs w:val="28"/>
        </w:rPr>
        <w:t xml:space="preserve"> </w:t>
      </w:r>
      <w:r w:rsidRPr="002740B9">
        <w:rPr>
          <w:sz w:val="28"/>
          <w:szCs w:val="28"/>
        </w:rPr>
        <w:t>как</w:t>
      </w:r>
      <w:r w:rsidRPr="002740B9">
        <w:rPr>
          <w:spacing w:val="1"/>
          <w:sz w:val="28"/>
          <w:szCs w:val="28"/>
        </w:rPr>
        <w:t xml:space="preserve"> </w:t>
      </w:r>
      <w:r w:rsidRPr="002740B9">
        <w:rPr>
          <w:sz w:val="28"/>
          <w:szCs w:val="28"/>
        </w:rPr>
        <w:t>в</w:t>
      </w:r>
      <w:r w:rsidRPr="002740B9">
        <w:rPr>
          <w:spacing w:val="1"/>
          <w:sz w:val="28"/>
          <w:szCs w:val="28"/>
        </w:rPr>
        <w:t xml:space="preserve"> </w:t>
      </w:r>
      <w:r w:rsidRPr="002740B9">
        <w:rPr>
          <w:sz w:val="28"/>
          <w:szCs w:val="28"/>
        </w:rPr>
        <w:t>ходе</w:t>
      </w:r>
      <w:r w:rsidRPr="002740B9">
        <w:rPr>
          <w:spacing w:val="1"/>
          <w:sz w:val="28"/>
          <w:szCs w:val="28"/>
        </w:rPr>
        <w:t xml:space="preserve"> </w:t>
      </w:r>
      <w:r w:rsidRPr="002740B9">
        <w:rPr>
          <w:sz w:val="28"/>
          <w:szCs w:val="28"/>
        </w:rPr>
        <w:t>занятий,</w:t>
      </w:r>
      <w:r w:rsidRPr="002740B9">
        <w:rPr>
          <w:spacing w:val="1"/>
          <w:sz w:val="28"/>
          <w:szCs w:val="28"/>
        </w:rPr>
        <w:t xml:space="preserve"> </w:t>
      </w:r>
      <w:r w:rsidRPr="002740B9">
        <w:rPr>
          <w:sz w:val="28"/>
          <w:szCs w:val="28"/>
        </w:rPr>
        <w:t>так</w:t>
      </w:r>
      <w:r w:rsidRPr="002740B9">
        <w:rPr>
          <w:spacing w:val="1"/>
          <w:sz w:val="28"/>
          <w:szCs w:val="28"/>
        </w:rPr>
        <w:t xml:space="preserve"> </w:t>
      </w:r>
      <w:r w:rsidRPr="002740B9">
        <w:rPr>
          <w:sz w:val="28"/>
          <w:szCs w:val="28"/>
        </w:rPr>
        <w:t>и</w:t>
      </w:r>
      <w:r w:rsidRPr="002740B9">
        <w:rPr>
          <w:spacing w:val="1"/>
          <w:sz w:val="28"/>
          <w:szCs w:val="28"/>
        </w:rPr>
        <w:t xml:space="preserve"> </w:t>
      </w:r>
      <w:r w:rsidRPr="002740B9">
        <w:rPr>
          <w:sz w:val="28"/>
          <w:szCs w:val="28"/>
        </w:rPr>
        <w:t>при</w:t>
      </w:r>
      <w:r w:rsidRPr="002740B9">
        <w:rPr>
          <w:spacing w:val="1"/>
          <w:sz w:val="28"/>
          <w:szCs w:val="28"/>
        </w:rPr>
        <w:t xml:space="preserve"> </w:t>
      </w:r>
      <w:r w:rsidRPr="002740B9">
        <w:rPr>
          <w:sz w:val="28"/>
          <w:szCs w:val="28"/>
        </w:rPr>
        <w:t>выполнении</w:t>
      </w:r>
      <w:r w:rsidRPr="002740B9">
        <w:rPr>
          <w:spacing w:val="70"/>
          <w:sz w:val="28"/>
          <w:szCs w:val="28"/>
        </w:rPr>
        <w:t xml:space="preserve"> </w:t>
      </w:r>
      <w:r w:rsidRPr="002740B9">
        <w:rPr>
          <w:sz w:val="28"/>
          <w:szCs w:val="28"/>
        </w:rPr>
        <w:t>самостоятельной</w:t>
      </w:r>
      <w:r w:rsidRPr="002740B9">
        <w:rPr>
          <w:spacing w:val="1"/>
          <w:sz w:val="28"/>
          <w:szCs w:val="28"/>
        </w:rPr>
        <w:t xml:space="preserve"> </w:t>
      </w:r>
      <w:r w:rsidRPr="002740B9">
        <w:rPr>
          <w:sz w:val="28"/>
          <w:szCs w:val="28"/>
        </w:rPr>
        <w:t>работы.</w:t>
      </w:r>
    </w:p>
    <w:p w14:paraId="32A06CF1" w14:textId="77777777" w:rsidR="00E74D60" w:rsidRDefault="007C0E40">
      <w:pPr>
        <w:widowControl/>
        <w:tabs>
          <w:tab w:val="left" w:pos="142"/>
          <w:tab w:val="left" w:pos="284"/>
          <w:tab w:val="left" w:pos="426"/>
        </w:tabs>
        <w:spacing w:line="240" w:lineRule="auto"/>
        <w:ind w:rightChars="254" w:right="559"/>
        <w:jc w:val="both"/>
        <w:rPr>
          <w:sz w:val="28"/>
          <w:szCs w:val="28"/>
          <w:lang w:eastAsia="ru-RU"/>
        </w:rPr>
      </w:pPr>
      <w:r w:rsidRPr="002740B9">
        <w:rPr>
          <w:sz w:val="28"/>
          <w:szCs w:val="28"/>
          <w:lang w:eastAsia="ru-RU"/>
        </w:rPr>
        <w:t>Темы, проверяемые в текущем контроле, соответствуют темам 1, 2, 3, 4 данной РПД.</w:t>
      </w:r>
    </w:p>
    <w:p w14:paraId="4F8029CC" w14:textId="77777777" w:rsidR="00E74D60" w:rsidRDefault="00E74D60">
      <w:pPr>
        <w:widowControl/>
        <w:tabs>
          <w:tab w:val="left" w:pos="142"/>
          <w:tab w:val="left" w:pos="284"/>
          <w:tab w:val="left" w:pos="426"/>
        </w:tabs>
        <w:spacing w:line="240" w:lineRule="auto"/>
        <w:ind w:rightChars="254" w:right="559"/>
        <w:jc w:val="both"/>
        <w:rPr>
          <w:sz w:val="28"/>
          <w:szCs w:val="28"/>
          <w:lang w:eastAsia="ru-RU"/>
        </w:rPr>
      </w:pPr>
    </w:p>
    <w:p w14:paraId="02D0658F" w14:textId="77777777" w:rsidR="00E74D60" w:rsidRDefault="007C0E40">
      <w:pPr>
        <w:jc w:val="center"/>
        <w:rPr>
          <w:strike/>
        </w:rPr>
      </w:pPr>
      <w:r>
        <w:rPr>
          <w:b/>
          <w:bCs/>
          <w:sz w:val="28"/>
          <w:szCs w:val="28"/>
          <w:lang w:eastAsia="ru-RU"/>
        </w:rPr>
        <w:t xml:space="preserve">Структура контрольной работы </w:t>
      </w:r>
    </w:p>
    <w:p w14:paraId="0FD4C863" w14:textId="77777777" w:rsidR="00E74D60" w:rsidRDefault="00E74D60">
      <w:pPr>
        <w:jc w:val="center"/>
        <w:rPr>
          <w:b/>
          <w:bCs/>
          <w:sz w:val="28"/>
          <w:szCs w:val="28"/>
        </w:rPr>
      </w:pPr>
    </w:p>
    <w:tbl>
      <w:tblPr>
        <w:tblW w:w="10348" w:type="dxa"/>
        <w:tblInd w:w="-106" w:type="dxa"/>
        <w:tblLayout w:type="fixed"/>
        <w:tblLook w:val="04A0" w:firstRow="1" w:lastRow="0" w:firstColumn="1" w:lastColumn="0" w:noHBand="0" w:noVBand="1"/>
      </w:tblPr>
      <w:tblGrid>
        <w:gridCol w:w="1391"/>
        <w:gridCol w:w="8957"/>
      </w:tblGrid>
      <w:tr w:rsidR="00E74D60" w14:paraId="3F11FD01" w14:textId="77777777">
        <w:trPr>
          <w:trHeight w:val="412"/>
        </w:trPr>
        <w:tc>
          <w:tcPr>
            <w:tcW w:w="1391" w:type="dxa"/>
            <w:tcBorders>
              <w:top w:val="single" w:sz="4" w:space="0" w:color="000000"/>
              <w:left w:val="single" w:sz="4" w:space="0" w:color="000000"/>
              <w:bottom w:val="single" w:sz="4" w:space="0" w:color="000000"/>
              <w:right w:val="single" w:sz="4" w:space="0" w:color="000000"/>
            </w:tcBorders>
          </w:tcPr>
          <w:p w14:paraId="71184299" w14:textId="77777777" w:rsidR="00E74D60" w:rsidRDefault="007C0E40">
            <w:pPr>
              <w:jc w:val="center"/>
              <w:rPr>
                <w:b/>
                <w:bCs/>
                <w:sz w:val="24"/>
                <w:szCs w:val="24"/>
              </w:rPr>
            </w:pPr>
            <w:r>
              <w:rPr>
                <w:b/>
                <w:bCs/>
                <w:sz w:val="24"/>
                <w:szCs w:val="24"/>
              </w:rPr>
              <w:t xml:space="preserve">Семестр </w:t>
            </w:r>
          </w:p>
        </w:tc>
        <w:tc>
          <w:tcPr>
            <w:tcW w:w="8957" w:type="dxa"/>
            <w:tcBorders>
              <w:top w:val="single" w:sz="4" w:space="0" w:color="000000"/>
              <w:left w:val="single" w:sz="4" w:space="0" w:color="000000"/>
              <w:bottom w:val="single" w:sz="4" w:space="0" w:color="000000"/>
              <w:right w:val="single" w:sz="4" w:space="0" w:color="000000"/>
            </w:tcBorders>
          </w:tcPr>
          <w:p w14:paraId="4ABFE71C" w14:textId="77777777" w:rsidR="00E74D60" w:rsidRDefault="007C0E40">
            <w:pPr>
              <w:jc w:val="center"/>
              <w:rPr>
                <w:b/>
                <w:bCs/>
                <w:sz w:val="24"/>
                <w:szCs w:val="24"/>
              </w:rPr>
            </w:pPr>
            <w:r>
              <w:rPr>
                <w:b/>
                <w:bCs/>
                <w:sz w:val="24"/>
                <w:szCs w:val="24"/>
              </w:rPr>
              <w:t xml:space="preserve">Структура </w:t>
            </w:r>
          </w:p>
        </w:tc>
      </w:tr>
      <w:tr w:rsidR="00E74D60" w14:paraId="03096781" w14:textId="77777777">
        <w:trPr>
          <w:trHeight w:val="838"/>
        </w:trPr>
        <w:tc>
          <w:tcPr>
            <w:tcW w:w="1391" w:type="dxa"/>
            <w:tcBorders>
              <w:top w:val="single" w:sz="4" w:space="0" w:color="000000"/>
              <w:left w:val="single" w:sz="4" w:space="0" w:color="000000"/>
              <w:bottom w:val="single" w:sz="4" w:space="0" w:color="000000"/>
              <w:right w:val="single" w:sz="4" w:space="0" w:color="000000"/>
            </w:tcBorders>
          </w:tcPr>
          <w:p w14:paraId="3023F56B" w14:textId="77777777" w:rsidR="00E74D60" w:rsidRDefault="007C0E40">
            <w:pPr>
              <w:jc w:val="center"/>
              <w:rPr>
                <w:b/>
                <w:bCs/>
                <w:sz w:val="24"/>
                <w:szCs w:val="24"/>
              </w:rPr>
            </w:pPr>
            <w:r>
              <w:rPr>
                <w:b/>
                <w:bCs/>
                <w:sz w:val="24"/>
                <w:szCs w:val="24"/>
              </w:rPr>
              <w:t>6</w:t>
            </w:r>
          </w:p>
        </w:tc>
        <w:tc>
          <w:tcPr>
            <w:tcW w:w="8957" w:type="dxa"/>
            <w:tcBorders>
              <w:top w:val="single" w:sz="4" w:space="0" w:color="000000"/>
              <w:left w:val="single" w:sz="4" w:space="0" w:color="000000"/>
              <w:bottom w:val="single" w:sz="4" w:space="0" w:color="000000"/>
              <w:right w:val="single" w:sz="4" w:space="0" w:color="000000"/>
            </w:tcBorders>
          </w:tcPr>
          <w:p w14:paraId="6E8ACC7B" w14:textId="77777777" w:rsidR="00E74D60" w:rsidRDefault="007C0E40">
            <w:pPr>
              <w:jc w:val="both"/>
              <w:rPr>
                <w:sz w:val="24"/>
                <w:szCs w:val="24"/>
              </w:rPr>
            </w:pPr>
            <w:r>
              <w:rPr>
                <w:sz w:val="24"/>
                <w:szCs w:val="24"/>
              </w:rPr>
              <w:t>1) Аудирование. Количество заданий – 10 (макс. 2 балла)</w:t>
            </w:r>
          </w:p>
          <w:p w14:paraId="5DD376E1" w14:textId="77777777" w:rsidR="00E74D60" w:rsidRDefault="007C0E40">
            <w:pPr>
              <w:jc w:val="both"/>
              <w:rPr>
                <w:sz w:val="24"/>
                <w:szCs w:val="24"/>
              </w:rPr>
            </w:pPr>
            <w:r>
              <w:rPr>
                <w:sz w:val="24"/>
                <w:szCs w:val="24"/>
              </w:rPr>
              <w:t>2) Лексико-грамматический тест на бумажном носителе /электронный вариант.</w:t>
            </w:r>
          </w:p>
          <w:p w14:paraId="14847AAB" w14:textId="77777777" w:rsidR="00E74D60" w:rsidRDefault="007C0E40">
            <w:pPr>
              <w:jc w:val="both"/>
              <w:rPr>
                <w:sz w:val="24"/>
                <w:szCs w:val="24"/>
              </w:rPr>
            </w:pPr>
            <w:r>
              <w:rPr>
                <w:sz w:val="24"/>
                <w:szCs w:val="24"/>
              </w:rPr>
              <w:t xml:space="preserve">Количество заданий – 40 (макс. 4 балла) </w:t>
            </w:r>
          </w:p>
          <w:p w14:paraId="3962BF4C" w14:textId="77777777" w:rsidR="00E74D60" w:rsidRDefault="007C0E40">
            <w:pPr>
              <w:jc w:val="both"/>
              <w:rPr>
                <w:sz w:val="24"/>
                <w:szCs w:val="24"/>
              </w:rPr>
            </w:pPr>
            <w:r>
              <w:rPr>
                <w:sz w:val="24"/>
                <w:szCs w:val="24"/>
              </w:rPr>
              <w:t>3) Выполнение письменного задания (написание одного из видов письма – 100 -150  слов) (макс. 4 балла).</w:t>
            </w:r>
          </w:p>
          <w:p w14:paraId="1C51A3E6" w14:textId="77777777" w:rsidR="00E74D60" w:rsidRDefault="007C0E40">
            <w:pPr>
              <w:jc w:val="both"/>
              <w:rPr>
                <w:b/>
                <w:bCs/>
                <w:sz w:val="24"/>
                <w:szCs w:val="24"/>
              </w:rPr>
            </w:pPr>
            <w:r>
              <w:rPr>
                <w:b/>
                <w:bCs/>
                <w:sz w:val="24"/>
                <w:szCs w:val="24"/>
              </w:rPr>
              <w:t>Итого макс.: 10 баллов</w:t>
            </w:r>
          </w:p>
        </w:tc>
      </w:tr>
    </w:tbl>
    <w:p w14:paraId="1AD47524" w14:textId="77777777" w:rsidR="00E74D60" w:rsidRDefault="00E74D60">
      <w:pPr>
        <w:keepNext/>
        <w:rPr>
          <w:b/>
          <w:bCs/>
          <w:u w:val="single"/>
          <w:lang w:eastAsia="ru-RU"/>
        </w:rPr>
      </w:pPr>
    </w:p>
    <w:p w14:paraId="639E9F2D" w14:textId="77777777" w:rsidR="00E74D60" w:rsidRDefault="007C0E40">
      <w:pPr>
        <w:ind w:firstLine="709"/>
        <w:jc w:val="center"/>
      </w:pPr>
      <w:r>
        <w:rPr>
          <w:b/>
          <w:bCs/>
          <w:lang w:eastAsia="ru-RU"/>
        </w:rPr>
        <w:t xml:space="preserve"> </w:t>
      </w:r>
      <w:bookmarkStart w:id="6" w:name="_Hlk97717364"/>
      <w:bookmarkEnd w:id="6"/>
    </w:p>
    <w:p w14:paraId="574D5B8F" w14:textId="77777777" w:rsidR="00E74D60" w:rsidRDefault="007C0E40">
      <w:pPr>
        <w:keepNext/>
        <w:jc w:val="center"/>
        <w:rPr>
          <w:sz w:val="28"/>
          <w:szCs w:val="28"/>
        </w:rPr>
      </w:pPr>
      <w:r>
        <w:rPr>
          <w:b/>
          <w:bCs/>
          <w:sz w:val="28"/>
          <w:szCs w:val="28"/>
          <w:u w:val="single"/>
          <w:lang w:eastAsia="ru-RU"/>
        </w:rPr>
        <w:t>Образец титульного листа контрольной работы</w:t>
      </w:r>
    </w:p>
    <w:p w14:paraId="4DBE7176" w14:textId="77777777" w:rsidR="00E74D60" w:rsidRDefault="007C0E40">
      <w:pPr>
        <w:ind w:firstLine="709"/>
        <w:jc w:val="center"/>
        <w:rPr>
          <w:sz w:val="28"/>
          <w:szCs w:val="28"/>
        </w:rPr>
      </w:pPr>
      <w:r>
        <w:rPr>
          <w:b/>
          <w:bCs/>
          <w:sz w:val="28"/>
          <w:szCs w:val="28"/>
          <w:lang w:eastAsia="ru-RU"/>
        </w:rPr>
        <w:t xml:space="preserve">Текущий контроль успеваемости </w:t>
      </w:r>
    </w:p>
    <w:p w14:paraId="1E13A704" w14:textId="77777777" w:rsidR="00E74D60" w:rsidRDefault="00E74D60">
      <w:pPr>
        <w:ind w:firstLine="709"/>
        <w:jc w:val="center"/>
        <w:rPr>
          <w:b/>
          <w:bCs/>
          <w:lang w:eastAsia="ru-RU"/>
        </w:rPr>
      </w:pPr>
    </w:p>
    <w:p w14:paraId="72FB148C" w14:textId="77777777" w:rsidR="00E74D60" w:rsidRDefault="007C0E40">
      <w:pPr>
        <w:ind w:firstLine="709"/>
        <w:jc w:val="center"/>
        <w:rPr>
          <w:sz w:val="28"/>
          <w:szCs w:val="28"/>
        </w:rPr>
      </w:pPr>
      <w:r>
        <w:rPr>
          <w:b/>
          <w:bCs/>
          <w:sz w:val="28"/>
          <w:szCs w:val="28"/>
          <w:lang w:eastAsia="ru-RU"/>
        </w:rPr>
        <w:t>(Контрольная работа)</w:t>
      </w:r>
    </w:p>
    <w:p w14:paraId="255045BB" w14:textId="77777777" w:rsidR="00E74D60" w:rsidRDefault="00E74D60">
      <w:pPr>
        <w:ind w:firstLine="709"/>
        <w:jc w:val="center"/>
        <w:rPr>
          <w:b/>
          <w:bCs/>
          <w:lang w:eastAsia="ru-RU"/>
        </w:rPr>
      </w:pPr>
    </w:p>
    <w:tbl>
      <w:tblPr>
        <w:tblW w:w="9915" w:type="dxa"/>
        <w:tblInd w:w="-106" w:type="dxa"/>
        <w:tblLayout w:type="fixed"/>
        <w:tblLook w:val="04A0" w:firstRow="1" w:lastRow="0" w:firstColumn="1" w:lastColumn="0" w:noHBand="0" w:noVBand="1"/>
      </w:tblPr>
      <w:tblGrid>
        <w:gridCol w:w="9915"/>
      </w:tblGrid>
      <w:tr w:rsidR="00E74D60" w14:paraId="1B77F44A" w14:textId="77777777">
        <w:tc>
          <w:tcPr>
            <w:tcW w:w="9915" w:type="dxa"/>
            <w:tcBorders>
              <w:top w:val="single" w:sz="4" w:space="0" w:color="000000"/>
              <w:left w:val="single" w:sz="4" w:space="0" w:color="000000"/>
              <w:bottom w:val="single" w:sz="4" w:space="0" w:color="000000"/>
              <w:right w:val="single" w:sz="4" w:space="0" w:color="000000"/>
            </w:tcBorders>
          </w:tcPr>
          <w:p w14:paraId="138FEEFA" w14:textId="77777777" w:rsidR="00E74D60" w:rsidRDefault="007C0E40">
            <w:pPr>
              <w:jc w:val="center"/>
              <w:rPr>
                <w:b/>
                <w:bCs/>
                <w:sz w:val="24"/>
                <w:szCs w:val="24"/>
              </w:rPr>
            </w:pPr>
            <w:r>
              <w:rPr>
                <w:b/>
                <w:bCs/>
                <w:sz w:val="24"/>
                <w:szCs w:val="24"/>
              </w:rPr>
              <w:t xml:space="preserve">Федеральное государственное образовательное бюджетное учреждение высшего образования </w:t>
            </w:r>
          </w:p>
          <w:p w14:paraId="13CFB0B5" w14:textId="77777777" w:rsidR="00E74D60" w:rsidRDefault="007C0E40">
            <w:pPr>
              <w:jc w:val="center"/>
              <w:rPr>
                <w:b/>
                <w:bCs/>
                <w:sz w:val="24"/>
                <w:szCs w:val="24"/>
              </w:rPr>
            </w:pPr>
            <w:r>
              <w:rPr>
                <w:b/>
                <w:bCs/>
                <w:sz w:val="24"/>
                <w:szCs w:val="24"/>
              </w:rPr>
              <w:t>«Финансовый университет при Правительстве Российской Федерации» (Финуниверситет)</w:t>
            </w:r>
          </w:p>
          <w:p w14:paraId="21BAD8F6" w14:textId="77777777" w:rsidR="00E74D60" w:rsidRDefault="007C0E40">
            <w:pPr>
              <w:jc w:val="center"/>
              <w:rPr>
                <w:sz w:val="24"/>
                <w:szCs w:val="24"/>
              </w:rPr>
            </w:pPr>
            <w:r>
              <w:rPr>
                <w:sz w:val="24"/>
                <w:szCs w:val="24"/>
              </w:rPr>
              <w:t>---------------------------------------------------------------------------------------------------------------</w:t>
            </w:r>
          </w:p>
          <w:p w14:paraId="6F63597D" w14:textId="5841B392" w:rsidR="00E74D60" w:rsidRDefault="00E132C3">
            <w:pPr>
              <w:jc w:val="center"/>
              <w:rPr>
                <w:b/>
                <w:bCs/>
                <w:sz w:val="24"/>
                <w:szCs w:val="24"/>
              </w:rPr>
            </w:pPr>
            <w:r w:rsidRPr="002B294E">
              <w:rPr>
                <w:b/>
                <w:bCs/>
                <w:sz w:val="24"/>
                <w:szCs w:val="24"/>
              </w:rPr>
              <w:t>Кафедра</w:t>
            </w:r>
            <w:r>
              <w:rPr>
                <w:b/>
                <w:bCs/>
                <w:sz w:val="24"/>
                <w:szCs w:val="24"/>
              </w:rPr>
              <w:t xml:space="preserve"> иностранных языков и межкультурной коммуникации </w:t>
            </w:r>
            <w:r w:rsidR="007C0E40">
              <w:rPr>
                <w:b/>
                <w:bCs/>
                <w:sz w:val="24"/>
                <w:szCs w:val="24"/>
              </w:rPr>
              <w:t>КОНТРОЛЬНАЯ РАБОТА ПО ДИСЦИПЛИНЕ</w:t>
            </w:r>
          </w:p>
          <w:p w14:paraId="516CFE8E" w14:textId="245B9CCA" w:rsidR="00E74D60" w:rsidRPr="002740B9" w:rsidRDefault="007C0E40">
            <w:pPr>
              <w:jc w:val="center"/>
              <w:rPr>
                <w:b/>
                <w:bCs/>
                <w:sz w:val="24"/>
                <w:szCs w:val="24"/>
              </w:rPr>
            </w:pPr>
            <w:r w:rsidRPr="002740B9">
              <w:rPr>
                <w:b/>
                <w:bCs/>
                <w:sz w:val="24"/>
                <w:szCs w:val="24"/>
              </w:rPr>
              <w:t>«</w:t>
            </w:r>
            <w:r w:rsidR="002740B9" w:rsidRPr="002740B9">
              <w:rPr>
                <w:b/>
                <w:bCs/>
                <w:sz w:val="24"/>
                <w:szCs w:val="24"/>
              </w:rPr>
              <w:t>Практика устной и письменной речи основного иностранного языка»</w:t>
            </w:r>
          </w:p>
          <w:p w14:paraId="3B12BF47" w14:textId="73E814EB" w:rsidR="00E132C3" w:rsidRDefault="00E132C3" w:rsidP="00E132C3">
            <w:pPr>
              <w:spacing w:line="240" w:lineRule="auto"/>
              <w:jc w:val="center"/>
              <w:rPr>
                <w:color w:val="000000"/>
                <w:szCs w:val="28"/>
              </w:rPr>
            </w:pPr>
            <w:r w:rsidRPr="007A62CE">
              <w:rPr>
                <w:szCs w:val="28"/>
              </w:rPr>
              <w:t xml:space="preserve">38.03.01«Экономика», </w:t>
            </w:r>
            <w:r w:rsidRPr="003D104F">
              <w:rPr>
                <w:color w:val="000000"/>
                <w:szCs w:val="28"/>
              </w:rPr>
              <w:t>ОП «Экономика и бизнес стран Востока»</w:t>
            </w:r>
            <w:r>
              <w:rPr>
                <w:szCs w:val="28"/>
              </w:rPr>
              <w:t xml:space="preserve"> </w:t>
            </w:r>
            <w:r w:rsidRPr="003D104F">
              <w:rPr>
                <w:color w:val="000000"/>
                <w:szCs w:val="28"/>
              </w:rPr>
              <w:t>профиль: «Экономика и бизнес стран Востока»</w:t>
            </w:r>
          </w:p>
          <w:p w14:paraId="6F99913B" w14:textId="7F855172" w:rsidR="00E74D60" w:rsidRDefault="002F78ED">
            <w:pPr>
              <w:jc w:val="center"/>
              <w:rPr>
                <w:b/>
                <w:bCs/>
                <w:sz w:val="24"/>
                <w:szCs w:val="24"/>
              </w:rPr>
            </w:pPr>
            <w:r>
              <w:rPr>
                <w:b/>
                <w:bCs/>
                <w:sz w:val="24"/>
                <w:szCs w:val="24"/>
              </w:rPr>
              <w:t xml:space="preserve">3 </w:t>
            </w:r>
            <w:r w:rsidR="007C0E40">
              <w:rPr>
                <w:b/>
                <w:bCs/>
                <w:sz w:val="24"/>
                <w:szCs w:val="24"/>
              </w:rPr>
              <w:t xml:space="preserve">курс </w:t>
            </w:r>
            <w:r>
              <w:rPr>
                <w:b/>
                <w:bCs/>
                <w:sz w:val="24"/>
                <w:szCs w:val="24"/>
              </w:rPr>
              <w:t>6</w:t>
            </w:r>
            <w:r w:rsidR="007C0E40">
              <w:rPr>
                <w:b/>
                <w:bCs/>
                <w:sz w:val="24"/>
                <w:szCs w:val="24"/>
              </w:rPr>
              <w:t xml:space="preserve"> семестр</w:t>
            </w:r>
          </w:p>
          <w:p w14:paraId="71658994" w14:textId="77777777" w:rsidR="00E74D60" w:rsidRDefault="007C0E40">
            <w:pPr>
              <w:jc w:val="center"/>
              <w:rPr>
                <w:b/>
                <w:bCs/>
                <w:sz w:val="24"/>
                <w:szCs w:val="24"/>
              </w:rPr>
            </w:pPr>
            <w:r>
              <w:rPr>
                <w:b/>
                <w:bCs/>
                <w:sz w:val="24"/>
                <w:szCs w:val="24"/>
              </w:rPr>
              <w:t>20__- 20__ учебный год</w:t>
            </w:r>
          </w:p>
          <w:p w14:paraId="5F5BEA6D" w14:textId="77777777" w:rsidR="00E74D60" w:rsidRDefault="007C0E40">
            <w:pPr>
              <w:jc w:val="center"/>
              <w:rPr>
                <w:sz w:val="24"/>
                <w:szCs w:val="24"/>
              </w:rPr>
            </w:pPr>
            <w:r>
              <w:rPr>
                <w:sz w:val="24"/>
                <w:szCs w:val="24"/>
              </w:rPr>
              <w:t>Вариант 1</w:t>
            </w:r>
          </w:p>
          <w:p w14:paraId="643D3495" w14:textId="77777777" w:rsidR="00E74D60" w:rsidRDefault="00E74D60">
            <w:pPr>
              <w:jc w:val="center"/>
              <w:rPr>
                <w:sz w:val="24"/>
                <w:szCs w:val="24"/>
              </w:rPr>
            </w:pPr>
          </w:p>
          <w:p w14:paraId="1B1721EE" w14:textId="77777777" w:rsidR="00E74D60" w:rsidRDefault="007C0E40">
            <w:pPr>
              <w:jc w:val="center"/>
              <w:rPr>
                <w:sz w:val="24"/>
                <w:szCs w:val="24"/>
              </w:rPr>
            </w:pPr>
            <w:r>
              <w:rPr>
                <w:sz w:val="24"/>
                <w:szCs w:val="24"/>
              </w:rPr>
              <w:t>Работу выполнил/а студент/ка _____________________________________ гр.___________</w:t>
            </w:r>
          </w:p>
          <w:p w14:paraId="617D6D38" w14:textId="77777777" w:rsidR="00E74D60" w:rsidRDefault="00E74D60">
            <w:pPr>
              <w:jc w:val="center"/>
              <w:rPr>
                <w:b/>
                <w:bCs/>
                <w:sz w:val="24"/>
                <w:szCs w:val="24"/>
              </w:rPr>
            </w:pPr>
          </w:p>
          <w:p w14:paraId="23D3DB4E" w14:textId="77777777" w:rsidR="00E74D60" w:rsidRDefault="007C0E40">
            <w:pPr>
              <w:jc w:val="center"/>
              <w:rPr>
                <w:b/>
                <w:bCs/>
                <w:sz w:val="24"/>
                <w:szCs w:val="24"/>
              </w:rPr>
            </w:pPr>
            <w:r>
              <w:rPr>
                <w:b/>
                <w:bCs/>
                <w:sz w:val="24"/>
                <w:szCs w:val="24"/>
              </w:rPr>
              <w:t xml:space="preserve">Система оценки знаний по учебной дисциплине </w:t>
            </w:r>
          </w:p>
          <w:p w14:paraId="0537F3C4" w14:textId="297778E1" w:rsidR="00E74D60" w:rsidRDefault="00E132C3" w:rsidP="00E132C3">
            <w:pPr>
              <w:jc w:val="center"/>
              <w:rPr>
                <w:b/>
                <w:bCs/>
                <w:sz w:val="24"/>
                <w:szCs w:val="24"/>
              </w:rPr>
            </w:pPr>
            <w:r w:rsidRPr="002B294E">
              <w:rPr>
                <w:b/>
                <w:bCs/>
                <w:sz w:val="24"/>
                <w:szCs w:val="24"/>
              </w:rPr>
              <w:t>«Практика устной и письменной речи основного иностранного языка»</w:t>
            </w:r>
          </w:p>
          <w:tbl>
            <w:tblPr>
              <w:tblW w:w="9795" w:type="dxa"/>
              <w:tblInd w:w="3" w:type="dxa"/>
              <w:tblLayout w:type="fixed"/>
              <w:tblLook w:val="04A0" w:firstRow="1" w:lastRow="0" w:firstColumn="1" w:lastColumn="0" w:noHBand="0" w:noVBand="1"/>
            </w:tblPr>
            <w:tblGrid>
              <w:gridCol w:w="2421"/>
              <w:gridCol w:w="1680"/>
              <w:gridCol w:w="2040"/>
              <w:gridCol w:w="1530"/>
              <w:gridCol w:w="2124"/>
            </w:tblGrid>
            <w:tr w:rsidR="00E74D60" w14:paraId="3D4CF580" w14:textId="77777777">
              <w:trPr>
                <w:trHeight w:val="615"/>
              </w:trPr>
              <w:tc>
                <w:tcPr>
                  <w:tcW w:w="2421" w:type="dxa"/>
                  <w:vMerge w:val="restart"/>
                  <w:tcBorders>
                    <w:top w:val="single" w:sz="8" w:space="0" w:color="000000"/>
                    <w:left w:val="single" w:sz="4" w:space="0" w:color="000000"/>
                    <w:bottom w:val="single" w:sz="8" w:space="0" w:color="000000"/>
                    <w:right w:val="single" w:sz="4" w:space="0" w:color="000000"/>
                  </w:tcBorders>
                </w:tcPr>
                <w:p w14:paraId="4E8F62AB" w14:textId="77777777" w:rsidR="00E74D60" w:rsidRDefault="007C0E40">
                  <w:pPr>
                    <w:jc w:val="center"/>
                    <w:rPr>
                      <w:sz w:val="24"/>
                      <w:szCs w:val="24"/>
                    </w:rPr>
                  </w:pPr>
                  <w:r>
                    <w:rPr>
                      <w:sz w:val="24"/>
                      <w:szCs w:val="24"/>
                    </w:rPr>
                    <w:t>Текущая семестровая оценка</w:t>
                  </w:r>
                </w:p>
                <w:p w14:paraId="6DC92A5C" w14:textId="77777777" w:rsidR="00E74D60" w:rsidRDefault="007C0E40">
                  <w:pPr>
                    <w:jc w:val="center"/>
                    <w:rPr>
                      <w:sz w:val="24"/>
                      <w:szCs w:val="24"/>
                    </w:rPr>
                  </w:pPr>
                  <w:r>
                    <w:rPr>
                      <w:sz w:val="24"/>
                      <w:szCs w:val="24"/>
                    </w:rPr>
                    <w:t>сентябрь-октябрь/</w:t>
                  </w:r>
                </w:p>
                <w:p w14:paraId="596B0F5F" w14:textId="77777777" w:rsidR="00E74D60" w:rsidRDefault="007C0E40">
                  <w:pPr>
                    <w:jc w:val="center"/>
                    <w:rPr>
                      <w:sz w:val="24"/>
                      <w:szCs w:val="24"/>
                    </w:rPr>
                  </w:pPr>
                  <w:r>
                    <w:rPr>
                      <w:sz w:val="24"/>
                      <w:szCs w:val="24"/>
                    </w:rPr>
                    <w:t xml:space="preserve">февраль-март </w:t>
                  </w:r>
                </w:p>
                <w:p w14:paraId="7B398467" w14:textId="77777777" w:rsidR="00E74D60" w:rsidRDefault="007C0E40">
                  <w:pPr>
                    <w:jc w:val="center"/>
                    <w:rPr>
                      <w:sz w:val="24"/>
                      <w:szCs w:val="24"/>
                    </w:rPr>
                  </w:pPr>
                  <w:r>
                    <w:rPr>
                      <w:sz w:val="24"/>
                      <w:szCs w:val="24"/>
                    </w:rPr>
                    <w:t xml:space="preserve"> 20__/20__ уч.г.</w:t>
                  </w:r>
                </w:p>
                <w:p w14:paraId="68995BE7" w14:textId="77777777" w:rsidR="00E74D60" w:rsidRDefault="00E74D60">
                  <w:pPr>
                    <w:jc w:val="both"/>
                    <w:rPr>
                      <w:sz w:val="24"/>
                      <w:szCs w:val="24"/>
                    </w:rPr>
                  </w:pPr>
                </w:p>
              </w:tc>
              <w:tc>
                <w:tcPr>
                  <w:tcW w:w="5250" w:type="dxa"/>
                  <w:gridSpan w:val="3"/>
                  <w:tcBorders>
                    <w:top w:val="single" w:sz="8" w:space="0" w:color="000000"/>
                    <w:left w:val="single" w:sz="4" w:space="0" w:color="000000"/>
                    <w:bottom w:val="single" w:sz="8" w:space="0" w:color="000000"/>
                    <w:right w:val="single" w:sz="8" w:space="0" w:color="000000"/>
                  </w:tcBorders>
                </w:tcPr>
                <w:p w14:paraId="5E6789C1" w14:textId="77777777" w:rsidR="00E74D60" w:rsidRDefault="007C0E40">
                  <w:pPr>
                    <w:jc w:val="center"/>
                    <w:rPr>
                      <w:sz w:val="24"/>
                      <w:szCs w:val="24"/>
                    </w:rPr>
                  </w:pPr>
                  <w:r>
                    <w:rPr>
                      <w:sz w:val="24"/>
                      <w:szCs w:val="24"/>
                    </w:rPr>
                    <w:t>Текущий контроль успеваемости</w:t>
                  </w:r>
                </w:p>
                <w:p w14:paraId="451C8CFA" w14:textId="77777777" w:rsidR="00E74D60" w:rsidRDefault="007C0E40">
                  <w:pPr>
                    <w:jc w:val="center"/>
                    <w:rPr>
                      <w:sz w:val="24"/>
                      <w:szCs w:val="24"/>
                    </w:rPr>
                  </w:pPr>
                  <w:r>
                    <w:rPr>
                      <w:sz w:val="24"/>
                      <w:szCs w:val="24"/>
                    </w:rPr>
                    <w:t>(10 баллов)</w:t>
                  </w:r>
                </w:p>
              </w:tc>
              <w:tc>
                <w:tcPr>
                  <w:tcW w:w="2124" w:type="dxa"/>
                  <w:vMerge w:val="restart"/>
                  <w:tcBorders>
                    <w:top w:val="single" w:sz="8" w:space="0" w:color="000000"/>
                    <w:bottom w:val="single" w:sz="8" w:space="0" w:color="000000"/>
                    <w:right w:val="single" w:sz="8" w:space="0" w:color="000000"/>
                  </w:tcBorders>
                </w:tcPr>
                <w:p w14:paraId="735920D1" w14:textId="77777777" w:rsidR="00E74D60" w:rsidRDefault="007C0E40">
                  <w:pPr>
                    <w:jc w:val="center"/>
                    <w:rPr>
                      <w:sz w:val="24"/>
                      <w:szCs w:val="24"/>
                    </w:rPr>
                  </w:pPr>
                  <w:r>
                    <w:rPr>
                      <w:sz w:val="24"/>
                      <w:szCs w:val="24"/>
                    </w:rPr>
                    <w:t>Итоговая оценка</w:t>
                  </w:r>
                </w:p>
              </w:tc>
            </w:tr>
            <w:tr w:rsidR="00E74D60" w14:paraId="3BA85B17" w14:textId="77777777">
              <w:trPr>
                <w:trHeight w:val="645"/>
              </w:trPr>
              <w:tc>
                <w:tcPr>
                  <w:tcW w:w="2421" w:type="dxa"/>
                  <w:vMerge/>
                  <w:tcBorders>
                    <w:left w:val="single" w:sz="4" w:space="0" w:color="000000"/>
                    <w:bottom w:val="single" w:sz="4" w:space="0" w:color="000000"/>
                    <w:right w:val="single" w:sz="4" w:space="0" w:color="000000"/>
                  </w:tcBorders>
                  <w:vAlign w:val="center"/>
                </w:tcPr>
                <w:p w14:paraId="4C7307D7" w14:textId="77777777" w:rsidR="00E74D60" w:rsidRDefault="00E74D60"/>
              </w:tc>
              <w:tc>
                <w:tcPr>
                  <w:tcW w:w="1680" w:type="dxa"/>
                  <w:tcBorders>
                    <w:top w:val="single" w:sz="8" w:space="0" w:color="000000"/>
                    <w:left w:val="single" w:sz="4" w:space="0" w:color="000000"/>
                    <w:bottom w:val="single" w:sz="8" w:space="0" w:color="000000"/>
                    <w:right w:val="single" w:sz="8" w:space="0" w:color="000000"/>
                  </w:tcBorders>
                </w:tcPr>
                <w:p w14:paraId="7400A2DC" w14:textId="77777777" w:rsidR="00E74D60" w:rsidRDefault="007C0E40">
                  <w:pPr>
                    <w:jc w:val="center"/>
                    <w:rPr>
                      <w:sz w:val="24"/>
                      <w:szCs w:val="24"/>
                    </w:rPr>
                  </w:pPr>
                  <w:r>
                    <w:rPr>
                      <w:sz w:val="24"/>
                      <w:szCs w:val="24"/>
                    </w:rPr>
                    <w:t>Аудирование (10 заданий)</w:t>
                  </w:r>
                </w:p>
                <w:p w14:paraId="5774D75E" w14:textId="77777777" w:rsidR="00E74D60" w:rsidRDefault="00E74D60">
                  <w:pPr>
                    <w:jc w:val="center"/>
                    <w:rPr>
                      <w:sz w:val="24"/>
                      <w:szCs w:val="24"/>
                    </w:rPr>
                  </w:pPr>
                </w:p>
              </w:tc>
              <w:tc>
                <w:tcPr>
                  <w:tcW w:w="2040" w:type="dxa"/>
                  <w:tcBorders>
                    <w:left w:val="single" w:sz="8" w:space="0" w:color="000000"/>
                    <w:bottom w:val="single" w:sz="8" w:space="0" w:color="000000"/>
                    <w:right w:val="single" w:sz="8" w:space="0" w:color="000000"/>
                  </w:tcBorders>
                </w:tcPr>
                <w:p w14:paraId="38771E52" w14:textId="77777777" w:rsidR="00E74D60" w:rsidRDefault="007C0E40">
                  <w:pPr>
                    <w:jc w:val="center"/>
                    <w:rPr>
                      <w:sz w:val="24"/>
                      <w:szCs w:val="24"/>
                    </w:rPr>
                  </w:pPr>
                  <w:r>
                    <w:rPr>
                      <w:sz w:val="24"/>
                      <w:szCs w:val="24"/>
                    </w:rPr>
                    <w:t xml:space="preserve">Лексико-грамматический тест </w:t>
                  </w:r>
                </w:p>
                <w:p w14:paraId="4CD2FC37" w14:textId="77777777" w:rsidR="00E74D60" w:rsidRDefault="007C0E40">
                  <w:pPr>
                    <w:jc w:val="center"/>
                    <w:rPr>
                      <w:sz w:val="24"/>
                      <w:szCs w:val="24"/>
                    </w:rPr>
                  </w:pPr>
                  <w:r>
                    <w:rPr>
                      <w:sz w:val="24"/>
                      <w:szCs w:val="24"/>
                    </w:rPr>
                    <w:t>(40 заданий)</w:t>
                  </w:r>
                </w:p>
              </w:tc>
              <w:tc>
                <w:tcPr>
                  <w:tcW w:w="1530" w:type="dxa"/>
                  <w:tcBorders>
                    <w:left w:val="single" w:sz="8" w:space="0" w:color="000000"/>
                    <w:bottom w:val="single" w:sz="8" w:space="0" w:color="000000"/>
                    <w:right w:val="single" w:sz="8" w:space="0" w:color="000000"/>
                  </w:tcBorders>
                  <w:shd w:val="clear" w:color="auto" w:fill="FFFFFF"/>
                </w:tcPr>
                <w:p w14:paraId="5522AE4F" w14:textId="77777777" w:rsidR="00E74D60" w:rsidRDefault="007C0E40">
                  <w:pPr>
                    <w:jc w:val="center"/>
                    <w:rPr>
                      <w:sz w:val="24"/>
                      <w:szCs w:val="24"/>
                    </w:rPr>
                  </w:pPr>
                  <w:r>
                    <w:rPr>
                      <w:sz w:val="24"/>
                      <w:szCs w:val="24"/>
                    </w:rPr>
                    <w:t>Письменное задание</w:t>
                  </w:r>
                </w:p>
                <w:p w14:paraId="2E85EEDB" w14:textId="77777777" w:rsidR="00E74D60" w:rsidRDefault="00E74D60">
                  <w:pPr>
                    <w:jc w:val="center"/>
                    <w:rPr>
                      <w:sz w:val="24"/>
                      <w:szCs w:val="24"/>
                    </w:rPr>
                  </w:pPr>
                </w:p>
              </w:tc>
              <w:tc>
                <w:tcPr>
                  <w:tcW w:w="2124" w:type="dxa"/>
                  <w:vMerge/>
                  <w:tcBorders>
                    <w:bottom w:val="single" w:sz="4" w:space="0" w:color="000000"/>
                  </w:tcBorders>
                  <w:vAlign w:val="center"/>
                </w:tcPr>
                <w:p w14:paraId="63291F73" w14:textId="77777777" w:rsidR="00E74D60" w:rsidRDefault="00E74D60"/>
              </w:tc>
            </w:tr>
            <w:tr w:rsidR="00E74D60" w14:paraId="1706D4C6" w14:textId="77777777">
              <w:tc>
                <w:tcPr>
                  <w:tcW w:w="2421" w:type="dxa"/>
                  <w:tcBorders>
                    <w:top w:val="single" w:sz="4" w:space="0" w:color="000000"/>
                    <w:left w:val="single" w:sz="8" w:space="0" w:color="000000"/>
                    <w:bottom w:val="single" w:sz="8" w:space="0" w:color="000000"/>
                    <w:right w:val="single" w:sz="8" w:space="0" w:color="000000"/>
                  </w:tcBorders>
                </w:tcPr>
                <w:p w14:paraId="44BB52CD" w14:textId="77777777" w:rsidR="00E74D60" w:rsidRDefault="007C0E40">
                  <w:pPr>
                    <w:jc w:val="center"/>
                    <w:rPr>
                      <w:sz w:val="24"/>
                      <w:szCs w:val="24"/>
                    </w:rPr>
                  </w:pPr>
                  <w:r>
                    <w:rPr>
                      <w:sz w:val="24"/>
                      <w:szCs w:val="24"/>
                    </w:rPr>
                    <w:t>10 баллов</w:t>
                  </w:r>
                </w:p>
              </w:tc>
              <w:tc>
                <w:tcPr>
                  <w:tcW w:w="1680" w:type="dxa"/>
                  <w:tcBorders>
                    <w:top w:val="single" w:sz="8" w:space="0" w:color="000000"/>
                    <w:left w:val="single" w:sz="8" w:space="0" w:color="000000"/>
                    <w:bottom w:val="single" w:sz="4" w:space="0" w:color="000000"/>
                    <w:right w:val="single" w:sz="8" w:space="0" w:color="000000"/>
                  </w:tcBorders>
                </w:tcPr>
                <w:p w14:paraId="61646D52" w14:textId="77777777" w:rsidR="00E74D60" w:rsidRDefault="007C0E40">
                  <w:pPr>
                    <w:jc w:val="center"/>
                    <w:rPr>
                      <w:sz w:val="24"/>
                      <w:szCs w:val="24"/>
                    </w:rPr>
                  </w:pPr>
                  <w:r>
                    <w:rPr>
                      <w:sz w:val="24"/>
                      <w:szCs w:val="24"/>
                    </w:rPr>
                    <w:t>2 балла</w:t>
                  </w:r>
                </w:p>
              </w:tc>
              <w:tc>
                <w:tcPr>
                  <w:tcW w:w="2040" w:type="dxa"/>
                  <w:tcBorders>
                    <w:top w:val="single" w:sz="8" w:space="0" w:color="000000"/>
                    <w:left w:val="single" w:sz="8" w:space="0" w:color="000000"/>
                    <w:bottom w:val="single" w:sz="8" w:space="0" w:color="000000"/>
                    <w:right w:val="single" w:sz="8" w:space="0" w:color="000000"/>
                  </w:tcBorders>
                </w:tcPr>
                <w:p w14:paraId="64C2BD60" w14:textId="77777777" w:rsidR="00E74D60" w:rsidRDefault="007C0E40">
                  <w:pPr>
                    <w:jc w:val="center"/>
                    <w:rPr>
                      <w:sz w:val="24"/>
                      <w:szCs w:val="24"/>
                    </w:rPr>
                  </w:pPr>
                  <w:r>
                    <w:rPr>
                      <w:sz w:val="24"/>
                      <w:szCs w:val="24"/>
                    </w:rPr>
                    <w:t>4 балла</w:t>
                  </w:r>
                </w:p>
              </w:tc>
              <w:tc>
                <w:tcPr>
                  <w:tcW w:w="1530" w:type="dxa"/>
                  <w:tcBorders>
                    <w:top w:val="single" w:sz="8" w:space="0" w:color="000000"/>
                    <w:left w:val="single" w:sz="8" w:space="0" w:color="000000"/>
                    <w:bottom w:val="single" w:sz="8" w:space="0" w:color="000000"/>
                    <w:right w:val="single" w:sz="8" w:space="0" w:color="000000"/>
                  </w:tcBorders>
                </w:tcPr>
                <w:p w14:paraId="1DE7FCDF" w14:textId="77777777" w:rsidR="00E74D60" w:rsidRDefault="007C0E40">
                  <w:pPr>
                    <w:jc w:val="center"/>
                    <w:rPr>
                      <w:sz w:val="24"/>
                      <w:szCs w:val="24"/>
                    </w:rPr>
                  </w:pPr>
                  <w:r>
                    <w:rPr>
                      <w:sz w:val="24"/>
                      <w:szCs w:val="24"/>
                    </w:rPr>
                    <w:t>4 балла</w:t>
                  </w:r>
                </w:p>
              </w:tc>
              <w:tc>
                <w:tcPr>
                  <w:tcW w:w="2124" w:type="dxa"/>
                  <w:tcBorders>
                    <w:top w:val="single" w:sz="4" w:space="0" w:color="000000"/>
                    <w:left w:val="single" w:sz="8" w:space="0" w:color="000000"/>
                    <w:bottom w:val="single" w:sz="8" w:space="0" w:color="000000"/>
                    <w:right w:val="single" w:sz="8" w:space="0" w:color="000000"/>
                  </w:tcBorders>
                </w:tcPr>
                <w:p w14:paraId="67DCA730" w14:textId="77777777" w:rsidR="00E74D60" w:rsidRDefault="007C0E40">
                  <w:pPr>
                    <w:jc w:val="center"/>
                    <w:rPr>
                      <w:sz w:val="24"/>
                      <w:szCs w:val="24"/>
                    </w:rPr>
                  </w:pPr>
                  <w:r>
                    <w:rPr>
                      <w:sz w:val="24"/>
                      <w:szCs w:val="24"/>
                    </w:rPr>
                    <w:t>20 баллов</w:t>
                  </w:r>
                </w:p>
              </w:tc>
            </w:tr>
            <w:tr w:rsidR="00E74D60" w14:paraId="5475040B" w14:textId="77777777">
              <w:tc>
                <w:tcPr>
                  <w:tcW w:w="2421" w:type="dxa"/>
                  <w:tcBorders>
                    <w:top w:val="single" w:sz="8" w:space="0" w:color="000000"/>
                    <w:left w:val="single" w:sz="8" w:space="0" w:color="000000"/>
                    <w:bottom w:val="single" w:sz="8" w:space="0" w:color="000000"/>
                    <w:right w:val="single" w:sz="8" w:space="0" w:color="000000"/>
                  </w:tcBorders>
                </w:tcPr>
                <w:p w14:paraId="7C1D7ED3" w14:textId="77777777" w:rsidR="00E74D60" w:rsidRDefault="00E74D60">
                  <w:pPr>
                    <w:jc w:val="both"/>
                    <w:rPr>
                      <w:sz w:val="24"/>
                      <w:szCs w:val="24"/>
                    </w:rPr>
                  </w:pPr>
                </w:p>
              </w:tc>
              <w:tc>
                <w:tcPr>
                  <w:tcW w:w="1680" w:type="dxa"/>
                  <w:tcBorders>
                    <w:top w:val="single" w:sz="4" w:space="0" w:color="000000"/>
                    <w:left w:val="single" w:sz="8" w:space="0" w:color="000000"/>
                    <w:bottom w:val="single" w:sz="8" w:space="0" w:color="000000"/>
                    <w:right w:val="single" w:sz="8" w:space="0" w:color="000000"/>
                  </w:tcBorders>
                </w:tcPr>
                <w:p w14:paraId="12976F1F" w14:textId="77777777" w:rsidR="00E74D60" w:rsidRDefault="00E74D60">
                  <w:pPr>
                    <w:jc w:val="both"/>
                    <w:rPr>
                      <w:sz w:val="24"/>
                      <w:szCs w:val="24"/>
                    </w:rPr>
                  </w:pPr>
                </w:p>
              </w:tc>
              <w:tc>
                <w:tcPr>
                  <w:tcW w:w="2040" w:type="dxa"/>
                  <w:tcBorders>
                    <w:top w:val="single" w:sz="8" w:space="0" w:color="000000"/>
                    <w:left w:val="single" w:sz="8" w:space="0" w:color="000000"/>
                    <w:bottom w:val="single" w:sz="8" w:space="0" w:color="000000"/>
                    <w:right w:val="single" w:sz="8" w:space="0" w:color="000000"/>
                  </w:tcBorders>
                </w:tcPr>
                <w:p w14:paraId="568EC583" w14:textId="77777777" w:rsidR="00E74D60" w:rsidRDefault="00E74D60">
                  <w:pPr>
                    <w:jc w:val="both"/>
                    <w:rPr>
                      <w:sz w:val="24"/>
                      <w:szCs w:val="24"/>
                    </w:rPr>
                  </w:pPr>
                </w:p>
              </w:tc>
              <w:tc>
                <w:tcPr>
                  <w:tcW w:w="1530" w:type="dxa"/>
                  <w:tcBorders>
                    <w:top w:val="single" w:sz="8" w:space="0" w:color="000000"/>
                    <w:left w:val="single" w:sz="8" w:space="0" w:color="000000"/>
                    <w:bottom w:val="single" w:sz="8" w:space="0" w:color="000000"/>
                    <w:right w:val="single" w:sz="8" w:space="0" w:color="000000"/>
                  </w:tcBorders>
                </w:tcPr>
                <w:p w14:paraId="3E3C16D8" w14:textId="77777777" w:rsidR="00E74D60" w:rsidRDefault="00E74D60">
                  <w:pPr>
                    <w:jc w:val="both"/>
                    <w:rPr>
                      <w:sz w:val="24"/>
                      <w:szCs w:val="24"/>
                    </w:rPr>
                  </w:pPr>
                </w:p>
              </w:tc>
              <w:tc>
                <w:tcPr>
                  <w:tcW w:w="2124" w:type="dxa"/>
                  <w:tcBorders>
                    <w:top w:val="single" w:sz="8" w:space="0" w:color="000000"/>
                    <w:left w:val="single" w:sz="8" w:space="0" w:color="000000"/>
                    <w:bottom w:val="single" w:sz="8" w:space="0" w:color="000000"/>
                    <w:right w:val="single" w:sz="8" w:space="0" w:color="000000"/>
                  </w:tcBorders>
                </w:tcPr>
                <w:p w14:paraId="224537A9" w14:textId="77777777" w:rsidR="00E74D60" w:rsidRDefault="00E74D60">
                  <w:pPr>
                    <w:jc w:val="both"/>
                    <w:rPr>
                      <w:sz w:val="24"/>
                      <w:szCs w:val="24"/>
                    </w:rPr>
                  </w:pPr>
                </w:p>
              </w:tc>
            </w:tr>
          </w:tbl>
          <w:p w14:paraId="2828F5EF" w14:textId="77777777" w:rsidR="00E74D60" w:rsidRDefault="00E74D60">
            <w:pPr>
              <w:jc w:val="both"/>
              <w:rPr>
                <w:sz w:val="24"/>
                <w:szCs w:val="24"/>
              </w:rPr>
            </w:pPr>
          </w:p>
          <w:p w14:paraId="466FA6CB" w14:textId="77777777" w:rsidR="00E74D60" w:rsidRDefault="007C0E40">
            <w:pPr>
              <w:jc w:val="right"/>
              <w:rPr>
                <w:sz w:val="24"/>
                <w:szCs w:val="24"/>
              </w:rPr>
            </w:pPr>
            <w:r>
              <w:rPr>
                <w:sz w:val="24"/>
                <w:szCs w:val="24"/>
              </w:rPr>
              <w:t>Работу составил(а) (ФИО преподавателя)</w:t>
            </w:r>
          </w:p>
          <w:p w14:paraId="445E92D6" w14:textId="77777777" w:rsidR="00E74D60" w:rsidRDefault="007C0E40">
            <w:pPr>
              <w:jc w:val="right"/>
              <w:rPr>
                <w:sz w:val="24"/>
                <w:szCs w:val="24"/>
              </w:rPr>
            </w:pPr>
            <w:r>
              <w:rPr>
                <w:sz w:val="24"/>
                <w:szCs w:val="24"/>
              </w:rPr>
              <w:t>Работу проверил(а) ______________________ (ФИО преподавателя)</w:t>
            </w:r>
          </w:p>
          <w:p w14:paraId="7B33F474" w14:textId="77777777" w:rsidR="00E74D60" w:rsidRDefault="00E74D60">
            <w:pPr>
              <w:rPr>
                <w:sz w:val="24"/>
                <w:szCs w:val="24"/>
              </w:rPr>
            </w:pPr>
          </w:p>
          <w:p w14:paraId="133608BE" w14:textId="77777777" w:rsidR="00E74D60" w:rsidRDefault="00E74D60">
            <w:pPr>
              <w:rPr>
                <w:b/>
                <w:bCs/>
                <w:sz w:val="24"/>
                <w:szCs w:val="24"/>
              </w:rPr>
            </w:pPr>
          </w:p>
          <w:tbl>
            <w:tblPr>
              <w:tblW w:w="9796" w:type="dxa"/>
              <w:tblLayout w:type="fixed"/>
              <w:tblLook w:val="04A0" w:firstRow="1" w:lastRow="0" w:firstColumn="1" w:lastColumn="0" w:noHBand="0" w:noVBand="1"/>
            </w:tblPr>
            <w:tblGrid>
              <w:gridCol w:w="4898"/>
              <w:gridCol w:w="4898"/>
            </w:tblGrid>
            <w:tr w:rsidR="00E74D60" w14:paraId="2472493B" w14:textId="77777777">
              <w:tc>
                <w:tcPr>
                  <w:tcW w:w="4898" w:type="dxa"/>
                </w:tcPr>
                <w:p w14:paraId="1AFA2B94" w14:textId="1EFD61FB" w:rsidR="00E74D60" w:rsidRDefault="007C0E40">
                  <w:pPr>
                    <w:jc w:val="both"/>
                    <w:rPr>
                      <w:sz w:val="24"/>
                      <w:szCs w:val="24"/>
                    </w:rPr>
                  </w:pPr>
                  <w:r>
                    <w:rPr>
                      <w:sz w:val="24"/>
                      <w:szCs w:val="24"/>
                    </w:rPr>
                    <w:t xml:space="preserve">Заместитель руководителя </w:t>
                  </w:r>
                  <w:r w:rsidR="00E132C3" w:rsidRPr="00FF0D19">
                    <w:rPr>
                      <w:sz w:val="24"/>
                      <w:szCs w:val="24"/>
                    </w:rPr>
                    <w:t>кафедры</w:t>
                  </w:r>
                  <w:r w:rsidR="00E132C3" w:rsidRPr="00E03492">
                    <w:rPr>
                      <w:strike/>
                      <w:sz w:val="24"/>
                      <w:szCs w:val="24"/>
                    </w:rPr>
                    <w:t xml:space="preserve"> </w:t>
                  </w:r>
                </w:p>
                <w:p w14:paraId="0A669C58" w14:textId="77777777" w:rsidR="00E74D60" w:rsidRDefault="007C0E40">
                  <w:pPr>
                    <w:jc w:val="both"/>
                    <w:rPr>
                      <w:sz w:val="24"/>
                      <w:szCs w:val="24"/>
                    </w:rPr>
                  </w:pPr>
                  <w:r>
                    <w:rPr>
                      <w:sz w:val="24"/>
                      <w:szCs w:val="24"/>
                    </w:rPr>
                    <w:t xml:space="preserve">иностранных языков и межкультурной </w:t>
                  </w:r>
                </w:p>
                <w:p w14:paraId="1D888BB3" w14:textId="77777777" w:rsidR="00E74D60" w:rsidRDefault="007C0E40">
                  <w:pPr>
                    <w:jc w:val="both"/>
                    <w:rPr>
                      <w:sz w:val="24"/>
                      <w:szCs w:val="24"/>
                    </w:rPr>
                  </w:pPr>
                  <w:r>
                    <w:rPr>
                      <w:sz w:val="24"/>
                      <w:szCs w:val="24"/>
                    </w:rPr>
                    <w:t>коммуникации по учебной и учебно-методической работе</w:t>
                  </w:r>
                </w:p>
                <w:p w14:paraId="1A64208E" w14:textId="77777777" w:rsidR="00E74D60" w:rsidRDefault="007C0E40">
                  <w:pPr>
                    <w:jc w:val="both"/>
                    <w:rPr>
                      <w:sz w:val="24"/>
                      <w:szCs w:val="24"/>
                    </w:rPr>
                  </w:pPr>
                  <w:r>
                    <w:rPr>
                      <w:sz w:val="24"/>
                      <w:szCs w:val="24"/>
                    </w:rPr>
                    <w:t>«____» _____________ 20__ г.</w:t>
                  </w:r>
                </w:p>
                <w:p w14:paraId="0E41A8DA" w14:textId="77777777" w:rsidR="00E74D60" w:rsidRDefault="00E74D60">
                  <w:pPr>
                    <w:jc w:val="both"/>
                    <w:rPr>
                      <w:sz w:val="24"/>
                      <w:szCs w:val="24"/>
                    </w:rPr>
                  </w:pPr>
                </w:p>
              </w:tc>
              <w:tc>
                <w:tcPr>
                  <w:tcW w:w="4898" w:type="dxa"/>
                </w:tcPr>
                <w:p w14:paraId="07F76EB1" w14:textId="77777777" w:rsidR="00E74D60" w:rsidRDefault="00E74D60">
                  <w:pPr>
                    <w:jc w:val="both"/>
                    <w:rPr>
                      <w:sz w:val="24"/>
                      <w:szCs w:val="24"/>
                    </w:rPr>
                  </w:pPr>
                </w:p>
                <w:p w14:paraId="3A5E3852" w14:textId="77777777" w:rsidR="00E74D60" w:rsidRDefault="00E74D60">
                  <w:pPr>
                    <w:jc w:val="both"/>
                    <w:rPr>
                      <w:sz w:val="24"/>
                      <w:szCs w:val="24"/>
                    </w:rPr>
                  </w:pPr>
                </w:p>
                <w:p w14:paraId="4BA36839" w14:textId="77777777" w:rsidR="00E74D60" w:rsidRDefault="007C0E40">
                  <w:pPr>
                    <w:jc w:val="right"/>
                    <w:rPr>
                      <w:sz w:val="24"/>
                      <w:szCs w:val="24"/>
                    </w:rPr>
                  </w:pPr>
                  <w:r>
                    <w:rPr>
                      <w:sz w:val="24"/>
                      <w:szCs w:val="24"/>
                    </w:rPr>
                    <w:t>______________ (Ф.И.О.)</w:t>
                  </w:r>
                </w:p>
                <w:p w14:paraId="56E222A8" w14:textId="77777777" w:rsidR="00E74D60" w:rsidRDefault="00E74D60">
                  <w:pPr>
                    <w:jc w:val="right"/>
                    <w:rPr>
                      <w:sz w:val="24"/>
                      <w:szCs w:val="24"/>
                    </w:rPr>
                  </w:pPr>
                </w:p>
                <w:p w14:paraId="3C58599A" w14:textId="77777777" w:rsidR="00E74D60" w:rsidRDefault="00E74D60">
                  <w:pPr>
                    <w:jc w:val="right"/>
                    <w:rPr>
                      <w:sz w:val="24"/>
                      <w:szCs w:val="24"/>
                    </w:rPr>
                  </w:pPr>
                </w:p>
              </w:tc>
            </w:tr>
          </w:tbl>
          <w:p w14:paraId="4F701F92" w14:textId="77777777" w:rsidR="00E74D60" w:rsidRDefault="00E74D60"/>
        </w:tc>
      </w:tr>
    </w:tbl>
    <w:p w14:paraId="63E382F6" w14:textId="77777777" w:rsidR="00E74D60" w:rsidRDefault="00E74D60">
      <w:pPr>
        <w:rPr>
          <w:b/>
          <w:bCs/>
          <w:sz w:val="24"/>
          <w:szCs w:val="24"/>
        </w:rPr>
      </w:pPr>
    </w:p>
    <w:p w14:paraId="2A4CF3E2" w14:textId="01F09FF6" w:rsidR="00C61EA4" w:rsidRPr="007A3E50" w:rsidRDefault="00C61EA4" w:rsidP="00C61EA4">
      <w:pPr>
        <w:jc w:val="center"/>
        <w:rPr>
          <w:b/>
          <w:bCs/>
          <w:sz w:val="28"/>
          <w:szCs w:val="28"/>
        </w:rPr>
      </w:pPr>
      <w:bookmarkStart w:id="7" w:name="_Toc6853590"/>
      <w:r w:rsidRPr="007A3E50">
        <w:rPr>
          <w:b/>
          <w:bCs/>
          <w:sz w:val="28"/>
          <w:szCs w:val="28"/>
        </w:rPr>
        <w:t>Пример контрольной работы</w:t>
      </w:r>
    </w:p>
    <w:p w14:paraId="6534F9EB" w14:textId="77777777" w:rsidR="00C61EA4" w:rsidRPr="007A3E50" w:rsidRDefault="00C61EA4" w:rsidP="00C61EA4">
      <w:pPr>
        <w:jc w:val="center"/>
        <w:rPr>
          <w:sz w:val="24"/>
          <w:szCs w:val="24"/>
        </w:rPr>
      </w:pPr>
      <w:r w:rsidRPr="007A3E50">
        <w:rPr>
          <w:b/>
          <w:bCs/>
          <w:sz w:val="28"/>
          <w:szCs w:val="28"/>
        </w:rPr>
        <w:t xml:space="preserve">Турецкий язык </w:t>
      </w:r>
    </w:p>
    <w:p w14:paraId="3C649DE3" w14:textId="77777777" w:rsidR="00C61EA4" w:rsidRPr="007A3E50" w:rsidRDefault="00C61EA4" w:rsidP="00C61EA4">
      <w:pPr>
        <w:widowControl/>
        <w:tabs>
          <w:tab w:val="left" w:pos="142"/>
          <w:tab w:val="left" w:pos="284"/>
          <w:tab w:val="left" w:pos="426"/>
        </w:tabs>
        <w:spacing w:line="360" w:lineRule="auto"/>
        <w:rPr>
          <w:sz w:val="28"/>
          <w:szCs w:val="28"/>
          <w:lang w:eastAsia="ru-RU"/>
        </w:rPr>
      </w:pPr>
    </w:p>
    <w:p w14:paraId="49AB60A8" w14:textId="77777777" w:rsidR="007A3E50" w:rsidRPr="007A3E50" w:rsidRDefault="007A3E50" w:rsidP="007A3E50">
      <w:pPr>
        <w:tabs>
          <w:tab w:val="left" w:pos="679"/>
        </w:tabs>
        <w:spacing w:line="240" w:lineRule="auto"/>
        <w:ind w:right="1975"/>
        <w:rPr>
          <w:b/>
          <w:sz w:val="24"/>
          <w:szCs w:val="24"/>
          <w:lang w:val="tr-TR"/>
        </w:rPr>
      </w:pPr>
      <w:r w:rsidRPr="007A3E50">
        <w:rPr>
          <w:b/>
          <w:sz w:val="24"/>
          <w:szCs w:val="24"/>
          <w:lang w:val="tr-TR"/>
        </w:rPr>
        <w:t xml:space="preserve">Dinleme </w:t>
      </w:r>
      <w:r w:rsidRPr="007A3E50">
        <w:rPr>
          <w:b/>
          <w:sz w:val="24"/>
          <w:szCs w:val="24"/>
        </w:rPr>
        <w:t xml:space="preserve">(Аудирование) – </w:t>
      </w:r>
      <w:r w:rsidRPr="007A3E50">
        <w:rPr>
          <w:b/>
          <w:sz w:val="24"/>
          <w:szCs w:val="24"/>
          <w:lang w:val="tr-TR"/>
        </w:rPr>
        <w:t>10</w:t>
      </w:r>
      <w:r w:rsidRPr="007A3E50">
        <w:rPr>
          <w:b/>
          <w:sz w:val="24"/>
          <w:szCs w:val="24"/>
        </w:rPr>
        <w:t xml:space="preserve"> </w:t>
      </w:r>
      <w:r w:rsidRPr="007A3E50">
        <w:rPr>
          <w:b/>
          <w:sz w:val="24"/>
          <w:szCs w:val="24"/>
          <w:lang w:val="tr-TR"/>
        </w:rPr>
        <w:t xml:space="preserve">soru </w:t>
      </w:r>
      <w:r w:rsidRPr="007A3E50">
        <w:rPr>
          <w:b/>
          <w:sz w:val="24"/>
          <w:szCs w:val="24"/>
        </w:rPr>
        <w:t>(</w:t>
      </w:r>
      <w:r w:rsidRPr="007A3E50">
        <w:rPr>
          <w:b/>
          <w:sz w:val="24"/>
          <w:szCs w:val="24"/>
          <w:lang w:val="tr-TR"/>
        </w:rPr>
        <w:t>10</w:t>
      </w:r>
      <w:r w:rsidRPr="007A3E50">
        <w:rPr>
          <w:b/>
          <w:sz w:val="24"/>
          <w:szCs w:val="24"/>
        </w:rPr>
        <w:t xml:space="preserve"> вопросов)</w:t>
      </w:r>
      <w:r w:rsidRPr="007A3E50">
        <w:rPr>
          <w:b/>
          <w:sz w:val="24"/>
          <w:szCs w:val="24"/>
          <w:lang w:val="tr-TR"/>
        </w:rPr>
        <w:t xml:space="preserve"> </w:t>
      </w:r>
    </w:p>
    <w:p w14:paraId="4EA7F196" w14:textId="77777777" w:rsidR="007A3E50" w:rsidRPr="007A3E50" w:rsidRDefault="007A3E50" w:rsidP="007A3E50">
      <w:pPr>
        <w:pStyle w:val="aff5"/>
        <w:numPr>
          <w:ilvl w:val="0"/>
          <w:numId w:val="24"/>
        </w:numPr>
        <w:tabs>
          <w:tab w:val="left" w:pos="679"/>
        </w:tabs>
        <w:spacing w:line="240" w:lineRule="auto"/>
        <w:ind w:right="1975"/>
        <w:rPr>
          <w:b/>
          <w:i/>
          <w:iCs/>
          <w:sz w:val="24"/>
          <w:szCs w:val="24"/>
          <w:u w:val="single"/>
          <w:lang w:val="en-US"/>
        </w:rPr>
      </w:pPr>
      <w:r w:rsidRPr="007A3E50">
        <w:rPr>
          <w:b/>
          <w:i/>
          <w:iCs/>
          <w:sz w:val="24"/>
          <w:szCs w:val="24"/>
          <w:u w:val="single"/>
          <w:lang w:val="en-US"/>
        </w:rPr>
        <w:t>Dinleyelim, işaretleyim</w:t>
      </w:r>
    </w:p>
    <w:p w14:paraId="1BEBD831" w14:textId="77777777" w:rsidR="007A3E50" w:rsidRPr="007A3E50" w:rsidRDefault="007A3E50" w:rsidP="007A3E50">
      <w:pPr>
        <w:pStyle w:val="a5"/>
        <w:spacing w:before="1"/>
        <w:rPr>
          <w:b/>
          <w:sz w:val="8"/>
          <w:szCs w:val="22"/>
          <w:lang w:val="en-US"/>
        </w:rPr>
      </w:pPr>
    </w:p>
    <w:p w14:paraId="41D19B54" w14:textId="77777777" w:rsidR="007A3E50" w:rsidRPr="007A3E50" w:rsidRDefault="007A3E50" w:rsidP="007A3E50">
      <w:pPr>
        <w:pStyle w:val="a5"/>
        <w:spacing w:before="6"/>
        <w:rPr>
          <w:bCs/>
          <w:sz w:val="22"/>
          <w:szCs w:val="22"/>
          <w:lang w:val="tr-TR"/>
        </w:rPr>
      </w:pPr>
      <w:r w:rsidRPr="007A3E50">
        <w:rPr>
          <w:bCs/>
          <w:sz w:val="22"/>
          <w:szCs w:val="22"/>
          <w:lang w:val="es-ES"/>
        </w:rPr>
        <w:t xml:space="preserve">1.   </w:t>
      </w:r>
      <w:r w:rsidRPr="007A3E50">
        <w:rPr>
          <w:bCs/>
          <w:sz w:val="22"/>
          <w:szCs w:val="22"/>
          <w:lang w:val="tr-TR"/>
        </w:rPr>
        <w:t xml:space="preserve">John çok üzgün                                     a) görünüyor </w:t>
      </w:r>
    </w:p>
    <w:p w14:paraId="2140C2F4" w14:textId="77777777" w:rsidR="007A3E50" w:rsidRPr="007A3E50" w:rsidRDefault="007A3E50" w:rsidP="007A3E50">
      <w:pPr>
        <w:pStyle w:val="a5"/>
        <w:spacing w:before="6"/>
        <w:rPr>
          <w:bCs/>
          <w:sz w:val="22"/>
          <w:szCs w:val="22"/>
          <w:lang w:val="tr-TR"/>
        </w:rPr>
      </w:pPr>
      <w:r w:rsidRPr="007A3E50">
        <w:rPr>
          <w:bCs/>
          <w:sz w:val="22"/>
          <w:szCs w:val="22"/>
          <w:lang w:val="tr-TR"/>
        </w:rPr>
        <w:t xml:space="preserve">2.   Aileye                                                   b) telefon et, mektup yaz </w:t>
      </w:r>
    </w:p>
    <w:p w14:paraId="4C83D186" w14:textId="77777777" w:rsidR="007A3E50" w:rsidRPr="007A3E50" w:rsidRDefault="007A3E50" w:rsidP="007A3E50">
      <w:pPr>
        <w:pStyle w:val="a5"/>
        <w:spacing w:before="6"/>
        <w:rPr>
          <w:bCs/>
          <w:sz w:val="22"/>
          <w:szCs w:val="22"/>
          <w:lang w:val="tr-TR"/>
        </w:rPr>
      </w:pPr>
      <w:r w:rsidRPr="007A3E50">
        <w:rPr>
          <w:bCs/>
          <w:sz w:val="22"/>
          <w:szCs w:val="22"/>
          <w:lang w:val="tr-TR"/>
        </w:rPr>
        <w:t>3.   Her akşam arıyorum, ama                    c) kendime yalnız hissediyorum</w:t>
      </w:r>
    </w:p>
    <w:p w14:paraId="7809D512" w14:textId="77777777" w:rsidR="007A3E50" w:rsidRPr="007A3E50" w:rsidRDefault="007A3E50" w:rsidP="007A3E50">
      <w:pPr>
        <w:pStyle w:val="a5"/>
        <w:spacing w:before="6"/>
        <w:rPr>
          <w:bCs/>
          <w:sz w:val="22"/>
          <w:szCs w:val="22"/>
          <w:lang w:val="tr-TR"/>
        </w:rPr>
      </w:pPr>
      <w:r w:rsidRPr="007A3E50">
        <w:rPr>
          <w:bCs/>
          <w:sz w:val="22"/>
          <w:szCs w:val="22"/>
          <w:lang w:val="tr-TR"/>
        </w:rPr>
        <w:t>4.   Mesela ailenden hiçbir şey için            ç) izin almıyorsun</w:t>
      </w:r>
    </w:p>
    <w:p w14:paraId="2C401A1D" w14:textId="77777777" w:rsidR="007A3E50" w:rsidRPr="007A3E50" w:rsidRDefault="007A3E50" w:rsidP="007A3E50">
      <w:pPr>
        <w:pStyle w:val="a5"/>
        <w:spacing w:before="6"/>
        <w:rPr>
          <w:bCs/>
          <w:sz w:val="22"/>
          <w:szCs w:val="22"/>
          <w:lang w:val="tr-TR"/>
        </w:rPr>
      </w:pPr>
      <w:r w:rsidRPr="007A3E50">
        <w:rPr>
          <w:bCs/>
          <w:sz w:val="22"/>
          <w:szCs w:val="22"/>
          <w:lang w:val="tr-TR"/>
        </w:rPr>
        <w:t>5.   Ne zaman ailemi özlüyorum                d) o zaman onlara telefon ediyorum</w:t>
      </w:r>
    </w:p>
    <w:p w14:paraId="323686B4" w14:textId="77777777" w:rsidR="007A3E50" w:rsidRPr="007A3E50" w:rsidRDefault="007A3E50" w:rsidP="007A3E50">
      <w:pPr>
        <w:pStyle w:val="aff5"/>
        <w:numPr>
          <w:ilvl w:val="0"/>
          <w:numId w:val="24"/>
        </w:numPr>
        <w:tabs>
          <w:tab w:val="left" w:pos="679"/>
        </w:tabs>
        <w:spacing w:line="240" w:lineRule="auto"/>
        <w:ind w:right="1975"/>
        <w:rPr>
          <w:b/>
          <w:i/>
          <w:iCs/>
          <w:sz w:val="24"/>
          <w:szCs w:val="24"/>
          <w:u w:val="single"/>
          <w:lang w:val="tr-TR"/>
        </w:rPr>
      </w:pPr>
      <w:r w:rsidRPr="007A3E50">
        <w:rPr>
          <w:bCs/>
          <w:lang w:val="tr-TR"/>
        </w:rPr>
        <w:t xml:space="preserve"> </w:t>
      </w:r>
      <w:r w:rsidRPr="007A3E50">
        <w:rPr>
          <w:b/>
          <w:i/>
          <w:iCs/>
          <w:sz w:val="24"/>
          <w:szCs w:val="24"/>
          <w:u w:val="single"/>
          <w:lang w:val="tr-TR"/>
        </w:rPr>
        <w:t>Dinleyelim, işaretleyim</w:t>
      </w:r>
      <w:r w:rsidRPr="007A3E50">
        <w:rPr>
          <w:bCs/>
          <w:lang w:val="tr-TR"/>
        </w:rPr>
        <w:t xml:space="preserve"> </w:t>
      </w:r>
    </w:p>
    <w:p w14:paraId="70DA7BC2" w14:textId="77777777" w:rsidR="007A3E50" w:rsidRPr="007A3E50" w:rsidRDefault="007A3E50" w:rsidP="00996894">
      <w:pPr>
        <w:pStyle w:val="a5"/>
        <w:numPr>
          <w:ilvl w:val="0"/>
          <w:numId w:val="57"/>
        </w:numPr>
        <w:tabs>
          <w:tab w:val="left" w:pos="360"/>
        </w:tabs>
        <w:spacing w:before="6"/>
        <w:rPr>
          <w:bCs/>
          <w:sz w:val="22"/>
          <w:szCs w:val="22"/>
          <w:lang w:val="tr-TR"/>
        </w:rPr>
      </w:pPr>
      <w:r w:rsidRPr="007A3E50">
        <w:rPr>
          <w:bCs/>
          <w:sz w:val="22"/>
          <w:szCs w:val="22"/>
          <w:lang w:val="tr-TR"/>
        </w:rPr>
        <w:t>Yılbaşı gecesi için bir plan yapmak istiyorum.                e) Aklımda çok plan var</w:t>
      </w:r>
    </w:p>
    <w:p w14:paraId="08CAAF8D" w14:textId="77777777" w:rsidR="007A3E50" w:rsidRPr="007A3E50" w:rsidRDefault="007A3E50" w:rsidP="007A3E50">
      <w:pPr>
        <w:pStyle w:val="a5"/>
        <w:spacing w:before="6"/>
        <w:ind w:left="360"/>
        <w:rPr>
          <w:bCs/>
          <w:sz w:val="22"/>
          <w:szCs w:val="22"/>
          <w:lang w:val="tr-TR"/>
        </w:rPr>
      </w:pPr>
      <w:r w:rsidRPr="007A3E50">
        <w:rPr>
          <w:bCs/>
          <w:sz w:val="22"/>
          <w:szCs w:val="22"/>
          <w:lang w:val="tr-TR"/>
        </w:rPr>
        <w:t xml:space="preserve">Sen o gece ne yapıyorsun? </w:t>
      </w:r>
    </w:p>
    <w:p w14:paraId="62BD6141" w14:textId="77777777" w:rsidR="007A3E50" w:rsidRPr="007A3E50" w:rsidRDefault="007A3E50" w:rsidP="007A3E50">
      <w:pPr>
        <w:pStyle w:val="a5"/>
        <w:spacing w:before="6"/>
        <w:rPr>
          <w:bCs/>
          <w:sz w:val="22"/>
          <w:szCs w:val="22"/>
          <w:lang w:val="tr-TR"/>
        </w:rPr>
      </w:pPr>
      <w:r w:rsidRPr="007A3E50">
        <w:rPr>
          <w:bCs/>
          <w:sz w:val="22"/>
          <w:szCs w:val="22"/>
          <w:lang w:val="tr-TR"/>
        </w:rPr>
        <w:t xml:space="preserve">7.   </w:t>
      </w:r>
      <w:r w:rsidRPr="007A3E50">
        <w:rPr>
          <w:bCs/>
          <w:sz w:val="22"/>
          <w:szCs w:val="22"/>
          <w:lang w:val="es-ES"/>
        </w:rPr>
        <w:t xml:space="preserve">Eşlerimizle beraber iki günlük bir tatile </w:t>
      </w:r>
      <w:r w:rsidRPr="007A3E50">
        <w:rPr>
          <w:bCs/>
          <w:sz w:val="22"/>
          <w:szCs w:val="22"/>
          <w:lang w:val="tr-TR"/>
        </w:rPr>
        <w:t>Ne dersin</w:t>
      </w:r>
      <w:r w:rsidRPr="007A3E50">
        <w:rPr>
          <w:bCs/>
          <w:sz w:val="22"/>
          <w:szCs w:val="22"/>
          <w:lang w:val="es-ES"/>
        </w:rPr>
        <w:t xml:space="preserve">?         </w:t>
      </w:r>
      <w:r w:rsidRPr="007A3E50">
        <w:rPr>
          <w:bCs/>
          <w:sz w:val="22"/>
          <w:szCs w:val="22"/>
          <w:lang w:val="tr-TR"/>
        </w:rPr>
        <w:t>f) Ben planı yaptım</w:t>
      </w:r>
    </w:p>
    <w:p w14:paraId="1648DAD3" w14:textId="77777777" w:rsidR="007A3E50" w:rsidRPr="007A3E50" w:rsidRDefault="007A3E50" w:rsidP="007A3E50">
      <w:pPr>
        <w:pStyle w:val="a5"/>
        <w:spacing w:before="6"/>
        <w:rPr>
          <w:bCs/>
          <w:sz w:val="22"/>
          <w:szCs w:val="22"/>
          <w:lang w:val="tr-TR"/>
        </w:rPr>
      </w:pPr>
      <w:r w:rsidRPr="007A3E50">
        <w:rPr>
          <w:bCs/>
          <w:sz w:val="22"/>
          <w:szCs w:val="22"/>
          <w:lang w:val="tr-TR"/>
        </w:rPr>
        <w:t xml:space="preserve">8.   Çok güzel, ama eşimi aramak isitiyorum                         g) Onunla konuştuktan sonra seni arıyorum                                                                                                               </w:t>
      </w:r>
    </w:p>
    <w:p w14:paraId="03FF8CD3" w14:textId="77777777" w:rsidR="007A3E50" w:rsidRPr="007A3E50" w:rsidRDefault="007A3E50" w:rsidP="007A3E50">
      <w:pPr>
        <w:pStyle w:val="a5"/>
        <w:spacing w:before="6"/>
        <w:rPr>
          <w:bCs/>
          <w:sz w:val="22"/>
          <w:szCs w:val="22"/>
          <w:lang w:val="tr-TR"/>
        </w:rPr>
      </w:pPr>
      <w:r w:rsidRPr="007A3E50">
        <w:rPr>
          <w:bCs/>
          <w:sz w:val="22"/>
          <w:szCs w:val="22"/>
          <w:lang w:val="tr-TR"/>
        </w:rPr>
        <w:t>9.   Tamam oraya gitmeden önce                                           ğ) rezervasyon yaptırmak lazım</w:t>
      </w:r>
    </w:p>
    <w:p w14:paraId="7DCA28A8" w14:textId="77777777" w:rsidR="007A3E50" w:rsidRPr="007A3E50" w:rsidRDefault="007A3E50" w:rsidP="007A3E50">
      <w:pPr>
        <w:pStyle w:val="a5"/>
        <w:spacing w:before="6"/>
        <w:rPr>
          <w:bCs/>
          <w:sz w:val="22"/>
          <w:szCs w:val="22"/>
          <w:lang w:val="tr-TR"/>
        </w:rPr>
      </w:pPr>
      <w:r w:rsidRPr="007A3E50">
        <w:rPr>
          <w:bCs/>
          <w:sz w:val="22"/>
          <w:szCs w:val="22"/>
          <w:lang w:val="tr-TR"/>
        </w:rPr>
        <w:t xml:space="preserve">10. Tamam                                                                             h) 10 dakika sonra arıyorum        </w:t>
      </w:r>
    </w:p>
    <w:p w14:paraId="4F86A31A" w14:textId="77777777" w:rsidR="007A3E50" w:rsidRPr="007A3E50" w:rsidRDefault="007A3E50" w:rsidP="007A3E50">
      <w:pPr>
        <w:pStyle w:val="a5"/>
        <w:spacing w:before="6"/>
        <w:rPr>
          <w:bCs/>
          <w:sz w:val="22"/>
          <w:szCs w:val="22"/>
          <w:lang w:val="tr-TR"/>
        </w:rPr>
      </w:pPr>
      <w:r w:rsidRPr="007A3E50">
        <w:rPr>
          <w:bCs/>
          <w:sz w:val="22"/>
          <w:szCs w:val="22"/>
          <w:lang w:val="tr-TR"/>
        </w:rPr>
        <w:t xml:space="preserve">                                                                                                        </w:t>
      </w:r>
    </w:p>
    <w:p w14:paraId="7B2BEFD6" w14:textId="77777777" w:rsidR="007A3E50" w:rsidRPr="007A3E50" w:rsidRDefault="007A3E50" w:rsidP="007A3E50">
      <w:pPr>
        <w:pStyle w:val="1"/>
        <w:tabs>
          <w:tab w:val="left" w:pos="679"/>
        </w:tabs>
        <w:spacing w:before="3" w:line="240" w:lineRule="auto"/>
        <w:ind w:left="0" w:right="1142"/>
        <w:jc w:val="both"/>
        <w:rPr>
          <w:sz w:val="24"/>
          <w:szCs w:val="24"/>
          <w:lang w:val="tr-TR"/>
        </w:rPr>
      </w:pPr>
      <w:r w:rsidRPr="007A3E50">
        <w:rPr>
          <w:sz w:val="24"/>
          <w:szCs w:val="24"/>
          <w:lang w:val="tr-TR"/>
        </w:rPr>
        <w:t xml:space="preserve">Лексико-грамматический тест 40 заданий </w:t>
      </w:r>
    </w:p>
    <w:p w14:paraId="5F9CEB50" w14:textId="77777777" w:rsidR="007A3E50" w:rsidRPr="007A3E50" w:rsidRDefault="007A3E50" w:rsidP="00996894">
      <w:pPr>
        <w:pStyle w:val="aff5"/>
        <w:widowControl/>
        <w:numPr>
          <w:ilvl w:val="0"/>
          <w:numId w:val="29"/>
        </w:numPr>
        <w:suppressAutoHyphens w:val="0"/>
        <w:spacing w:after="160"/>
        <w:contextualSpacing/>
      </w:pPr>
      <w:r w:rsidRPr="007A3E50">
        <w:rPr>
          <w:lang w:val="en-US"/>
        </w:rPr>
        <w:t>-Merhaba Mustafa bey. ____!</w:t>
      </w:r>
    </w:p>
    <w:p w14:paraId="21FC3E98" w14:textId="77777777" w:rsidR="007A3E50" w:rsidRPr="007A3E50" w:rsidRDefault="007A3E50" w:rsidP="007A3E50">
      <w:pPr>
        <w:pStyle w:val="aff5"/>
      </w:pPr>
      <w:r w:rsidRPr="007A3E50">
        <w:rPr>
          <w:lang w:val="en-US"/>
        </w:rPr>
        <w:t>-____. Nas</w:t>
      </w:r>
      <w:r w:rsidRPr="007A3E50">
        <w:rPr>
          <w:lang w:val="tr-TR"/>
        </w:rPr>
        <w:t>ılsınız Ayşe hanım</w:t>
      </w:r>
      <w:r w:rsidRPr="007A3E50">
        <w:t>?</w:t>
      </w:r>
    </w:p>
    <w:p w14:paraId="64FA2196" w14:textId="77777777" w:rsidR="007A3E50" w:rsidRPr="007A3E50" w:rsidRDefault="007A3E50" w:rsidP="007A3E50">
      <w:pPr>
        <w:pStyle w:val="aff5"/>
      </w:pPr>
      <w:r w:rsidRPr="007A3E50">
        <w:t>-</w:t>
      </w:r>
      <w:r w:rsidRPr="007A3E50">
        <w:rPr>
          <w:lang w:val="tr-TR"/>
        </w:rPr>
        <w:t>İyiyim teşekkür ederim. Siz nasılsınız</w:t>
      </w:r>
      <w:r w:rsidRPr="007A3E50">
        <w:t>?</w:t>
      </w:r>
    </w:p>
    <w:p w14:paraId="6AE7658F" w14:textId="77777777" w:rsidR="007A3E50" w:rsidRPr="007A3E50" w:rsidRDefault="007A3E50" w:rsidP="007A3E50">
      <w:pPr>
        <w:pStyle w:val="aff5"/>
        <w:rPr>
          <w:lang w:val="en-US"/>
        </w:rPr>
      </w:pPr>
      <w:r w:rsidRPr="007A3E50">
        <w:rPr>
          <w:lang w:val="en-US"/>
        </w:rPr>
        <w:t>-____ iyiyim.</w:t>
      </w:r>
    </w:p>
    <w:p w14:paraId="4A3018A2" w14:textId="77777777" w:rsidR="007A3E50" w:rsidRPr="007A3E50" w:rsidRDefault="007A3E50" w:rsidP="007A3E50">
      <w:pPr>
        <w:pStyle w:val="aff5"/>
        <w:rPr>
          <w:lang w:val="en-US"/>
        </w:rPr>
      </w:pPr>
    </w:p>
    <w:p w14:paraId="322DD818" w14:textId="77777777" w:rsidR="007A3E50" w:rsidRPr="007A3E50" w:rsidRDefault="007A3E50" w:rsidP="007A3E50">
      <w:pPr>
        <w:spacing w:line="240" w:lineRule="auto"/>
        <w:contextualSpacing/>
        <w:rPr>
          <w:lang w:val="es-ES"/>
        </w:rPr>
      </w:pPr>
      <w:r w:rsidRPr="007A3E50">
        <w:rPr>
          <w:lang w:val="es-ES"/>
        </w:rPr>
        <w:t xml:space="preserve">a) </w:t>
      </w:r>
      <w:r w:rsidRPr="007A3E50">
        <w:rPr>
          <w:lang w:val="tr-TR"/>
        </w:rPr>
        <w:t>Hoş geldiniz</w:t>
      </w:r>
      <w:r w:rsidRPr="007A3E50">
        <w:rPr>
          <w:lang w:val="es-ES"/>
        </w:rPr>
        <w:t xml:space="preserve">; </w:t>
      </w:r>
      <w:r w:rsidRPr="007A3E50">
        <w:rPr>
          <w:lang w:val="tr-TR"/>
        </w:rPr>
        <w:t>Hoş bulduk</w:t>
      </w:r>
      <w:r w:rsidRPr="007A3E50">
        <w:rPr>
          <w:lang w:val="es-ES"/>
        </w:rPr>
        <w:t>; Ben de</w:t>
      </w:r>
    </w:p>
    <w:p w14:paraId="23C7D102" w14:textId="77777777" w:rsidR="007A3E50" w:rsidRPr="007A3E50" w:rsidRDefault="007A3E50" w:rsidP="007A3E50">
      <w:pPr>
        <w:spacing w:line="240" w:lineRule="auto"/>
        <w:contextualSpacing/>
        <w:rPr>
          <w:lang w:val="en-US"/>
        </w:rPr>
      </w:pPr>
      <w:r w:rsidRPr="007A3E50">
        <w:rPr>
          <w:lang w:val="es-ES"/>
        </w:rPr>
        <w:t>b</w:t>
      </w:r>
      <w:r w:rsidRPr="007A3E50">
        <w:rPr>
          <w:lang w:val="en-US"/>
        </w:rPr>
        <w:t xml:space="preserve">) </w:t>
      </w:r>
      <w:r w:rsidRPr="007A3E50">
        <w:rPr>
          <w:lang w:val="tr-TR"/>
        </w:rPr>
        <w:t>Hoş geldiniz</w:t>
      </w:r>
      <w:r w:rsidRPr="007A3E50">
        <w:rPr>
          <w:lang w:val="en-US"/>
        </w:rPr>
        <w:t xml:space="preserve">; </w:t>
      </w:r>
      <w:r w:rsidRPr="007A3E50">
        <w:rPr>
          <w:lang w:val="tr-TR"/>
        </w:rPr>
        <w:t>Hoş buldum</w:t>
      </w:r>
      <w:r w:rsidRPr="007A3E50">
        <w:rPr>
          <w:lang w:val="en-US"/>
        </w:rPr>
        <w:t xml:space="preserve">; </w:t>
      </w:r>
      <w:r w:rsidRPr="007A3E50">
        <w:rPr>
          <w:lang w:val="es-ES"/>
        </w:rPr>
        <w:t>Sen</w:t>
      </w:r>
      <w:r w:rsidRPr="007A3E50">
        <w:rPr>
          <w:lang w:val="en-US"/>
        </w:rPr>
        <w:t xml:space="preserve"> </w:t>
      </w:r>
      <w:r w:rsidRPr="007A3E50">
        <w:rPr>
          <w:lang w:val="es-ES"/>
        </w:rPr>
        <w:t>de</w:t>
      </w:r>
    </w:p>
    <w:p w14:paraId="43AA0DB9" w14:textId="77777777" w:rsidR="007A3E50" w:rsidRPr="007A3E50" w:rsidRDefault="007A3E50" w:rsidP="007A3E50">
      <w:pPr>
        <w:spacing w:line="240" w:lineRule="auto"/>
        <w:contextualSpacing/>
        <w:rPr>
          <w:lang w:val="es-ES"/>
        </w:rPr>
      </w:pPr>
      <w:r w:rsidRPr="007A3E50">
        <w:rPr>
          <w:lang w:val="es-ES"/>
        </w:rPr>
        <w:t xml:space="preserve">c) </w:t>
      </w:r>
      <w:r w:rsidRPr="007A3E50">
        <w:rPr>
          <w:lang w:val="tr-TR"/>
        </w:rPr>
        <w:t>Hoş geldi</w:t>
      </w:r>
      <w:r w:rsidRPr="007A3E50">
        <w:rPr>
          <w:lang w:val="es-ES"/>
        </w:rPr>
        <w:t xml:space="preserve">; </w:t>
      </w:r>
      <w:r w:rsidRPr="007A3E50">
        <w:rPr>
          <w:lang w:val="tr-TR"/>
        </w:rPr>
        <w:t>Hoş buldu</w:t>
      </w:r>
      <w:r w:rsidRPr="007A3E50">
        <w:rPr>
          <w:lang w:val="es-ES"/>
        </w:rPr>
        <w:t>; Ben</w:t>
      </w:r>
      <w:r w:rsidRPr="007A3E50">
        <w:rPr>
          <w:lang w:val="en-US"/>
        </w:rPr>
        <w:t>de</w:t>
      </w:r>
      <w:r w:rsidRPr="007A3E50">
        <w:rPr>
          <w:lang w:val="es-ES"/>
        </w:rPr>
        <w:t xml:space="preserve"> </w:t>
      </w:r>
    </w:p>
    <w:p w14:paraId="6DDD3D6F" w14:textId="77777777" w:rsidR="007A3E50" w:rsidRPr="007A3E50" w:rsidRDefault="007A3E50" w:rsidP="007A3E50">
      <w:pPr>
        <w:spacing w:line="240" w:lineRule="auto"/>
        <w:contextualSpacing/>
        <w:rPr>
          <w:lang w:val="tr-TR"/>
        </w:rPr>
      </w:pPr>
    </w:p>
    <w:p w14:paraId="5B8AB340" w14:textId="77777777" w:rsidR="007A3E50" w:rsidRPr="007A3E50" w:rsidRDefault="007A3E50" w:rsidP="00996894">
      <w:pPr>
        <w:pStyle w:val="aff5"/>
        <w:widowControl/>
        <w:numPr>
          <w:ilvl w:val="0"/>
          <w:numId w:val="29"/>
        </w:numPr>
        <w:suppressAutoHyphens w:val="0"/>
        <w:spacing w:after="160" w:line="240" w:lineRule="auto"/>
        <w:contextualSpacing/>
        <w:rPr>
          <w:lang w:val="es-ES"/>
        </w:rPr>
      </w:pPr>
      <w:r w:rsidRPr="007A3E50">
        <w:rPr>
          <w:lang w:val="es-ES"/>
        </w:rPr>
        <w:t>-Ne var, ne yok Mete</w:t>
      </w:r>
      <w:r w:rsidRPr="007A3E50">
        <w:rPr>
          <w:lang w:val="fr-FR"/>
        </w:rPr>
        <w:t>?</w:t>
      </w:r>
    </w:p>
    <w:p w14:paraId="730B75B0" w14:textId="77777777" w:rsidR="007A3E50" w:rsidRPr="007A3E50" w:rsidRDefault="007A3E50" w:rsidP="007A3E50">
      <w:pPr>
        <w:pStyle w:val="aff5"/>
        <w:spacing w:line="240" w:lineRule="auto"/>
        <w:rPr>
          <w:lang w:val="es-ES"/>
        </w:rPr>
      </w:pPr>
      <w:r w:rsidRPr="007A3E50">
        <w:rPr>
          <w:lang w:val="es-ES"/>
        </w:rPr>
        <w:t>-</w:t>
      </w:r>
      <w:r w:rsidRPr="007A3E50">
        <w:rPr>
          <w:lang w:val="tr-TR"/>
        </w:rPr>
        <w:t>Vallah, fena değil. Sende ne var ne yok</w:t>
      </w:r>
      <w:r w:rsidRPr="007A3E50">
        <w:rPr>
          <w:lang w:val="es-ES"/>
        </w:rPr>
        <w:t>?</w:t>
      </w:r>
    </w:p>
    <w:p w14:paraId="19AEE02B" w14:textId="77777777" w:rsidR="007A3E50" w:rsidRPr="007A3E50" w:rsidRDefault="007A3E50" w:rsidP="007A3E50">
      <w:pPr>
        <w:pStyle w:val="aff5"/>
        <w:spacing w:line="240" w:lineRule="auto"/>
        <w:rPr>
          <w:lang w:val="es-ES"/>
        </w:rPr>
      </w:pPr>
      <w:r w:rsidRPr="007A3E50">
        <w:rPr>
          <w:lang w:val="es-ES"/>
        </w:rPr>
        <w:t>-____.</w:t>
      </w:r>
    </w:p>
    <w:p w14:paraId="64DA9594" w14:textId="77777777" w:rsidR="007A3E50" w:rsidRPr="007A3E50" w:rsidRDefault="007A3E50" w:rsidP="007A3E50">
      <w:pPr>
        <w:pStyle w:val="aff5"/>
        <w:spacing w:line="240" w:lineRule="auto"/>
        <w:rPr>
          <w:lang w:val="es-ES"/>
        </w:rPr>
      </w:pPr>
    </w:p>
    <w:p w14:paraId="30A9454E" w14:textId="77777777" w:rsidR="007A3E50" w:rsidRPr="007A3E50" w:rsidRDefault="007A3E50" w:rsidP="007A3E50">
      <w:pPr>
        <w:spacing w:line="240" w:lineRule="auto"/>
        <w:contextualSpacing/>
        <w:rPr>
          <w:lang w:val="es-ES"/>
        </w:rPr>
      </w:pPr>
      <w:r w:rsidRPr="007A3E50">
        <w:rPr>
          <w:lang w:val="es-ES"/>
        </w:rPr>
        <w:t xml:space="preserve">a) </w:t>
      </w:r>
      <w:r w:rsidRPr="007A3E50">
        <w:rPr>
          <w:lang w:val="tr-TR"/>
        </w:rPr>
        <w:t>İyiyim</w:t>
      </w:r>
    </w:p>
    <w:p w14:paraId="68D48272" w14:textId="77777777" w:rsidR="007A3E50" w:rsidRPr="007A3E50" w:rsidRDefault="007A3E50" w:rsidP="007A3E50">
      <w:pPr>
        <w:spacing w:line="240" w:lineRule="auto"/>
        <w:contextualSpacing/>
        <w:rPr>
          <w:lang w:val="es-ES"/>
        </w:rPr>
      </w:pPr>
      <w:r w:rsidRPr="007A3E50">
        <w:rPr>
          <w:lang w:val="es-ES"/>
        </w:rPr>
        <w:t xml:space="preserve">b) </w:t>
      </w:r>
      <w:r w:rsidRPr="007A3E50">
        <w:rPr>
          <w:lang w:val="tr-TR"/>
        </w:rPr>
        <w:t>Çok güzel</w:t>
      </w:r>
    </w:p>
    <w:p w14:paraId="3B9D49B3" w14:textId="77777777" w:rsidR="007A3E50" w:rsidRPr="007A3E50" w:rsidRDefault="007A3E50" w:rsidP="007A3E50">
      <w:pPr>
        <w:spacing w:line="240" w:lineRule="auto"/>
        <w:contextualSpacing/>
        <w:rPr>
          <w:lang w:val="tr-TR"/>
        </w:rPr>
      </w:pPr>
      <w:r w:rsidRPr="007A3E50">
        <w:rPr>
          <w:lang w:val="es-ES"/>
        </w:rPr>
        <w:t xml:space="preserve">c) </w:t>
      </w:r>
      <w:r w:rsidRPr="007A3E50">
        <w:rPr>
          <w:lang w:val="tr-TR"/>
        </w:rPr>
        <w:t>İyilik sağlık</w:t>
      </w:r>
    </w:p>
    <w:p w14:paraId="1C211C4A" w14:textId="77777777" w:rsidR="007A3E50" w:rsidRPr="007A3E50" w:rsidRDefault="007A3E50" w:rsidP="007A3E50">
      <w:pPr>
        <w:spacing w:line="240" w:lineRule="auto"/>
        <w:contextualSpacing/>
        <w:rPr>
          <w:lang w:val="tr-TR"/>
        </w:rPr>
      </w:pPr>
    </w:p>
    <w:p w14:paraId="3D470891" w14:textId="77777777" w:rsidR="007A3E50" w:rsidRPr="007A3E50" w:rsidRDefault="007A3E50" w:rsidP="00996894">
      <w:pPr>
        <w:pStyle w:val="aff5"/>
        <w:widowControl/>
        <w:numPr>
          <w:ilvl w:val="0"/>
          <w:numId w:val="29"/>
        </w:numPr>
        <w:suppressAutoHyphens w:val="0"/>
        <w:spacing w:after="160" w:line="240" w:lineRule="auto"/>
        <w:contextualSpacing/>
        <w:rPr>
          <w:lang w:val="en-US"/>
        </w:rPr>
      </w:pPr>
      <w:r w:rsidRPr="007A3E50">
        <w:rPr>
          <w:lang w:val="en-US"/>
        </w:rPr>
        <w:t xml:space="preserve">-Günaydın! </w:t>
      </w:r>
    </w:p>
    <w:p w14:paraId="692079AA" w14:textId="77777777" w:rsidR="007A3E50" w:rsidRPr="007A3E50" w:rsidRDefault="007A3E50" w:rsidP="007A3E50">
      <w:pPr>
        <w:pStyle w:val="aff5"/>
        <w:spacing w:line="240" w:lineRule="auto"/>
        <w:rPr>
          <w:lang w:val="en-US"/>
        </w:rPr>
      </w:pPr>
      <w:r w:rsidRPr="007A3E50">
        <w:rPr>
          <w:lang w:val="en-US"/>
        </w:rPr>
        <w:t>-Günaydın! Seninle tanışmak istiyorum. Adın ne?</w:t>
      </w:r>
    </w:p>
    <w:p w14:paraId="1DE86A8B" w14:textId="77777777" w:rsidR="007A3E50" w:rsidRPr="007A3E50" w:rsidRDefault="007A3E50" w:rsidP="007A3E50">
      <w:pPr>
        <w:pStyle w:val="aff5"/>
        <w:spacing w:line="240" w:lineRule="auto"/>
        <w:rPr>
          <w:lang w:val="tr-TR"/>
        </w:rPr>
      </w:pPr>
      <w:r w:rsidRPr="007A3E50">
        <w:rPr>
          <w:lang w:val="tr-TR"/>
        </w:rPr>
        <w:lastRenderedPageBreak/>
        <w:t>-</w:t>
      </w:r>
      <w:r w:rsidRPr="007A3E50">
        <w:rPr>
          <w:lang w:val="en-US"/>
        </w:rPr>
        <w:t>____ Yana. Sizin adınız ne?</w:t>
      </w:r>
    </w:p>
    <w:p w14:paraId="784C0CAB" w14:textId="77777777" w:rsidR="007A3E50" w:rsidRPr="007A3E50" w:rsidRDefault="007A3E50" w:rsidP="007A3E50">
      <w:pPr>
        <w:pStyle w:val="aff5"/>
        <w:spacing w:line="240" w:lineRule="auto"/>
        <w:rPr>
          <w:lang w:val="tr-TR"/>
        </w:rPr>
      </w:pPr>
      <w:r w:rsidRPr="007A3E50">
        <w:rPr>
          <w:lang w:val="tr-TR"/>
        </w:rPr>
        <w:t>-Benim adım Sergey. Memnun oldum.</w:t>
      </w:r>
    </w:p>
    <w:p w14:paraId="188EE27A" w14:textId="77777777" w:rsidR="007A3E50" w:rsidRPr="007A3E50" w:rsidRDefault="007A3E50" w:rsidP="007A3E50">
      <w:pPr>
        <w:pStyle w:val="aff5"/>
        <w:spacing w:line="240" w:lineRule="auto"/>
        <w:rPr>
          <w:lang w:val="es-ES"/>
        </w:rPr>
      </w:pPr>
      <w:r w:rsidRPr="007A3E50">
        <w:rPr>
          <w:lang w:val="tr-TR"/>
        </w:rPr>
        <w:t xml:space="preserve">-Ben de </w:t>
      </w:r>
      <w:r w:rsidRPr="007A3E50">
        <w:rPr>
          <w:lang w:val="es-ES"/>
        </w:rPr>
        <w:t>____. Hoşçakalın!</w:t>
      </w:r>
    </w:p>
    <w:p w14:paraId="3C931A98" w14:textId="77777777" w:rsidR="007A3E50" w:rsidRPr="007A3E50" w:rsidRDefault="007A3E50" w:rsidP="007A3E50">
      <w:pPr>
        <w:pStyle w:val="aff5"/>
        <w:spacing w:line="240" w:lineRule="auto"/>
        <w:rPr>
          <w:lang w:val="tr-TR"/>
        </w:rPr>
      </w:pPr>
      <w:r w:rsidRPr="007A3E50">
        <w:rPr>
          <w:lang w:val="tr-TR"/>
        </w:rPr>
        <w:t>-</w:t>
      </w:r>
      <w:r w:rsidRPr="007A3E50">
        <w:rPr>
          <w:lang w:val="es-ES"/>
        </w:rPr>
        <w:t>____</w:t>
      </w:r>
      <w:r w:rsidRPr="007A3E50">
        <w:rPr>
          <w:lang w:val="tr-TR"/>
        </w:rPr>
        <w:t>.</w:t>
      </w:r>
    </w:p>
    <w:p w14:paraId="726FFC80" w14:textId="77777777" w:rsidR="007A3E50" w:rsidRPr="007A3E50" w:rsidRDefault="007A3E50" w:rsidP="007A3E50">
      <w:pPr>
        <w:pStyle w:val="aff5"/>
        <w:spacing w:line="240" w:lineRule="auto"/>
        <w:rPr>
          <w:lang w:val="tr-TR"/>
        </w:rPr>
      </w:pPr>
    </w:p>
    <w:p w14:paraId="4D36BF0C" w14:textId="77777777" w:rsidR="007A3E50" w:rsidRPr="007A3E50" w:rsidRDefault="007A3E50" w:rsidP="007A3E50">
      <w:pPr>
        <w:spacing w:line="240" w:lineRule="auto"/>
        <w:contextualSpacing/>
        <w:rPr>
          <w:lang w:val="tr-TR"/>
        </w:rPr>
      </w:pPr>
      <w:r w:rsidRPr="007A3E50">
        <w:rPr>
          <w:lang w:val="tr-TR"/>
        </w:rPr>
        <w:t>a) Benim adım; memnun oldum; Güle güle</w:t>
      </w:r>
    </w:p>
    <w:p w14:paraId="484C15A3" w14:textId="77777777" w:rsidR="007A3E50" w:rsidRPr="007A3E50" w:rsidRDefault="007A3E50" w:rsidP="007A3E50">
      <w:pPr>
        <w:spacing w:line="240" w:lineRule="auto"/>
        <w:contextualSpacing/>
        <w:rPr>
          <w:lang w:val="tr-TR"/>
        </w:rPr>
      </w:pPr>
      <w:r w:rsidRPr="007A3E50">
        <w:rPr>
          <w:lang w:val="tr-TR"/>
        </w:rPr>
        <w:t>b) Adım; memnun oldu; Güle güle</w:t>
      </w:r>
    </w:p>
    <w:p w14:paraId="29E6E5BC" w14:textId="77777777" w:rsidR="007A3E50" w:rsidRPr="007A3E50" w:rsidRDefault="007A3E50" w:rsidP="007A3E50">
      <w:pPr>
        <w:spacing w:line="240" w:lineRule="auto"/>
        <w:contextualSpacing/>
        <w:rPr>
          <w:lang w:val="tr-TR"/>
        </w:rPr>
      </w:pPr>
      <w:r w:rsidRPr="007A3E50">
        <w:rPr>
          <w:lang w:val="tr-TR"/>
        </w:rPr>
        <w:t>c) Benim ismim; memnun kaldım; Güle güle</w:t>
      </w:r>
    </w:p>
    <w:p w14:paraId="1A0816C5" w14:textId="77777777" w:rsidR="007A3E50" w:rsidRPr="007A3E50" w:rsidRDefault="007A3E50" w:rsidP="007A3E50">
      <w:pPr>
        <w:spacing w:line="240" w:lineRule="auto"/>
        <w:contextualSpacing/>
        <w:rPr>
          <w:lang w:val="tr-TR"/>
        </w:rPr>
      </w:pPr>
    </w:p>
    <w:p w14:paraId="435E4341"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 xml:space="preserve">Ali Afganistan’dan geliyor. Ali </w:t>
      </w:r>
      <w:r w:rsidRPr="007A3E50">
        <w:rPr>
          <w:lang w:val="en-US"/>
        </w:rPr>
        <w:t>____.</w:t>
      </w:r>
    </w:p>
    <w:p w14:paraId="1246FD97" w14:textId="77777777" w:rsidR="007A3E50" w:rsidRPr="007A3E50" w:rsidRDefault="007A3E50" w:rsidP="007A3E50">
      <w:pPr>
        <w:spacing w:line="240" w:lineRule="auto"/>
        <w:contextualSpacing/>
        <w:rPr>
          <w:lang w:val="tr-TR"/>
        </w:rPr>
      </w:pPr>
      <w:r w:rsidRPr="007A3E50">
        <w:rPr>
          <w:lang w:val="tr-TR"/>
        </w:rPr>
        <w:t>a) Afgan</w:t>
      </w:r>
    </w:p>
    <w:p w14:paraId="487B4FB0" w14:textId="77777777" w:rsidR="007A3E50" w:rsidRPr="007A3E50" w:rsidRDefault="007A3E50" w:rsidP="007A3E50">
      <w:pPr>
        <w:spacing w:line="240" w:lineRule="auto"/>
        <w:contextualSpacing/>
        <w:rPr>
          <w:lang w:val="tr-TR"/>
        </w:rPr>
      </w:pPr>
      <w:r w:rsidRPr="007A3E50">
        <w:rPr>
          <w:lang w:val="tr-TR"/>
        </w:rPr>
        <w:t>b) Afganistan</w:t>
      </w:r>
    </w:p>
    <w:p w14:paraId="3DACF7DE" w14:textId="77777777" w:rsidR="007A3E50" w:rsidRPr="007A3E50" w:rsidRDefault="007A3E50" w:rsidP="007A3E50">
      <w:pPr>
        <w:spacing w:line="240" w:lineRule="auto"/>
        <w:contextualSpacing/>
        <w:rPr>
          <w:lang w:val="tr-TR"/>
        </w:rPr>
      </w:pPr>
      <w:r w:rsidRPr="007A3E50">
        <w:rPr>
          <w:lang w:val="tr-TR"/>
        </w:rPr>
        <w:t>c) Afganlı</w:t>
      </w:r>
    </w:p>
    <w:p w14:paraId="2FADCCD3" w14:textId="77777777" w:rsidR="007A3E50" w:rsidRPr="007A3E50" w:rsidRDefault="007A3E50" w:rsidP="007A3E50">
      <w:pPr>
        <w:spacing w:line="240" w:lineRule="auto"/>
        <w:contextualSpacing/>
        <w:rPr>
          <w:lang w:val="tr-TR"/>
        </w:rPr>
      </w:pPr>
    </w:p>
    <w:p w14:paraId="399797F0"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Moko Japonya’da bir hemşire. Moko nereli</w:t>
      </w:r>
      <w:r w:rsidRPr="007A3E50">
        <w:rPr>
          <w:lang w:val="en-US"/>
        </w:rPr>
        <w:t>?</w:t>
      </w:r>
    </w:p>
    <w:p w14:paraId="07ACB180" w14:textId="77777777" w:rsidR="007A3E50" w:rsidRPr="007A3E50" w:rsidRDefault="007A3E50" w:rsidP="00996894">
      <w:pPr>
        <w:pStyle w:val="aff5"/>
        <w:widowControl/>
        <w:numPr>
          <w:ilvl w:val="0"/>
          <w:numId w:val="30"/>
        </w:numPr>
        <w:suppressAutoHyphens w:val="0"/>
        <w:spacing w:after="160" w:line="240" w:lineRule="auto"/>
        <w:contextualSpacing/>
        <w:rPr>
          <w:lang w:val="en-US"/>
        </w:rPr>
      </w:pPr>
      <w:r w:rsidRPr="007A3E50">
        <w:rPr>
          <w:lang w:val="en-US"/>
        </w:rPr>
        <w:t>Japon</w:t>
      </w:r>
    </w:p>
    <w:p w14:paraId="072230C7" w14:textId="77777777" w:rsidR="007A3E50" w:rsidRPr="007A3E50" w:rsidRDefault="007A3E50" w:rsidP="00996894">
      <w:pPr>
        <w:pStyle w:val="aff5"/>
        <w:widowControl/>
        <w:numPr>
          <w:ilvl w:val="0"/>
          <w:numId w:val="30"/>
        </w:numPr>
        <w:suppressAutoHyphens w:val="0"/>
        <w:spacing w:after="160" w:line="240" w:lineRule="auto"/>
        <w:contextualSpacing/>
        <w:rPr>
          <w:lang w:val="en-US"/>
        </w:rPr>
      </w:pPr>
      <w:r w:rsidRPr="007A3E50">
        <w:rPr>
          <w:lang w:val="en-US"/>
        </w:rPr>
        <w:t>Japonca</w:t>
      </w:r>
    </w:p>
    <w:p w14:paraId="45B5FB63" w14:textId="77777777" w:rsidR="007A3E50" w:rsidRPr="007A3E50" w:rsidRDefault="007A3E50" w:rsidP="00996894">
      <w:pPr>
        <w:pStyle w:val="aff5"/>
        <w:widowControl/>
        <w:numPr>
          <w:ilvl w:val="0"/>
          <w:numId w:val="30"/>
        </w:numPr>
        <w:suppressAutoHyphens w:val="0"/>
        <w:spacing w:after="160" w:line="240" w:lineRule="auto"/>
        <w:contextualSpacing/>
        <w:rPr>
          <w:lang w:val="en-US"/>
        </w:rPr>
      </w:pPr>
      <w:r w:rsidRPr="007A3E50">
        <w:rPr>
          <w:lang w:val="en-US"/>
        </w:rPr>
        <w:t>Japonya</w:t>
      </w:r>
    </w:p>
    <w:p w14:paraId="7179EE89" w14:textId="77777777" w:rsidR="007A3E50" w:rsidRPr="007A3E50" w:rsidRDefault="007A3E50" w:rsidP="007A3E50">
      <w:pPr>
        <w:spacing w:line="240" w:lineRule="auto"/>
      </w:pPr>
    </w:p>
    <w:p w14:paraId="6DC0FB59" w14:textId="77777777" w:rsidR="007A3E50" w:rsidRPr="007A3E50" w:rsidRDefault="007A3E50" w:rsidP="00996894">
      <w:pPr>
        <w:pStyle w:val="aff5"/>
        <w:widowControl/>
        <w:numPr>
          <w:ilvl w:val="0"/>
          <w:numId w:val="29"/>
        </w:numPr>
        <w:suppressAutoHyphens w:val="0"/>
        <w:spacing w:after="160" w:line="240" w:lineRule="auto"/>
        <w:contextualSpacing/>
        <w:rPr>
          <w:lang w:val="es-ES"/>
        </w:rPr>
      </w:pPr>
      <w:r w:rsidRPr="007A3E50">
        <w:rPr>
          <w:lang w:val="tr-TR"/>
        </w:rPr>
        <w:t>Yılın bu mevsimlerinde insanlar buz pateni yapar, kardan adam yapar ve Yeni Yılı kutlar.</w:t>
      </w:r>
    </w:p>
    <w:p w14:paraId="1F776FA8" w14:textId="77777777" w:rsidR="007A3E50" w:rsidRPr="007A3E50" w:rsidRDefault="007A3E50" w:rsidP="007A3E50">
      <w:pPr>
        <w:spacing w:line="240" w:lineRule="auto"/>
        <w:contextualSpacing/>
        <w:rPr>
          <w:lang w:val="tr-TR"/>
        </w:rPr>
      </w:pPr>
      <w:r w:rsidRPr="007A3E50">
        <w:rPr>
          <w:lang w:val="tr-TR"/>
        </w:rPr>
        <w:t>a) bahar</w:t>
      </w:r>
    </w:p>
    <w:p w14:paraId="44035048" w14:textId="77777777" w:rsidR="007A3E50" w:rsidRPr="007A3E50" w:rsidRDefault="007A3E50" w:rsidP="007A3E50">
      <w:pPr>
        <w:spacing w:line="240" w:lineRule="auto"/>
        <w:contextualSpacing/>
        <w:rPr>
          <w:lang w:val="tr-TR"/>
        </w:rPr>
      </w:pPr>
      <w:r w:rsidRPr="007A3E50">
        <w:rPr>
          <w:lang w:val="tr-TR"/>
        </w:rPr>
        <w:t>b) yaz</w:t>
      </w:r>
    </w:p>
    <w:p w14:paraId="4E2BA23D" w14:textId="77777777" w:rsidR="007A3E50" w:rsidRPr="007A3E50" w:rsidRDefault="007A3E50" w:rsidP="007A3E50">
      <w:pPr>
        <w:spacing w:line="240" w:lineRule="auto"/>
        <w:contextualSpacing/>
        <w:rPr>
          <w:lang w:val="tr-TR"/>
        </w:rPr>
      </w:pPr>
      <w:r w:rsidRPr="007A3E50">
        <w:rPr>
          <w:lang w:val="tr-TR"/>
        </w:rPr>
        <w:t>c) sonbahar</w:t>
      </w:r>
    </w:p>
    <w:p w14:paraId="7AFBCDF5" w14:textId="77777777" w:rsidR="007A3E50" w:rsidRPr="007A3E50" w:rsidRDefault="007A3E50" w:rsidP="007A3E50">
      <w:pPr>
        <w:spacing w:line="240" w:lineRule="auto"/>
        <w:contextualSpacing/>
        <w:rPr>
          <w:lang w:val="es-ES"/>
        </w:rPr>
      </w:pPr>
      <w:r w:rsidRPr="007A3E50">
        <w:rPr>
          <w:lang w:val="tr-TR"/>
        </w:rPr>
        <w:t>d)</w:t>
      </w:r>
      <w:r w:rsidRPr="007A3E50">
        <w:rPr>
          <w:lang w:val="es-ES"/>
        </w:rPr>
        <w:t xml:space="preserve"> kış</w:t>
      </w:r>
    </w:p>
    <w:p w14:paraId="29191B01" w14:textId="77777777" w:rsidR="007A3E50" w:rsidRPr="007A3E50" w:rsidRDefault="007A3E50" w:rsidP="007A3E50">
      <w:pPr>
        <w:spacing w:line="240" w:lineRule="auto"/>
        <w:rPr>
          <w:lang w:val="es-ES"/>
        </w:rPr>
      </w:pPr>
    </w:p>
    <w:p w14:paraId="432DB786" w14:textId="77777777" w:rsidR="007A3E50" w:rsidRPr="007A3E50" w:rsidRDefault="007A3E50" w:rsidP="00996894">
      <w:pPr>
        <w:pStyle w:val="aff5"/>
        <w:widowControl/>
        <w:numPr>
          <w:ilvl w:val="0"/>
          <w:numId w:val="29"/>
        </w:numPr>
        <w:suppressAutoHyphens w:val="0"/>
        <w:spacing w:after="160" w:line="240" w:lineRule="auto"/>
        <w:contextualSpacing/>
        <w:rPr>
          <w:lang w:val="es-ES"/>
        </w:rPr>
      </w:pPr>
      <w:r w:rsidRPr="007A3E50">
        <w:rPr>
          <w:lang w:val="tr-TR"/>
        </w:rPr>
        <w:t>Yılın bu mevsimlerinde okullar açılıp başlıyor.</w:t>
      </w:r>
    </w:p>
    <w:p w14:paraId="4BE6786E" w14:textId="77777777" w:rsidR="007A3E50" w:rsidRPr="007A3E50" w:rsidRDefault="007A3E50" w:rsidP="007A3E50">
      <w:pPr>
        <w:spacing w:line="240" w:lineRule="auto"/>
        <w:contextualSpacing/>
        <w:rPr>
          <w:lang w:val="tr-TR"/>
        </w:rPr>
      </w:pPr>
      <w:r w:rsidRPr="007A3E50">
        <w:rPr>
          <w:lang w:val="tr-TR"/>
        </w:rPr>
        <w:t>a) bahar</w:t>
      </w:r>
    </w:p>
    <w:p w14:paraId="63A6EB40" w14:textId="77777777" w:rsidR="007A3E50" w:rsidRPr="007A3E50" w:rsidRDefault="007A3E50" w:rsidP="007A3E50">
      <w:pPr>
        <w:spacing w:line="240" w:lineRule="auto"/>
        <w:contextualSpacing/>
        <w:rPr>
          <w:lang w:val="tr-TR"/>
        </w:rPr>
      </w:pPr>
      <w:r w:rsidRPr="007A3E50">
        <w:rPr>
          <w:lang w:val="tr-TR"/>
        </w:rPr>
        <w:t>b) yaz</w:t>
      </w:r>
    </w:p>
    <w:p w14:paraId="159BE78B" w14:textId="77777777" w:rsidR="007A3E50" w:rsidRPr="007A3E50" w:rsidRDefault="007A3E50" w:rsidP="007A3E50">
      <w:pPr>
        <w:spacing w:line="240" w:lineRule="auto"/>
        <w:contextualSpacing/>
        <w:rPr>
          <w:lang w:val="tr-TR"/>
        </w:rPr>
      </w:pPr>
      <w:r w:rsidRPr="007A3E50">
        <w:rPr>
          <w:lang w:val="tr-TR"/>
        </w:rPr>
        <w:t>c) sonbahar</w:t>
      </w:r>
    </w:p>
    <w:p w14:paraId="190E8B8D" w14:textId="77777777" w:rsidR="007A3E50" w:rsidRPr="007A3E50" w:rsidRDefault="007A3E50" w:rsidP="007A3E50">
      <w:pPr>
        <w:spacing w:line="240" w:lineRule="auto"/>
        <w:contextualSpacing/>
        <w:rPr>
          <w:lang w:val="es-ES"/>
        </w:rPr>
      </w:pPr>
      <w:r w:rsidRPr="007A3E50">
        <w:rPr>
          <w:lang w:val="tr-TR"/>
        </w:rPr>
        <w:t>d)</w:t>
      </w:r>
      <w:r w:rsidRPr="007A3E50">
        <w:rPr>
          <w:lang w:val="es-ES"/>
        </w:rPr>
        <w:t xml:space="preserve"> kış</w:t>
      </w:r>
    </w:p>
    <w:p w14:paraId="5E0C61B5" w14:textId="77777777" w:rsidR="007A3E50" w:rsidRPr="007A3E50" w:rsidRDefault="007A3E50" w:rsidP="00996894">
      <w:pPr>
        <w:pStyle w:val="aff5"/>
        <w:widowControl/>
        <w:numPr>
          <w:ilvl w:val="0"/>
          <w:numId w:val="29"/>
        </w:numPr>
        <w:suppressAutoHyphens w:val="0"/>
        <w:spacing w:after="160" w:line="240" w:lineRule="auto"/>
        <w:contextualSpacing/>
        <w:rPr>
          <w:lang w:val="es-ES"/>
        </w:rPr>
      </w:pPr>
      <w:r w:rsidRPr="007A3E50">
        <w:rPr>
          <w:lang w:val="es-ES"/>
        </w:rPr>
        <w:t>Okullardaki hangi aşamaları vardır? Bunları doğru sırayla listeleyin.</w:t>
      </w:r>
    </w:p>
    <w:p w14:paraId="1C0D5385" w14:textId="77777777" w:rsidR="007A3E50" w:rsidRPr="007A3E50" w:rsidRDefault="007A3E50" w:rsidP="007A3E50">
      <w:pPr>
        <w:spacing w:line="240" w:lineRule="auto"/>
        <w:contextualSpacing/>
        <w:rPr>
          <w:lang w:val="tr-TR"/>
        </w:rPr>
      </w:pPr>
      <w:r w:rsidRPr="007A3E50">
        <w:rPr>
          <w:lang w:val="tr-TR"/>
        </w:rPr>
        <w:t>a) İlkokul</w:t>
      </w:r>
      <w:r w:rsidRPr="007A3E50">
        <w:rPr>
          <w:lang w:val="en-US"/>
        </w:rPr>
        <w:t>;</w:t>
      </w:r>
      <w:r w:rsidRPr="007A3E50">
        <w:rPr>
          <w:lang w:val="tr-TR"/>
        </w:rPr>
        <w:t xml:space="preserve"> ortaokul</w:t>
      </w:r>
      <w:r w:rsidRPr="007A3E50">
        <w:rPr>
          <w:lang w:val="en-US"/>
        </w:rPr>
        <w:t xml:space="preserve">; </w:t>
      </w:r>
      <w:r w:rsidRPr="007A3E50">
        <w:rPr>
          <w:lang w:val="tr-TR"/>
        </w:rPr>
        <w:t>lise</w:t>
      </w:r>
    </w:p>
    <w:p w14:paraId="4649C4F9" w14:textId="77777777" w:rsidR="007A3E50" w:rsidRPr="007A3E50" w:rsidRDefault="007A3E50" w:rsidP="007A3E50">
      <w:pPr>
        <w:spacing w:line="240" w:lineRule="auto"/>
        <w:contextualSpacing/>
        <w:rPr>
          <w:lang w:val="tr-TR"/>
        </w:rPr>
      </w:pPr>
      <w:r w:rsidRPr="007A3E50">
        <w:rPr>
          <w:lang w:val="tr-TR"/>
        </w:rPr>
        <w:t>b) İlkokul; ortaokul; kolej</w:t>
      </w:r>
    </w:p>
    <w:p w14:paraId="17164C04" w14:textId="77777777" w:rsidR="007A3E50" w:rsidRPr="007A3E50" w:rsidRDefault="007A3E50" w:rsidP="007A3E50">
      <w:pPr>
        <w:spacing w:line="240" w:lineRule="auto"/>
        <w:contextualSpacing/>
        <w:rPr>
          <w:lang w:val="en-US"/>
        </w:rPr>
      </w:pPr>
      <w:r w:rsidRPr="007A3E50">
        <w:rPr>
          <w:lang w:val="tr-TR"/>
        </w:rPr>
        <w:t xml:space="preserve">c) </w:t>
      </w:r>
      <w:r w:rsidRPr="007A3E50">
        <w:rPr>
          <w:lang w:val="en-US"/>
        </w:rPr>
        <w:t>Lise; kolej; üniversite</w:t>
      </w:r>
    </w:p>
    <w:p w14:paraId="4D6EFAD6" w14:textId="77777777" w:rsidR="007A3E50" w:rsidRPr="007A3E50" w:rsidRDefault="007A3E50" w:rsidP="007A3E50">
      <w:pPr>
        <w:spacing w:line="240" w:lineRule="auto"/>
        <w:contextualSpacing/>
        <w:rPr>
          <w:lang w:val="en-US"/>
        </w:rPr>
      </w:pPr>
    </w:p>
    <w:p w14:paraId="3599C53A"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Üniversitede kaç eğitim aşaması vardır</w:t>
      </w:r>
      <w:r w:rsidRPr="007A3E50">
        <w:rPr>
          <w:lang w:val="en-US"/>
        </w:rPr>
        <w:t xml:space="preserve">? </w:t>
      </w:r>
      <w:r w:rsidRPr="007A3E50">
        <w:rPr>
          <w:lang w:val="es-ES"/>
        </w:rPr>
        <w:t>Bunları doğru sırayla listeleyin.</w:t>
      </w:r>
    </w:p>
    <w:p w14:paraId="6730019C" w14:textId="77777777" w:rsidR="007A3E50" w:rsidRPr="007A3E50" w:rsidRDefault="007A3E50" w:rsidP="007A3E50">
      <w:pPr>
        <w:spacing w:line="240" w:lineRule="auto"/>
        <w:contextualSpacing/>
        <w:rPr>
          <w:lang w:val="fr-FR"/>
        </w:rPr>
      </w:pPr>
      <w:r w:rsidRPr="007A3E50">
        <w:rPr>
          <w:lang w:val="tr-TR"/>
        </w:rPr>
        <w:t>a) Lisans</w:t>
      </w:r>
      <w:r w:rsidRPr="007A3E50">
        <w:rPr>
          <w:lang w:val="fr-FR"/>
        </w:rPr>
        <w:t>; Yüksek lisans; Doktora çalışmaları</w:t>
      </w:r>
    </w:p>
    <w:p w14:paraId="37BA98B6" w14:textId="77777777" w:rsidR="007A3E50" w:rsidRPr="007A3E50" w:rsidRDefault="007A3E50" w:rsidP="007A3E50">
      <w:pPr>
        <w:spacing w:line="240" w:lineRule="auto"/>
        <w:contextualSpacing/>
        <w:rPr>
          <w:lang w:val="tr-TR"/>
        </w:rPr>
      </w:pPr>
      <w:r w:rsidRPr="007A3E50">
        <w:rPr>
          <w:lang w:val="tr-TR"/>
        </w:rPr>
        <w:t>b) Kolej</w:t>
      </w:r>
      <w:r w:rsidRPr="007A3E50">
        <w:rPr>
          <w:lang w:val="fr-FR"/>
        </w:rPr>
        <w:t xml:space="preserve">; </w:t>
      </w:r>
      <w:r w:rsidRPr="007A3E50">
        <w:rPr>
          <w:lang w:val="tr-TR"/>
        </w:rPr>
        <w:t>Lisans</w:t>
      </w:r>
      <w:r w:rsidRPr="007A3E50">
        <w:rPr>
          <w:lang w:val="fr-FR"/>
        </w:rPr>
        <w:t xml:space="preserve">; </w:t>
      </w:r>
      <w:r w:rsidRPr="007A3E50">
        <w:rPr>
          <w:lang w:val="tr-TR"/>
        </w:rPr>
        <w:t>Yüksek lisans</w:t>
      </w:r>
    </w:p>
    <w:p w14:paraId="0C814C32" w14:textId="77777777" w:rsidR="007A3E50" w:rsidRPr="007A3E50" w:rsidRDefault="007A3E50" w:rsidP="007A3E50">
      <w:pPr>
        <w:spacing w:line="240" w:lineRule="auto"/>
        <w:contextualSpacing/>
        <w:rPr>
          <w:lang w:val="tr-TR"/>
        </w:rPr>
      </w:pPr>
      <w:r w:rsidRPr="007A3E50">
        <w:rPr>
          <w:lang w:val="tr-TR"/>
        </w:rPr>
        <w:t>c) Lisans</w:t>
      </w:r>
      <w:r w:rsidRPr="007A3E50">
        <w:rPr>
          <w:lang w:val="fr-FR"/>
        </w:rPr>
        <w:t>;</w:t>
      </w:r>
      <w:r w:rsidRPr="007A3E50">
        <w:rPr>
          <w:lang w:val="tr-TR"/>
        </w:rPr>
        <w:t xml:space="preserve"> Doktora çalışmaları</w:t>
      </w:r>
    </w:p>
    <w:p w14:paraId="5754D7FB" w14:textId="77777777" w:rsidR="007A3E50" w:rsidRPr="007A3E50" w:rsidRDefault="007A3E50" w:rsidP="007A3E50">
      <w:pPr>
        <w:spacing w:line="240" w:lineRule="auto"/>
        <w:rPr>
          <w:lang w:val="fr-FR"/>
        </w:rPr>
      </w:pPr>
    </w:p>
    <w:p w14:paraId="6CEE8C6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Hastanelerde, ambulans hizmetlerinde çalışan kişilerin mesleklerini söyleyin</w:t>
      </w:r>
      <w:r w:rsidRPr="007A3E50">
        <w:rPr>
          <w:lang w:val="en-US"/>
        </w:rPr>
        <w:t>.</w:t>
      </w:r>
    </w:p>
    <w:p w14:paraId="168D2B8E" w14:textId="77777777" w:rsidR="007A3E50" w:rsidRPr="007A3E50" w:rsidRDefault="007A3E50" w:rsidP="007A3E50">
      <w:pPr>
        <w:spacing w:line="240" w:lineRule="auto"/>
        <w:contextualSpacing/>
        <w:rPr>
          <w:lang w:val="tr-TR"/>
        </w:rPr>
      </w:pPr>
      <w:r w:rsidRPr="007A3E50">
        <w:rPr>
          <w:lang w:val="tr-TR"/>
        </w:rPr>
        <w:t>a) Hemşire</w:t>
      </w:r>
    </w:p>
    <w:p w14:paraId="40CC9BDC" w14:textId="77777777" w:rsidR="007A3E50" w:rsidRPr="007A3E50" w:rsidRDefault="007A3E50" w:rsidP="007A3E50">
      <w:pPr>
        <w:spacing w:line="240" w:lineRule="auto"/>
        <w:contextualSpacing/>
        <w:rPr>
          <w:lang w:val="tr-TR"/>
        </w:rPr>
      </w:pPr>
      <w:r w:rsidRPr="007A3E50">
        <w:rPr>
          <w:lang w:val="tr-TR"/>
        </w:rPr>
        <w:t>b) Cirah</w:t>
      </w:r>
    </w:p>
    <w:p w14:paraId="04842662" w14:textId="77777777" w:rsidR="007A3E50" w:rsidRPr="007A3E50" w:rsidRDefault="007A3E50" w:rsidP="007A3E50">
      <w:pPr>
        <w:spacing w:line="240" w:lineRule="auto"/>
        <w:contextualSpacing/>
        <w:rPr>
          <w:lang w:val="en-US"/>
        </w:rPr>
      </w:pPr>
      <w:r w:rsidRPr="007A3E50">
        <w:rPr>
          <w:lang w:val="tr-TR"/>
        </w:rPr>
        <w:t>c) Doktor</w:t>
      </w:r>
    </w:p>
    <w:p w14:paraId="5CC140D0" w14:textId="77777777" w:rsidR="007A3E50" w:rsidRPr="007A3E50" w:rsidRDefault="007A3E50" w:rsidP="007A3E50">
      <w:pPr>
        <w:spacing w:line="240" w:lineRule="auto"/>
        <w:contextualSpacing/>
        <w:rPr>
          <w:lang w:val="en-US"/>
        </w:rPr>
      </w:pPr>
    </w:p>
    <w:p w14:paraId="7CE042C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Okullarda ve üniversitelerde görev yapan kişilerin mesleklerini söyleyin.</w:t>
      </w:r>
    </w:p>
    <w:p w14:paraId="426EB69E" w14:textId="77777777" w:rsidR="007A3E50" w:rsidRPr="007A3E50" w:rsidRDefault="007A3E50" w:rsidP="007A3E50">
      <w:pPr>
        <w:spacing w:line="240" w:lineRule="auto"/>
        <w:contextualSpacing/>
        <w:rPr>
          <w:lang w:val="tr-TR"/>
        </w:rPr>
      </w:pPr>
      <w:r w:rsidRPr="007A3E50">
        <w:rPr>
          <w:lang w:val="tr-TR"/>
        </w:rPr>
        <w:t>a)</w:t>
      </w:r>
      <w:r w:rsidRPr="007A3E50">
        <w:rPr>
          <w:lang w:val="es-ES"/>
        </w:rPr>
        <w:t xml:space="preserve"> </w:t>
      </w:r>
      <w:r w:rsidRPr="007A3E50">
        <w:rPr>
          <w:lang w:val="tr-TR"/>
        </w:rPr>
        <w:t>Müdür</w:t>
      </w:r>
    </w:p>
    <w:p w14:paraId="2C609BA6" w14:textId="77777777" w:rsidR="007A3E50" w:rsidRPr="007A3E50" w:rsidRDefault="007A3E50" w:rsidP="007A3E50">
      <w:pPr>
        <w:spacing w:line="240" w:lineRule="auto"/>
        <w:contextualSpacing/>
        <w:rPr>
          <w:lang w:val="tr-TR"/>
        </w:rPr>
      </w:pPr>
      <w:r w:rsidRPr="007A3E50">
        <w:rPr>
          <w:lang w:val="tr-TR"/>
        </w:rPr>
        <w:t>b) Hoca</w:t>
      </w:r>
    </w:p>
    <w:p w14:paraId="113FF764" w14:textId="77777777" w:rsidR="007A3E50" w:rsidRPr="007A3E50" w:rsidRDefault="007A3E50" w:rsidP="007A3E50">
      <w:pPr>
        <w:spacing w:line="240" w:lineRule="auto"/>
        <w:contextualSpacing/>
        <w:rPr>
          <w:lang w:val="tr-TR"/>
        </w:rPr>
      </w:pPr>
      <w:r w:rsidRPr="007A3E50">
        <w:rPr>
          <w:lang w:val="tr-TR"/>
        </w:rPr>
        <w:t>c) Yönetici</w:t>
      </w:r>
    </w:p>
    <w:p w14:paraId="5E0260C3" w14:textId="77777777" w:rsidR="007A3E50" w:rsidRPr="007A3E50" w:rsidRDefault="007A3E50" w:rsidP="007A3E50">
      <w:pPr>
        <w:spacing w:line="240" w:lineRule="auto"/>
        <w:contextualSpacing/>
        <w:rPr>
          <w:lang w:val="en-US"/>
        </w:rPr>
      </w:pPr>
    </w:p>
    <w:p w14:paraId="1C4703D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 xml:space="preserve">Marianna Türkiye__ bir okulda İngilizce ___ olarak çalış__. </w:t>
      </w:r>
    </w:p>
    <w:p w14:paraId="6B6B1144" w14:textId="77777777" w:rsidR="007A3E50" w:rsidRPr="007A3E50" w:rsidRDefault="007A3E50" w:rsidP="00996894">
      <w:pPr>
        <w:pStyle w:val="aff5"/>
        <w:widowControl/>
        <w:numPr>
          <w:ilvl w:val="0"/>
          <w:numId w:val="31"/>
        </w:numPr>
        <w:suppressAutoHyphens w:val="0"/>
        <w:spacing w:after="160" w:line="240" w:lineRule="auto"/>
        <w:contextualSpacing/>
        <w:rPr>
          <w:lang w:val="tr-TR"/>
        </w:rPr>
      </w:pPr>
      <w:r w:rsidRPr="007A3E50">
        <w:rPr>
          <w:rFonts w:cstheme="minorHAnsi"/>
          <w:lang w:val="en-US"/>
        </w:rPr>
        <w:lastRenderedPageBreak/>
        <w:t>̕</w:t>
      </w:r>
      <w:r w:rsidRPr="007A3E50">
        <w:rPr>
          <w:lang w:val="tr-TR"/>
        </w:rPr>
        <w:t xml:space="preserve">’de; öğretmen; -ıyor </w:t>
      </w:r>
    </w:p>
    <w:p w14:paraId="05824675" w14:textId="77777777" w:rsidR="007A3E50" w:rsidRPr="007A3E50" w:rsidRDefault="007A3E50" w:rsidP="00996894">
      <w:pPr>
        <w:pStyle w:val="aff5"/>
        <w:widowControl/>
        <w:numPr>
          <w:ilvl w:val="0"/>
          <w:numId w:val="31"/>
        </w:numPr>
        <w:suppressAutoHyphens w:val="0"/>
        <w:spacing w:after="160" w:line="240" w:lineRule="auto"/>
        <w:contextualSpacing/>
        <w:rPr>
          <w:lang w:val="tr-TR"/>
        </w:rPr>
      </w:pPr>
      <w:r w:rsidRPr="007A3E50">
        <w:rPr>
          <w:lang w:val="tr-TR"/>
        </w:rPr>
        <w:t>-de; öğrenci; -iyor</w:t>
      </w:r>
    </w:p>
    <w:p w14:paraId="71D5A794" w14:textId="77777777" w:rsidR="007A3E50" w:rsidRPr="007A3E50" w:rsidRDefault="007A3E50" w:rsidP="00996894">
      <w:pPr>
        <w:pStyle w:val="aff5"/>
        <w:widowControl/>
        <w:numPr>
          <w:ilvl w:val="0"/>
          <w:numId w:val="31"/>
        </w:numPr>
        <w:suppressAutoHyphens w:val="0"/>
        <w:spacing w:after="160" w:line="240" w:lineRule="auto"/>
        <w:contextualSpacing/>
        <w:rPr>
          <w:lang w:val="tr-TR"/>
        </w:rPr>
      </w:pPr>
      <w:r w:rsidRPr="007A3E50">
        <w:rPr>
          <w:lang w:val="tr-TR"/>
        </w:rPr>
        <w:t>‘de; talep; -yor</w:t>
      </w:r>
    </w:p>
    <w:p w14:paraId="2C8AD7FF" w14:textId="77777777" w:rsidR="007A3E50" w:rsidRPr="007A3E50" w:rsidRDefault="007A3E50" w:rsidP="007A3E50">
      <w:pPr>
        <w:spacing w:line="240" w:lineRule="auto"/>
        <w:contextualSpacing/>
      </w:pPr>
    </w:p>
    <w:p w14:paraId="658D1598"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Kafeterya 6. katta bulunuyor.</w:t>
      </w:r>
    </w:p>
    <w:p w14:paraId="70825EC1" w14:textId="77777777" w:rsidR="007A3E50" w:rsidRPr="007A3E50" w:rsidRDefault="007A3E50" w:rsidP="007A3E50">
      <w:pPr>
        <w:pStyle w:val="aff5"/>
        <w:tabs>
          <w:tab w:val="left" w:pos="1260"/>
        </w:tabs>
        <w:spacing w:line="240" w:lineRule="auto"/>
        <w:rPr>
          <w:lang w:val="tr-TR"/>
        </w:rPr>
      </w:pPr>
    </w:p>
    <w:p w14:paraId="5479F997" w14:textId="77777777" w:rsidR="007A3E50" w:rsidRPr="007A3E50" w:rsidRDefault="007A3E50" w:rsidP="00996894">
      <w:pPr>
        <w:pStyle w:val="aff5"/>
        <w:widowControl/>
        <w:numPr>
          <w:ilvl w:val="0"/>
          <w:numId w:val="32"/>
        </w:numPr>
        <w:suppressAutoHyphens w:val="0"/>
        <w:spacing w:after="160" w:line="240" w:lineRule="auto"/>
        <w:contextualSpacing/>
        <w:rPr>
          <w:lang w:val="tr-TR"/>
        </w:rPr>
      </w:pPr>
      <w:r w:rsidRPr="007A3E50">
        <w:rPr>
          <w:lang w:val="tr-TR"/>
        </w:rPr>
        <w:t>Altıncı</w:t>
      </w:r>
    </w:p>
    <w:p w14:paraId="6668E9D9" w14:textId="77777777" w:rsidR="007A3E50" w:rsidRPr="007A3E50" w:rsidRDefault="007A3E50" w:rsidP="00996894">
      <w:pPr>
        <w:pStyle w:val="aff5"/>
        <w:widowControl/>
        <w:numPr>
          <w:ilvl w:val="0"/>
          <w:numId w:val="32"/>
        </w:numPr>
        <w:suppressAutoHyphens w:val="0"/>
        <w:spacing w:after="160" w:line="240" w:lineRule="auto"/>
        <w:contextualSpacing/>
        <w:rPr>
          <w:lang w:val="tr-TR"/>
        </w:rPr>
      </w:pPr>
      <w:r w:rsidRPr="007A3E50">
        <w:rPr>
          <w:lang w:val="tr-TR"/>
        </w:rPr>
        <w:t>Yedinci</w:t>
      </w:r>
    </w:p>
    <w:p w14:paraId="61E01B6C" w14:textId="77777777" w:rsidR="007A3E50" w:rsidRPr="007A3E50" w:rsidRDefault="007A3E50" w:rsidP="00996894">
      <w:pPr>
        <w:pStyle w:val="aff5"/>
        <w:widowControl/>
        <w:numPr>
          <w:ilvl w:val="0"/>
          <w:numId w:val="32"/>
        </w:numPr>
        <w:suppressAutoHyphens w:val="0"/>
        <w:spacing w:after="160" w:line="240" w:lineRule="auto"/>
        <w:contextualSpacing/>
        <w:rPr>
          <w:lang w:val="tr-TR"/>
        </w:rPr>
      </w:pPr>
      <w:r w:rsidRPr="007A3E50">
        <w:rPr>
          <w:lang w:val="tr-TR"/>
        </w:rPr>
        <w:t>Sekizinci</w:t>
      </w:r>
    </w:p>
    <w:p w14:paraId="6D88E628" w14:textId="77777777" w:rsidR="007A3E50" w:rsidRPr="007A3E50" w:rsidRDefault="007A3E50" w:rsidP="007A3E50">
      <w:pPr>
        <w:pStyle w:val="aff5"/>
        <w:tabs>
          <w:tab w:val="left" w:pos="0"/>
        </w:tabs>
        <w:spacing w:line="240" w:lineRule="auto"/>
        <w:ind w:left="360"/>
        <w:rPr>
          <w:lang w:val="tr-TR"/>
        </w:rPr>
      </w:pPr>
    </w:p>
    <w:p w14:paraId="37F28A43"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Sınıflar 0517, 0518, 0519 ve 0520  beş</w:t>
      </w:r>
      <w:r w:rsidRPr="007A3E50">
        <w:t xml:space="preserve">__ </w:t>
      </w:r>
      <w:r w:rsidRPr="007A3E50">
        <w:rPr>
          <w:lang w:val="tr-TR"/>
        </w:rPr>
        <w:t>attadır.</w:t>
      </w:r>
    </w:p>
    <w:p w14:paraId="6EAEFE62" w14:textId="77777777" w:rsidR="007A3E50" w:rsidRPr="007A3E50" w:rsidRDefault="007A3E50" w:rsidP="007A3E50">
      <w:pPr>
        <w:pStyle w:val="aff5"/>
        <w:tabs>
          <w:tab w:val="left" w:pos="1260"/>
        </w:tabs>
        <w:spacing w:line="240" w:lineRule="auto"/>
        <w:rPr>
          <w:lang w:val="tr-TR"/>
        </w:rPr>
      </w:pPr>
    </w:p>
    <w:p w14:paraId="4A61F1D5" w14:textId="77777777" w:rsidR="007A3E50" w:rsidRPr="007A3E50" w:rsidRDefault="007A3E50" w:rsidP="00996894">
      <w:pPr>
        <w:pStyle w:val="aff5"/>
        <w:widowControl/>
        <w:numPr>
          <w:ilvl w:val="0"/>
          <w:numId w:val="33"/>
        </w:numPr>
        <w:suppressAutoHyphens w:val="0"/>
        <w:spacing w:after="160" w:line="240" w:lineRule="auto"/>
        <w:contextualSpacing/>
        <w:rPr>
          <w:lang w:val="tr-TR"/>
        </w:rPr>
      </w:pPr>
      <w:r w:rsidRPr="007A3E50">
        <w:t>-</w:t>
      </w:r>
      <w:r w:rsidRPr="007A3E50">
        <w:rPr>
          <w:lang w:val="tr-TR"/>
        </w:rPr>
        <w:t>üncü</w:t>
      </w:r>
    </w:p>
    <w:p w14:paraId="2A875883" w14:textId="77777777" w:rsidR="007A3E50" w:rsidRPr="007A3E50" w:rsidRDefault="007A3E50" w:rsidP="00996894">
      <w:pPr>
        <w:pStyle w:val="aff5"/>
        <w:widowControl/>
        <w:numPr>
          <w:ilvl w:val="0"/>
          <w:numId w:val="33"/>
        </w:numPr>
        <w:suppressAutoHyphens w:val="0"/>
        <w:spacing w:after="160" w:line="240" w:lineRule="auto"/>
        <w:contextualSpacing/>
        <w:rPr>
          <w:lang w:val="tr-TR"/>
        </w:rPr>
      </w:pPr>
      <w:r w:rsidRPr="007A3E50">
        <w:t>-</w:t>
      </w:r>
      <w:r w:rsidRPr="007A3E50">
        <w:rPr>
          <w:lang w:val="tr-TR"/>
        </w:rPr>
        <w:t>ıncı</w:t>
      </w:r>
    </w:p>
    <w:p w14:paraId="255B7527" w14:textId="77777777" w:rsidR="007A3E50" w:rsidRPr="007A3E50" w:rsidRDefault="007A3E50" w:rsidP="00996894">
      <w:pPr>
        <w:pStyle w:val="aff5"/>
        <w:widowControl/>
        <w:numPr>
          <w:ilvl w:val="0"/>
          <w:numId w:val="33"/>
        </w:numPr>
        <w:suppressAutoHyphens w:val="0"/>
        <w:spacing w:after="160" w:line="240" w:lineRule="auto"/>
        <w:contextualSpacing/>
        <w:rPr>
          <w:lang w:val="tr-TR"/>
        </w:rPr>
      </w:pPr>
      <w:r w:rsidRPr="007A3E50">
        <w:t>-</w:t>
      </w:r>
      <w:r w:rsidRPr="007A3E50">
        <w:rPr>
          <w:lang w:val="tr-TR"/>
        </w:rPr>
        <w:t>inci</w:t>
      </w:r>
    </w:p>
    <w:p w14:paraId="40AA31A9" w14:textId="77777777" w:rsidR="007A3E50" w:rsidRPr="007A3E50" w:rsidRDefault="007A3E50" w:rsidP="007A3E50">
      <w:pPr>
        <w:pStyle w:val="aff5"/>
        <w:spacing w:line="240" w:lineRule="auto"/>
        <w:ind w:left="360"/>
      </w:pPr>
    </w:p>
    <w:p w14:paraId="5C3FE7BA" w14:textId="77777777" w:rsidR="007A3E50" w:rsidRPr="007A3E50" w:rsidRDefault="007A3E50" w:rsidP="00996894">
      <w:pPr>
        <w:pStyle w:val="aff5"/>
        <w:widowControl/>
        <w:numPr>
          <w:ilvl w:val="0"/>
          <w:numId w:val="29"/>
        </w:numPr>
        <w:suppressAutoHyphens w:val="0"/>
        <w:spacing w:after="160" w:line="240" w:lineRule="auto"/>
        <w:contextualSpacing/>
        <w:rPr>
          <w:lang w:val="es-ES"/>
        </w:rPr>
      </w:pPr>
      <w:r w:rsidRPr="007A3E50">
        <w:rPr>
          <w:lang w:val="en-US"/>
        </w:rPr>
        <w:t>-</w:t>
      </w:r>
      <w:r w:rsidRPr="007A3E50">
        <w:rPr>
          <w:lang w:val="tr-TR"/>
        </w:rPr>
        <w:t>Pardon, bakar mısınız</w:t>
      </w:r>
      <w:r w:rsidRPr="007A3E50">
        <w:rPr>
          <w:lang w:val="en-US"/>
        </w:rPr>
        <w:t xml:space="preserve">? </w:t>
      </w:r>
    </w:p>
    <w:p w14:paraId="1AA9A16A" w14:textId="77777777" w:rsidR="007A3E50" w:rsidRPr="007A3E50" w:rsidRDefault="007A3E50" w:rsidP="007A3E50">
      <w:pPr>
        <w:pStyle w:val="aff5"/>
        <w:spacing w:line="240" w:lineRule="auto"/>
        <w:rPr>
          <w:lang w:val="es-ES"/>
        </w:rPr>
      </w:pPr>
      <w:r w:rsidRPr="007A3E50">
        <w:rPr>
          <w:lang w:val="es-ES"/>
        </w:rPr>
        <w:t>-Tabii ki efendim...</w:t>
      </w:r>
    </w:p>
    <w:p w14:paraId="78A226FC" w14:textId="77777777" w:rsidR="007A3E50" w:rsidRPr="007A3E50" w:rsidRDefault="007A3E50" w:rsidP="007A3E50">
      <w:pPr>
        <w:pStyle w:val="aff5"/>
        <w:spacing w:line="240" w:lineRule="auto"/>
        <w:rPr>
          <w:lang w:val="tr-TR"/>
        </w:rPr>
      </w:pPr>
      <w:r w:rsidRPr="007A3E50">
        <w:rPr>
          <w:lang w:val="es-ES"/>
        </w:rPr>
        <w:t>-İ</w:t>
      </w:r>
      <w:r w:rsidRPr="007A3E50">
        <w:rPr>
          <w:lang w:val="tr-TR"/>
        </w:rPr>
        <w:t>ki tane lahmacun ve bir ayran istiyorum. Arkadaşıma ise bir orta şekerli Türk kahvesi lütfen.</w:t>
      </w:r>
    </w:p>
    <w:p w14:paraId="7FBE9CAF" w14:textId="77777777" w:rsidR="007A3E50" w:rsidRPr="007A3E50" w:rsidRDefault="007A3E50" w:rsidP="007A3E50">
      <w:pPr>
        <w:pStyle w:val="aff5"/>
        <w:spacing w:line="240" w:lineRule="auto"/>
        <w:rPr>
          <w:lang w:val="tr-TR"/>
        </w:rPr>
      </w:pPr>
    </w:p>
    <w:p w14:paraId="4E8DF19D" w14:textId="77777777" w:rsidR="007A3E50" w:rsidRPr="007A3E50" w:rsidRDefault="007A3E50" w:rsidP="007A3E50">
      <w:pPr>
        <w:pStyle w:val="aff5"/>
        <w:spacing w:line="240" w:lineRule="auto"/>
        <w:rPr>
          <w:lang w:val="tr-TR"/>
        </w:rPr>
      </w:pPr>
      <w:r w:rsidRPr="007A3E50">
        <w:rPr>
          <w:lang w:val="tr-TR"/>
        </w:rPr>
        <w:t>Toplam ne kadar yiyecek içecek sipariş etmiş?</w:t>
      </w:r>
    </w:p>
    <w:p w14:paraId="367B009B" w14:textId="77777777" w:rsidR="007A3E50" w:rsidRPr="007A3E50" w:rsidRDefault="007A3E50" w:rsidP="007A3E50">
      <w:pPr>
        <w:pStyle w:val="aff5"/>
        <w:spacing w:line="240" w:lineRule="auto"/>
        <w:rPr>
          <w:lang w:val="tr-TR"/>
        </w:rPr>
      </w:pPr>
    </w:p>
    <w:p w14:paraId="27D31BB8" w14:textId="77777777" w:rsidR="007A3E50" w:rsidRPr="007A3E50" w:rsidRDefault="007A3E50" w:rsidP="00996894">
      <w:pPr>
        <w:pStyle w:val="aff5"/>
        <w:widowControl/>
        <w:numPr>
          <w:ilvl w:val="0"/>
          <w:numId w:val="34"/>
        </w:numPr>
        <w:suppressAutoHyphens w:val="0"/>
        <w:spacing w:after="160" w:line="240" w:lineRule="auto"/>
        <w:contextualSpacing/>
        <w:rPr>
          <w:lang w:val="tr-TR"/>
        </w:rPr>
      </w:pPr>
      <w:r w:rsidRPr="007A3E50">
        <w:rPr>
          <w:lang w:val="tr-TR"/>
        </w:rPr>
        <w:t xml:space="preserve">Dört </w:t>
      </w:r>
    </w:p>
    <w:p w14:paraId="68DB1A6A" w14:textId="77777777" w:rsidR="007A3E50" w:rsidRPr="007A3E50" w:rsidRDefault="007A3E50" w:rsidP="00996894">
      <w:pPr>
        <w:pStyle w:val="aff5"/>
        <w:widowControl/>
        <w:numPr>
          <w:ilvl w:val="0"/>
          <w:numId w:val="34"/>
        </w:numPr>
        <w:suppressAutoHyphens w:val="0"/>
        <w:spacing w:after="160" w:line="240" w:lineRule="auto"/>
        <w:contextualSpacing/>
        <w:rPr>
          <w:lang w:val="tr-TR"/>
        </w:rPr>
      </w:pPr>
      <w:r w:rsidRPr="007A3E50">
        <w:rPr>
          <w:lang w:val="tr-TR"/>
        </w:rPr>
        <w:t>Üç</w:t>
      </w:r>
    </w:p>
    <w:p w14:paraId="389133AB" w14:textId="77777777" w:rsidR="007A3E50" w:rsidRPr="007A3E50" w:rsidRDefault="007A3E50" w:rsidP="00996894">
      <w:pPr>
        <w:pStyle w:val="aff5"/>
        <w:widowControl/>
        <w:numPr>
          <w:ilvl w:val="0"/>
          <w:numId w:val="34"/>
        </w:numPr>
        <w:suppressAutoHyphens w:val="0"/>
        <w:spacing w:after="160" w:line="240" w:lineRule="auto"/>
        <w:contextualSpacing/>
        <w:rPr>
          <w:lang w:val="tr-TR"/>
        </w:rPr>
      </w:pPr>
      <w:r w:rsidRPr="007A3E50">
        <w:rPr>
          <w:lang w:val="tr-TR"/>
        </w:rPr>
        <w:t>Beş</w:t>
      </w:r>
    </w:p>
    <w:p w14:paraId="3577F4D3" w14:textId="77777777" w:rsidR="007A3E50" w:rsidRPr="007A3E50" w:rsidRDefault="007A3E50" w:rsidP="007A3E50">
      <w:pPr>
        <w:pStyle w:val="aff5"/>
        <w:spacing w:line="240" w:lineRule="auto"/>
        <w:ind w:left="360"/>
        <w:rPr>
          <w:lang w:val="tr-TR"/>
        </w:rPr>
      </w:pPr>
    </w:p>
    <w:p w14:paraId="55F803FD"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Lütfen Türkçe’den Rusça’ya tercüme edin</w:t>
      </w:r>
      <w:r w:rsidRPr="007A3E50">
        <w:rPr>
          <w:lang w:val="es-ES"/>
        </w:rPr>
        <w:t>:</w:t>
      </w:r>
    </w:p>
    <w:p w14:paraId="26BDE9BD" w14:textId="77777777" w:rsidR="007A3E50" w:rsidRPr="007A3E50" w:rsidRDefault="007A3E50" w:rsidP="007A3E50">
      <w:pPr>
        <w:pStyle w:val="aff5"/>
        <w:tabs>
          <w:tab w:val="left" w:pos="1260"/>
        </w:tabs>
        <w:spacing w:line="240" w:lineRule="auto"/>
        <w:rPr>
          <w:lang w:val="tr-TR"/>
        </w:rPr>
      </w:pPr>
    </w:p>
    <w:p w14:paraId="5EBCAF8E" w14:textId="77777777" w:rsidR="007A3E50" w:rsidRPr="007A3E50" w:rsidRDefault="007A3E50" w:rsidP="007A3E50">
      <w:pPr>
        <w:pStyle w:val="aff5"/>
        <w:spacing w:line="240" w:lineRule="auto"/>
        <w:rPr>
          <w:lang w:val="tr-TR"/>
        </w:rPr>
      </w:pPr>
      <w:r w:rsidRPr="007A3E50">
        <w:rPr>
          <w:lang w:val="tr-TR"/>
        </w:rPr>
        <w:t>Eğer güzel vakit geçirmek istiyorsanız size iki güzel yere tavsiye edebilirim. Mesel</w:t>
      </w:r>
      <w:r w:rsidRPr="007A3E50">
        <w:rPr>
          <w:rFonts w:cstheme="minorHAnsi"/>
          <w:lang w:val="tr-TR"/>
        </w:rPr>
        <w:t>â</w:t>
      </w:r>
      <w:r w:rsidRPr="007A3E50">
        <w:rPr>
          <w:lang w:val="tr-TR"/>
        </w:rPr>
        <w:t>, ‘Kurukahveci Mehmet Efendi’ adlı bir meşhur butiğe gidebilirsiniz. Ondan sonra Miniatürk parkına ziyaret edebilip tüm şehri hem görebilir, hem de tanışabilirsiniz.</w:t>
      </w:r>
    </w:p>
    <w:p w14:paraId="07A7C7C3" w14:textId="77777777" w:rsidR="007A3E50" w:rsidRPr="007A3E50" w:rsidRDefault="007A3E50" w:rsidP="007A3E50">
      <w:pPr>
        <w:pStyle w:val="aff5"/>
        <w:spacing w:line="240" w:lineRule="auto"/>
        <w:rPr>
          <w:lang w:val="tr-TR"/>
        </w:rPr>
      </w:pPr>
    </w:p>
    <w:p w14:paraId="4AA729E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Lütfen Rusça’dan Türkçe’ye tercüme edin:</w:t>
      </w:r>
    </w:p>
    <w:p w14:paraId="09FF6740" w14:textId="77777777" w:rsidR="007A3E50" w:rsidRPr="007A3E50" w:rsidRDefault="007A3E50" w:rsidP="007A3E50">
      <w:pPr>
        <w:pStyle w:val="aff5"/>
        <w:spacing w:line="240" w:lineRule="auto"/>
        <w:rPr>
          <w:lang w:val="tr-TR"/>
        </w:rPr>
      </w:pPr>
    </w:p>
    <w:p w14:paraId="2628BE0B" w14:textId="77777777" w:rsidR="007A3E50" w:rsidRPr="007A3E50" w:rsidRDefault="007A3E50" w:rsidP="007A3E50">
      <w:pPr>
        <w:pStyle w:val="aff5"/>
        <w:spacing w:line="240" w:lineRule="auto"/>
      </w:pPr>
      <w:r w:rsidRPr="007A3E50">
        <w:t>Одним из интересных городов Турции является город Каппадокия. Немногие знают, что в городе Хаджибекташ есть Мавзолей Хаджи Бекташ-и Вели и это место очень популярно среди турок.</w:t>
      </w:r>
    </w:p>
    <w:p w14:paraId="040F83E4" w14:textId="77777777" w:rsidR="007A3E50" w:rsidRPr="007A3E50" w:rsidRDefault="007A3E50" w:rsidP="007A3E50">
      <w:pPr>
        <w:pStyle w:val="aff5"/>
        <w:spacing w:line="240" w:lineRule="auto"/>
      </w:pPr>
    </w:p>
    <w:p w14:paraId="624377C6"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Her yaz biz tatil</w:t>
      </w:r>
      <w:r w:rsidRPr="007A3E50">
        <w:rPr>
          <w:lang w:val="en-US"/>
        </w:rPr>
        <w:t xml:space="preserve">__ </w:t>
      </w:r>
      <w:r w:rsidRPr="007A3E50">
        <w:rPr>
          <w:lang w:val="tr-TR"/>
        </w:rPr>
        <w:t>gidiyoruz ve her defa farklı yerlere. Neden? Çünkü yeni şeyleri, yeni yerleri, yeni insanları__ seviyoruz ve hiç sıkılmıyoruz.</w:t>
      </w:r>
    </w:p>
    <w:p w14:paraId="5156DEBD" w14:textId="77777777" w:rsidR="007A3E50" w:rsidRPr="007A3E50" w:rsidRDefault="007A3E50" w:rsidP="007A3E50">
      <w:pPr>
        <w:pStyle w:val="aff5"/>
        <w:tabs>
          <w:tab w:val="left" w:pos="1260"/>
        </w:tabs>
        <w:spacing w:line="240" w:lineRule="auto"/>
        <w:rPr>
          <w:lang w:val="tr-TR"/>
        </w:rPr>
      </w:pPr>
    </w:p>
    <w:p w14:paraId="0CABE383" w14:textId="77777777" w:rsidR="007A3E50" w:rsidRPr="007A3E50" w:rsidRDefault="007A3E50" w:rsidP="00996894">
      <w:pPr>
        <w:pStyle w:val="aff5"/>
        <w:widowControl/>
        <w:numPr>
          <w:ilvl w:val="0"/>
          <w:numId w:val="35"/>
        </w:numPr>
        <w:suppressAutoHyphens w:val="0"/>
        <w:spacing w:after="160" w:line="240" w:lineRule="auto"/>
        <w:contextualSpacing/>
        <w:rPr>
          <w:lang w:val="es-ES"/>
        </w:rPr>
      </w:pPr>
      <w:r w:rsidRPr="007A3E50">
        <w:rPr>
          <w:lang w:val="es-ES"/>
        </w:rPr>
        <w:t>-e</w:t>
      </w:r>
      <w:r w:rsidRPr="007A3E50">
        <w:t xml:space="preserve">; </w:t>
      </w:r>
      <w:r w:rsidRPr="007A3E50">
        <w:rPr>
          <w:lang w:val="tr-TR"/>
        </w:rPr>
        <w:t>-ı</w:t>
      </w:r>
    </w:p>
    <w:p w14:paraId="3943CCD1" w14:textId="77777777" w:rsidR="007A3E50" w:rsidRPr="007A3E50" w:rsidRDefault="007A3E50" w:rsidP="00996894">
      <w:pPr>
        <w:pStyle w:val="aff5"/>
        <w:widowControl/>
        <w:numPr>
          <w:ilvl w:val="0"/>
          <w:numId w:val="35"/>
        </w:numPr>
        <w:suppressAutoHyphens w:val="0"/>
        <w:spacing w:after="160" w:line="240" w:lineRule="auto"/>
        <w:contextualSpacing/>
        <w:rPr>
          <w:lang w:val="es-ES"/>
        </w:rPr>
      </w:pPr>
      <w:r w:rsidRPr="007A3E50">
        <w:rPr>
          <w:lang w:val="tr-TR"/>
        </w:rPr>
        <w:t>-e</w:t>
      </w:r>
      <w:r w:rsidRPr="007A3E50">
        <w:t>;</w:t>
      </w:r>
      <w:r w:rsidRPr="007A3E50">
        <w:rPr>
          <w:lang w:val="tr-TR"/>
        </w:rPr>
        <w:t xml:space="preserve"> -nı</w:t>
      </w:r>
    </w:p>
    <w:p w14:paraId="7915388D" w14:textId="77777777" w:rsidR="007A3E50" w:rsidRPr="007A3E50" w:rsidRDefault="007A3E50" w:rsidP="00996894">
      <w:pPr>
        <w:pStyle w:val="aff5"/>
        <w:widowControl/>
        <w:numPr>
          <w:ilvl w:val="0"/>
          <w:numId w:val="35"/>
        </w:numPr>
        <w:suppressAutoHyphens w:val="0"/>
        <w:spacing w:after="160" w:line="240" w:lineRule="auto"/>
        <w:contextualSpacing/>
        <w:rPr>
          <w:lang w:val="es-ES"/>
        </w:rPr>
      </w:pPr>
      <w:r w:rsidRPr="007A3E50">
        <w:rPr>
          <w:lang w:val="tr-TR"/>
        </w:rPr>
        <w:t>-ye</w:t>
      </w:r>
      <w:r w:rsidRPr="007A3E50">
        <w:t>;</w:t>
      </w:r>
      <w:r w:rsidRPr="007A3E50">
        <w:rPr>
          <w:lang w:val="tr-TR"/>
        </w:rPr>
        <w:t xml:space="preserve"> -nı</w:t>
      </w:r>
    </w:p>
    <w:p w14:paraId="3E277621" w14:textId="77777777" w:rsidR="007A3E50" w:rsidRPr="007A3E50" w:rsidRDefault="007A3E50" w:rsidP="007A3E50">
      <w:pPr>
        <w:pStyle w:val="aff5"/>
        <w:spacing w:line="240" w:lineRule="auto"/>
        <w:rPr>
          <w:lang w:val="tr-TR"/>
        </w:rPr>
      </w:pPr>
    </w:p>
    <w:p w14:paraId="0AEBA20A"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Benim arkadaşım bir yabancı şirkette çalışıyor. Onun mesai saatleri çok iyidir, çok nettir. Yani, iş günü__ saat sekiz buçukta başlayıp akşam saat beşte bitiyor.</w:t>
      </w:r>
    </w:p>
    <w:p w14:paraId="0CB40924" w14:textId="77777777" w:rsidR="007A3E50" w:rsidRPr="007A3E50" w:rsidRDefault="007A3E50" w:rsidP="007A3E50">
      <w:pPr>
        <w:pStyle w:val="aff5"/>
        <w:tabs>
          <w:tab w:val="left" w:pos="1260"/>
        </w:tabs>
        <w:spacing w:line="240" w:lineRule="auto"/>
        <w:rPr>
          <w:lang w:val="tr-TR"/>
        </w:rPr>
      </w:pPr>
    </w:p>
    <w:p w14:paraId="71CF63B2" w14:textId="77777777" w:rsidR="007A3E50" w:rsidRPr="007A3E50" w:rsidRDefault="007A3E50" w:rsidP="00996894">
      <w:pPr>
        <w:pStyle w:val="aff5"/>
        <w:widowControl/>
        <w:numPr>
          <w:ilvl w:val="0"/>
          <w:numId w:val="36"/>
        </w:numPr>
        <w:suppressAutoHyphens w:val="0"/>
        <w:spacing w:after="160" w:line="240" w:lineRule="auto"/>
        <w:contextualSpacing/>
        <w:rPr>
          <w:lang w:val="tr-TR"/>
        </w:rPr>
      </w:pPr>
      <w:r w:rsidRPr="007A3E50">
        <w:rPr>
          <w:lang w:val="tr-TR"/>
        </w:rPr>
        <w:t>-ü</w:t>
      </w:r>
    </w:p>
    <w:p w14:paraId="3C3097A7" w14:textId="77777777" w:rsidR="007A3E50" w:rsidRPr="007A3E50" w:rsidRDefault="007A3E50" w:rsidP="00996894">
      <w:pPr>
        <w:pStyle w:val="aff5"/>
        <w:widowControl/>
        <w:numPr>
          <w:ilvl w:val="0"/>
          <w:numId w:val="36"/>
        </w:numPr>
        <w:suppressAutoHyphens w:val="0"/>
        <w:spacing w:after="160" w:line="240" w:lineRule="auto"/>
        <w:contextualSpacing/>
        <w:rPr>
          <w:lang w:val="tr-TR"/>
        </w:rPr>
      </w:pPr>
      <w:r w:rsidRPr="007A3E50">
        <w:rPr>
          <w:lang w:val="tr-TR"/>
        </w:rPr>
        <w:t>-nü</w:t>
      </w:r>
    </w:p>
    <w:p w14:paraId="2F36C267" w14:textId="77777777" w:rsidR="007A3E50" w:rsidRPr="007A3E50" w:rsidRDefault="007A3E50" w:rsidP="00996894">
      <w:pPr>
        <w:pStyle w:val="aff5"/>
        <w:widowControl/>
        <w:numPr>
          <w:ilvl w:val="0"/>
          <w:numId w:val="36"/>
        </w:numPr>
        <w:suppressAutoHyphens w:val="0"/>
        <w:spacing w:after="160" w:line="240" w:lineRule="auto"/>
        <w:contextualSpacing/>
        <w:rPr>
          <w:lang w:val="tr-TR"/>
        </w:rPr>
      </w:pPr>
      <w:r w:rsidRPr="007A3E50">
        <w:rPr>
          <w:lang w:val="tr-TR"/>
        </w:rPr>
        <w:t>–</w:t>
      </w:r>
    </w:p>
    <w:p w14:paraId="62CCB000" w14:textId="77777777" w:rsidR="007A3E50" w:rsidRPr="007A3E50" w:rsidRDefault="007A3E50" w:rsidP="007A3E50">
      <w:pPr>
        <w:pStyle w:val="aff5"/>
        <w:spacing w:line="240" w:lineRule="auto"/>
        <w:ind w:left="360"/>
        <w:rPr>
          <w:lang w:val="tr-TR"/>
        </w:rPr>
      </w:pPr>
    </w:p>
    <w:p w14:paraId="6188CDE2"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Haftanın içinde yedi gün var</w:t>
      </w:r>
      <w:r w:rsidRPr="007A3E50">
        <w:rPr>
          <w:lang w:val="es-ES"/>
        </w:rPr>
        <w:t>: Pazartesi, Salı, __, Perşembe, Cuma, __, ___. Hangileri eksiktir</w:t>
      </w:r>
      <w:r w:rsidRPr="007A3E50">
        <w:t>?</w:t>
      </w:r>
    </w:p>
    <w:p w14:paraId="584F47CB" w14:textId="77777777" w:rsidR="007A3E50" w:rsidRPr="007A3E50" w:rsidRDefault="007A3E50" w:rsidP="007A3E50">
      <w:pPr>
        <w:pStyle w:val="aff5"/>
        <w:tabs>
          <w:tab w:val="left" w:pos="1260"/>
        </w:tabs>
        <w:spacing w:line="240" w:lineRule="auto"/>
        <w:rPr>
          <w:lang w:val="tr-TR"/>
        </w:rPr>
      </w:pPr>
    </w:p>
    <w:p w14:paraId="748217C6" w14:textId="77777777" w:rsidR="007A3E50" w:rsidRPr="007A3E50" w:rsidRDefault="007A3E50" w:rsidP="00996894">
      <w:pPr>
        <w:pStyle w:val="aff5"/>
        <w:widowControl/>
        <w:numPr>
          <w:ilvl w:val="0"/>
          <w:numId w:val="37"/>
        </w:numPr>
        <w:suppressAutoHyphens w:val="0"/>
        <w:spacing w:after="160" w:line="240" w:lineRule="auto"/>
        <w:contextualSpacing/>
        <w:rPr>
          <w:lang w:val="tr-TR"/>
        </w:rPr>
      </w:pPr>
      <w:r w:rsidRPr="007A3E50">
        <w:rPr>
          <w:lang w:val="tr-TR"/>
        </w:rPr>
        <w:t>Çarşamba</w:t>
      </w:r>
    </w:p>
    <w:p w14:paraId="3DD70FC0" w14:textId="77777777" w:rsidR="007A3E50" w:rsidRPr="007A3E50" w:rsidRDefault="007A3E50" w:rsidP="00996894">
      <w:pPr>
        <w:pStyle w:val="aff5"/>
        <w:widowControl/>
        <w:numPr>
          <w:ilvl w:val="0"/>
          <w:numId w:val="37"/>
        </w:numPr>
        <w:suppressAutoHyphens w:val="0"/>
        <w:spacing w:after="160" w:line="240" w:lineRule="auto"/>
        <w:contextualSpacing/>
        <w:rPr>
          <w:lang w:val="tr-TR"/>
        </w:rPr>
      </w:pPr>
      <w:r w:rsidRPr="007A3E50">
        <w:rPr>
          <w:lang w:val="tr-TR"/>
        </w:rPr>
        <w:lastRenderedPageBreak/>
        <w:t>Cumartesi</w:t>
      </w:r>
    </w:p>
    <w:p w14:paraId="7E84064C" w14:textId="77777777" w:rsidR="007A3E50" w:rsidRPr="007A3E50" w:rsidRDefault="007A3E50" w:rsidP="00996894">
      <w:pPr>
        <w:pStyle w:val="aff5"/>
        <w:widowControl/>
        <w:numPr>
          <w:ilvl w:val="0"/>
          <w:numId w:val="37"/>
        </w:numPr>
        <w:suppressAutoHyphens w:val="0"/>
        <w:spacing w:after="160" w:line="240" w:lineRule="auto"/>
        <w:contextualSpacing/>
        <w:rPr>
          <w:lang w:val="tr-TR"/>
        </w:rPr>
      </w:pPr>
      <w:r w:rsidRPr="007A3E50">
        <w:rPr>
          <w:lang w:val="tr-TR"/>
        </w:rPr>
        <w:t>Pazar</w:t>
      </w:r>
    </w:p>
    <w:p w14:paraId="29F291BD" w14:textId="77777777" w:rsidR="007A3E50" w:rsidRPr="007A3E50" w:rsidRDefault="007A3E50" w:rsidP="00996894">
      <w:pPr>
        <w:pStyle w:val="aff5"/>
        <w:widowControl/>
        <w:numPr>
          <w:ilvl w:val="0"/>
          <w:numId w:val="37"/>
        </w:numPr>
        <w:suppressAutoHyphens w:val="0"/>
        <w:spacing w:after="160" w:line="240" w:lineRule="auto"/>
        <w:contextualSpacing/>
        <w:rPr>
          <w:lang w:val="tr-TR"/>
        </w:rPr>
      </w:pPr>
      <w:r w:rsidRPr="007A3E50">
        <w:rPr>
          <w:lang w:val="tr-TR"/>
        </w:rPr>
        <w:t xml:space="preserve">Hepsi </w:t>
      </w:r>
    </w:p>
    <w:p w14:paraId="59CDCA83" w14:textId="77777777" w:rsidR="007A3E50" w:rsidRPr="007A3E50" w:rsidRDefault="007A3E50" w:rsidP="007A3E50">
      <w:pPr>
        <w:pStyle w:val="aff5"/>
        <w:widowControl/>
        <w:suppressAutoHyphens w:val="0"/>
        <w:spacing w:after="160" w:line="240" w:lineRule="auto"/>
        <w:ind w:left="360"/>
        <w:contextualSpacing/>
        <w:rPr>
          <w:lang w:val="tr-TR"/>
        </w:rPr>
      </w:pPr>
      <w:r w:rsidRPr="007A3E50">
        <w:rPr>
          <w:lang w:val="tr-TR"/>
        </w:rPr>
        <w:t xml:space="preserve"> </w:t>
      </w:r>
    </w:p>
    <w:p w14:paraId="46DEEF09"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 xml:space="preserve">Gökhan bey Cumartesi sabah işe gidiyor, işleri biraz kontrol ediyor ve aynı sabah saat on buçukta </w:t>
      </w:r>
    </w:p>
    <w:p w14:paraId="7185183D" w14:textId="77777777" w:rsidR="007A3E50" w:rsidRPr="007A3E50" w:rsidRDefault="007A3E50" w:rsidP="007A3E50">
      <w:pPr>
        <w:pStyle w:val="aff5"/>
        <w:widowControl/>
        <w:suppressAutoHyphens w:val="0"/>
        <w:spacing w:after="160" w:line="240" w:lineRule="auto"/>
        <w:contextualSpacing/>
        <w:rPr>
          <w:lang w:val="tr-TR"/>
        </w:rPr>
      </w:pPr>
      <w:r w:rsidRPr="007A3E50">
        <w:rPr>
          <w:lang w:val="tr-TR"/>
        </w:rPr>
        <w:t xml:space="preserve">( ____ ) eve dönüyor. </w:t>
      </w:r>
    </w:p>
    <w:p w14:paraId="19FFD28D" w14:textId="77777777" w:rsidR="007A3E50" w:rsidRPr="007A3E50" w:rsidRDefault="007A3E50" w:rsidP="007A3E50">
      <w:pPr>
        <w:pStyle w:val="aff5"/>
        <w:spacing w:line="240" w:lineRule="auto"/>
        <w:rPr>
          <w:lang w:val="tr-TR"/>
        </w:rPr>
      </w:pPr>
    </w:p>
    <w:p w14:paraId="063D1E67" w14:textId="77777777" w:rsidR="007A3E50" w:rsidRPr="007A3E50" w:rsidRDefault="007A3E50" w:rsidP="00996894">
      <w:pPr>
        <w:pStyle w:val="aff5"/>
        <w:widowControl/>
        <w:numPr>
          <w:ilvl w:val="0"/>
          <w:numId w:val="38"/>
        </w:numPr>
        <w:suppressAutoHyphens w:val="0"/>
        <w:spacing w:after="160" w:line="240" w:lineRule="auto"/>
        <w:contextualSpacing/>
        <w:rPr>
          <w:lang w:val="tr-TR"/>
        </w:rPr>
      </w:pPr>
      <w:r w:rsidRPr="007A3E50">
        <w:rPr>
          <w:lang w:val="tr-TR"/>
        </w:rPr>
        <w:t>10</w:t>
      </w:r>
      <w:r w:rsidRPr="007A3E50">
        <w:t>:30</w:t>
      </w:r>
    </w:p>
    <w:p w14:paraId="71C40B37" w14:textId="77777777" w:rsidR="007A3E50" w:rsidRPr="007A3E50" w:rsidRDefault="007A3E50" w:rsidP="00996894">
      <w:pPr>
        <w:pStyle w:val="aff5"/>
        <w:widowControl/>
        <w:numPr>
          <w:ilvl w:val="0"/>
          <w:numId w:val="38"/>
        </w:numPr>
        <w:suppressAutoHyphens w:val="0"/>
        <w:spacing w:after="160" w:line="240" w:lineRule="auto"/>
        <w:contextualSpacing/>
        <w:rPr>
          <w:lang w:val="tr-TR"/>
        </w:rPr>
      </w:pPr>
      <w:r w:rsidRPr="007A3E50">
        <w:t>09:30</w:t>
      </w:r>
    </w:p>
    <w:p w14:paraId="08EF26DC" w14:textId="77777777" w:rsidR="007A3E50" w:rsidRPr="007A3E50" w:rsidRDefault="007A3E50" w:rsidP="00996894">
      <w:pPr>
        <w:pStyle w:val="aff5"/>
        <w:widowControl/>
        <w:numPr>
          <w:ilvl w:val="0"/>
          <w:numId w:val="38"/>
        </w:numPr>
        <w:suppressAutoHyphens w:val="0"/>
        <w:spacing w:after="160" w:line="240" w:lineRule="auto"/>
        <w:contextualSpacing/>
        <w:rPr>
          <w:lang w:val="tr-TR"/>
        </w:rPr>
      </w:pPr>
      <w:r w:rsidRPr="007A3E50">
        <w:t>22:30</w:t>
      </w:r>
    </w:p>
    <w:p w14:paraId="59B26C5C" w14:textId="77777777" w:rsidR="007A3E50" w:rsidRPr="007A3E50" w:rsidRDefault="007A3E50" w:rsidP="007A3E50">
      <w:pPr>
        <w:pStyle w:val="aff5"/>
        <w:spacing w:line="240" w:lineRule="auto"/>
        <w:rPr>
          <w:lang w:val="tr-TR"/>
        </w:rPr>
      </w:pPr>
    </w:p>
    <w:p w14:paraId="2CF3E63B"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Alışveriş__ sonra Gül ailesi bir çay bahçesine gidiyor.</w:t>
      </w:r>
    </w:p>
    <w:p w14:paraId="23D432FD" w14:textId="77777777" w:rsidR="007A3E50" w:rsidRPr="007A3E50" w:rsidRDefault="007A3E50" w:rsidP="007A3E50">
      <w:pPr>
        <w:pStyle w:val="aff5"/>
        <w:tabs>
          <w:tab w:val="left" w:pos="1260"/>
        </w:tabs>
        <w:spacing w:line="240" w:lineRule="auto"/>
        <w:rPr>
          <w:lang w:val="tr-TR"/>
        </w:rPr>
      </w:pPr>
    </w:p>
    <w:p w14:paraId="1EB4C750" w14:textId="77777777" w:rsidR="007A3E50" w:rsidRPr="007A3E50" w:rsidRDefault="007A3E50" w:rsidP="00996894">
      <w:pPr>
        <w:pStyle w:val="aff5"/>
        <w:widowControl/>
        <w:numPr>
          <w:ilvl w:val="0"/>
          <w:numId w:val="39"/>
        </w:numPr>
        <w:suppressAutoHyphens w:val="0"/>
        <w:spacing w:after="160" w:line="240" w:lineRule="auto"/>
        <w:contextualSpacing/>
        <w:rPr>
          <w:lang w:val="tr-TR"/>
        </w:rPr>
      </w:pPr>
      <w:r w:rsidRPr="007A3E50">
        <w:rPr>
          <w:lang w:val="tr-TR"/>
        </w:rPr>
        <w:t>-ten sonra</w:t>
      </w:r>
    </w:p>
    <w:p w14:paraId="184F12C5" w14:textId="77777777" w:rsidR="007A3E50" w:rsidRPr="007A3E50" w:rsidRDefault="007A3E50" w:rsidP="00996894">
      <w:pPr>
        <w:pStyle w:val="aff5"/>
        <w:widowControl/>
        <w:numPr>
          <w:ilvl w:val="0"/>
          <w:numId w:val="39"/>
        </w:numPr>
        <w:suppressAutoHyphens w:val="0"/>
        <w:spacing w:after="160" w:line="240" w:lineRule="auto"/>
        <w:contextualSpacing/>
        <w:rPr>
          <w:lang w:val="tr-TR"/>
        </w:rPr>
      </w:pPr>
      <w:r w:rsidRPr="007A3E50">
        <w:rPr>
          <w:lang w:val="tr-TR"/>
        </w:rPr>
        <w:t>-dıktan sonra</w:t>
      </w:r>
    </w:p>
    <w:p w14:paraId="2C8FC6B7" w14:textId="77777777" w:rsidR="007A3E50" w:rsidRPr="007A3E50" w:rsidRDefault="007A3E50" w:rsidP="00996894">
      <w:pPr>
        <w:pStyle w:val="aff5"/>
        <w:widowControl/>
        <w:numPr>
          <w:ilvl w:val="0"/>
          <w:numId w:val="39"/>
        </w:numPr>
        <w:suppressAutoHyphens w:val="0"/>
        <w:spacing w:after="160" w:line="240" w:lineRule="auto"/>
        <w:contextualSpacing/>
        <w:rPr>
          <w:lang w:val="tr-TR"/>
        </w:rPr>
      </w:pPr>
      <w:r w:rsidRPr="007A3E50">
        <w:rPr>
          <w:lang w:val="tr-TR"/>
        </w:rPr>
        <w:t>-e sonra</w:t>
      </w:r>
    </w:p>
    <w:p w14:paraId="22C72855" w14:textId="77777777" w:rsidR="007A3E50" w:rsidRPr="007A3E50" w:rsidRDefault="007A3E50" w:rsidP="007A3E50">
      <w:pPr>
        <w:pStyle w:val="a5"/>
        <w:spacing w:before="11"/>
        <w:ind w:left="375"/>
        <w:rPr>
          <w:bCs/>
          <w:lang w:val="tr-TR"/>
        </w:rPr>
      </w:pPr>
    </w:p>
    <w:p w14:paraId="4D63142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Emre’nin üç kız kardeş__ var.</w:t>
      </w:r>
    </w:p>
    <w:p w14:paraId="6D08FCC0" w14:textId="77777777" w:rsidR="007A3E50" w:rsidRPr="007A3E50" w:rsidRDefault="007A3E50" w:rsidP="007A3E50">
      <w:pPr>
        <w:spacing w:line="240" w:lineRule="auto"/>
        <w:contextualSpacing/>
        <w:rPr>
          <w:lang w:val="tr-TR"/>
        </w:rPr>
      </w:pPr>
      <w:r w:rsidRPr="007A3E50">
        <w:rPr>
          <w:lang w:val="tr-TR"/>
        </w:rPr>
        <w:t>a) -i</w:t>
      </w:r>
    </w:p>
    <w:p w14:paraId="0CD530C3" w14:textId="77777777" w:rsidR="007A3E50" w:rsidRPr="007A3E50" w:rsidRDefault="007A3E50" w:rsidP="007A3E50">
      <w:pPr>
        <w:spacing w:line="240" w:lineRule="auto"/>
        <w:contextualSpacing/>
        <w:rPr>
          <w:lang w:val="tr-TR"/>
        </w:rPr>
      </w:pPr>
      <w:r w:rsidRPr="007A3E50">
        <w:rPr>
          <w:lang w:val="tr-TR"/>
        </w:rPr>
        <w:t>b) -leri</w:t>
      </w:r>
    </w:p>
    <w:p w14:paraId="69BC689A" w14:textId="77777777" w:rsidR="007A3E50" w:rsidRPr="007A3E50" w:rsidRDefault="007A3E50" w:rsidP="007A3E50">
      <w:pPr>
        <w:spacing w:line="240" w:lineRule="auto"/>
        <w:contextualSpacing/>
        <w:rPr>
          <w:lang w:val="tr-TR"/>
        </w:rPr>
      </w:pPr>
      <w:r w:rsidRPr="007A3E50">
        <w:rPr>
          <w:lang w:val="tr-TR"/>
        </w:rPr>
        <w:t xml:space="preserve">c) – </w:t>
      </w:r>
    </w:p>
    <w:p w14:paraId="7C05CBE3" w14:textId="77777777" w:rsidR="007A3E50" w:rsidRPr="007A3E50" w:rsidRDefault="007A3E50" w:rsidP="007A3E50">
      <w:pPr>
        <w:spacing w:line="240" w:lineRule="auto"/>
        <w:contextualSpacing/>
        <w:rPr>
          <w:lang w:val="tr-TR"/>
        </w:rPr>
      </w:pPr>
    </w:p>
    <w:p w14:paraId="056BAB8B"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Babam emekli, anne__ avukat.</w:t>
      </w:r>
    </w:p>
    <w:p w14:paraId="0EA0B284" w14:textId="77777777" w:rsidR="007A3E50" w:rsidRPr="007A3E50" w:rsidRDefault="007A3E50" w:rsidP="007A3E50">
      <w:pPr>
        <w:pStyle w:val="aff5"/>
        <w:tabs>
          <w:tab w:val="left" w:pos="1260"/>
        </w:tabs>
        <w:spacing w:line="240" w:lineRule="auto"/>
        <w:rPr>
          <w:lang w:val="tr-TR"/>
        </w:rPr>
      </w:pPr>
    </w:p>
    <w:p w14:paraId="45ED1C36" w14:textId="77777777" w:rsidR="007A3E50" w:rsidRPr="007A3E50" w:rsidRDefault="007A3E50" w:rsidP="00996894">
      <w:pPr>
        <w:pStyle w:val="aff5"/>
        <w:widowControl/>
        <w:numPr>
          <w:ilvl w:val="0"/>
          <w:numId w:val="40"/>
        </w:numPr>
        <w:tabs>
          <w:tab w:val="left" w:pos="709"/>
        </w:tabs>
        <w:suppressAutoHyphens w:val="0"/>
        <w:spacing w:after="160" w:line="240" w:lineRule="auto"/>
        <w:contextualSpacing/>
        <w:rPr>
          <w:lang w:val="tr-TR"/>
        </w:rPr>
      </w:pPr>
      <w:r w:rsidRPr="007A3E50">
        <w:rPr>
          <w:lang w:val="tr-TR"/>
        </w:rPr>
        <w:t>-m</w:t>
      </w:r>
    </w:p>
    <w:p w14:paraId="34602E8A" w14:textId="77777777" w:rsidR="007A3E50" w:rsidRPr="007A3E50" w:rsidRDefault="007A3E50" w:rsidP="00996894">
      <w:pPr>
        <w:pStyle w:val="aff5"/>
        <w:widowControl/>
        <w:numPr>
          <w:ilvl w:val="0"/>
          <w:numId w:val="40"/>
        </w:numPr>
        <w:tabs>
          <w:tab w:val="left" w:pos="709"/>
        </w:tabs>
        <w:suppressAutoHyphens w:val="0"/>
        <w:spacing w:after="160" w:line="240" w:lineRule="auto"/>
        <w:contextualSpacing/>
        <w:rPr>
          <w:lang w:val="tr-TR"/>
        </w:rPr>
      </w:pPr>
      <w:r w:rsidRPr="007A3E50">
        <w:rPr>
          <w:lang w:val="tr-TR"/>
        </w:rPr>
        <w:t>-miz</w:t>
      </w:r>
    </w:p>
    <w:p w14:paraId="68E645B0" w14:textId="77777777" w:rsidR="007A3E50" w:rsidRPr="007A3E50" w:rsidRDefault="007A3E50" w:rsidP="00996894">
      <w:pPr>
        <w:pStyle w:val="aff5"/>
        <w:widowControl/>
        <w:numPr>
          <w:ilvl w:val="0"/>
          <w:numId w:val="40"/>
        </w:numPr>
        <w:tabs>
          <w:tab w:val="left" w:pos="709"/>
        </w:tabs>
        <w:suppressAutoHyphens w:val="0"/>
        <w:spacing w:after="160" w:line="240" w:lineRule="auto"/>
        <w:contextualSpacing/>
        <w:rPr>
          <w:lang w:val="tr-TR"/>
        </w:rPr>
      </w:pPr>
      <w:r w:rsidRPr="007A3E50">
        <w:rPr>
          <w:lang w:val="tr-TR"/>
        </w:rPr>
        <w:t>–</w:t>
      </w:r>
    </w:p>
    <w:p w14:paraId="650C5DCE" w14:textId="77777777" w:rsidR="007A3E50" w:rsidRPr="007A3E50" w:rsidRDefault="007A3E50" w:rsidP="007A3E50">
      <w:pPr>
        <w:pStyle w:val="aff5"/>
        <w:tabs>
          <w:tab w:val="left" w:pos="709"/>
        </w:tabs>
        <w:spacing w:line="240" w:lineRule="auto"/>
        <w:ind w:left="360"/>
        <w:rPr>
          <w:lang w:val="tr-TR"/>
        </w:rPr>
      </w:pPr>
    </w:p>
    <w:p w14:paraId="2677A51E"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Onun amca___ üç dil biliyor.</w:t>
      </w:r>
    </w:p>
    <w:p w14:paraId="57063E59" w14:textId="77777777" w:rsidR="007A3E50" w:rsidRPr="007A3E50" w:rsidRDefault="007A3E50" w:rsidP="007A3E50">
      <w:pPr>
        <w:pStyle w:val="aff5"/>
        <w:tabs>
          <w:tab w:val="left" w:pos="1260"/>
        </w:tabs>
        <w:spacing w:line="240" w:lineRule="auto"/>
        <w:rPr>
          <w:lang w:val="tr-TR"/>
        </w:rPr>
      </w:pPr>
    </w:p>
    <w:p w14:paraId="2592BCFE" w14:textId="77777777" w:rsidR="007A3E50" w:rsidRPr="007A3E50" w:rsidRDefault="007A3E50" w:rsidP="00996894">
      <w:pPr>
        <w:pStyle w:val="aff5"/>
        <w:widowControl/>
        <w:numPr>
          <w:ilvl w:val="0"/>
          <w:numId w:val="41"/>
        </w:numPr>
        <w:suppressAutoHyphens w:val="0"/>
        <w:spacing w:after="160" w:line="240" w:lineRule="auto"/>
        <w:contextualSpacing/>
        <w:rPr>
          <w:lang w:val="tr-TR"/>
        </w:rPr>
      </w:pPr>
      <w:r w:rsidRPr="007A3E50">
        <w:rPr>
          <w:lang w:val="tr-TR"/>
        </w:rPr>
        <w:t>-sı</w:t>
      </w:r>
    </w:p>
    <w:p w14:paraId="09691BE4" w14:textId="77777777" w:rsidR="007A3E50" w:rsidRPr="007A3E50" w:rsidRDefault="007A3E50" w:rsidP="00996894">
      <w:pPr>
        <w:pStyle w:val="aff5"/>
        <w:widowControl/>
        <w:numPr>
          <w:ilvl w:val="0"/>
          <w:numId w:val="41"/>
        </w:numPr>
        <w:suppressAutoHyphens w:val="0"/>
        <w:spacing w:after="160" w:line="240" w:lineRule="auto"/>
        <w:contextualSpacing/>
        <w:rPr>
          <w:lang w:val="tr-TR"/>
        </w:rPr>
      </w:pPr>
      <w:r w:rsidRPr="007A3E50">
        <w:rPr>
          <w:lang w:val="tr-TR"/>
        </w:rPr>
        <w:t>-nız</w:t>
      </w:r>
    </w:p>
    <w:p w14:paraId="205FB579" w14:textId="77777777" w:rsidR="007A3E50" w:rsidRPr="007A3E50" w:rsidRDefault="007A3E50" w:rsidP="00996894">
      <w:pPr>
        <w:pStyle w:val="aff5"/>
        <w:widowControl/>
        <w:numPr>
          <w:ilvl w:val="0"/>
          <w:numId w:val="41"/>
        </w:numPr>
        <w:suppressAutoHyphens w:val="0"/>
        <w:spacing w:after="160" w:line="240" w:lineRule="auto"/>
        <w:contextualSpacing/>
        <w:rPr>
          <w:lang w:val="tr-TR"/>
        </w:rPr>
      </w:pPr>
      <w:r w:rsidRPr="007A3E50">
        <w:rPr>
          <w:lang w:val="tr-TR"/>
        </w:rPr>
        <w:t>-yı</w:t>
      </w:r>
    </w:p>
    <w:p w14:paraId="12C1ACEA" w14:textId="77777777" w:rsidR="007A3E50" w:rsidRPr="007A3E50" w:rsidRDefault="007A3E50" w:rsidP="007A3E50">
      <w:pPr>
        <w:pStyle w:val="aff5"/>
        <w:spacing w:line="240" w:lineRule="auto"/>
        <w:ind w:left="360"/>
        <w:rPr>
          <w:lang w:val="tr-TR"/>
        </w:rPr>
      </w:pPr>
    </w:p>
    <w:p w14:paraId="2B134B33"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Benim en iyi arkadaşlar__ Ahmet, Olga ve Elena.</w:t>
      </w:r>
    </w:p>
    <w:p w14:paraId="1E38B43A" w14:textId="77777777" w:rsidR="007A3E50" w:rsidRPr="007A3E50" w:rsidRDefault="007A3E50" w:rsidP="007A3E50">
      <w:pPr>
        <w:pStyle w:val="aff5"/>
        <w:tabs>
          <w:tab w:val="left" w:pos="1260"/>
        </w:tabs>
        <w:spacing w:line="240" w:lineRule="auto"/>
        <w:rPr>
          <w:lang w:val="tr-TR"/>
        </w:rPr>
      </w:pPr>
    </w:p>
    <w:p w14:paraId="0066E09A" w14:textId="77777777" w:rsidR="007A3E50" w:rsidRPr="007A3E50" w:rsidRDefault="007A3E50" w:rsidP="00996894">
      <w:pPr>
        <w:pStyle w:val="aff5"/>
        <w:widowControl/>
        <w:numPr>
          <w:ilvl w:val="0"/>
          <w:numId w:val="42"/>
        </w:numPr>
        <w:suppressAutoHyphens w:val="0"/>
        <w:spacing w:after="160" w:line="240" w:lineRule="auto"/>
        <w:contextualSpacing/>
        <w:rPr>
          <w:lang w:val="tr-TR"/>
        </w:rPr>
      </w:pPr>
      <w:r w:rsidRPr="007A3E50">
        <w:rPr>
          <w:lang w:val="tr-TR"/>
        </w:rPr>
        <w:t>-ım</w:t>
      </w:r>
    </w:p>
    <w:p w14:paraId="05C32B06" w14:textId="77777777" w:rsidR="007A3E50" w:rsidRPr="007A3E50" w:rsidRDefault="007A3E50" w:rsidP="00996894">
      <w:pPr>
        <w:pStyle w:val="aff5"/>
        <w:widowControl/>
        <w:numPr>
          <w:ilvl w:val="0"/>
          <w:numId w:val="42"/>
        </w:numPr>
        <w:suppressAutoHyphens w:val="0"/>
        <w:spacing w:after="160" w:line="240" w:lineRule="auto"/>
        <w:contextualSpacing/>
        <w:rPr>
          <w:lang w:val="tr-TR"/>
        </w:rPr>
      </w:pPr>
      <w:r w:rsidRPr="007A3E50">
        <w:rPr>
          <w:lang w:val="tr-TR"/>
        </w:rPr>
        <w:t xml:space="preserve">-ı </w:t>
      </w:r>
    </w:p>
    <w:p w14:paraId="2B5625B4" w14:textId="77777777" w:rsidR="007A3E50" w:rsidRPr="007A3E50" w:rsidRDefault="007A3E50" w:rsidP="00996894">
      <w:pPr>
        <w:pStyle w:val="aff5"/>
        <w:widowControl/>
        <w:numPr>
          <w:ilvl w:val="0"/>
          <w:numId w:val="42"/>
        </w:numPr>
        <w:suppressAutoHyphens w:val="0"/>
        <w:spacing w:after="160" w:line="240" w:lineRule="auto"/>
        <w:contextualSpacing/>
        <w:rPr>
          <w:lang w:val="tr-TR"/>
        </w:rPr>
      </w:pPr>
      <w:r w:rsidRPr="007A3E50">
        <w:rPr>
          <w:lang w:val="tr-TR"/>
        </w:rPr>
        <w:t>–</w:t>
      </w:r>
    </w:p>
    <w:p w14:paraId="22F125CC" w14:textId="77777777" w:rsidR="007A3E50" w:rsidRPr="007A3E50" w:rsidRDefault="007A3E50" w:rsidP="007A3E50">
      <w:pPr>
        <w:pStyle w:val="aff5"/>
        <w:spacing w:line="240" w:lineRule="auto"/>
        <w:rPr>
          <w:lang w:val="tr-TR"/>
        </w:rPr>
      </w:pPr>
    </w:p>
    <w:p w14:paraId="1843C7A2"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Babamın bir abisi var. Benim için bu abi kimi oluyor</w:t>
      </w:r>
      <w:r w:rsidRPr="007A3E50">
        <w:rPr>
          <w:lang w:val="es-ES"/>
        </w:rPr>
        <w:t>?</w:t>
      </w:r>
    </w:p>
    <w:p w14:paraId="7B4E5CBD" w14:textId="77777777" w:rsidR="007A3E50" w:rsidRPr="007A3E50" w:rsidRDefault="007A3E50" w:rsidP="007A3E50">
      <w:pPr>
        <w:pStyle w:val="aff5"/>
        <w:tabs>
          <w:tab w:val="left" w:pos="1260"/>
        </w:tabs>
        <w:spacing w:line="240" w:lineRule="auto"/>
        <w:rPr>
          <w:lang w:val="tr-TR"/>
        </w:rPr>
      </w:pPr>
    </w:p>
    <w:p w14:paraId="0848C0C7" w14:textId="77777777" w:rsidR="007A3E50" w:rsidRPr="007A3E50" w:rsidRDefault="007A3E50" w:rsidP="00996894">
      <w:pPr>
        <w:pStyle w:val="aff5"/>
        <w:widowControl/>
        <w:numPr>
          <w:ilvl w:val="0"/>
          <w:numId w:val="43"/>
        </w:numPr>
        <w:suppressAutoHyphens w:val="0"/>
        <w:spacing w:after="160" w:line="240" w:lineRule="auto"/>
        <w:contextualSpacing/>
        <w:rPr>
          <w:lang w:val="tr-TR"/>
        </w:rPr>
      </w:pPr>
      <w:r w:rsidRPr="007A3E50">
        <w:rPr>
          <w:lang w:val="tr-TR"/>
        </w:rPr>
        <w:t>Dayı</w:t>
      </w:r>
    </w:p>
    <w:p w14:paraId="6A1842C5" w14:textId="77777777" w:rsidR="007A3E50" w:rsidRPr="007A3E50" w:rsidRDefault="007A3E50" w:rsidP="00996894">
      <w:pPr>
        <w:pStyle w:val="aff5"/>
        <w:widowControl/>
        <w:numPr>
          <w:ilvl w:val="0"/>
          <w:numId w:val="43"/>
        </w:numPr>
        <w:suppressAutoHyphens w:val="0"/>
        <w:spacing w:after="160" w:line="240" w:lineRule="auto"/>
        <w:contextualSpacing/>
        <w:rPr>
          <w:lang w:val="tr-TR"/>
        </w:rPr>
      </w:pPr>
      <w:r w:rsidRPr="007A3E50">
        <w:rPr>
          <w:lang w:val="tr-TR"/>
        </w:rPr>
        <w:t>Amca</w:t>
      </w:r>
    </w:p>
    <w:p w14:paraId="3FC66D69" w14:textId="77777777" w:rsidR="007A3E50" w:rsidRPr="007A3E50" w:rsidRDefault="007A3E50" w:rsidP="007A3E50">
      <w:pPr>
        <w:pStyle w:val="aff5"/>
        <w:spacing w:line="240" w:lineRule="auto"/>
        <w:ind w:left="360"/>
        <w:rPr>
          <w:lang w:val="tr-TR"/>
        </w:rPr>
      </w:pPr>
    </w:p>
    <w:p w14:paraId="3A6039EC"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Annemin bir ablası ve kız yeğeni var. Benim için onlar kimi oluyor</w:t>
      </w:r>
      <w:r w:rsidRPr="007A3E50">
        <w:rPr>
          <w:lang w:val="en-US"/>
        </w:rPr>
        <w:t>?</w:t>
      </w:r>
    </w:p>
    <w:p w14:paraId="189AF857" w14:textId="77777777" w:rsidR="007A3E50" w:rsidRPr="007A3E50" w:rsidRDefault="007A3E50" w:rsidP="007A3E50">
      <w:pPr>
        <w:pStyle w:val="aff5"/>
        <w:tabs>
          <w:tab w:val="left" w:pos="1260"/>
        </w:tabs>
        <w:spacing w:line="240" w:lineRule="auto"/>
        <w:rPr>
          <w:lang w:val="tr-TR"/>
        </w:rPr>
      </w:pPr>
    </w:p>
    <w:p w14:paraId="0C35E0C6" w14:textId="77777777" w:rsidR="007A3E50" w:rsidRPr="007A3E50" w:rsidRDefault="007A3E50" w:rsidP="00996894">
      <w:pPr>
        <w:pStyle w:val="aff5"/>
        <w:widowControl/>
        <w:numPr>
          <w:ilvl w:val="0"/>
          <w:numId w:val="44"/>
        </w:numPr>
        <w:suppressAutoHyphens w:val="0"/>
        <w:spacing w:after="160" w:line="240" w:lineRule="auto"/>
        <w:contextualSpacing/>
        <w:rPr>
          <w:lang w:val="tr-TR"/>
        </w:rPr>
      </w:pPr>
      <w:r w:rsidRPr="007A3E50">
        <w:rPr>
          <w:lang w:val="tr-TR"/>
        </w:rPr>
        <w:t>Teyze ve kız kuzeni</w:t>
      </w:r>
    </w:p>
    <w:p w14:paraId="09FCC421" w14:textId="77777777" w:rsidR="007A3E50" w:rsidRPr="007A3E50" w:rsidRDefault="007A3E50" w:rsidP="00996894">
      <w:pPr>
        <w:pStyle w:val="aff5"/>
        <w:widowControl/>
        <w:numPr>
          <w:ilvl w:val="0"/>
          <w:numId w:val="44"/>
        </w:numPr>
        <w:suppressAutoHyphens w:val="0"/>
        <w:spacing w:after="160" w:line="240" w:lineRule="auto"/>
        <w:contextualSpacing/>
        <w:rPr>
          <w:lang w:val="tr-TR"/>
        </w:rPr>
      </w:pPr>
      <w:r w:rsidRPr="007A3E50">
        <w:rPr>
          <w:lang w:val="tr-TR"/>
        </w:rPr>
        <w:t>Hala ve kız kuzeni</w:t>
      </w:r>
    </w:p>
    <w:p w14:paraId="40FCE24E" w14:textId="77777777" w:rsidR="007A3E50" w:rsidRPr="007A3E50" w:rsidRDefault="007A3E50" w:rsidP="007A3E50">
      <w:pPr>
        <w:pStyle w:val="aff5"/>
        <w:widowControl/>
        <w:suppressAutoHyphens w:val="0"/>
        <w:spacing w:after="160" w:line="240" w:lineRule="auto"/>
        <w:ind w:left="360"/>
        <w:contextualSpacing/>
        <w:rPr>
          <w:lang w:val="tr-TR"/>
        </w:rPr>
      </w:pPr>
    </w:p>
    <w:p w14:paraId="4082ACA4"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Ona çeyrek kala kahvaltı yapıyorum.</w:t>
      </w:r>
    </w:p>
    <w:p w14:paraId="7025F567" w14:textId="77777777" w:rsidR="007A3E50" w:rsidRPr="007A3E50" w:rsidRDefault="007A3E50" w:rsidP="007A3E50">
      <w:pPr>
        <w:pStyle w:val="aff5"/>
        <w:tabs>
          <w:tab w:val="left" w:pos="1260"/>
        </w:tabs>
        <w:spacing w:line="240" w:lineRule="auto"/>
        <w:rPr>
          <w:lang w:val="tr-TR"/>
        </w:rPr>
      </w:pPr>
    </w:p>
    <w:p w14:paraId="7B446AD9" w14:textId="77777777" w:rsidR="007A3E50" w:rsidRPr="007A3E50" w:rsidRDefault="007A3E50" w:rsidP="00996894">
      <w:pPr>
        <w:pStyle w:val="aff5"/>
        <w:widowControl/>
        <w:numPr>
          <w:ilvl w:val="0"/>
          <w:numId w:val="45"/>
        </w:numPr>
        <w:suppressAutoHyphens w:val="0"/>
        <w:spacing w:after="160" w:line="240" w:lineRule="auto"/>
        <w:contextualSpacing/>
        <w:rPr>
          <w:lang w:val="tr-TR"/>
        </w:rPr>
      </w:pPr>
      <w:r w:rsidRPr="007A3E50">
        <w:rPr>
          <w:lang w:val="tr-TR"/>
        </w:rPr>
        <w:t>09</w:t>
      </w:r>
      <w:r w:rsidRPr="007A3E50">
        <w:t>:45</w:t>
      </w:r>
    </w:p>
    <w:p w14:paraId="0AC3FF8C" w14:textId="77777777" w:rsidR="007A3E50" w:rsidRPr="007A3E50" w:rsidRDefault="007A3E50" w:rsidP="00996894">
      <w:pPr>
        <w:pStyle w:val="aff5"/>
        <w:widowControl/>
        <w:numPr>
          <w:ilvl w:val="0"/>
          <w:numId w:val="45"/>
        </w:numPr>
        <w:suppressAutoHyphens w:val="0"/>
        <w:spacing w:after="160" w:line="240" w:lineRule="auto"/>
        <w:contextualSpacing/>
        <w:rPr>
          <w:lang w:val="tr-TR"/>
        </w:rPr>
      </w:pPr>
      <w:r w:rsidRPr="007A3E50">
        <w:t>09:15</w:t>
      </w:r>
    </w:p>
    <w:p w14:paraId="1C2F42F4" w14:textId="77777777" w:rsidR="007A3E50" w:rsidRPr="007A3E50" w:rsidRDefault="007A3E50" w:rsidP="00996894">
      <w:pPr>
        <w:pStyle w:val="aff5"/>
        <w:widowControl/>
        <w:numPr>
          <w:ilvl w:val="0"/>
          <w:numId w:val="45"/>
        </w:numPr>
        <w:suppressAutoHyphens w:val="0"/>
        <w:spacing w:after="160" w:line="240" w:lineRule="auto"/>
        <w:contextualSpacing/>
        <w:rPr>
          <w:lang w:val="tr-TR"/>
        </w:rPr>
      </w:pPr>
      <w:r w:rsidRPr="007A3E50">
        <w:t>10:45</w:t>
      </w:r>
    </w:p>
    <w:p w14:paraId="5C283ABE" w14:textId="77777777" w:rsidR="007A3E50" w:rsidRPr="007A3E50" w:rsidRDefault="007A3E50" w:rsidP="007A3E50">
      <w:pPr>
        <w:pStyle w:val="aff5"/>
        <w:spacing w:line="240" w:lineRule="auto"/>
        <w:ind w:left="360"/>
        <w:rPr>
          <w:lang w:val="tr-TR"/>
        </w:rPr>
      </w:pPr>
    </w:p>
    <w:p w14:paraId="0E627C65" w14:textId="77777777" w:rsidR="007A3E50" w:rsidRPr="007A3E50" w:rsidRDefault="007A3E50" w:rsidP="00996894">
      <w:pPr>
        <w:pStyle w:val="aff5"/>
        <w:widowControl/>
        <w:numPr>
          <w:ilvl w:val="0"/>
          <w:numId w:val="29"/>
        </w:numPr>
        <w:suppressAutoHyphens w:val="0"/>
        <w:spacing w:after="160" w:line="240" w:lineRule="auto"/>
        <w:contextualSpacing/>
        <w:rPr>
          <w:lang w:val="en-US"/>
        </w:rPr>
      </w:pPr>
      <w:r w:rsidRPr="007A3E50">
        <w:rPr>
          <w:lang w:val="en-US"/>
        </w:rPr>
        <w:t>Üçü yirmi geçe ders bitiyor.</w:t>
      </w:r>
    </w:p>
    <w:p w14:paraId="734ADB59" w14:textId="77777777" w:rsidR="007A3E50" w:rsidRPr="007A3E50" w:rsidRDefault="007A3E50" w:rsidP="007A3E50">
      <w:pPr>
        <w:pStyle w:val="aff5"/>
        <w:tabs>
          <w:tab w:val="left" w:pos="1260"/>
        </w:tabs>
        <w:spacing w:line="240" w:lineRule="auto"/>
        <w:rPr>
          <w:lang w:val="en-US"/>
        </w:rPr>
      </w:pPr>
    </w:p>
    <w:p w14:paraId="19CDC910" w14:textId="77777777" w:rsidR="007A3E50" w:rsidRPr="007A3E50" w:rsidRDefault="007A3E50" w:rsidP="00996894">
      <w:pPr>
        <w:pStyle w:val="aff5"/>
        <w:widowControl/>
        <w:numPr>
          <w:ilvl w:val="0"/>
          <w:numId w:val="46"/>
        </w:numPr>
        <w:suppressAutoHyphens w:val="0"/>
        <w:spacing w:after="160" w:line="240" w:lineRule="auto"/>
        <w:contextualSpacing/>
        <w:rPr>
          <w:lang w:val="tr-TR"/>
        </w:rPr>
      </w:pPr>
      <w:r w:rsidRPr="007A3E50">
        <w:rPr>
          <w:lang w:val="tr-TR"/>
        </w:rPr>
        <w:t>03</w:t>
      </w:r>
      <w:r w:rsidRPr="007A3E50">
        <w:t>:20</w:t>
      </w:r>
    </w:p>
    <w:p w14:paraId="06A73BAA" w14:textId="77777777" w:rsidR="007A3E50" w:rsidRPr="007A3E50" w:rsidRDefault="007A3E50" w:rsidP="00996894">
      <w:pPr>
        <w:pStyle w:val="aff5"/>
        <w:widowControl/>
        <w:numPr>
          <w:ilvl w:val="0"/>
          <w:numId w:val="46"/>
        </w:numPr>
        <w:suppressAutoHyphens w:val="0"/>
        <w:spacing w:after="160" w:line="240" w:lineRule="auto"/>
        <w:contextualSpacing/>
        <w:rPr>
          <w:lang w:val="tr-TR"/>
        </w:rPr>
      </w:pPr>
      <w:r w:rsidRPr="007A3E50">
        <w:t>15:20</w:t>
      </w:r>
    </w:p>
    <w:p w14:paraId="58A89BDC" w14:textId="77777777" w:rsidR="007A3E50" w:rsidRPr="007A3E50" w:rsidRDefault="007A3E50" w:rsidP="00996894">
      <w:pPr>
        <w:pStyle w:val="aff5"/>
        <w:widowControl/>
        <w:numPr>
          <w:ilvl w:val="0"/>
          <w:numId w:val="46"/>
        </w:numPr>
        <w:suppressAutoHyphens w:val="0"/>
        <w:spacing w:after="160" w:line="240" w:lineRule="auto"/>
        <w:contextualSpacing/>
        <w:rPr>
          <w:lang w:val="tr-TR"/>
        </w:rPr>
      </w:pPr>
      <w:r w:rsidRPr="007A3E50">
        <w:t>02:20</w:t>
      </w:r>
    </w:p>
    <w:p w14:paraId="57701C1D" w14:textId="77777777" w:rsidR="007A3E50" w:rsidRPr="007A3E50" w:rsidRDefault="007A3E50" w:rsidP="007A3E50">
      <w:pPr>
        <w:pStyle w:val="aff5"/>
        <w:spacing w:line="240" w:lineRule="auto"/>
        <w:ind w:left="360"/>
      </w:pPr>
    </w:p>
    <w:p w14:paraId="02F37289"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06</w:t>
      </w:r>
      <w:r w:rsidRPr="007A3E50">
        <w:t>:55</w:t>
      </w:r>
    </w:p>
    <w:p w14:paraId="507D97C2" w14:textId="77777777" w:rsidR="007A3E50" w:rsidRPr="007A3E50" w:rsidRDefault="007A3E50" w:rsidP="007A3E50">
      <w:pPr>
        <w:pStyle w:val="aff5"/>
        <w:tabs>
          <w:tab w:val="left" w:pos="1260"/>
        </w:tabs>
        <w:spacing w:line="240" w:lineRule="auto"/>
        <w:rPr>
          <w:lang w:val="tr-TR"/>
        </w:rPr>
      </w:pPr>
    </w:p>
    <w:p w14:paraId="7D33CAD6" w14:textId="77777777" w:rsidR="007A3E50" w:rsidRPr="007A3E50" w:rsidRDefault="007A3E50" w:rsidP="00996894">
      <w:pPr>
        <w:pStyle w:val="aff5"/>
        <w:widowControl/>
        <w:numPr>
          <w:ilvl w:val="0"/>
          <w:numId w:val="47"/>
        </w:numPr>
        <w:suppressAutoHyphens w:val="0"/>
        <w:spacing w:after="160" w:line="240" w:lineRule="auto"/>
        <w:contextualSpacing/>
        <w:rPr>
          <w:lang w:val="tr-TR"/>
        </w:rPr>
      </w:pPr>
      <w:r w:rsidRPr="007A3E50">
        <w:t>Yediye beş var</w:t>
      </w:r>
    </w:p>
    <w:p w14:paraId="46F97106" w14:textId="77777777" w:rsidR="007A3E50" w:rsidRPr="007A3E50" w:rsidRDefault="007A3E50" w:rsidP="00996894">
      <w:pPr>
        <w:pStyle w:val="aff5"/>
        <w:widowControl/>
        <w:numPr>
          <w:ilvl w:val="0"/>
          <w:numId w:val="47"/>
        </w:numPr>
        <w:suppressAutoHyphens w:val="0"/>
        <w:spacing w:after="160" w:line="240" w:lineRule="auto"/>
        <w:contextualSpacing/>
        <w:rPr>
          <w:lang w:val="tr-TR"/>
        </w:rPr>
      </w:pPr>
      <w:r w:rsidRPr="007A3E50">
        <w:t>Yediy</w:t>
      </w:r>
      <w:r w:rsidRPr="007A3E50">
        <w:rPr>
          <w:lang w:val="tr-TR"/>
        </w:rPr>
        <w:t>i</w:t>
      </w:r>
      <w:r w:rsidRPr="007A3E50">
        <w:t xml:space="preserve"> beş var</w:t>
      </w:r>
    </w:p>
    <w:p w14:paraId="6A71C1A1" w14:textId="77777777" w:rsidR="007A3E50" w:rsidRPr="007A3E50" w:rsidRDefault="007A3E50" w:rsidP="007A3E50">
      <w:pPr>
        <w:pStyle w:val="aff5"/>
        <w:spacing w:line="240" w:lineRule="auto"/>
        <w:rPr>
          <w:lang w:val="tr-TR"/>
        </w:rPr>
      </w:pPr>
    </w:p>
    <w:p w14:paraId="291E1E26"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16</w:t>
      </w:r>
      <w:r w:rsidRPr="007A3E50">
        <w:t>:15</w:t>
      </w:r>
    </w:p>
    <w:p w14:paraId="0377576C" w14:textId="77777777" w:rsidR="007A3E50" w:rsidRPr="007A3E50" w:rsidRDefault="007A3E50" w:rsidP="007A3E50">
      <w:pPr>
        <w:pStyle w:val="aff5"/>
        <w:tabs>
          <w:tab w:val="left" w:pos="1260"/>
        </w:tabs>
        <w:spacing w:line="240" w:lineRule="auto"/>
        <w:rPr>
          <w:lang w:val="tr-TR"/>
        </w:rPr>
      </w:pPr>
    </w:p>
    <w:p w14:paraId="146185E1" w14:textId="77777777" w:rsidR="007A3E50" w:rsidRPr="007A3E50" w:rsidRDefault="007A3E50" w:rsidP="00996894">
      <w:pPr>
        <w:pStyle w:val="aff5"/>
        <w:widowControl/>
        <w:numPr>
          <w:ilvl w:val="0"/>
          <w:numId w:val="48"/>
        </w:numPr>
        <w:suppressAutoHyphens w:val="0"/>
        <w:spacing w:after="160" w:line="240" w:lineRule="auto"/>
        <w:contextualSpacing/>
        <w:rPr>
          <w:lang w:val="tr-TR"/>
        </w:rPr>
      </w:pPr>
      <w:r w:rsidRPr="007A3E50">
        <w:t>Dördü çeyrek geçiyor</w:t>
      </w:r>
    </w:p>
    <w:p w14:paraId="7C59D2B0" w14:textId="77777777" w:rsidR="007A3E50" w:rsidRPr="007A3E50" w:rsidRDefault="007A3E50" w:rsidP="00996894">
      <w:pPr>
        <w:pStyle w:val="aff5"/>
        <w:widowControl/>
        <w:numPr>
          <w:ilvl w:val="0"/>
          <w:numId w:val="48"/>
        </w:numPr>
        <w:suppressAutoHyphens w:val="0"/>
        <w:spacing w:after="160" w:line="240" w:lineRule="auto"/>
        <w:contextualSpacing/>
        <w:rPr>
          <w:lang w:val="tr-TR"/>
        </w:rPr>
      </w:pPr>
      <w:r w:rsidRPr="007A3E50">
        <w:t>Dörd</w:t>
      </w:r>
      <w:r w:rsidRPr="007A3E50">
        <w:rPr>
          <w:lang w:val="tr-TR"/>
        </w:rPr>
        <w:t>e</w:t>
      </w:r>
      <w:r w:rsidRPr="007A3E50">
        <w:t xml:space="preserve"> çeyrek geçiyor</w:t>
      </w:r>
    </w:p>
    <w:p w14:paraId="1CF4B4DB" w14:textId="77777777" w:rsidR="007A3E50" w:rsidRPr="007A3E50" w:rsidRDefault="007A3E50" w:rsidP="007A3E50">
      <w:pPr>
        <w:pStyle w:val="aff5"/>
        <w:spacing w:line="240" w:lineRule="auto"/>
        <w:ind w:left="360"/>
        <w:rPr>
          <w:lang w:val="tr-TR"/>
        </w:rPr>
      </w:pPr>
    </w:p>
    <w:p w14:paraId="72CB066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Ramazan ve Kurban Bayramı hangi bayram</w:t>
      </w:r>
      <w:r w:rsidRPr="007A3E50">
        <w:rPr>
          <w:lang w:val="en-US"/>
        </w:rPr>
        <w:t>?</w:t>
      </w:r>
    </w:p>
    <w:p w14:paraId="71C19D3E" w14:textId="77777777" w:rsidR="007A3E50" w:rsidRPr="007A3E50" w:rsidRDefault="007A3E50" w:rsidP="00996894">
      <w:pPr>
        <w:pStyle w:val="aff5"/>
        <w:widowControl/>
        <w:numPr>
          <w:ilvl w:val="0"/>
          <w:numId w:val="49"/>
        </w:numPr>
        <w:suppressAutoHyphens w:val="0"/>
        <w:spacing w:after="160" w:line="240" w:lineRule="auto"/>
        <w:contextualSpacing/>
        <w:rPr>
          <w:lang w:val="tr-TR"/>
        </w:rPr>
      </w:pPr>
      <w:r w:rsidRPr="007A3E50">
        <w:rPr>
          <w:lang w:val="tr-TR"/>
        </w:rPr>
        <w:t>Dini bayramlar</w:t>
      </w:r>
    </w:p>
    <w:p w14:paraId="2BBA4F3B" w14:textId="77777777" w:rsidR="007A3E50" w:rsidRPr="007A3E50" w:rsidRDefault="007A3E50" w:rsidP="00996894">
      <w:pPr>
        <w:pStyle w:val="aff5"/>
        <w:widowControl/>
        <w:numPr>
          <w:ilvl w:val="0"/>
          <w:numId w:val="49"/>
        </w:numPr>
        <w:suppressAutoHyphens w:val="0"/>
        <w:spacing w:after="160" w:line="240" w:lineRule="auto"/>
        <w:contextualSpacing/>
        <w:rPr>
          <w:lang w:val="tr-TR"/>
        </w:rPr>
      </w:pPr>
      <w:r w:rsidRPr="007A3E50">
        <w:rPr>
          <w:lang w:val="tr-TR"/>
        </w:rPr>
        <w:t>Milli bayramlar</w:t>
      </w:r>
    </w:p>
    <w:p w14:paraId="257E6014" w14:textId="77777777" w:rsidR="007A3E50" w:rsidRPr="007A3E50" w:rsidRDefault="007A3E50" w:rsidP="007A3E50">
      <w:pPr>
        <w:pStyle w:val="aff5"/>
        <w:spacing w:line="240" w:lineRule="auto"/>
        <w:ind w:left="360"/>
        <w:rPr>
          <w:lang w:val="tr-TR"/>
        </w:rPr>
      </w:pPr>
    </w:p>
    <w:p w14:paraId="7C38AA5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Cumhuriyet bayramı ne zaman kutlanır</w:t>
      </w:r>
      <w:r w:rsidRPr="007A3E50">
        <w:rPr>
          <w:lang w:val="en-US"/>
        </w:rPr>
        <w:t>?</w:t>
      </w:r>
    </w:p>
    <w:p w14:paraId="24EBCBF6" w14:textId="77777777" w:rsidR="007A3E50" w:rsidRPr="007A3E50" w:rsidRDefault="007A3E50" w:rsidP="007A3E50">
      <w:pPr>
        <w:pStyle w:val="aff5"/>
        <w:spacing w:line="240" w:lineRule="auto"/>
        <w:rPr>
          <w:lang w:val="en-US"/>
        </w:rPr>
      </w:pPr>
    </w:p>
    <w:p w14:paraId="04FC55B1" w14:textId="77777777" w:rsidR="007A3E50" w:rsidRPr="007A3E50" w:rsidRDefault="007A3E50" w:rsidP="00996894">
      <w:pPr>
        <w:pStyle w:val="aff5"/>
        <w:widowControl/>
        <w:numPr>
          <w:ilvl w:val="0"/>
          <w:numId w:val="50"/>
        </w:numPr>
        <w:suppressAutoHyphens w:val="0"/>
        <w:spacing w:after="160" w:line="240" w:lineRule="auto"/>
        <w:contextualSpacing/>
        <w:rPr>
          <w:lang w:val="tr-TR"/>
        </w:rPr>
      </w:pPr>
      <w:r w:rsidRPr="007A3E50">
        <w:rPr>
          <w:lang w:val="tr-TR"/>
        </w:rPr>
        <w:t>23 Ekim</w:t>
      </w:r>
    </w:p>
    <w:p w14:paraId="5F70190D" w14:textId="77777777" w:rsidR="007A3E50" w:rsidRPr="007A3E50" w:rsidRDefault="007A3E50" w:rsidP="00996894">
      <w:pPr>
        <w:pStyle w:val="aff5"/>
        <w:widowControl/>
        <w:numPr>
          <w:ilvl w:val="0"/>
          <w:numId w:val="50"/>
        </w:numPr>
        <w:suppressAutoHyphens w:val="0"/>
        <w:spacing w:after="160" w:line="240" w:lineRule="auto"/>
        <w:contextualSpacing/>
        <w:rPr>
          <w:lang w:val="tr-TR"/>
        </w:rPr>
      </w:pPr>
      <w:r w:rsidRPr="007A3E50">
        <w:rPr>
          <w:lang w:val="tr-TR"/>
        </w:rPr>
        <w:t>29 Ekim</w:t>
      </w:r>
    </w:p>
    <w:p w14:paraId="6A7DF8F0" w14:textId="77777777" w:rsidR="007A3E50" w:rsidRPr="007A3E50" w:rsidRDefault="007A3E50" w:rsidP="007A3E50">
      <w:pPr>
        <w:pStyle w:val="aff5"/>
        <w:widowControl/>
        <w:suppressAutoHyphens w:val="0"/>
        <w:spacing w:after="160" w:line="240" w:lineRule="auto"/>
        <w:ind w:left="360"/>
        <w:contextualSpacing/>
        <w:rPr>
          <w:lang w:val="tr-TR"/>
        </w:rPr>
      </w:pPr>
    </w:p>
    <w:p w14:paraId="7DC3FAA2"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Doktorlara göre sağlıklı olmak için diyet ve spor yapmak yeterli mi?</w:t>
      </w:r>
    </w:p>
    <w:p w14:paraId="627304D2" w14:textId="77777777" w:rsidR="007A3E50" w:rsidRPr="007A3E50" w:rsidRDefault="007A3E50" w:rsidP="007A3E50">
      <w:pPr>
        <w:pStyle w:val="aff5"/>
        <w:tabs>
          <w:tab w:val="left" w:pos="1260"/>
        </w:tabs>
        <w:spacing w:line="240" w:lineRule="auto"/>
        <w:rPr>
          <w:lang w:val="tr-TR"/>
        </w:rPr>
      </w:pPr>
    </w:p>
    <w:p w14:paraId="718CE2BF" w14:textId="77777777" w:rsidR="007A3E50" w:rsidRPr="007A3E50" w:rsidRDefault="007A3E50" w:rsidP="00996894">
      <w:pPr>
        <w:pStyle w:val="aff5"/>
        <w:widowControl/>
        <w:numPr>
          <w:ilvl w:val="0"/>
          <w:numId w:val="51"/>
        </w:numPr>
        <w:suppressAutoHyphens w:val="0"/>
        <w:spacing w:after="160" w:line="240" w:lineRule="auto"/>
        <w:contextualSpacing/>
        <w:rPr>
          <w:lang w:val="tr-TR"/>
        </w:rPr>
      </w:pPr>
      <w:r w:rsidRPr="007A3E50">
        <w:rPr>
          <w:lang w:val="tr-TR"/>
        </w:rPr>
        <w:t>Diyet ve spor önemli, ama yeterli değil, çünkü sigara, stres, hava kirliliği var.</w:t>
      </w:r>
    </w:p>
    <w:p w14:paraId="44E3C042" w14:textId="77777777" w:rsidR="007A3E50" w:rsidRPr="007A3E50" w:rsidRDefault="007A3E50" w:rsidP="00996894">
      <w:pPr>
        <w:pStyle w:val="aff5"/>
        <w:widowControl/>
        <w:numPr>
          <w:ilvl w:val="0"/>
          <w:numId w:val="51"/>
        </w:numPr>
        <w:suppressAutoHyphens w:val="0"/>
        <w:spacing w:after="160" w:line="240" w:lineRule="auto"/>
        <w:contextualSpacing/>
        <w:rPr>
          <w:lang w:val="tr-TR"/>
        </w:rPr>
      </w:pPr>
      <w:r w:rsidRPr="007A3E50">
        <w:rPr>
          <w:lang w:val="tr-TR"/>
        </w:rPr>
        <w:t>Ya diyet tutmalısınız,ya da spor yapmalısınız. Biri seçin</w:t>
      </w:r>
      <w:r w:rsidRPr="007A3E50">
        <w:rPr>
          <w:lang w:val="es-ES"/>
        </w:rPr>
        <w:t xml:space="preserve"> </w:t>
      </w:r>
      <w:r w:rsidRPr="007A3E50">
        <w:rPr>
          <w:lang w:val="tr-TR"/>
        </w:rPr>
        <w:t>ve bunu yeterli olur.</w:t>
      </w:r>
    </w:p>
    <w:p w14:paraId="70537C04" w14:textId="77777777" w:rsidR="007A3E50" w:rsidRPr="007A3E50" w:rsidRDefault="007A3E50" w:rsidP="007A3E50">
      <w:pPr>
        <w:pStyle w:val="aff5"/>
        <w:spacing w:line="240" w:lineRule="auto"/>
        <w:ind w:left="360"/>
        <w:rPr>
          <w:lang w:val="tr-TR"/>
        </w:rPr>
      </w:pPr>
    </w:p>
    <w:p w14:paraId="4DC98FB3"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Sağlıklı yemek nedir</w:t>
      </w:r>
      <w:r w:rsidRPr="007A3E50">
        <w:t>?</w:t>
      </w:r>
    </w:p>
    <w:p w14:paraId="489AB5BF" w14:textId="77777777" w:rsidR="007A3E50" w:rsidRPr="007A3E50" w:rsidRDefault="007A3E50" w:rsidP="007A3E50">
      <w:pPr>
        <w:pStyle w:val="aff5"/>
        <w:tabs>
          <w:tab w:val="left" w:pos="1260"/>
        </w:tabs>
        <w:spacing w:line="240" w:lineRule="auto"/>
        <w:rPr>
          <w:lang w:val="tr-TR"/>
        </w:rPr>
      </w:pPr>
    </w:p>
    <w:p w14:paraId="723B338E" w14:textId="77777777" w:rsidR="007A3E50" w:rsidRPr="007A3E50" w:rsidRDefault="007A3E50" w:rsidP="00996894">
      <w:pPr>
        <w:pStyle w:val="aff5"/>
        <w:widowControl/>
        <w:numPr>
          <w:ilvl w:val="0"/>
          <w:numId w:val="52"/>
        </w:numPr>
        <w:suppressAutoHyphens w:val="0"/>
        <w:spacing w:after="160" w:line="240" w:lineRule="auto"/>
        <w:contextualSpacing/>
        <w:rPr>
          <w:lang w:val="tr-TR"/>
        </w:rPr>
      </w:pPr>
      <w:r w:rsidRPr="007A3E50">
        <w:rPr>
          <w:lang w:val="tr-TR"/>
        </w:rPr>
        <w:t xml:space="preserve">Yağlı ve fast food yemekleri, tatlı gazoz içecekleri </w:t>
      </w:r>
    </w:p>
    <w:p w14:paraId="6435C040" w14:textId="77777777" w:rsidR="007A3E50" w:rsidRPr="007A3E50" w:rsidRDefault="007A3E50" w:rsidP="00996894">
      <w:pPr>
        <w:pStyle w:val="aff5"/>
        <w:widowControl/>
        <w:numPr>
          <w:ilvl w:val="0"/>
          <w:numId w:val="52"/>
        </w:numPr>
        <w:suppressAutoHyphens w:val="0"/>
        <w:spacing w:after="160" w:line="240" w:lineRule="auto"/>
        <w:contextualSpacing/>
        <w:rPr>
          <w:lang w:val="tr-TR"/>
        </w:rPr>
      </w:pPr>
      <w:r w:rsidRPr="007A3E50">
        <w:rPr>
          <w:lang w:val="tr-TR"/>
        </w:rPr>
        <w:t>Süt ürünleri, et, meyvalar, sebzeler</w:t>
      </w:r>
    </w:p>
    <w:p w14:paraId="7D1D4637" w14:textId="77777777" w:rsidR="007A3E50" w:rsidRPr="007A3E50" w:rsidRDefault="007A3E50" w:rsidP="007A3E50">
      <w:pPr>
        <w:pStyle w:val="aff5"/>
        <w:spacing w:line="240" w:lineRule="auto"/>
        <w:ind w:left="360"/>
        <w:rPr>
          <w:lang w:val="tr-TR"/>
        </w:rPr>
      </w:pPr>
    </w:p>
    <w:p w14:paraId="671BAC8E"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Bu antibiyotik en güçlü antibiyotikler____ biridir.</w:t>
      </w:r>
    </w:p>
    <w:p w14:paraId="2BB7B81A" w14:textId="77777777" w:rsidR="007A3E50" w:rsidRPr="007A3E50" w:rsidRDefault="007A3E50" w:rsidP="007A3E50">
      <w:pPr>
        <w:pStyle w:val="aff5"/>
        <w:spacing w:line="240" w:lineRule="auto"/>
        <w:rPr>
          <w:lang w:val="tr-TR"/>
        </w:rPr>
      </w:pPr>
    </w:p>
    <w:p w14:paraId="421E823B" w14:textId="77777777" w:rsidR="007A3E50" w:rsidRPr="007A3E50" w:rsidRDefault="007A3E50" w:rsidP="00996894">
      <w:pPr>
        <w:pStyle w:val="aff5"/>
        <w:widowControl/>
        <w:numPr>
          <w:ilvl w:val="0"/>
          <w:numId w:val="53"/>
        </w:numPr>
        <w:suppressAutoHyphens w:val="0"/>
        <w:spacing w:after="160" w:line="240" w:lineRule="auto"/>
        <w:contextualSpacing/>
        <w:rPr>
          <w:lang w:val="tr-TR"/>
        </w:rPr>
      </w:pPr>
      <w:r w:rsidRPr="007A3E50">
        <w:rPr>
          <w:lang w:val="tr-TR"/>
        </w:rPr>
        <w:t>-den</w:t>
      </w:r>
    </w:p>
    <w:p w14:paraId="2776E189" w14:textId="77777777" w:rsidR="007A3E50" w:rsidRPr="007A3E50" w:rsidRDefault="007A3E50" w:rsidP="00996894">
      <w:pPr>
        <w:pStyle w:val="aff5"/>
        <w:widowControl/>
        <w:numPr>
          <w:ilvl w:val="0"/>
          <w:numId w:val="53"/>
        </w:numPr>
        <w:suppressAutoHyphens w:val="0"/>
        <w:spacing w:after="160" w:line="240" w:lineRule="auto"/>
        <w:contextualSpacing/>
        <w:rPr>
          <w:lang w:val="tr-TR"/>
        </w:rPr>
      </w:pPr>
      <w:r w:rsidRPr="007A3E50">
        <w:rPr>
          <w:lang w:val="tr-TR"/>
        </w:rPr>
        <w:t>-inden</w:t>
      </w:r>
    </w:p>
    <w:p w14:paraId="16B6FEEB" w14:textId="77777777" w:rsidR="007A3E50" w:rsidRPr="007A3E50" w:rsidRDefault="007A3E50" w:rsidP="00996894">
      <w:pPr>
        <w:pStyle w:val="aff5"/>
        <w:widowControl/>
        <w:numPr>
          <w:ilvl w:val="0"/>
          <w:numId w:val="53"/>
        </w:numPr>
        <w:suppressAutoHyphens w:val="0"/>
        <w:spacing w:after="160" w:line="240" w:lineRule="auto"/>
        <w:contextualSpacing/>
        <w:rPr>
          <w:lang w:val="tr-TR"/>
        </w:rPr>
      </w:pPr>
      <w:r w:rsidRPr="007A3E50">
        <w:rPr>
          <w:lang w:val="tr-TR"/>
        </w:rPr>
        <w:t>-iden</w:t>
      </w:r>
    </w:p>
    <w:p w14:paraId="055E2F0D" w14:textId="77777777" w:rsidR="007A3E50" w:rsidRPr="007A3E50" w:rsidRDefault="007A3E50" w:rsidP="007A3E50">
      <w:pPr>
        <w:pStyle w:val="aff5"/>
        <w:spacing w:line="240" w:lineRule="auto"/>
        <w:ind w:left="360"/>
        <w:rPr>
          <w:lang w:val="tr-TR"/>
        </w:rPr>
      </w:pPr>
    </w:p>
    <w:p w14:paraId="093FC99D"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Biraz başım dönüyor. Siz tansiyonumu ölçe___ mi___?</w:t>
      </w:r>
    </w:p>
    <w:p w14:paraId="6F262EE0" w14:textId="77777777" w:rsidR="007A3E50" w:rsidRPr="007A3E50" w:rsidRDefault="007A3E50" w:rsidP="007A3E50">
      <w:pPr>
        <w:pStyle w:val="aff5"/>
        <w:tabs>
          <w:tab w:val="left" w:pos="1260"/>
        </w:tabs>
        <w:spacing w:line="240" w:lineRule="auto"/>
        <w:rPr>
          <w:lang w:val="tr-TR"/>
        </w:rPr>
      </w:pPr>
    </w:p>
    <w:p w14:paraId="26E132F9" w14:textId="77777777" w:rsidR="007A3E50" w:rsidRPr="007A3E50" w:rsidRDefault="007A3E50" w:rsidP="00996894">
      <w:pPr>
        <w:pStyle w:val="aff5"/>
        <w:widowControl/>
        <w:numPr>
          <w:ilvl w:val="0"/>
          <w:numId w:val="54"/>
        </w:numPr>
        <w:suppressAutoHyphens w:val="0"/>
        <w:spacing w:after="160" w:line="240" w:lineRule="auto"/>
        <w:contextualSpacing/>
        <w:rPr>
          <w:lang w:val="tr-TR"/>
        </w:rPr>
      </w:pPr>
      <w:r w:rsidRPr="007A3E50">
        <w:rPr>
          <w:lang w:val="tr-TR"/>
        </w:rPr>
        <w:t>-bilir; -siniz</w:t>
      </w:r>
    </w:p>
    <w:p w14:paraId="286D4E01" w14:textId="77777777" w:rsidR="007A3E50" w:rsidRPr="007A3E50" w:rsidRDefault="007A3E50" w:rsidP="00996894">
      <w:pPr>
        <w:pStyle w:val="aff5"/>
        <w:widowControl/>
        <w:numPr>
          <w:ilvl w:val="0"/>
          <w:numId w:val="54"/>
        </w:numPr>
        <w:suppressAutoHyphens w:val="0"/>
        <w:spacing w:after="160" w:line="240" w:lineRule="auto"/>
        <w:contextualSpacing/>
        <w:rPr>
          <w:lang w:val="tr-TR"/>
        </w:rPr>
      </w:pPr>
      <w:r w:rsidRPr="007A3E50">
        <w:rPr>
          <w:lang w:val="tr-TR"/>
        </w:rPr>
        <w:t>-yebilir; -siz</w:t>
      </w:r>
    </w:p>
    <w:p w14:paraId="04564426" w14:textId="77777777" w:rsidR="007A3E50" w:rsidRPr="007A3E50" w:rsidRDefault="007A3E50" w:rsidP="00996894">
      <w:pPr>
        <w:pStyle w:val="aff5"/>
        <w:widowControl/>
        <w:numPr>
          <w:ilvl w:val="0"/>
          <w:numId w:val="54"/>
        </w:numPr>
        <w:suppressAutoHyphens w:val="0"/>
        <w:spacing w:after="160" w:line="240" w:lineRule="auto"/>
        <w:contextualSpacing/>
        <w:rPr>
          <w:lang w:val="tr-TR"/>
        </w:rPr>
      </w:pPr>
      <w:r w:rsidRPr="007A3E50">
        <w:rPr>
          <w:lang w:val="tr-TR"/>
        </w:rPr>
        <w:t>-bilir; niz</w:t>
      </w:r>
    </w:p>
    <w:p w14:paraId="7C8119BA" w14:textId="77777777" w:rsidR="007A3E50" w:rsidRPr="007A3E50" w:rsidRDefault="007A3E50" w:rsidP="007A3E50">
      <w:pPr>
        <w:pStyle w:val="aff5"/>
        <w:spacing w:line="240" w:lineRule="auto"/>
        <w:ind w:left="360"/>
        <w:rPr>
          <w:lang w:val="tr-TR"/>
        </w:rPr>
      </w:pPr>
    </w:p>
    <w:p w14:paraId="7FC4F00C"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Öksürük şurubu günde 3 ___ yemekler___ sonra içmelisiniz.</w:t>
      </w:r>
    </w:p>
    <w:p w14:paraId="413A09C0" w14:textId="77777777" w:rsidR="007A3E50" w:rsidRPr="007A3E50" w:rsidRDefault="007A3E50" w:rsidP="007A3E50">
      <w:pPr>
        <w:pStyle w:val="aff5"/>
        <w:tabs>
          <w:tab w:val="left" w:pos="1260"/>
        </w:tabs>
        <w:spacing w:line="240" w:lineRule="auto"/>
        <w:rPr>
          <w:lang w:val="tr-TR"/>
        </w:rPr>
      </w:pPr>
    </w:p>
    <w:p w14:paraId="6A94DB4C" w14:textId="77777777" w:rsidR="007A3E50" w:rsidRPr="007A3E50" w:rsidRDefault="007A3E50" w:rsidP="00996894">
      <w:pPr>
        <w:pStyle w:val="aff5"/>
        <w:widowControl/>
        <w:numPr>
          <w:ilvl w:val="0"/>
          <w:numId w:val="55"/>
        </w:numPr>
        <w:suppressAutoHyphens w:val="0"/>
        <w:spacing w:after="160" w:line="240" w:lineRule="auto"/>
        <w:contextualSpacing/>
        <w:rPr>
          <w:lang w:val="tr-TR"/>
        </w:rPr>
      </w:pPr>
      <w:r w:rsidRPr="007A3E50">
        <w:rPr>
          <w:lang w:val="tr-TR"/>
        </w:rPr>
        <w:t>Defa; -den</w:t>
      </w:r>
    </w:p>
    <w:p w14:paraId="6BADD690" w14:textId="77777777" w:rsidR="007A3E50" w:rsidRPr="007A3E50" w:rsidRDefault="007A3E50" w:rsidP="00996894">
      <w:pPr>
        <w:pStyle w:val="aff5"/>
        <w:widowControl/>
        <w:numPr>
          <w:ilvl w:val="0"/>
          <w:numId w:val="55"/>
        </w:numPr>
        <w:suppressAutoHyphens w:val="0"/>
        <w:spacing w:after="160" w:line="240" w:lineRule="auto"/>
        <w:contextualSpacing/>
        <w:rPr>
          <w:lang w:val="tr-TR"/>
        </w:rPr>
      </w:pPr>
      <w:r w:rsidRPr="007A3E50">
        <w:rPr>
          <w:lang w:val="tr-TR"/>
        </w:rPr>
        <w:t>Kez; -ten</w:t>
      </w:r>
    </w:p>
    <w:p w14:paraId="070D37FE" w14:textId="77777777" w:rsidR="007A3E50" w:rsidRPr="007A3E50" w:rsidRDefault="007A3E50" w:rsidP="00996894">
      <w:pPr>
        <w:pStyle w:val="aff5"/>
        <w:widowControl/>
        <w:numPr>
          <w:ilvl w:val="0"/>
          <w:numId w:val="55"/>
        </w:numPr>
        <w:suppressAutoHyphens w:val="0"/>
        <w:spacing w:after="160" w:line="240" w:lineRule="auto"/>
        <w:contextualSpacing/>
        <w:rPr>
          <w:lang w:val="tr-TR"/>
        </w:rPr>
      </w:pPr>
      <w:r w:rsidRPr="007A3E50">
        <w:rPr>
          <w:lang w:val="tr-TR"/>
        </w:rPr>
        <w:t>Tane; -den</w:t>
      </w:r>
    </w:p>
    <w:p w14:paraId="2129D17C" w14:textId="77777777" w:rsidR="007A3E50" w:rsidRPr="007A3E50" w:rsidRDefault="007A3E50" w:rsidP="007A3E50">
      <w:pPr>
        <w:pStyle w:val="aff5"/>
        <w:spacing w:line="240" w:lineRule="auto"/>
        <w:ind w:left="360"/>
        <w:rPr>
          <w:lang w:val="tr-TR"/>
        </w:rPr>
      </w:pPr>
    </w:p>
    <w:p w14:paraId="5C563D17" w14:textId="77777777" w:rsidR="007A3E50" w:rsidRPr="007A3E50" w:rsidRDefault="007A3E50" w:rsidP="00996894">
      <w:pPr>
        <w:pStyle w:val="aff5"/>
        <w:widowControl/>
        <w:numPr>
          <w:ilvl w:val="0"/>
          <w:numId w:val="29"/>
        </w:numPr>
        <w:suppressAutoHyphens w:val="0"/>
        <w:spacing w:after="160" w:line="240" w:lineRule="auto"/>
        <w:contextualSpacing/>
        <w:rPr>
          <w:lang w:val="tr-TR"/>
        </w:rPr>
      </w:pPr>
      <w:r w:rsidRPr="007A3E50">
        <w:rPr>
          <w:lang w:val="tr-TR"/>
        </w:rPr>
        <w:t>Eczanelerde çalışan ve ilaçları satan biridir.</w:t>
      </w:r>
    </w:p>
    <w:p w14:paraId="73727A49" w14:textId="77777777" w:rsidR="007A3E50" w:rsidRPr="007A3E50" w:rsidRDefault="007A3E50" w:rsidP="007A3E50">
      <w:pPr>
        <w:pStyle w:val="aff5"/>
        <w:tabs>
          <w:tab w:val="left" w:pos="1260"/>
        </w:tabs>
        <w:spacing w:line="240" w:lineRule="auto"/>
        <w:rPr>
          <w:lang w:val="tr-TR"/>
        </w:rPr>
      </w:pPr>
    </w:p>
    <w:p w14:paraId="09CA480C" w14:textId="77777777" w:rsidR="007A3E50" w:rsidRPr="007A3E50" w:rsidRDefault="007A3E50" w:rsidP="00996894">
      <w:pPr>
        <w:pStyle w:val="aff5"/>
        <w:widowControl/>
        <w:numPr>
          <w:ilvl w:val="0"/>
          <w:numId w:val="56"/>
        </w:numPr>
        <w:suppressAutoHyphens w:val="0"/>
        <w:spacing w:after="160" w:line="240" w:lineRule="auto"/>
        <w:contextualSpacing/>
        <w:rPr>
          <w:lang w:val="tr-TR"/>
        </w:rPr>
      </w:pPr>
      <w:r w:rsidRPr="007A3E50">
        <w:rPr>
          <w:lang w:val="tr-TR"/>
        </w:rPr>
        <w:lastRenderedPageBreak/>
        <w:t>Hemşire</w:t>
      </w:r>
    </w:p>
    <w:p w14:paraId="303A9BD9" w14:textId="77777777" w:rsidR="007A3E50" w:rsidRPr="007A3E50" w:rsidRDefault="007A3E50" w:rsidP="00996894">
      <w:pPr>
        <w:pStyle w:val="aff5"/>
        <w:widowControl/>
        <w:numPr>
          <w:ilvl w:val="0"/>
          <w:numId w:val="56"/>
        </w:numPr>
        <w:suppressAutoHyphens w:val="0"/>
        <w:spacing w:after="160" w:line="240" w:lineRule="auto"/>
        <w:contextualSpacing/>
        <w:rPr>
          <w:lang w:val="tr-TR"/>
        </w:rPr>
      </w:pPr>
      <w:r w:rsidRPr="007A3E50">
        <w:rPr>
          <w:lang w:val="tr-TR"/>
        </w:rPr>
        <w:t>Doktor</w:t>
      </w:r>
    </w:p>
    <w:p w14:paraId="5379A31B" w14:textId="77777777" w:rsidR="007A3E50" w:rsidRPr="007A3E50" w:rsidRDefault="007A3E50" w:rsidP="00996894">
      <w:pPr>
        <w:pStyle w:val="aff5"/>
        <w:widowControl/>
        <w:numPr>
          <w:ilvl w:val="0"/>
          <w:numId w:val="56"/>
        </w:numPr>
        <w:suppressAutoHyphens w:val="0"/>
        <w:spacing w:after="160" w:line="240" w:lineRule="auto"/>
        <w:contextualSpacing/>
        <w:rPr>
          <w:lang w:val="tr-TR"/>
        </w:rPr>
      </w:pPr>
      <w:r w:rsidRPr="007A3E50">
        <w:rPr>
          <w:lang w:val="tr-TR"/>
        </w:rPr>
        <w:t>Eczacı</w:t>
      </w:r>
    </w:p>
    <w:p w14:paraId="7C732363" w14:textId="77777777" w:rsidR="007A3E50" w:rsidRPr="007A3E50" w:rsidRDefault="007A3E50" w:rsidP="007A3E50">
      <w:pPr>
        <w:tabs>
          <w:tab w:val="left" w:pos="748"/>
          <w:tab w:val="left" w:pos="749"/>
        </w:tabs>
        <w:spacing w:before="7" w:line="237" w:lineRule="auto"/>
        <w:ind w:right="1145"/>
        <w:rPr>
          <w:b/>
          <w:sz w:val="24"/>
          <w:szCs w:val="24"/>
          <w:lang w:val="tr-TR"/>
        </w:rPr>
      </w:pPr>
      <w:r w:rsidRPr="007A3E50">
        <w:rPr>
          <w:b/>
          <w:sz w:val="24"/>
          <w:szCs w:val="24"/>
          <w:lang w:val="tr-TR"/>
        </w:rPr>
        <w:t>Yazma (</w:t>
      </w:r>
      <w:r w:rsidRPr="007A3E50">
        <w:rPr>
          <w:b/>
          <w:sz w:val="24"/>
          <w:szCs w:val="24"/>
        </w:rPr>
        <w:t>письменное задание</w:t>
      </w:r>
      <w:r w:rsidRPr="007A3E50">
        <w:rPr>
          <w:b/>
          <w:sz w:val="24"/>
          <w:szCs w:val="24"/>
          <w:lang w:val="tr-TR"/>
        </w:rPr>
        <w:t>) – 100 kelime (</w:t>
      </w:r>
      <w:r w:rsidRPr="007A3E50">
        <w:rPr>
          <w:b/>
          <w:sz w:val="24"/>
          <w:szCs w:val="24"/>
        </w:rPr>
        <w:t>минимум 100 слов)</w:t>
      </w:r>
      <w:r w:rsidRPr="007A3E50">
        <w:rPr>
          <w:b/>
          <w:sz w:val="24"/>
          <w:szCs w:val="24"/>
          <w:lang w:val="tr-TR"/>
        </w:rPr>
        <w:t xml:space="preserve"> </w:t>
      </w:r>
      <w:r w:rsidRPr="007A3E50">
        <w:rPr>
          <w:b/>
          <w:sz w:val="24"/>
          <w:szCs w:val="24"/>
        </w:rPr>
        <w:t xml:space="preserve"> </w:t>
      </w:r>
    </w:p>
    <w:p w14:paraId="68219256" w14:textId="77777777" w:rsidR="007A3E50" w:rsidRPr="003B6B0D" w:rsidRDefault="007A3E50" w:rsidP="007A3E50">
      <w:pPr>
        <w:tabs>
          <w:tab w:val="left" w:pos="748"/>
          <w:tab w:val="left" w:pos="749"/>
        </w:tabs>
        <w:spacing w:before="7" w:line="238" w:lineRule="auto"/>
        <w:ind w:right="1145" w:firstLine="748"/>
        <w:contextualSpacing/>
        <w:jc w:val="both"/>
        <w:rPr>
          <w:bCs/>
          <w:sz w:val="24"/>
          <w:szCs w:val="24"/>
          <w:lang w:val="es-ES"/>
        </w:rPr>
      </w:pPr>
      <w:r w:rsidRPr="007A3E50">
        <w:rPr>
          <w:bCs/>
          <w:sz w:val="24"/>
          <w:szCs w:val="24"/>
          <w:lang w:val="es-ES"/>
        </w:rPr>
        <w:t>Ailenize bir e-posta yazın. Ankara’da neler yapıyoruz? Anlatın</w:t>
      </w:r>
      <w:r w:rsidRPr="003B6B0D">
        <w:rPr>
          <w:bCs/>
          <w:sz w:val="24"/>
          <w:szCs w:val="24"/>
          <w:lang w:val="es-ES"/>
        </w:rPr>
        <w:t xml:space="preserve">. </w:t>
      </w:r>
      <w:r>
        <w:rPr>
          <w:bCs/>
          <w:sz w:val="24"/>
          <w:szCs w:val="24"/>
          <w:lang w:val="es-ES"/>
        </w:rPr>
        <w:t>Ankara</w:t>
      </w:r>
      <w:r w:rsidRPr="003B6B0D">
        <w:rPr>
          <w:bCs/>
          <w:sz w:val="24"/>
          <w:szCs w:val="24"/>
          <w:lang w:val="es-ES"/>
        </w:rPr>
        <w:t>’daki</w:t>
      </w:r>
      <w:r>
        <w:rPr>
          <w:bCs/>
          <w:sz w:val="24"/>
          <w:szCs w:val="24"/>
          <w:lang w:val="es-ES"/>
        </w:rPr>
        <w:t xml:space="preserve"> </w:t>
      </w:r>
      <w:r w:rsidRPr="003B6B0D">
        <w:rPr>
          <w:bCs/>
          <w:sz w:val="24"/>
          <w:szCs w:val="24"/>
          <w:lang w:val="es-ES"/>
        </w:rPr>
        <w:t>arkadaşları</w:t>
      </w:r>
      <w:r>
        <w:rPr>
          <w:bCs/>
          <w:sz w:val="24"/>
          <w:szCs w:val="24"/>
          <w:lang w:val="es-ES"/>
        </w:rPr>
        <w:t>n</w:t>
      </w:r>
      <w:r w:rsidRPr="003B6B0D">
        <w:rPr>
          <w:bCs/>
          <w:sz w:val="24"/>
          <w:szCs w:val="24"/>
          <w:lang w:val="es-ES"/>
        </w:rPr>
        <w:t>ızı aile</w:t>
      </w:r>
      <w:r>
        <w:rPr>
          <w:bCs/>
          <w:sz w:val="24"/>
          <w:szCs w:val="24"/>
          <w:lang w:val="es-ES"/>
        </w:rPr>
        <w:t>n</w:t>
      </w:r>
      <w:r w:rsidRPr="003B6B0D">
        <w:rPr>
          <w:bCs/>
          <w:sz w:val="24"/>
          <w:szCs w:val="24"/>
          <w:lang w:val="es-ES"/>
        </w:rPr>
        <w:t>ize tanıtı</w:t>
      </w:r>
      <w:r>
        <w:rPr>
          <w:bCs/>
          <w:sz w:val="24"/>
          <w:szCs w:val="24"/>
          <w:lang w:val="es-ES"/>
        </w:rPr>
        <w:t>n</w:t>
      </w:r>
      <w:r w:rsidRPr="003B6B0D">
        <w:rPr>
          <w:bCs/>
          <w:sz w:val="24"/>
          <w:szCs w:val="24"/>
          <w:lang w:val="es-ES"/>
        </w:rPr>
        <w:t>.</w:t>
      </w:r>
    </w:p>
    <w:p w14:paraId="03437B62" w14:textId="77777777" w:rsidR="00CF3107" w:rsidRPr="00BD1E18" w:rsidRDefault="00C61EA4" w:rsidP="00CF3107">
      <w:pPr>
        <w:jc w:val="center"/>
        <w:rPr>
          <w:b/>
          <w:bCs/>
          <w:sz w:val="28"/>
          <w:szCs w:val="28"/>
        </w:rPr>
      </w:pPr>
      <w:r w:rsidRPr="007A3E50">
        <w:rPr>
          <w:lang w:val="es-ES"/>
        </w:rPr>
        <w:br/>
      </w:r>
      <w:r w:rsidR="00CF3107" w:rsidRPr="00BD1E18">
        <w:rPr>
          <w:b/>
          <w:bCs/>
          <w:sz w:val="28"/>
          <w:szCs w:val="28"/>
        </w:rPr>
        <w:t>Пример контрольной работы</w:t>
      </w:r>
    </w:p>
    <w:p w14:paraId="4EE1117A" w14:textId="77777777" w:rsidR="00CF3107" w:rsidRPr="00BD1E18" w:rsidRDefault="00CF3107" w:rsidP="00CF3107">
      <w:pPr>
        <w:jc w:val="center"/>
      </w:pPr>
      <w:r w:rsidRPr="00BD1E18">
        <w:rPr>
          <w:b/>
          <w:sz w:val="28"/>
          <w:szCs w:val="28"/>
        </w:rPr>
        <w:t xml:space="preserve">Арабский язык </w:t>
      </w:r>
    </w:p>
    <w:p w14:paraId="2B685BFA" w14:textId="77777777" w:rsidR="00CF3107" w:rsidRPr="00CD3AD3" w:rsidRDefault="00CF3107" w:rsidP="00CF3107">
      <w:pPr>
        <w:tabs>
          <w:tab w:val="left" w:pos="142"/>
          <w:tab w:val="left" w:pos="284"/>
          <w:tab w:val="left" w:pos="426"/>
        </w:tabs>
        <w:spacing w:line="360" w:lineRule="auto"/>
        <w:rPr>
          <w:sz w:val="28"/>
          <w:szCs w:val="28"/>
          <w:highlight w:val="green"/>
        </w:rPr>
      </w:pPr>
    </w:p>
    <w:p w14:paraId="5D9D4A74" w14:textId="77777777" w:rsidR="00CF3107" w:rsidRPr="00BD1E18" w:rsidRDefault="00CF3107" w:rsidP="00996894">
      <w:pPr>
        <w:widowControl/>
        <w:numPr>
          <w:ilvl w:val="0"/>
          <w:numId w:val="25"/>
        </w:numPr>
        <w:pBdr>
          <w:top w:val="nil"/>
          <w:left w:val="nil"/>
          <w:bottom w:val="nil"/>
          <w:right w:val="nil"/>
          <w:between w:val="nil"/>
        </w:pBdr>
        <w:tabs>
          <w:tab w:val="left" w:pos="679"/>
        </w:tabs>
        <w:suppressAutoHyphens w:val="0"/>
        <w:spacing w:line="240" w:lineRule="auto"/>
        <w:ind w:right="1975" w:firstLine="0"/>
        <w:rPr>
          <w:b/>
        </w:rPr>
      </w:pPr>
      <w:r w:rsidRPr="00BD1E18">
        <w:rPr>
          <w:b/>
        </w:rPr>
        <w:t xml:space="preserve">Задание на аудирование – 10 вопросов </w:t>
      </w:r>
    </w:p>
    <w:p w14:paraId="763E2CAA" w14:textId="77777777" w:rsidR="00CF3107" w:rsidRPr="00CD3AD3" w:rsidRDefault="00CF3107" w:rsidP="00CF3107">
      <w:pPr>
        <w:pBdr>
          <w:top w:val="nil"/>
          <w:left w:val="nil"/>
          <w:bottom w:val="nil"/>
          <w:right w:val="nil"/>
          <w:between w:val="nil"/>
        </w:pBdr>
        <w:spacing w:before="1"/>
        <w:rPr>
          <w:b/>
          <w:sz w:val="8"/>
          <w:szCs w:val="8"/>
          <w:highlight w:val="green"/>
        </w:rPr>
      </w:pPr>
    </w:p>
    <w:p w14:paraId="4A445E82" w14:textId="77777777" w:rsidR="00CF3107" w:rsidRPr="00BD1E18" w:rsidRDefault="00CF3107" w:rsidP="00CF3107">
      <w:pPr>
        <w:pBdr>
          <w:top w:val="nil"/>
          <w:left w:val="nil"/>
          <w:bottom w:val="nil"/>
          <w:right w:val="nil"/>
          <w:between w:val="nil"/>
        </w:pBdr>
        <w:spacing w:before="6" w:line="360" w:lineRule="auto"/>
        <w:rPr>
          <w:b/>
          <w:sz w:val="28"/>
          <w:szCs w:val="28"/>
          <w:highlight w:val="green"/>
        </w:rPr>
      </w:pPr>
    </w:p>
    <w:p w14:paraId="3BEA78AB" w14:textId="77777777" w:rsidR="00CF3107" w:rsidRPr="00BD1E18" w:rsidRDefault="00CF3107" w:rsidP="00CF3107">
      <w:pPr>
        <w:spacing w:after="240" w:line="276" w:lineRule="auto"/>
        <w:jc w:val="right"/>
      </w:pPr>
      <w:r w:rsidRPr="00BD1E18">
        <w:rPr>
          <w:rFonts w:hint="cs"/>
          <w:sz w:val="28"/>
          <w:szCs w:val="28"/>
          <w:rtl/>
        </w:rPr>
        <w:t>أنا احمد زكي. انا موظف بفندق "مختار". فندق مختار فندق كبير. فيه غرف كثيرة. وفي كل غرفة سرير وتليفون (هاتف)، وماء بارد وماء ساخن. في الفندق مطعم وبار، وصالة للقهوة والشاي. الفندق ملآن بالناس من البلاد العربية والبلاد الأجنبية. هم يأكلون ويشربون في المطعم. الطعا</w:t>
      </w:r>
      <w:r w:rsidRPr="00BD1E18">
        <w:rPr>
          <w:sz w:val="28"/>
          <w:szCs w:val="28"/>
          <w:rtl/>
        </w:rPr>
        <w:t>م</w:t>
      </w:r>
      <w:r w:rsidRPr="00BD1E18">
        <w:rPr>
          <w:rFonts w:hint="cs"/>
          <w:sz w:val="28"/>
          <w:szCs w:val="28"/>
          <w:rtl/>
        </w:rPr>
        <w:t xml:space="preserve"> في هذا المطعم لذيذ جدا. هناك كثير من الاطباق المختلفة. ثم الناس يجلسون في الصالة ويقرأون الجرائد والمجلات. او يذهبون الى السينما او المسرح. ثم يرجعون الى الفندق ويصعدون الى غرفهم.  إن النظام في الفندق بديع.</w:t>
      </w:r>
    </w:p>
    <w:p w14:paraId="2D2410FD" w14:textId="77777777" w:rsidR="00CF3107" w:rsidRPr="00BD1E18" w:rsidRDefault="00CF3107" w:rsidP="00CF3107">
      <w:pPr>
        <w:pStyle w:val="aff5"/>
        <w:spacing w:after="240" w:line="276" w:lineRule="auto"/>
        <w:jc w:val="right"/>
      </w:pPr>
      <w:r w:rsidRPr="00BD1E18">
        <w:rPr>
          <w:rFonts w:hint="cs"/>
          <w:rtl/>
        </w:rPr>
        <w:t>١ . عما يدور الكلام في هذه القصة؟</w:t>
      </w:r>
    </w:p>
    <w:p w14:paraId="5BAC7DB8" w14:textId="77777777" w:rsidR="00CF3107" w:rsidRPr="00BD1E18" w:rsidRDefault="00CF3107" w:rsidP="00CF3107">
      <w:pPr>
        <w:spacing w:after="240" w:line="276" w:lineRule="auto"/>
        <w:ind w:left="360"/>
        <w:jc w:val="right"/>
      </w:pPr>
      <w:r w:rsidRPr="00BD1E18">
        <w:rPr>
          <w:rFonts w:hint="cs"/>
          <w:rtl/>
        </w:rPr>
        <w:t>٢. احمد زكي من هو؟</w:t>
      </w:r>
    </w:p>
    <w:p w14:paraId="035FE473" w14:textId="77777777" w:rsidR="00CF3107" w:rsidRPr="00BD1E18" w:rsidRDefault="00CF3107" w:rsidP="00CF3107">
      <w:pPr>
        <w:spacing w:line="276" w:lineRule="auto"/>
        <w:jc w:val="right"/>
      </w:pPr>
      <w:r w:rsidRPr="00BD1E18">
        <w:rPr>
          <w:rFonts w:hint="cs"/>
          <w:rtl/>
        </w:rPr>
        <w:t>٣. هل فندق "مختار " كبير ام صغير؟</w:t>
      </w:r>
    </w:p>
    <w:p w14:paraId="10CBB2C6" w14:textId="77777777" w:rsidR="00CF3107" w:rsidRPr="00BD1E18" w:rsidRDefault="00CF3107" w:rsidP="00CF3107">
      <w:pPr>
        <w:pBdr>
          <w:top w:val="nil"/>
          <w:left w:val="nil"/>
          <w:bottom w:val="nil"/>
          <w:right w:val="nil"/>
          <w:between w:val="nil"/>
        </w:pBdr>
        <w:spacing w:before="6" w:line="276" w:lineRule="auto"/>
        <w:jc w:val="right"/>
        <w:rPr>
          <w:b/>
          <w:rtl/>
        </w:rPr>
      </w:pPr>
      <w:r w:rsidRPr="00BD1E18">
        <w:rPr>
          <w:rFonts w:hint="cs"/>
          <w:b/>
          <w:rtl/>
        </w:rPr>
        <w:t>٤. ماذا يوجد في كم غرفة؟</w:t>
      </w:r>
    </w:p>
    <w:p w14:paraId="719602BC" w14:textId="77777777" w:rsidR="00CF3107" w:rsidRPr="00BD1E18" w:rsidRDefault="00CF3107" w:rsidP="00CF3107">
      <w:pPr>
        <w:pBdr>
          <w:top w:val="nil"/>
          <w:left w:val="nil"/>
          <w:bottom w:val="nil"/>
          <w:right w:val="nil"/>
          <w:between w:val="nil"/>
        </w:pBdr>
        <w:spacing w:before="6" w:line="276" w:lineRule="auto"/>
        <w:jc w:val="right"/>
        <w:rPr>
          <w:b/>
          <w:rtl/>
        </w:rPr>
      </w:pPr>
      <w:r w:rsidRPr="00BD1E18">
        <w:rPr>
          <w:rFonts w:hint="cs"/>
          <w:b/>
          <w:rtl/>
        </w:rPr>
        <w:t>٥. هل في الفندق مطعم؟</w:t>
      </w:r>
    </w:p>
    <w:p w14:paraId="22F3D7F7" w14:textId="77777777" w:rsidR="00CF3107" w:rsidRPr="00BD1E18" w:rsidRDefault="00CF3107" w:rsidP="00CF3107">
      <w:pPr>
        <w:pBdr>
          <w:top w:val="nil"/>
          <w:left w:val="nil"/>
          <w:bottom w:val="nil"/>
          <w:right w:val="nil"/>
          <w:between w:val="nil"/>
        </w:pBdr>
        <w:spacing w:before="6" w:line="276" w:lineRule="auto"/>
        <w:jc w:val="right"/>
        <w:rPr>
          <w:b/>
          <w:rtl/>
        </w:rPr>
      </w:pPr>
      <w:r w:rsidRPr="00BD1E18">
        <w:rPr>
          <w:rFonts w:hint="cs"/>
          <w:b/>
          <w:rtl/>
        </w:rPr>
        <w:t>٦. من أي بلاد الناس في الفندق؟</w:t>
      </w:r>
    </w:p>
    <w:p w14:paraId="7FB0E755" w14:textId="77777777" w:rsidR="00CF3107" w:rsidRPr="00BD1E18" w:rsidRDefault="00CF3107" w:rsidP="00CF3107">
      <w:pPr>
        <w:pBdr>
          <w:top w:val="nil"/>
          <w:left w:val="nil"/>
          <w:bottom w:val="nil"/>
          <w:right w:val="nil"/>
          <w:between w:val="nil"/>
        </w:pBdr>
        <w:spacing w:before="6" w:line="276" w:lineRule="auto"/>
        <w:jc w:val="right"/>
        <w:rPr>
          <w:b/>
          <w:rtl/>
        </w:rPr>
      </w:pPr>
      <w:r w:rsidRPr="00BD1E18">
        <w:rPr>
          <w:rFonts w:hint="cs"/>
          <w:b/>
          <w:rtl/>
        </w:rPr>
        <w:t>٧. ماذا يفعل الناس في الفندق؟</w:t>
      </w:r>
    </w:p>
    <w:p w14:paraId="40A7A875" w14:textId="77777777" w:rsidR="00CF3107" w:rsidRPr="00BD1E18" w:rsidRDefault="00CF3107" w:rsidP="00CF3107">
      <w:pPr>
        <w:pBdr>
          <w:top w:val="nil"/>
          <w:left w:val="nil"/>
          <w:bottom w:val="nil"/>
          <w:right w:val="nil"/>
          <w:between w:val="nil"/>
        </w:pBdr>
        <w:spacing w:before="6" w:line="276" w:lineRule="auto"/>
        <w:jc w:val="right"/>
        <w:rPr>
          <w:rtl/>
        </w:rPr>
      </w:pPr>
      <w:r w:rsidRPr="00BD1E18">
        <w:rPr>
          <w:rFonts w:hint="cs"/>
          <w:b/>
          <w:rtl/>
        </w:rPr>
        <w:t>٨.</w:t>
      </w:r>
      <w:r w:rsidRPr="00BD1E18">
        <w:rPr>
          <w:rFonts w:hint="cs"/>
          <w:rtl/>
        </w:rPr>
        <w:t xml:space="preserve"> هل الطعا</w:t>
      </w:r>
      <w:r w:rsidRPr="00BD1E18">
        <w:rPr>
          <w:rtl/>
        </w:rPr>
        <w:t>م</w:t>
      </w:r>
      <w:r w:rsidRPr="00BD1E18">
        <w:rPr>
          <w:rFonts w:hint="cs"/>
          <w:rtl/>
        </w:rPr>
        <w:t xml:space="preserve"> لذيذ في هذا المطعم</w:t>
      </w:r>
    </w:p>
    <w:p w14:paraId="7AF65EA7" w14:textId="77777777" w:rsidR="00CF3107" w:rsidRPr="00BD1E18" w:rsidRDefault="00CF3107" w:rsidP="00CF3107">
      <w:pPr>
        <w:pBdr>
          <w:top w:val="nil"/>
          <w:left w:val="nil"/>
          <w:bottom w:val="nil"/>
          <w:right w:val="nil"/>
          <w:between w:val="nil"/>
        </w:pBdr>
        <w:spacing w:before="6" w:line="276" w:lineRule="auto"/>
        <w:jc w:val="right"/>
        <w:rPr>
          <w:b/>
          <w:rtl/>
        </w:rPr>
      </w:pPr>
      <w:r w:rsidRPr="00BD1E18">
        <w:rPr>
          <w:rFonts w:hint="cs"/>
          <w:b/>
          <w:rtl/>
        </w:rPr>
        <w:t>٩. ماذا يقرأ الناس؟</w:t>
      </w:r>
    </w:p>
    <w:p w14:paraId="589A17D0" w14:textId="77777777" w:rsidR="00CF3107" w:rsidRPr="00BD1E18" w:rsidRDefault="00CF3107" w:rsidP="00CF3107">
      <w:pPr>
        <w:pBdr>
          <w:top w:val="nil"/>
          <w:left w:val="nil"/>
          <w:bottom w:val="nil"/>
          <w:right w:val="nil"/>
          <w:between w:val="nil"/>
        </w:pBdr>
        <w:spacing w:before="6" w:line="276" w:lineRule="auto"/>
        <w:jc w:val="right"/>
        <w:rPr>
          <w:b/>
        </w:rPr>
      </w:pPr>
      <w:r w:rsidRPr="00BD1E18">
        <w:rPr>
          <w:rFonts w:hint="cs"/>
          <w:b/>
          <w:rtl/>
        </w:rPr>
        <w:t xml:space="preserve">١٠. </w:t>
      </w:r>
      <w:r w:rsidRPr="00BD1E18">
        <w:rPr>
          <w:rFonts w:hint="cs"/>
          <w:rtl/>
        </w:rPr>
        <w:t>هل النظام في الفندق بديع</w:t>
      </w:r>
      <w:r>
        <w:rPr>
          <w:rFonts w:hint="cs"/>
          <w:rtl/>
        </w:rPr>
        <w:t>؟</w:t>
      </w:r>
    </w:p>
    <w:p w14:paraId="2A907D2D" w14:textId="77777777" w:rsidR="00CF3107" w:rsidRPr="00CD3AD3" w:rsidRDefault="00CF3107" w:rsidP="00CF3107">
      <w:pPr>
        <w:pBdr>
          <w:top w:val="nil"/>
          <w:left w:val="nil"/>
          <w:bottom w:val="nil"/>
          <w:right w:val="nil"/>
          <w:between w:val="nil"/>
        </w:pBdr>
        <w:spacing w:before="6"/>
        <w:jc w:val="right"/>
        <w:rPr>
          <w:b/>
          <w:highlight w:val="green"/>
        </w:rPr>
      </w:pPr>
    </w:p>
    <w:p w14:paraId="041EEF6F" w14:textId="77777777" w:rsidR="00CF3107" w:rsidRPr="00BD1E18" w:rsidRDefault="00CF3107" w:rsidP="00996894">
      <w:pPr>
        <w:pStyle w:val="1"/>
        <w:numPr>
          <w:ilvl w:val="0"/>
          <w:numId w:val="25"/>
        </w:numPr>
        <w:tabs>
          <w:tab w:val="left" w:pos="0"/>
          <w:tab w:val="left" w:pos="679"/>
        </w:tabs>
        <w:spacing w:before="3"/>
        <w:ind w:left="678" w:right="1142" w:hanging="480"/>
        <w:jc w:val="both"/>
        <w:rPr>
          <w:sz w:val="24"/>
          <w:szCs w:val="24"/>
        </w:rPr>
      </w:pPr>
      <w:r w:rsidRPr="00BD1E18">
        <w:rPr>
          <w:sz w:val="24"/>
          <w:szCs w:val="24"/>
        </w:rPr>
        <w:t xml:space="preserve">Лексико-грамматический тест 40 заданий </w:t>
      </w:r>
    </w:p>
    <w:p w14:paraId="31D41EC3" w14:textId="77777777" w:rsidR="00CF3107" w:rsidRDefault="00CF3107" w:rsidP="00CF3107">
      <w:pPr>
        <w:pBdr>
          <w:top w:val="nil"/>
          <w:left w:val="nil"/>
          <w:bottom w:val="nil"/>
          <w:right w:val="nil"/>
          <w:between w:val="nil"/>
        </w:pBdr>
        <w:spacing w:before="11"/>
        <w:rPr>
          <w:highlight w:val="green"/>
        </w:rPr>
      </w:pPr>
    </w:p>
    <w:p w14:paraId="31ACE37A" w14:textId="77777777" w:rsidR="00CF3107" w:rsidRDefault="00CF3107" w:rsidP="00CF3107">
      <w:pPr>
        <w:pBdr>
          <w:top w:val="nil"/>
          <w:left w:val="nil"/>
          <w:bottom w:val="nil"/>
          <w:right w:val="nil"/>
          <w:between w:val="nil"/>
        </w:pBdr>
        <w:spacing w:before="11"/>
        <w:rPr>
          <w:b/>
          <w:highlight w:val="green"/>
        </w:rPr>
      </w:pPr>
    </w:p>
    <w:p w14:paraId="509F817B" w14:textId="77777777" w:rsidR="00CF3107" w:rsidRPr="00BD1E18" w:rsidRDefault="00CF3107" w:rsidP="00CF3107">
      <w:r>
        <w:t xml:space="preserve">1. </w:t>
      </w:r>
      <w:r w:rsidRPr="00BD1E18">
        <w:t>Просклоняйте следующие слова со слитными местоимениями:</w:t>
      </w:r>
    </w:p>
    <w:p w14:paraId="12373470" w14:textId="77777777" w:rsidR="00CF3107" w:rsidRPr="00BD1E18" w:rsidRDefault="00CF3107" w:rsidP="00CF3107">
      <w:pPr>
        <w:spacing w:before="100" w:beforeAutospacing="1" w:after="100" w:afterAutospacing="1"/>
      </w:pPr>
      <w:r w:rsidRPr="00BD1E18">
        <w:t>1. </w:t>
      </w:r>
      <w:r w:rsidRPr="00BD1E18">
        <w:rPr>
          <w:rtl/>
        </w:rPr>
        <w:t>مُهَنْدِسُوكُمْ</w:t>
      </w:r>
      <w:r w:rsidRPr="00BD1E18">
        <w:t> 2. </w:t>
      </w:r>
      <w:r w:rsidRPr="00BD1E18">
        <w:rPr>
          <w:rtl/>
        </w:rPr>
        <w:t>سَاعَاتُهُ</w:t>
      </w:r>
      <w:r w:rsidRPr="00BD1E18">
        <w:t> 3. </w:t>
      </w:r>
      <w:r w:rsidRPr="00BD1E18">
        <w:rPr>
          <w:rtl/>
        </w:rPr>
        <w:t>أَقْلاَمُكُنَّ</w:t>
      </w:r>
      <w:r w:rsidRPr="00BD1E18">
        <w:t> 4. </w:t>
      </w:r>
      <w:r w:rsidRPr="00BD1E18">
        <w:rPr>
          <w:rtl/>
        </w:rPr>
        <w:t>نَافِذَتُنَا</w:t>
      </w:r>
      <w:r w:rsidRPr="00BD1E18">
        <w:t> 5. </w:t>
      </w:r>
      <w:r w:rsidRPr="00BD1E18">
        <w:rPr>
          <w:rtl/>
        </w:rPr>
        <w:t>أَسْمَاؤُهُمْ</w:t>
      </w:r>
      <w:r w:rsidRPr="00BD1E18">
        <w:t> 6. </w:t>
      </w:r>
      <w:r w:rsidRPr="00BD1E18">
        <w:rPr>
          <w:rtl/>
        </w:rPr>
        <w:t>فَصْلِي</w:t>
      </w:r>
    </w:p>
    <w:p w14:paraId="6AE35D9D" w14:textId="77777777" w:rsidR="00CF3107" w:rsidRPr="00BD1E18" w:rsidRDefault="00CF3107" w:rsidP="00CF3107">
      <w:r>
        <w:t xml:space="preserve">2. </w:t>
      </w:r>
      <w:r w:rsidRPr="00BD1E18">
        <w:t xml:space="preserve">Определите падеж слова </w:t>
      </w:r>
      <w:r w:rsidRPr="00BD1E18">
        <w:rPr>
          <w:rtl/>
        </w:rPr>
        <w:t>أَخٌ</w:t>
      </w:r>
      <w:r w:rsidRPr="00BD1E18">
        <w:t xml:space="preserve"> и укажите на то, что является признаком падежа:</w:t>
      </w:r>
    </w:p>
    <w:p w14:paraId="2F8B4154" w14:textId="77777777" w:rsidR="00CF3107" w:rsidRDefault="00CF3107" w:rsidP="00CF3107">
      <w:pPr>
        <w:spacing w:before="100" w:beforeAutospacing="1" w:after="100" w:afterAutospacing="1"/>
      </w:pPr>
      <w:r w:rsidRPr="00BD1E18">
        <w:t>1. </w:t>
      </w:r>
      <w:r w:rsidRPr="00BD1E18">
        <w:rPr>
          <w:rtl/>
        </w:rPr>
        <w:t>أَخَاكُمْ</w:t>
      </w:r>
      <w:r w:rsidRPr="00BD1E18">
        <w:t> 2. </w:t>
      </w:r>
      <w:r w:rsidRPr="00BD1E18">
        <w:rPr>
          <w:rtl/>
        </w:rPr>
        <w:t>أَخيهَا</w:t>
      </w:r>
      <w:r w:rsidRPr="00BD1E18">
        <w:t> 3. </w:t>
      </w:r>
      <w:r w:rsidRPr="00BD1E18">
        <w:rPr>
          <w:rtl/>
        </w:rPr>
        <w:t>أَخُوكِ</w:t>
      </w:r>
      <w:r w:rsidRPr="00BD1E18">
        <w:t> 4. </w:t>
      </w:r>
      <w:r w:rsidRPr="00BD1E18">
        <w:rPr>
          <w:rtl/>
        </w:rPr>
        <w:t>أَخِي</w:t>
      </w:r>
      <w:r w:rsidRPr="00BD1E18">
        <w:t> 5. </w:t>
      </w:r>
      <w:r w:rsidRPr="00BD1E18">
        <w:rPr>
          <w:rtl/>
        </w:rPr>
        <w:t>أَخًا</w:t>
      </w:r>
      <w:r w:rsidRPr="00BD1E18">
        <w:t> 6. </w:t>
      </w:r>
      <w:r w:rsidRPr="00BD1E18">
        <w:rPr>
          <w:rtl/>
        </w:rPr>
        <w:t>الأَخُ</w:t>
      </w:r>
    </w:p>
    <w:p w14:paraId="0C55FF92" w14:textId="77777777" w:rsidR="00CF3107" w:rsidRDefault="00CF3107" w:rsidP="00CF3107">
      <w:pPr>
        <w:spacing w:before="100" w:beforeAutospacing="1" w:after="100" w:afterAutospacing="1"/>
      </w:pPr>
      <w:r>
        <w:t>3. Вставьте необходимое указательное местоимение:</w:t>
      </w:r>
    </w:p>
    <w:p w14:paraId="5A3A4586" w14:textId="77777777" w:rsidR="00CF3107" w:rsidRDefault="00CF3107" w:rsidP="00CF3107">
      <w:pPr>
        <w:rPr>
          <w:rtl/>
        </w:rPr>
      </w:pPr>
      <w:r>
        <w:rPr>
          <w:rFonts w:hint="cs"/>
          <w:rtl/>
        </w:rPr>
        <w:t>ــــــــــ كتابه</w:t>
      </w:r>
    </w:p>
    <w:p w14:paraId="088A1C72" w14:textId="77777777" w:rsidR="00CF3107" w:rsidRDefault="00CF3107" w:rsidP="00CF3107">
      <w:pPr>
        <w:rPr>
          <w:rtl/>
        </w:rPr>
      </w:pPr>
      <w:r>
        <w:rPr>
          <w:rFonts w:hint="cs"/>
          <w:rtl/>
        </w:rPr>
        <w:t>ــــــــ طلابنا</w:t>
      </w:r>
    </w:p>
    <w:p w14:paraId="3571F112" w14:textId="77777777" w:rsidR="00CF3107" w:rsidRDefault="00CF3107" w:rsidP="00CF3107">
      <w:pPr>
        <w:rPr>
          <w:rtl/>
        </w:rPr>
      </w:pPr>
      <w:r>
        <w:rPr>
          <w:rFonts w:hint="cs"/>
          <w:rtl/>
        </w:rPr>
        <w:lastRenderedPageBreak/>
        <w:t>ـــــــــ ضيوفهم</w:t>
      </w:r>
    </w:p>
    <w:p w14:paraId="6F3A0718" w14:textId="77777777" w:rsidR="00CF3107" w:rsidRDefault="00CF3107" w:rsidP="00CF3107">
      <w:pPr>
        <w:rPr>
          <w:rtl/>
        </w:rPr>
      </w:pPr>
      <w:r>
        <w:rPr>
          <w:rFonts w:hint="cs"/>
          <w:rtl/>
        </w:rPr>
        <w:t>ــــــــ سياراتها</w:t>
      </w:r>
    </w:p>
    <w:p w14:paraId="202F0F78" w14:textId="77777777" w:rsidR="00CF3107" w:rsidRDefault="00CF3107" w:rsidP="00CF3107">
      <w:pPr>
        <w:rPr>
          <w:rtl/>
        </w:rPr>
      </w:pPr>
    </w:p>
    <w:p w14:paraId="487129DD" w14:textId="77777777" w:rsidR="00CF3107" w:rsidRDefault="00CF3107" w:rsidP="00CF3107">
      <w:pPr>
        <w:ind w:left="-42"/>
      </w:pPr>
      <w:r>
        <w:t>4. Вставьте вместо пропусков подходящие по смыслу слова:</w:t>
      </w:r>
    </w:p>
    <w:p w14:paraId="385FD0C3" w14:textId="77777777" w:rsidR="00CF3107" w:rsidRDefault="00CF3107" w:rsidP="00CF3107">
      <w:pPr>
        <w:ind w:left="-42"/>
      </w:pPr>
    </w:p>
    <w:p w14:paraId="4ED89BA3" w14:textId="77777777" w:rsidR="00CF3107" w:rsidRPr="00BD1E18" w:rsidRDefault="00CF3107" w:rsidP="00CF3107">
      <w:pPr>
        <w:pStyle w:val="paragraph"/>
        <w:spacing w:before="0" w:beforeAutospacing="0" w:after="0" w:afterAutospacing="0"/>
        <w:textAlignment w:val="baseline"/>
        <w:rPr>
          <w:rStyle w:val="eop"/>
        </w:rPr>
      </w:pPr>
    </w:p>
    <w:p w14:paraId="66D78B0A" w14:textId="77777777" w:rsidR="00CF3107" w:rsidRPr="00BD1E18" w:rsidRDefault="00CF3107" w:rsidP="00CF3107">
      <w:pPr>
        <w:jc w:val="right"/>
        <w:rPr>
          <w:rStyle w:val="eop"/>
          <w:rtl/>
        </w:rPr>
      </w:pPr>
      <w:r w:rsidRPr="00BD1E18">
        <w:rPr>
          <w:rStyle w:val="eop"/>
          <w:color w:val="000000"/>
          <w:rtl/>
        </w:rPr>
        <w:t>١.</w:t>
      </w:r>
      <w:r w:rsidRPr="00BD1E18">
        <w:rPr>
          <w:color w:val="000000"/>
          <w:shd w:val="clear" w:color="auto" w:fill="FFFFFF"/>
          <w:rtl/>
        </w:rPr>
        <w:t xml:space="preserve"> نهض الولدان نبيل وسالم من النوم صباحا وــــــــــــ على والديهما. </w:t>
      </w:r>
    </w:p>
    <w:p w14:paraId="75FDDBC4" w14:textId="77777777" w:rsidR="00CF3107" w:rsidRPr="00BD1E18" w:rsidRDefault="00CF3107" w:rsidP="00CF3107">
      <w:pPr>
        <w:pStyle w:val="paragraph"/>
        <w:spacing w:before="0" w:beforeAutospacing="0" w:after="0" w:afterAutospacing="0"/>
        <w:ind w:left="360"/>
        <w:textAlignment w:val="baseline"/>
      </w:pPr>
    </w:p>
    <w:p w14:paraId="26E4E5F1" w14:textId="77777777" w:rsidR="00CF3107" w:rsidRPr="00BD1E18" w:rsidRDefault="00CF3107" w:rsidP="00CF3107">
      <w:pPr>
        <w:pStyle w:val="paragraph"/>
        <w:spacing w:before="0" w:beforeAutospacing="0" w:after="0" w:afterAutospacing="0"/>
        <w:ind w:left="1134"/>
        <w:jc w:val="right"/>
        <w:textAlignment w:val="baseline"/>
        <w:rPr>
          <w:rStyle w:val="eop"/>
          <w:color w:val="000000"/>
          <w:rtl/>
        </w:rPr>
      </w:pPr>
      <w:r w:rsidRPr="00BD1E18">
        <w:rPr>
          <w:rStyle w:val="normaltextrun"/>
          <w:color w:val="000000"/>
          <w:rtl/>
        </w:rPr>
        <w:t>ــــــــــــ الطائرة من المطار ثم هبطت فيه ووقفت في ــــــــــــــــ المخصص لها.</w:t>
      </w:r>
      <w:r w:rsidRPr="00BD1E18">
        <w:rPr>
          <w:rStyle w:val="eop"/>
          <w:color w:val="000000"/>
        </w:rPr>
        <w:t> </w:t>
      </w:r>
      <w:r w:rsidRPr="00BD1E18">
        <w:rPr>
          <w:rStyle w:val="eop"/>
          <w:color w:val="000000"/>
          <w:rtl/>
        </w:rPr>
        <w:t>٢.</w:t>
      </w:r>
    </w:p>
    <w:p w14:paraId="36560C38" w14:textId="77777777" w:rsidR="00CF3107" w:rsidRPr="00BD1E18" w:rsidRDefault="00CF3107" w:rsidP="00CF3107">
      <w:pPr>
        <w:pStyle w:val="paragraph"/>
        <w:spacing w:before="0" w:beforeAutospacing="0" w:after="0" w:afterAutospacing="0"/>
        <w:ind w:left="1134"/>
        <w:textAlignment w:val="baseline"/>
      </w:pPr>
    </w:p>
    <w:p w14:paraId="1E1F86A1" w14:textId="77777777" w:rsidR="00CF3107" w:rsidRPr="00BD1E18" w:rsidRDefault="00CF3107" w:rsidP="00CF3107">
      <w:pPr>
        <w:jc w:val="right"/>
        <w:rPr>
          <w:rStyle w:val="eop"/>
          <w:rtl/>
        </w:rPr>
      </w:pPr>
      <w:r w:rsidRPr="00BD1E18">
        <w:rPr>
          <w:rStyle w:val="normaltextrun"/>
          <w:color w:val="000000"/>
          <w:rtl/>
        </w:rPr>
        <w:t xml:space="preserve"> ٣.  </w:t>
      </w:r>
      <w:r w:rsidRPr="00BD1E18">
        <w:rPr>
          <w:color w:val="000000"/>
          <w:shd w:val="clear" w:color="auto" w:fill="FFFFFF"/>
          <w:rtl/>
        </w:rPr>
        <w:t>بعد المحاضرة تناولنا طعام الغذاء في ـــــــــــــ الجامعة وقضينا بعض ـــــــــــ في قاعة المطالعة.</w:t>
      </w:r>
      <w:r w:rsidRPr="00BD1E18">
        <w:rPr>
          <w:rStyle w:val="eop"/>
          <w:color w:val="000000"/>
        </w:rPr>
        <w:t> </w:t>
      </w:r>
    </w:p>
    <w:p w14:paraId="3A7C9080" w14:textId="77777777" w:rsidR="00CF3107" w:rsidRPr="00BD1E18" w:rsidRDefault="00CF3107" w:rsidP="00CF3107">
      <w:pPr>
        <w:pStyle w:val="paragraph"/>
        <w:spacing w:before="0" w:beforeAutospacing="0" w:after="0" w:afterAutospacing="0"/>
        <w:ind w:left="360"/>
        <w:jc w:val="right"/>
        <w:textAlignment w:val="baseline"/>
        <w:rPr>
          <w:color w:val="000000"/>
        </w:rPr>
      </w:pPr>
    </w:p>
    <w:p w14:paraId="57C05950" w14:textId="77777777" w:rsidR="00CF3107" w:rsidRPr="00BD1E18" w:rsidRDefault="00CF3107" w:rsidP="00CF3107">
      <w:pPr>
        <w:pStyle w:val="paragraph"/>
        <w:spacing w:before="0" w:beforeAutospacing="0" w:after="0" w:afterAutospacing="0"/>
        <w:ind w:left="360"/>
        <w:jc w:val="right"/>
        <w:textAlignment w:val="baseline"/>
        <w:rPr>
          <w:rtl/>
        </w:rPr>
      </w:pPr>
      <w:r w:rsidRPr="00BD1E18">
        <w:rPr>
          <w:rStyle w:val="normaltextrun"/>
          <w:color w:val="000000"/>
          <w:rtl/>
        </w:rPr>
        <w:t>توجد في جامعتناـــــــــــ الاقتصاد وـــــــــ الحقوق وــــــــ الصحافة وـــــــــــ أخرى.</w:t>
      </w:r>
      <w:r w:rsidRPr="00BD1E18">
        <w:rPr>
          <w:rStyle w:val="eop"/>
          <w:color w:val="000000"/>
        </w:rPr>
        <w:t> </w:t>
      </w:r>
      <w:r w:rsidRPr="00BD1E18">
        <w:rPr>
          <w:rStyle w:val="eop"/>
          <w:color w:val="000000"/>
          <w:rtl/>
        </w:rPr>
        <w:t>٤.</w:t>
      </w:r>
    </w:p>
    <w:p w14:paraId="092F319A" w14:textId="77777777" w:rsidR="00CF3107" w:rsidRPr="00BD1E18" w:rsidRDefault="00CF3107" w:rsidP="00CF3107">
      <w:pPr>
        <w:pStyle w:val="paragraph"/>
        <w:spacing w:before="0" w:beforeAutospacing="0" w:after="0" w:afterAutospacing="0"/>
        <w:ind w:left="360"/>
        <w:jc w:val="right"/>
        <w:textAlignment w:val="baseline"/>
        <w:rPr>
          <w:rStyle w:val="eop"/>
          <w:rtl/>
        </w:rPr>
      </w:pPr>
    </w:p>
    <w:p w14:paraId="728E84C2" w14:textId="77777777" w:rsidR="00CF3107" w:rsidRDefault="00CF3107" w:rsidP="00CF3107">
      <w:pPr>
        <w:ind w:left="-42"/>
        <w:jc w:val="right"/>
      </w:pPr>
      <w:r w:rsidRPr="00BD1E18">
        <w:rPr>
          <w:rStyle w:val="eop"/>
          <w:rtl/>
        </w:rPr>
        <w:t xml:space="preserve">٥. </w:t>
      </w:r>
      <w:r w:rsidRPr="00BD1E18">
        <w:rPr>
          <w:color w:val="000000"/>
          <w:shd w:val="clear" w:color="auto" w:fill="FFFFFF"/>
          <w:rtl/>
        </w:rPr>
        <w:t>في أحد أيام الصيف عزم والدي على القيام برحلة الى ــــــــــــ اللاذقية الجميلة وطلب مني مرافقته.</w:t>
      </w:r>
    </w:p>
    <w:p w14:paraId="6087FFEF" w14:textId="77777777" w:rsidR="00CF3107" w:rsidRDefault="00CF3107" w:rsidP="00CF3107">
      <w:pPr>
        <w:bidi/>
        <w:spacing w:before="100" w:beforeAutospacing="1" w:after="100" w:afterAutospacing="1"/>
        <w:jc w:val="right"/>
      </w:pPr>
      <w:r>
        <w:t>5. Исправьте грамматические ошибки в предложениях:</w:t>
      </w:r>
    </w:p>
    <w:p w14:paraId="5C725E98" w14:textId="77777777" w:rsidR="00CF3107" w:rsidRDefault="00CF3107" w:rsidP="00CF3107">
      <w:r>
        <w:rPr>
          <w:rtl/>
        </w:rPr>
        <w:t>هؤُلاَءِ أَقْلاَمُكِ. مِسْطَرَتَهُ طَوِيلَةٌ. الْجِيرَانُكَ تُجَّارٌ</w:t>
      </w:r>
      <w:r>
        <w:t xml:space="preserve">. </w:t>
      </w:r>
      <w:r>
        <w:rPr>
          <w:rtl/>
        </w:rPr>
        <w:t>بَابُنَا الْـمُغْلَقُ. ضَيْفَتُهَا طَبِيبٌ. جَارُكِ قَوِيُّ</w:t>
      </w:r>
      <w:r>
        <w:t>. </w:t>
      </w:r>
    </w:p>
    <w:p w14:paraId="2AA3E734" w14:textId="77777777" w:rsidR="00CF3107" w:rsidRDefault="00CF3107" w:rsidP="00CF3107">
      <w:pPr>
        <w:bidi/>
        <w:spacing w:before="100" w:beforeAutospacing="1" w:after="100" w:afterAutospacing="1"/>
        <w:jc w:val="right"/>
      </w:pPr>
      <w:r>
        <w:t>6.Напишите глагол в прошедшем времени в форме, соответствующей местоимению.</w:t>
      </w:r>
    </w:p>
    <w:p w14:paraId="6CE984A3" w14:textId="77777777" w:rsidR="00CF3107" w:rsidRPr="00BD1E18" w:rsidRDefault="00CF3107" w:rsidP="00CF3107">
      <w:pPr>
        <w:spacing w:before="100" w:beforeAutospacing="1" w:after="100" w:afterAutospacing="1"/>
      </w:pPr>
      <w:r w:rsidRPr="00BD1E18">
        <w:t>1. (</w:t>
      </w:r>
      <w:r w:rsidRPr="00BD1E18">
        <w:rPr>
          <w:rtl/>
        </w:rPr>
        <w:t>فَتَحَ  (أَنَا</w:t>
      </w:r>
      <w:r w:rsidRPr="00BD1E18">
        <w:t>..... 2. (</w:t>
      </w:r>
      <w:r w:rsidRPr="00BD1E18">
        <w:rPr>
          <w:rtl/>
        </w:rPr>
        <w:t>مَدَحَ (نَحْنُ</w:t>
      </w:r>
      <w:r w:rsidRPr="00BD1E18">
        <w:t>..... 3. (</w:t>
      </w:r>
      <w:r w:rsidRPr="00BD1E18">
        <w:rPr>
          <w:rtl/>
        </w:rPr>
        <w:t>فَهِمَ (أَنْتَ</w:t>
      </w:r>
      <w:r w:rsidRPr="00BD1E18">
        <w:t>...... 4. (</w:t>
      </w:r>
      <w:r w:rsidRPr="00BD1E18">
        <w:rPr>
          <w:rtl/>
        </w:rPr>
        <w:t>جَمَعَ (هِيَ</w:t>
      </w:r>
      <w:r w:rsidRPr="00BD1E18">
        <w:t>.......... 5. (</w:t>
      </w:r>
      <w:r w:rsidRPr="00BD1E18">
        <w:rPr>
          <w:rtl/>
        </w:rPr>
        <w:t>حَفِظَ (هُنَّ</w:t>
      </w:r>
      <w:r w:rsidRPr="00BD1E18">
        <w:t> ...... 6. (</w:t>
      </w:r>
      <w:r w:rsidRPr="00BD1E18">
        <w:rPr>
          <w:rtl/>
        </w:rPr>
        <w:t>أَخَذَ (أَنْتِ</w:t>
      </w:r>
      <w:r w:rsidRPr="00BD1E18">
        <w:t>.... 7. (</w:t>
      </w:r>
      <w:r w:rsidRPr="00BD1E18">
        <w:rPr>
          <w:rtl/>
        </w:rPr>
        <w:t>قَرَأَ (أَنْتُمْ</w:t>
      </w:r>
      <w:r w:rsidRPr="00BD1E18">
        <w:t>....8. (</w:t>
      </w:r>
      <w:r w:rsidRPr="00BD1E18">
        <w:rPr>
          <w:rtl/>
        </w:rPr>
        <w:t>غَسَلَ (هُمْ</w:t>
      </w:r>
      <w:r w:rsidRPr="00BD1E18">
        <w:t>.....  9. (</w:t>
      </w:r>
      <w:r w:rsidRPr="00BD1E18">
        <w:rPr>
          <w:rtl/>
        </w:rPr>
        <w:t>شَرَحَ (أَنْتُنَّ</w:t>
      </w:r>
      <w:r w:rsidRPr="00BD1E18">
        <w:t>...... </w:t>
      </w:r>
    </w:p>
    <w:p w14:paraId="55925DBF" w14:textId="77777777" w:rsidR="00CF3107" w:rsidRDefault="00CF3107" w:rsidP="00CF3107">
      <w:pPr>
        <w:bidi/>
        <w:spacing w:before="100" w:beforeAutospacing="1" w:after="100" w:afterAutospacing="1"/>
        <w:jc w:val="right"/>
        <w:rPr>
          <w:rtl/>
        </w:rPr>
      </w:pPr>
      <w:r>
        <w:t>7. Вставьте слова, данные в скобках в нужное место в предложении.</w:t>
      </w:r>
      <w:r>
        <w:rPr>
          <w:rFonts w:hint="cs"/>
          <w:rtl/>
        </w:rPr>
        <w:t xml:space="preserve">  </w:t>
      </w:r>
    </w:p>
    <w:p w14:paraId="6B233E07" w14:textId="77777777" w:rsidR="00CF3107" w:rsidRDefault="00CF3107" w:rsidP="00CF3107">
      <w:pPr>
        <w:bidi/>
        <w:spacing w:before="100" w:beforeAutospacing="1" w:after="100" w:afterAutospacing="1"/>
        <w:jc w:val="right"/>
        <w:rPr>
          <w:sz w:val="28"/>
          <w:szCs w:val="28"/>
        </w:rPr>
      </w:pPr>
      <w:r w:rsidRPr="00BD1E18">
        <w:rPr>
          <w:rFonts w:hint="cs"/>
          <w:sz w:val="28"/>
          <w:szCs w:val="28"/>
          <w:rtl/>
        </w:rPr>
        <w:t>هَذَا</w:t>
      </w:r>
      <w:r w:rsidRPr="00BD1E18">
        <w:rPr>
          <w:rFonts w:asciiTheme="majorBidi" w:hAnsiTheme="majorBidi" w:cstheme="majorBidi"/>
          <w:sz w:val="28"/>
          <w:szCs w:val="28"/>
          <w:rtl/>
        </w:rPr>
        <w:t xml:space="preserve"> </w:t>
      </w:r>
      <w:r w:rsidRPr="00BD1E18">
        <w:rPr>
          <w:rFonts w:hint="cs"/>
          <w:sz w:val="28"/>
          <w:szCs w:val="28"/>
          <w:rtl/>
        </w:rPr>
        <w:t>الصَّبَاح</w:t>
      </w:r>
      <w:r w:rsidRPr="00BD1E18">
        <w:rPr>
          <w:rFonts w:asciiTheme="majorBidi" w:hAnsiTheme="majorBidi" w:cstheme="majorBidi" w:hint="cs"/>
          <w:sz w:val="28"/>
          <w:szCs w:val="28"/>
          <w:rtl/>
        </w:rPr>
        <w:t xml:space="preserve"> </w:t>
      </w:r>
      <w:r w:rsidRPr="00BD1E18">
        <w:rPr>
          <w:rFonts w:hint="cs"/>
          <w:sz w:val="28"/>
          <w:szCs w:val="28"/>
          <w:rtl/>
        </w:rPr>
        <w:t>ذَهَبتْ</w:t>
      </w:r>
      <w:r w:rsidRPr="00BD1E18">
        <w:rPr>
          <w:rFonts w:asciiTheme="majorBidi" w:hAnsiTheme="majorBidi" w:cstheme="majorBidi"/>
          <w:sz w:val="28"/>
          <w:szCs w:val="28"/>
          <w:rtl/>
        </w:rPr>
        <w:t xml:space="preserve"> </w:t>
      </w:r>
      <w:r w:rsidRPr="00BD1E18">
        <w:rPr>
          <w:rFonts w:hint="cs"/>
          <w:sz w:val="28"/>
          <w:szCs w:val="28"/>
          <w:rtl/>
        </w:rPr>
        <w:t>إلى</w:t>
      </w:r>
      <w:r w:rsidRPr="00BD1E18">
        <w:rPr>
          <w:rFonts w:asciiTheme="majorBidi" w:hAnsiTheme="majorBidi" w:cstheme="majorBidi"/>
          <w:sz w:val="28"/>
          <w:szCs w:val="28"/>
          <w:rtl/>
        </w:rPr>
        <w:t xml:space="preserve"> </w:t>
      </w:r>
      <w:r w:rsidRPr="00BD1E18">
        <w:rPr>
          <w:rFonts w:hint="cs"/>
          <w:sz w:val="28"/>
          <w:szCs w:val="28"/>
          <w:rtl/>
        </w:rPr>
        <w:t>المِصريّ</w:t>
      </w:r>
      <w:r w:rsidRPr="00BD1E18">
        <w:rPr>
          <w:rFonts w:asciiTheme="majorBidi" w:hAnsiTheme="majorBidi" w:cstheme="majorBidi"/>
          <w:sz w:val="28"/>
          <w:szCs w:val="28"/>
        </w:rPr>
        <w:t xml:space="preserve"> </w:t>
      </w:r>
      <w:r w:rsidRPr="00BD1E18">
        <w:rPr>
          <w:rFonts w:hint="cs"/>
          <w:sz w:val="28"/>
          <w:szCs w:val="28"/>
          <w:rtl/>
        </w:rPr>
        <w:t>وَهُناك</w:t>
      </w:r>
      <w:r w:rsidRPr="00BD1E18">
        <w:rPr>
          <w:rFonts w:asciiTheme="majorBidi" w:hAnsiTheme="majorBidi" w:cstheme="majorBidi"/>
          <w:sz w:val="28"/>
          <w:szCs w:val="28"/>
          <w:rtl/>
        </w:rPr>
        <w:t xml:space="preserve"> </w:t>
      </w:r>
      <w:r w:rsidRPr="00BD1E18">
        <w:rPr>
          <w:rFonts w:hint="cs"/>
          <w:sz w:val="28"/>
          <w:szCs w:val="28"/>
          <w:rtl/>
        </w:rPr>
        <w:t>طَالِب</w:t>
      </w:r>
      <w:r w:rsidRPr="00BD1E18">
        <w:rPr>
          <w:rFonts w:hint="cs"/>
          <w:sz w:val="28"/>
          <w:szCs w:val="28"/>
          <w:rtl/>
          <w:lang w:bidi="ar-AE"/>
        </w:rPr>
        <w:t>ًا</w:t>
      </w:r>
      <w:r w:rsidRPr="00BD1E18">
        <w:rPr>
          <w:rFonts w:asciiTheme="majorBidi" w:hAnsiTheme="majorBidi" w:cstheme="majorBidi"/>
          <w:sz w:val="28"/>
          <w:szCs w:val="28"/>
          <w:rtl/>
        </w:rPr>
        <w:t xml:space="preserve"> </w:t>
      </w:r>
      <w:r w:rsidRPr="00BD1E18">
        <w:rPr>
          <w:rFonts w:hint="cs"/>
          <w:sz w:val="28"/>
          <w:szCs w:val="28"/>
          <w:rtl/>
        </w:rPr>
        <w:t>مِصريّ</w:t>
      </w:r>
      <w:r w:rsidRPr="00BD1E18">
        <w:rPr>
          <w:rFonts w:hint="cs"/>
          <w:sz w:val="28"/>
          <w:szCs w:val="28"/>
          <w:rtl/>
          <w:lang w:bidi="ar-AE"/>
        </w:rPr>
        <w:t>ًا</w:t>
      </w:r>
      <w:r w:rsidRPr="00BD1E18">
        <w:rPr>
          <w:rFonts w:asciiTheme="majorBidi" w:hAnsiTheme="majorBidi" w:cstheme="majorBidi" w:hint="cs"/>
          <w:sz w:val="28"/>
          <w:szCs w:val="28"/>
          <w:rtl/>
          <w:lang w:bidi="ar-AE"/>
        </w:rPr>
        <w:t xml:space="preserve"> </w:t>
      </w:r>
      <w:r w:rsidRPr="00BD1E18">
        <w:rPr>
          <w:rFonts w:hint="cs"/>
          <w:sz w:val="28"/>
          <w:szCs w:val="28"/>
          <w:rtl/>
          <w:lang w:bidi="ar-AE"/>
        </w:rPr>
        <w:t>ي</w:t>
      </w:r>
      <w:r w:rsidRPr="00BD1E18">
        <w:rPr>
          <w:rFonts w:hint="cs"/>
          <w:sz w:val="28"/>
          <w:szCs w:val="28"/>
          <w:rtl/>
        </w:rPr>
        <w:t>َدرُس</w:t>
      </w:r>
      <w:r w:rsidRPr="00BD1E18">
        <w:rPr>
          <w:rFonts w:asciiTheme="majorBidi" w:hAnsiTheme="majorBidi" w:cstheme="majorBidi"/>
          <w:sz w:val="28"/>
          <w:szCs w:val="28"/>
          <w:rtl/>
        </w:rPr>
        <w:t xml:space="preserve"> </w:t>
      </w:r>
      <w:r w:rsidRPr="00BD1E18">
        <w:rPr>
          <w:rFonts w:hint="cs"/>
          <w:sz w:val="28"/>
          <w:szCs w:val="28"/>
          <w:rtl/>
        </w:rPr>
        <w:t>فِي</w:t>
      </w:r>
      <w:r w:rsidRPr="00BD1E18">
        <w:rPr>
          <w:rFonts w:asciiTheme="majorBidi" w:hAnsiTheme="majorBidi" w:cstheme="majorBidi"/>
          <w:sz w:val="28"/>
          <w:szCs w:val="28"/>
          <w:rtl/>
        </w:rPr>
        <w:t xml:space="preserve"> </w:t>
      </w:r>
      <w:r w:rsidRPr="00BD1E18">
        <w:rPr>
          <w:rFonts w:hint="cs"/>
          <w:sz w:val="28"/>
          <w:szCs w:val="28"/>
          <w:rtl/>
        </w:rPr>
        <w:t>جَامِعَةِ</w:t>
      </w:r>
      <w:r w:rsidRPr="00BD1E18">
        <w:rPr>
          <w:rFonts w:asciiTheme="majorBidi" w:hAnsiTheme="majorBidi" w:cstheme="majorBidi"/>
          <w:sz w:val="28"/>
          <w:szCs w:val="28"/>
          <w:rtl/>
        </w:rPr>
        <w:t xml:space="preserve"> </w:t>
      </w:r>
      <w:r w:rsidRPr="00BD1E18">
        <w:rPr>
          <w:rFonts w:hint="cs"/>
          <w:sz w:val="28"/>
          <w:szCs w:val="28"/>
          <w:rtl/>
        </w:rPr>
        <w:t>وَهُوَ</w:t>
      </w:r>
      <w:r w:rsidRPr="00BD1E18">
        <w:rPr>
          <w:rFonts w:asciiTheme="majorBidi" w:hAnsiTheme="majorBidi" w:cstheme="majorBidi"/>
          <w:sz w:val="28"/>
          <w:szCs w:val="28"/>
          <w:rtl/>
        </w:rPr>
        <w:t xml:space="preserve"> </w:t>
      </w:r>
      <w:r w:rsidRPr="00BD1E18">
        <w:rPr>
          <w:rFonts w:hint="cs"/>
          <w:sz w:val="28"/>
          <w:szCs w:val="28"/>
          <w:rtl/>
        </w:rPr>
        <w:t>أيضًا</w:t>
      </w:r>
      <w:r w:rsidRPr="00BD1E18">
        <w:rPr>
          <w:rFonts w:asciiTheme="majorBidi" w:hAnsiTheme="majorBidi" w:cstheme="majorBidi"/>
          <w:sz w:val="28"/>
          <w:szCs w:val="28"/>
          <w:rtl/>
        </w:rPr>
        <w:t xml:space="preserve"> </w:t>
      </w:r>
      <w:r w:rsidRPr="00BD1E18">
        <w:rPr>
          <w:rFonts w:hint="cs"/>
          <w:sz w:val="28"/>
          <w:szCs w:val="28"/>
          <w:rtl/>
        </w:rPr>
        <w:t>التّارِ</w:t>
      </w:r>
      <w:r w:rsidRPr="00BD1E18">
        <w:rPr>
          <w:rFonts w:hint="cs"/>
          <w:sz w:val="28"/>
          <w:szCs w:val="28"/>
          <w:rtl/>
          <w:lang w:bidi="ar-AE"/>
        </w:rPr>
        <w:t>ي</w:t>
      </w:r>
      <w:r w:rsidRPr="00BD1E18">
        <w:rPr>
          <w:rFonts w:hint="cs"/>
          <w:sz w:val="28"/>
          <w:szCs w:val="28"/>
          <w:rtl/>
        </w:rPr>
        <w:t>خَ</w:t>
      </w:r>
      <w:r w:rsidRPr="00BD1E18">
        <w:rPr>
          <w:rFonts w:asciiTheme="majorBidi" w:hAnsiTheme="majorBidi" w:cstheme="majorBidi"/>
          <w:sz w:val="28"/>
          <w:szCs w:val="28"/>
          <w:rtl/>
        </w:rPr>
        <w:t xml:space="preserve"> </w:t>
      </w:r>
      <w:r w:rsidRPr="00BD1E18">
        <w:rPr>
          <w:rFonts w:hint="cs"/>
          <w:sz w:val="28"/>
          <w:szCs w:val="28"/>
          <w:rtl/>
        </w:rPr>
        <w:t xml:space="preserve">القَدِيم.  </w:t>
      </w:r>
      <w:r>
        <w:rPr>
          <w:rFonts w:hint="cs"/>
          <w:sz w:val="28"/>
          <w:szCs w:val="28"/>
          <w:rtl/>
        </w:rPr>
        <w:t>(</w:t>
      </w:r>
      <w:r w:rsidRPr="00BD1E18">
        <w:rPr>
          <w:rFonts w:hint="cs"/>
          <w:sz w:val="28"/>
          <w:szCs w:val="28"/>
          <w:rtl/>
        </w:rPr>
        <w:t>قَابَلَت، المَتحَفِ، يُحِبُّ، القاهِرة)</w:t>
      </w:r>
    </w:p>
    <w:p w14:paraId="420F83FC" w14:textId="77777777" w:rsidR="00CF3107" w:rsidRDefault="00CF3107" w:rsidP="00CF3107">
      <w:pPr>
        <w:bidi/>
        <w:spacing w:before="100" w:beforeAutospacing="1" w:after="100" w:afterAutospacing="1"/>
        <w:jc w:val="right"/>
        <w:rPr>
          <w:sz w:val="28"/>
          <w:szCs w:val="28"/>
        </w:rPr>
      </w:pPr>
      <w:r>
        <w:rPr>
          <w:sz w:val="28"/>
          <w:szCs w:val="28"/>
        </w:rPr>
        <w:t xml:space="preserve">8. </w:t>
      </w:r>
      <w:r>
        <w:t>Исправьте грамматические ошибки в предложениях:</w:t>
      </w:r>
    </w:p>
    <w:p w14:paraId="684734AF" w14:textId="77777777" w:rsidR="00CF3107" w:rsidRDefault="00CF3107" w:rsidP="00CF3107">
      <w:r>
        <w:rPr>
          <w:rtl/>
        </w:rPr>
        <w:t>هؤُلاَءِ الطُّلاَّبُ دَخَلُوا فِي فُصُولُهُمْ. جَارِي كَتَبَ رِسَالَةً إِلَى أَخَاكَ. مُعَلِّمَتَنَا قَرَأَتِ الْجُمَلِ مِنَ الْكِتَابِ. أَخَوَاتُكُمْ ذَهَبْنَ فِي الْـمَدْرَسَةِ</w:t>
      </w:r>
    </w:p>
    <w:p w14:paraId="0EBD0B1F" w14:textId="77777777" w:rsidR="00CF3107" w:rsidRPr="00BD1E18" w:rsidRDefault="00CF3107" w:rsidP="00CF3107">
      <w:pPr>
        <w:bidi/>
        <w:spacing w:before="100" w:beforeAutospacing="1" w:after="100" w:afterAutospacing="1"/>
        <w:jc w:val="right"/>
      </w:pPr>
      <w:r w:rsidRPr="00BD1E18">
        <w:t>9. Поставьте глагол в нужную форму:</w:t>
      </w:r>
    </w:p>
    <w:p w14:paraId="05606D2C" w14:textId="77777777" w:rsidR="00CF3107" w:rsidRPr="00BD1E18" w:rsidRDefault="00CF3107" w:rsidP="00CF3107">
      <w:pPr>
        <w:spacing w:before="100" w:beforeAutospacing="1" w:after="100" w:afterAutospacing="1"/>
        <w:jc w:val="right"/>
      </w:pPr>
      <w:r w:rsidRPr="00BD1E18">
        <w:rPr>
          <w:rtl/>
        </w:rPr>
        <w:t xml:space="preserve">أنتم </w:t>
      </w:r>
      <w:r>
        <w:rPr>
          <w:rFonts w:hint="cs"/>
          <w:rtl/>
        </w:rPr>
        <w:t xml:space="preserve">ـــــ </w:t>
      </w:r>
      <w:r w:rsidRPr="00BD1E18">
        <w:rPr>
          <w:rtl/>
        </w:rPr>
        <w:t>من المدرسة.</w:t>
      </w:r>
      <w:r>
        <w:rPr>
          <w:rFonts w:hint="cs"/>
          <w:rtl/>
        </w:rPr>
        <w:t xml:space="preserve"> (خرج) ـــــــ</w:t>
      </w:r>
      <w:r w:rsidRPr="00BD1E18">
        <w:rPr>
          <w:rtl/>
        </w:rPr>
        <w:t xml:space="preserve"> أبي من السوق.</w:t>
      </w:r>
      <w:r>
        <w:rPr>
          <w:rFonts w:hint="cs"/>
          <w:rtl/>
        </w:rPr>
        <w:t>(</w:t>
      </w:r>
      <w:r w:rsidRPr="00BD1E18">
        <w:rPr>
          <w:rtl/>
        </w:rPr>
        <w:t>رجع</w:t>
      </w:r>
      <w:r>
        <w:rPr>
          <w:rFonts w:hint="cs"/>
          <w:rtl/>
        </w:rPr>
        <w:t>)</w:t>
      </w:r>
      <w:r w:rsidRPr="00BD1E18">
        <w:rPr>
          <w:rtl/>
        </w:rPr>
        <w:t xml:space="preserve"> </w:t>
      </w:r>
      <w:r>
        <w:rPr>
          <w:rFonts w:hint="cs"/>
          <w:rtl/>
        </w:rPr>
        <w:t xml:space="preserve">ـــــــ </w:t>
      </w:r>
      <w:r w:rsidRPr="00BD1E18">
        <w:rPr>
          <w:rtl/>
        </w:rPr>
        <w:t>مريم الرسالة إلى أمها.</w:t>
      </w:r>
      <w:r>
        <w:rPr>
          <w:rFonts w:hint="cs"/>
          <w:rtl/>
        </w:rPr>
        <w:t xml:space="preserve"> (كتب) </w:t>
      </w:r>
      <w:r w:rsidRPr="00BD1E18">
        <w:rPr>
          <w:rtl/>
        </w:rPr>
        <w:t> </w:t>
      </w:r>
      <w:r>
        <w:rPr>
          <w:rFonts w:hint="cs"/>
          <w:rtl/>
        </w:rPr>
        <w:t>نحن ــــــ</w:t>
      </w:r>
      <w:r w:rsidRPr="00BD1E18">
        <w:rPr>
          <w:rtl/>
        </w:rPr>
        <w:t xml:space="preserve"> في فصولنا.</w:t>
      </w:r>
      <w:r w:rsidRPr="00BD1E18">
        <w:rPr>
          <w:rFonts w:hint="cs"/>
          <w:rtl/>
        </w:rPr>
        <w:t xml:space="preserve"> </w:t>
      </w:r>
      <w:r>
        <w:rPr>
          <w:rFonts w:hint="cs"/>
          <w:rtl/>
        </w:rPr>
        <w:t xml:space="preserve">(دخل) </w:t>
      </w:r>
      <w:r w:rsidRPr="00BD1E18">
        <w:rPr>
          <w:rtl/>
        </w:rPr>
        <w:t> </w:t>
      </w:r>
      <w:r>
        <w:rPr>
          <w:rFonts w:hint="cs"/>
          <w:rtl/>
        </w:rPr>
        <w:t>هم ــــــ</w:t>
      </w:r>
      <w:r w:rsidRPr="00BD1E18">
        <w:rPr>
          <w:rtl/>
        </w:rPr>
        <w:t xml:space="preserve"> إلى بيوتهم. </w:t>
      </w:r>
      <w:r>
        <w:rPr>
          <w:rFonts w:hint="cs"/>
          <w:rtl/>
        </w:rPr>
        <w:t>(</w:t>
      </w:r>
      <w:r w:rsidRPr="00BD1E18">
        <w:rPr>
          <w:rtl/>
        </w:rPr>
        <w:t>ذهب</w:t>
      </w:r>
      <w:r>
        <w:rPr>
          <w:rFonts w:hint="cs"/>
          <w:rtl/>
        </w:rPr>
        <w:t>)</w:t>
      </w:r>
      <w:r w:rsidRPr="00BD1E18">
        <w:rPr>
          <w:rtl/>
        </w:rPr>
        <w:t xml:space="preserve"> أنا</w:t>
      </w:r>
      <w:r>
        <w:rPr>
          <w:rFonts w:hint="cs"/>
          <w:rtl/>
        </w:rPr>
        <w:t xml:space="preserve"> ــــــ</w:t>
      </w:r>
      <w:r w:rsidRPr="00BD1E18">
        <w:rPr>
          <w:rtl/>
        </w:rPr>
        <w:t> على الكرسي</w:t>
      </w:r>
      <w:r>
        <w:rPr>
          <w:rFonts w:hint="cs"/>
          <w:rtl/>
        </w:rPr>
        <w:t>.</w:t>
      </w:r>
      <w:r w:rsidRPr="00BD1E18">
        <w:rPr>
          <w:rtl/>
        </w:rPr>
        <w:t xml:space="preserve"> </w:t>
      </w:r>
      <w:r>
        <w:rPr>
          <w:rFonts w:hint="cs"/>
          <w:rtl/>
        </w:rPr>
        <w:t>(</w:t>
      </w:r>
      <w:r w:rsidRPr="00BD1E18">
        <w:rPr>
          <w:rtl/>
        </w:rPr>
        <w:t>جلس</w:t>
      </w:r>
      <w:r>
        <w:rPr>
          <w:rFonts w:hint="cs"/>
          <w:rtl/>
        </w:rPr>
        <w:t>)</w:t>
      </w:r>
    </w:p>
    <w:p w14:paraId="5F48DA58" w14:textId="77777777" w:rsidR="00CF3107" w:rsidRDefault="00CF3107" w:rsidP="00CF3107">
      <w:r>
        <w:t>10. Вставьте вместо пропусков подходящие по смыслу слова:</w:t>
      </w:r>
    </w:p>
    <w:p w14:paraId="08ED4600" w14:textId="77777777" w:rsidR="00CF3107" w:rsidRPr="00BD1E18" w:rsidRDefault="00CF3107" w:rsidP="00CF3107">
      <w:pPr>
        <w:jc w:val="right"/>
        <w:rPr>
          <w:rtl/>
        </w:rPr>
      </w:pPr>
    </w:p>
    <w:p w14:paraId="11A33449" w14:textId="77777777" w:rsidR="00CF3107" w:rsidRPr="00BD1E18" w:rsidRDefault="00CF3107" w:rsidP="00CF3107">
      <w:pPr>
        <w:jc w:val="right"/>
        <w:rPr>
          <w:color w:val="000000"/>
          <w:shd w:val="clear" w:color="auto" w:fill="FFFFFF"/>
          <w:rtl/>
        </w:rPr>
      </w:pPr>
      <w:r w:rsidRPr="00BD1E18">
        <w:rPr>
          <w:rtl/>
        </w:rPr>
        <w:t xml:space="preserve">٦. </w:t>
      </w:r>
      <w:r w:rsidRPr="00BD1E18">
        <w:rPr>
          <w:color w:val="000000"/>
          <w:shd w:val="clear" w:color="auto" w:fill="FFFFFF"/>
          <w:rtl/>
        </w:rPr>
        <w:t>كانت ـــــــــــــ الى اللاذقية ممتعة وأعجبتني كثيرا.</w:t>
      </w:r>
    </w:p>
    <w:p w14:paraId="3D199688" w14:textId="77777777" w:rsidR="00CF3107" w:rsidRPr="00BD1E18" w:rsidRDefault="00CF3107" w:rsidP="00CF3107">
      <w:pPr>
        <w:jc w:val="right"/>
        <w:rPr>
          <w:rtl/>
        </w:rPr>
      </w:pPr>
    </w:p>
    <w:p w14:paraId="19B0BA39" w14:textId="77777777" w:rsidR="00CF3107" w:rsidRPr="00BD1E18" w:rsidRDefault="00CF3107" w:rsidP="00CF3107">
      <w:pPr>
        <w:jc w:val="right"/>
        <w:rPr>
          <w:color w:val="000000"/>
          <w:shd w:val="clear" w:color="auto" w:fill="FFFFFF"/>
          <w:rtl/>
        </w:rPr>
      </w:pPr>
      <w:r w:rsidRPr="00BD1E18">
        <w:rPr>
          <w:rtl/>
        </w:rPr>
        <w:t>٧.ت</w:t>
      </w:r>
      <w:r w:rsidRPr="00BD1E18">
        <w:rPr>
          <w:color w:val="000000"/>
          <w:shd w:val="clear" w:color="auto" w:fill="FFFFFF"/>
          <w:rtl/>
        </w:rPr>
        <w:t>خترق أراضي مصر قناة السويس وهي تربط ـــــــ الأبيض المتوسط وـــــــــــ الأحمر. </w:t>
      </w:r>
    </w:p>
    <w:p w14:paraId="2BE4D5E1" w14:textId="77777777" w:rsidR="00CF3107" w:rsidRPr="00BD1E18" w:rsidRDefault="00CF3107" w:rsidP="00CF3107">
      <w:pPr>
        <w:jc w:val="right"/>
        <w:rPr>
          <w:rtl/>
        </w:rPr>
      </w:pPr>
    </w:p>
    <w:p w14:paraId="04EDE2EC" w14:textId="77777777" w:rsidR="00CF3107" w:rsidRPr="00BD1E18" w:rsidRDefault="00CF3107" w:rsidP="00CF3107">
      <w:pPr>
        <w:jc w:val="right"/>
        <w:rPr>
          <w:rtl/>
        </w:rPr>
      </w:pPr>
      <w:r w:rsidRPr="00BD1E18">
        <w:rPr>
          <w:rtl/>
        </w:rPr>
        <w:t>٩. ــــــــــــ بيروت حتى فترة غير بعيدة نسبيا مشهورة في العالم كأكبر الموانئ الشرقية واحدثها.</w:t>
      </w:r>
    </w:p>
    <w:p w14:paraId="35272478" w14:textId="77777777" w:rsidR="00CF3107" w:rsidRPr="00BD1E18" w:rsidRDefault="00CF3107" w:rsidP="00CF3107">
      <w:pPr>
        <w:jc w:val="right"/>
        <w:rPr>
          <w:rtl/>
          <w:lang w:val="en-US"/>
        </w:rPr>
      </w:pPr>
    </w:p>
    <w:p w14:paraId="39AED3EE" w14:textId="77777777" w:rsidR="00CF3107" w:rsidRPr="00BD1E18" w:rsidRDefault="00CF3107" w:rsidP="00CF3107">
      <w:pPr>
        <w:jc w:val="right"/>
        <w:rPr>
          <w:rtl/>
        </w:rPr>
      </w:pPr>
      <w:r w:rsidRPr="00BD1E18">
        <w:rPr>
          <w:rtl/>
        </w:rPr>
        <w:t xml:space="preserve">١٠. المناطق الجبلية هي أكثر المناطق خضرة والمناظر فيها ـــــــــــ جدا.  </w:t>
      </w:r>
    </w:p>
    <w:p w14:paraId="03051E1E" w14:textId="77777777" w:rsidR="00CF3107" w:rsidRPr="00BD1E18" w:rsidRDefault="00CF3107" w:rsidP="00CF3107"/>
    <w:p w14:paraId="76611167" w14:textId="77777777" w:rsidR="00CF3107" w:rsidRDefault="00CF3107" w:rsidP="00CF3107">
      <w:pPr>
        <w:bidi/>
        <w:spacing w:before="100" w:beforeAutospacing="1" w:after="100" w:afterAutospacing="1"/>
        <w:jc w:val="right"/>
        <w:rPr>
          <w:sz w:val="28"/>
          <w:szCs w:val="28"/>
        </w:rPr>
      </w:pPr>
      <w:r>
        <w:rPr>
          <w:sz w:val="28"/>
          <w:szCs w:val="28"/>
        </w:rPr>
        <w:lastRenderedPageBreak/>
        <w:t>11.</w:t>
      </w:r>
      <w:r w:rsidRPr="00BD1E18">
        <w:t xml:space="preserve"> </w:t>
      </w:r>
      <w:r>
        <w:t>Исправьте грамматические ошибки в предложениях:</w:t>
      </w:r>
    </w:p>
    <w:p w14:paraId="04E59895" w14:textId="77777777" w:rsidR="00CF3107" w:rsidRDefault="00CF3107" w:rsidP="00CF3107">
      <w:r>
        <w:rPr>
          <w:rtl/>
        </w:rPr>
        <w:t>سَمِعُوا إِخْوَتِي تِلْكَ الْخَبَرُ فِي السُّوقِ. دَخَلْنَ النِّسَاءُ الْـمَسْجِدِ.  يَدْرُسُونَ هؤُلاَءِ التَّلاَمِيذُ فِي مَدْرَسَتِنَا</w:t>
      </w:r>
      <w:r>
        <w:t xml:space="preserve">. </w:t>
      </w:r>
      <w:r>
        <w:rPr>
          <w:rtl/>
        </w:rPr>
        <w:t>يَرْجِعُ بَنَاتِي مِنْ مَدْرَسَتَهُمْ</w:t>
      </w:r>
    </w:p>
    <w:p w14:paraId="771B2F6B" w14:textId="77777777" w:rsidR="00CF3107" w:rsidRDefault="00CF3107" w:rsidP="00CF3107"/>
    <w:p w14:paraId="68F70AEA" w14:textId="77777777" w:rsidR="00CF3107" w:rsidRPr="00BD1E18" w:rsidRDefault="00CF3107" w:rsidP="00CF3107">
      <w:r>
        <w:rPr>
          <w:sz w:val="28"/>
          <w:szCs w:val="28"/>
        </w:rPr>
        <w:t>12.</w:t>
      </w:r>
      <w:r w:rsidRPr="00BD1E18">
        <w:t xml:space="preserve"> Напишите глагол в настоящем времени в форме, соответствующей местоимению:</w:t>
      </w:r>
    </w:p>
    <w:p w14:paraId="686A9456" w14:textId="77777777" w:rsidR="00CF3107" w:rsidRPr="00BD1E18" w:rsidRDefault="00CF3107" w:rsidP="00CF3107">
      <w:pPr>
        <w:spacing w:before="100" w:beforeAutospacing="1" w:after="100" w:afterAutospacing="1"/>
      </w:pPr>
      <w:r w:rsidRPr="00BD1E18">
        <w:t>1. </w:t>
      </w:r>
      <w:r w:rsidRPr="00BD1E18">
        <w:rPr>
          <w:rtl/>
        </w:rPr>
        <w:t>نَظَرَ</w:t>
      </w:r>
      <w:r w:rsidRPr="00BD1E18">
        <w:t>(У) </w:t>
      </w:r>
      <w:r w:rsidRPr="00BD1E18">
        <w:rPr>
          <w:rtl/>
        </w:rPr>
        <w:t>أَنَا</w:t>
      </w:r>
      <w:r w:rsidRPr="00BD1E18">
        <w:t>... 2. </w:t>
      </w:r>
      <w:r w:rsidRPr="00BD1E18">
        <w:rPr>
          <w:rtl/>
        </w:rPr>
        <w:t>مَدَحَ</w:t>
      </w:r>
      <w:r w:rsidRPr="00BD1E18">
        <w:t xml:space="preserve">(А) </w:t>
      </w:r>
      <w:r w:rsidRPr="00BD1E18">
        <w:rPr>
          <w:rtl/>
        </w:rPr>
        <w:t>هُمْ</w:t>
      </w:r>
      <w:r w:rsidRPr="00BD1E18">
        <w:t>... 3. </w:t>
      </w:r>
      <w:r w:rsidRPr="00BD1E18">
        <w:rPr>
          <w:rtl/>
        </w:rPr>
        <w:t>رَجَعَ</w:t>
      </w:r>
      <w:r w:rsidRPr="00BD1E18">
        <w:t> (И)  </w:t>
      </w:r>
      <w:r w:rsidRPr="00BD1E18">
        <w:rPr>
          <w:rtl/>
        </w:rPr>
        <w:t>أَنْتَ</w:t>
      </w:r>
      <w:r w:rsidRPr="00BD1E18">
        <w:t>... 4. </w:t>
      </w:r>
      <w:r w:rsidRPr="00BD1E18">
        <w:rPr>
          <w:rtl/>
        </w:rPr>
        <w:t>جَمَعَ</w:t>
      </w:r>
      <w:r w:rsidRPr="00BD1E18">
        <w:t> (А) </w:t>
      </w:r>
      <w:r w:rsidRPr="00BD1E18">
        <w:rPr>
          <w:rtl/>
        </w:rPr>
        <w:t>هِيَ</w:t>
      </w:r>
      <w:r w:rsidRPr="00BD1E18">
        <w:t>... 5. </w:t>
      </w:r>
      <w:r w:rsidRPr="00BD1E18">
        <w:rPr>
          <w:rtl/>
        </w:rPr>
        <w:t>حَفِظَ</w:t>
      </w:r>
      <w:r w:rsidRPr="00BD1E18">
        <w:t> (А) </w:t>
      </w:r>
      <w:r w:rsidRPr="00BD1E18">
        <w:rPr>
          <w:rtl/>
        </w:rPr>
        <w:t>هُنَّ</w:t>
      </w:r>
      <w:r w:rsidRPr="00BD1E18">
        <w:t> ... 6. </w:t>
      </w:r>
      <w:r w:rsidRPr="00BD1E18">
        <w:rPr>
          <w:rtl/>
        </w:rPr>
        <w:t>أَخَذَ</w:t>
      </w:r>
      <w:r w:rsidRPr="00BD1E18">
        <w:t xml:space="preserve"> (У) - </w:t>
      </w:r>
      <w:r w:rsidRPr="00BD1E18">
        <w:rPr>
          <w:rtl/>
        </w:rPr>
        <w:t>أَنْتِ</w:t>
      </w:r>
      <w:r w:rsidRPr="00BD1E18">
        <w:t>...  7. </w:t>
      </w:r>
      <w:r w:rsidRPr="00BD1E18">
        <w:rPr>
          <w:rtl/>
        </w:rPr>
        <w:t>قَرَأَ</w:t>
      </w:r>
      <w:r w:rsidRPr="00BD1E18">
        <w:t xml:space="preserve"> (А) - </w:t>
      </w:r>
      <w:r w:rsidRPr="00BD1E18">
        <w:rPr>
          <w:rtl/>
        </w:rPr>
        <w:t>أَنْتُمْ</w:t>
      </w:r>
      <w:r w:rsidRPr="00BD1E18">
        <w:t>...  8. </w:t>
      </w:r>
      <w:r w:rsidRPr="00BD1E18">
        <w:rPr>
          <w:rtl/>
        </w:rPr>
        <w:t>غَسَلَ</w:t>
      </w:r>
      <w:r w:rsidRPr="00BD1E18">
        <w:t xml:space="preserve"> (И) - </w:t>
      </w:r>
      <w:r w:rsidRPr="00BD1E18">
        <w:rPr>
          <w:rtl/>
        </w:rPr>
        <w:t>نَحْنُ</w:t>
      </w:r>
      <w:r w:rsidRPr="00BD1E18">
        <w:t>... 9. </w:t>
      </w:r>
      <w:r w:rsidRPr="00BD1E18">
        <w:rPr>
          <w:rtl/>
        </w:rPr>
        <w:t>شَرَحَ</w:t>
      </w:r>
      <w:r w:rsidRPr="00BD1E18">
        <w:t> (А) -  </w:t>
      </w:r>
      <w:r w:rsidRPr="00BD1E18">
        <w:rPr>
          <w:rtl/>
        </w:rPr>
        <w:t>أَنْتُنَّ</w:t>
      </w:r>
      <w:r w:rsidRPr="00BD1E18">
        <w:t>...</w:t>
      </w:r>
    </w:p>
    <w:p w14:paraId="5BC9A592" w14:textId="77777777" w:rsidR="00CF3107" w:rsidRDefault="00CF3107" w:rsidP="00CF3107">
      <w:pPr>
        <w:pStyle w:val="aff5"/>
        <w:bidi/>
        <w:spacing w:before="100" w:beforeAutospacing="1" w:after="100" w:afterAutospacing="1" w:line="360" w:lineRule="auto"/>
        <w:ind w:left="644"/>
        <w:jc w:val="right"/>
        <w:rPr>
          <w:sz w:val="28"/>
          <w:szCs w:val="28"/>
        </w:rPr>
      </w:pPr>
      <w:r>
        <w:rPr>
          <w:sz w:val="28"/>
          <w:szCs w:val="28"/>
        </w:rPr>
        <w:t xml:space="preserve">13. замените выделенные слова синонимами: </w:t>
      </w:r>
    </w:p>
    <w:p w14:paraId="61E1B551" w14:textId="77777777" w:rsidR="00CF3107" w:rsidRPr="007F0B31" w:rsidRDefault="00CF3107" w:rsidP="00CF3107">
      <w:pPr>
        <w:bidi/>
        <w:spacing w:line="360" w:lineRule="auto"/>
        <w:rPr>
          <w:rtl/>
        </w:rPr>
      </w:pPr>
      <w:r w:rsidRPr="007F0B31">
        <w:rPr>
          <w:rtl/>
        </w:rPr>
        <w:t>وَرَكِبَت نَبِيلَة جَمَل</w:t>
      </w:r>
      <w:r w:rsidRPr="007F0B31">
        <w:rPr>
          <w:rtl/>
          <w:lang w:bidi="ar-AE"/>
        </w:rPr>
        <w:t>اً</w:t>
      </w:r>
      <w:r w:rsidRPr="007F0B31">
        <w:t xml:space="preserve"> </w:t>
      </w:r>
      <w:r w:rsidRPr="007F0B31">
        <w:rPr>
          <w:rtl/>
        </w:rPr>
        <w:t>وَرَكِبَ سَامِي جَمَل</w:t>
      </w:r>
      <w:r w:rsidRPr="007F0B31">
        <w:rPr>
          <w:rtl/>
          <w:lang w:bidi="ar-AE"/>
        </w:rPr>
        <w:t>اً</w:t>
      </w:r>
      <w:r w:rsidRPr="007F0B31">
        <w:t xml:space="preserve"> </w:t>
      </w:r>
      <w:r w:rsidRPr="007F0B31">
        <w:rPr>
          <w:rtl/>
        </w:rPr>
        <w:t>وَكانَا</w:t>
      </w:r>
      <w:r w:rsidRPr="007F0B31">
        <w:rPr>
          <w:b/>
          <w:bCs/>
          <w:u w:val="single"/>
          <w:rtl/>
        </w:rPr>
        <w:t xml:space="preserve"> مَسرُورَيْن</w:t>
      </w:r>
      <w:r w:rsidRPr="007F0B31">
        <w:rPr>
          <w:rtl/>
        </w:rPr>
        <w:t>.</w:t>
      </w:r>
      <w:r w:rsidRPr="007F0B31">
        <w:t xml:space="preserve"> </w:t>
      </w:r>
      <w:r w:rsidRPr="007F0B31">
        <w:rPr>
          <w:rtl/>
        </w:rPr>
        <w:t>وَبَعدَ هَذا كُلُّهُم ذَهَبُوا إِلَى حَدِيقة الْحيوَانَات</w:t>
      </w:r>
      <w:r w:rsidRPr="007F0B31">
        <w:t xml:space="preserve"> </w:t>
      </w:r>
      <w:r w:rsidRPr="007F0B31">
        <w:rPr>
          <w:rtl/>
        </w:rPr>
        <w:t xml:space="preserve">وَشَاهَدُوا الأَسَد وَالْفِيل وَالْقُرُود </w:t>
      </w:r>
      <w:r w:rsidRPr="007F0B31">
        <w:rPr>
          <w:rtl/>
          <w:lang w:bidi="ar-AE"/>
        </w:rPr>
        <w:t>كَم</w:t>
      </w:r>
      <w:r w:rsidRPr="007F0B31">
        <w:rPr>
          <w:rtl/>
        </w:rPr>
        <w:t xml:space="preserve">َا شَاهَدُوا </w:t>
      </w:r>
      <w:r w:rsidRPr="007F0B31">
        <w:rPr>
          <w:b/>
          <w:bCs/>
          <w:u w:val="single"/>
          <w:rtl/>
        </w:rPr>
        <w:t>أيضًا</w:t>
      </w:r>
      <w:r w:rsidRPr="007F0B31">
        <w:rPr>
          <w:rtl/>
        </w:rPr>
        <w:t xml:space="preserve"> طُيُورًا </w:t>
      </w:r>
      <w:r w:rsidRPr="007F0B31">
        <w:rPr>
          <w:b/>
          <w:bCs/>
          <w:u w:val="single"/>
          <w:rtl/>
        </w:rPr>
        <w:t>كَثِيرة</w:t>
      </w:r>
      <w:r w:rsidRPr="007F0B31">
        <w:rPr>
          <w:rtl/>
        </w:rPr>
        <w:t>.</w:t>
      </w:r>
      <w:r w:rsidRPr="007F0B31">
        <w:t xml:space="preserve"> </w:t>
      </w:r>
      <w:r w:rsidRPr="007F0B31">
        <w:rPr>
          <w:rtl/>
        </w:rPr>
        <w:t xml:space="preserve">ثُمَّ </w:t>
      </w:r>
      <w:r w:rsidRPr="007F0B31">
        <w:rPr>
          <w:b/>
          <w:bCs/>
          <w:u w:val="single"/>
          <w:rtl/>
        </w:rPr>
        <w:t>انْصَرَفُوا</w:t>
      </w:r>
      <w:r w:rsidRPr="007F0B31">
        <w:rPr>
          <w:rtl/>
        </w:rPr>
        <w:t xml:space="preserve"> مِن حَديقةِ الحَيَوَانَات</w:t>
      </w:r>
      <w:r w:rsidRPr="007F0B31">
        <w:t xml:space="preserve"> </w:t>
      </w:r>
      <w:r w:rsidRPr="007F0B31">
        <w:rPr>
          <w:rtl/>
        </w:rPr>
        <w:t>وَ</w:t>
      </w:r>
      <w:r w:rsidRPr="007F0B31">
        <w:rPr>
          <w:b/>
          <w:bCs/>
          <w:u w:val="single"/>
          <w:rtl/>
        </w:rPr>
        <w:t>عَادُوا</w:t>
      </w:r>
      <w:r w:rsidRPr="007F0B31">
        <w:rPr>
          <w:rtl/>
        </w:rPr>
        <w:t xml:space="preserve"> إِلَى الْفُندُق فِي الْمَسَاء</w:t>
      </w:r>
      <w:r w:rsidRPr="007F0B31">
        <w:t xml:space="preserve"> </w:t>
      </w:r>
      <w:r w:rsidRPr="007F0B31">
        <w:rPr>
          <w:rtl/>
        </w:rPr>
        <w:t xml:space="preserve">وَبَعْدَ ذَلِك </w:t>
      </w:r>
      <w:r w:rsidRPr="007F0B31">
        <w:rPr>
          <w:b/>
          <w:bCs/>
          <w:u w:val="single"/>
          <w:rtl/>
        </w:rPr>
        <w:t>عَاد</w:t>
      </w:r>
      <w:r w:rsidRPr="007F0B31">
        <w:rPr>
          <w:rtl/>
        </w:rPr>
        <w:t xml:space="preserve"> الْأُستَاذ حَسَن و</w:t>
      </w:r>
      <w:r w:rsidRPr="007F0B31">
        <w:rPr>
          <w:b/>
          <w:bCs/>
          <w:u w:val="single"/>
          <w:rtl/>
        </w:rPr>
        <w:t>أُسرَتُه</w:t>
      </w:r>
      <w:r w:rsidRPr="007F0B31">
        <w:rPr>
          <w:rtl/>
        </w:rPr>
        <w:t xml:space="preserve"> إِلَى </w:t>
      </w:r>
      <w:r w:rsidRPr="007F0B31">
        <w:rPr>
          <w:b/>
          <w:bCs/>
          <w:u w:val="single"/>
          <w:rtl/>
        </w:rPr>
        <w:t>الْبَيت</w:t>
      </w:r>
      <w:r w:rsidRPr="007F0B31">
        <w:t xml:space="preserve"> </w:t>
      </w:r>
      <w:r w:rsidRPr="007F0B31">
        <w:rPr>
          <w:rtl/>
        </w:rPr>
        <w:t>وَكَانُوا مَسرُورِين جِدًّا وَالْحَمدُ لِلَّه.</w:t>
      </w:r>
    </w:p>
    <w:p w14:paraId="2AF5D81E" w14:textId="77777777" w:rsidR="00CF3107" w:rsidRPr="00BD1E18" w:rsidRDefault="00CF3107" w:rsidP="00CF3107">
      <w:r>
        <w:rPr>
          <w:sz w:val="28"/>
          <w:szCs w:val="28"/>
        </w:rPr>
        <w:t>14.</w:t>
      </w:r>
      <w:r w:rsidRPr="00BD1E18">
        <w:t xml:space="preserve"> Из следующих слов образуйте двойственное число и просклоняйте их:</w:t>
      </w:r>
    </w:p>
    <w:p w14:paraId="3470BBC2" w14:textId="77777777" w:rsidR="00CF3107" w:rsidRPr="00BD1E18" w:rsidRDefault="00CF3107" w:rsidP="00CF3107">
      <w:pPr>
        <w:spacing w:before="100" w:beforeAutospacing="1" w:after="100" w:afterAutospacing="1"/>
      </w:pPr>
      <w:r w:rsidRPr="00BD1E18">
        <w:t>1. </w:t>
      </w:r>
      <w:r w:rsidRPr="00BD1E18">
        <w:rPr>
          <w:u w:val="single"/>
          <w:rtl/>
        </w:rPr>
        <w:t>فَلاَّحٌ</w:t>
      </w:r>
      <w:r w:rsidRPr="00BD1E18">
        <w:rPr>
          <w:rtl/>
        </w:rPr>
        <w:t> </w:t>
      </w:r>
      <w:r>
        <w:rPr>
          <w:rFonts w:hint="cs"/>
          <w:rtl/>
        </w:rPr>
        <w:t xml:space="preserve"> </w:t>
      </w:r>
      <w:r>
        <w:t xml:space="preserve"> </w:t>
      </w:r>
      <w:r w:rsidRPr="00BD1E18">
        <w:t>2. </w:t>
      </w:r>
      <w:r w:rsidRPr="00BD1E18">
        <w:rPr>
          <w:u w:val="single"/>
          <w:rtl/>
        </w:rPr>
        <w:t>وَلَدٌ</w:t>
      </w:r>
      <w:r w:rsidRPr="00BD1E18">
        <w:rPr>
          <w:rtl/>
        </w:rPr>
        <w:t> </w:t>
      </w:r>
      <w:r>
        <w:t xml:space="preserve"> </w:t>
      </w:r>
      <w:r w:rsidRPr="00BD1E18">
        <w:t>3. </w:t>
      </w:r>
      <w:r w:rsidRPr="00BD1E18">
        <w:rPr>
          <w:u w:val="single"/>
          <w:rtl/>
        </w:rPr>
        <w:t>فَصْلٌ</w:t>
      </w:r>
      <w:r w:rsidRPr="00BD1E18">
        <w:rPr>
          <w:rtl/>
        </w:rPr>
        <w:t> </w:t>
      </w:r>
      <w:r>
        <w:t xml:space="preserve"> </w:t>
      </w:r>
      <w:r w:rsidRPr="00BD1E18">
        <w:t>4. </w:t>
      </w:r>
      <w:r w:rsidRPr="00BD1E18">
        <w:rPr>
          <w:u w:val="single"/>
          <w:rtl/>
        </w:rPr>
        <w:t>كَلِمَةٌ</w:t>
      </w:r>
      <w:r w:rsidRPr="00BD1E18">
        <w:rPr>
          <w:rtl/>
        </w:rPr>
        <w:t> </w:t>
      </w:r>
      <w:r>
        <w:t xml:space="preserve"> </w:t>
      </w:r>
      <w:r w:rsidRPr="00BD1E18">
        <w:t>5. </w:t>
      </w:r>
      <w:r w:rsidRPr="00BD1E18">
        <w:rPr>
          <w:u w:val="single"/>
          <w:rtl/>
        </w:rPr>
        <w:t>جَارٌ</w:t>
      </w:r>
      <w:r w:rsidRPr="00BD1E18">
        <w:rPr>
          <w:rtl/>
        </w:rPr>
        <w:t> </w:t>
      </w:r>
      <w:r>
        <w:t xml:space="preserve"> </w:t>
      </w:r>
      <w:r w:rsidRPr="00BD1E18">
        <w:t>6. </w:t>
      </w:r>
      <w:r w:rsidRPr="00BD1E18">
        <w:rPr>
          <w:u w:val="single"/>
          <w:rtl/>
        </w:rPr>
        <w:t>رِسَالَةٌ</w:t>
      </w:r>
      <w:r w:rsidRPr="00BD1E18">
        <w:rPr>
          <w:rtl/>
        </w:rPr>
        <w:t> </w:t>
      </w:r>
      <w:r>
        <w:t xml:space="preserve"> </w:t>
      </w:r>
      <w:r w:rsidRPr="00BD1E18">
        <w:t>7. </w:t>
      </w:r>
      <w:r w:rsidRPr="00BD1E18">
        <w:rPr>
          <w:u w:val="single"/>
          <w:rtl/>
        </w:rPr>
        <w:t>دَفْتَرٌ</w:t>
      </w:r>
      <w:r w:rsidRPr="00BD1E18">
        <w:rPr>
          <w:rtl/>
        </w:rPr>
        <w:t> </w:t>
      </w:r>
      <w:r>
        <w:t xml:space="preserve"> </w:t>
      </w:r>
      <w:r w:rsidRPr="00BD1E18">
        <w:t>8. </w:t>
      </w:r>
      <w:r w:rsidRPr="00BD1E18">
        <w:rPr>
          <w:u w:val="single"/>
          <w:rtl/>
        </w:rPr>
        <w:t>مِسْطَرَةٌ</w:t>
      </w:r>
      <w:r w:rsidRPr="00BD1E18">
        <w:rPr>
          <w:rtl/>
        </w:rPr>
        <w:t> </w:t>
      </w:r>
      <w:r>
        <w:t xml:space="preserve"> </w:t>
      </w:r>
      <w:r w:rsidRPr="00BD1E18">
        <w:t>9. </w:t>
      </w:r>
      <w:r w:rsidRPr="00BD1E18">
        <w:rPr>
          <w:u w:val="single"/>
          <w:rtl/>
        </w:rPr>
        <w:t>إمَامٌ</w:t>
      </w:r>
      <w:r w:rsidRPr="00BD1E18">
        <w:t>.</w:t>
      </w:r>
    </w:p>
    <w:p w14:paraId="63DFD88B" w14:textId="77777777" w:rsidR="00CF3107" w:rsidRPr="007F0B31" w:rsidRDefault="00CF3107" w:rsidP="00CF3107">
      <w:pPr>
        <w:pStyle w:val="aff5"/>
        <w:bidi/>
        <w:spacing w:before="100" w:beforeAutospacing="1" w:after="100" w:afterAutospacing="1"/>
        <w:ind w:left="644"/>
        <w:jc w:val="right"/>
      </w:pPr>
      <w:r>
        <w:rPr>
          <w:sz w:val="28"/>
          <w:szCs w:val="28"/>
        </w:rPr>
        <w:t>15. Вставьте нужные вопросительные слова в п</w:t>
      </w:r>
      <w:r w:rsidRPr="007F0B31">
        <w:t>редложениях:</w:t>
      </w:r>
    </w:p>
    <w:p w14:paraId="1D8328E3" w14:textId="77777777" w:rsidR="00CF3107" w:rsidRDefault="00CF3107" w:rsidP="00CF3107">
      <w:pPr>
        <w:bidi/>
        <w:rPr>
          <w:rtl/>
        </w:rPr>
      </w:pPr>
      <w:r>
        <w:rPr>
          <w:rFonts w:hint="cs"/>
          <w:rtl/>
        </w:rPr>
        <w:t>١ . ــــــــــ</w:t>
      </w:r>
      <w:r w:rsidRPr="007F0B31">
        <w:rPr>
          <w:rtl/>
        </w:rPr>
        <w:t xml:space="preserve"> عند الاستاذ كتاب جديد؟</w:t>
      </w:r>
    </w:p>
    <w:p w14:paraId="4BC43E84" w14:textId="77777777" w:rsidR="00CF3107" w:rsidRDefault="00CF3107" w:rsidP="00CF3107">
      <w:pPr>
        <w:jc w:val="right"/>
        <w:rPr>
          <w:rtl/>
        </w:rPr>
      </w:pPr>
      <w:r>
        <w:rPr>
          <w:rFonts w:hint="cs"/>
          <w:rtl/>
        </w:rPr>
        <w:t>٢ . ـــــــــــ</w:t>
      </w:r>
      <w:r w:rsidRPr="007F0B31">
        <w:rPr>
          <w:rtl/>
        </w:rPr>
        <w:t xml:space="preserve"> عند هذا الولد؟</w:t>
      </w:r>
    </w:p>
    <w:p w14:paraId="429F34AE" w14:textId="77777777" w:rsidR="00CF3107" w:rsidRPr="007F0B31" w:rsidRDefault="00CF3107" w:rsidP="00CF3107">
      <w:pPr>
        <w:jc w:val="right"/>
      </w:pPr>
      <w:r>
        <w:rPr>
          <w:rFonts w:hint="cs"/>
          <w:rtl/>
        </w:rPr>
        <w:t xml:space="preserve">٣ . </w:t>
      </w:r>
      <w:r w:rsidRPr="007F0B31">
        <w:rPr>
          <w:rtl/>
        </w:rPr>
        <w:t xml:space="preserve"> عند من هذا الكتاب؟</w:t>
      </w:r>
    </w:p>
    <w:p w14:paraId="70B4D22C" w14:textId="77777777" w:rsidR="00CF3107" w:rsidRDefault="00CF3107" w:rsidP="00CF3107">
      <w:pPr>
        <w:pStyle w:val="aff5"/>
        <w:bidi/>
        <w:spacing w:before="100" w:beforeAutospacing="1" w:after="100" w:afterAutospacing="1"/>
        <w:ind w:left="644"/>
        <w:jc w:val="right"/>
        <w:rPr>
          <w:sz w:val="28"/>
          <w:szCs w:val="28"/>
        </w:rPr>
      </w:pPr>
      <w:r>
        <w:rPr>
          <w:sz w:val="28"/>
          <w:szCs w:val="28"/>
        </w:rPr>
        <w:t>16.</w:t>
      </w:r>
      <w:r w:rsidRPr="00BD1E18">
        <w:t xml:space="preserve"> </w:t>
      </w:r>
      <w:r>
        <w:t>Исправьте грамматические ошибки в предложениях:</w:t>
      </w:r>
    </w:p>
    <w:p w14:paraId="63EFCF74" w14:textId="77777777" w:rsidR="00CF3107" w:rsidRDefault="00CF3107" w:rsidP="00CF3107">
      <w:r>
        <w:rPr>
          <w:rtl/>
        </w:rPr>
        <w:t>أُوْلَئِكَ التِّلْمِيذَاتِ تَخْرُجْنَ إِلَى الشَّارِعِ. مَحْمُودٌ تَقْرَأُ الْكَلِمَاتَ فِي دَفْتَرِهُ. أنتم يَنْظُرُونَ مِن النَّافِذَةِ</w:t>
      </w:r>
      <w:r>
        <w:t xml:space="preserve">. </w:t>
      </w:r>
      <w:r>
        <w:rPr>
          <w:rtl/>
        </w:rPr>
        <w:t>أَنْتِ تَكْتُبُ الْجُمْلَ عَلَى السَّبُّورَةُ</w:t>
      </w:r>
    </w:p>
    <w:p w14:paraId="01F67D85" w14:textId="77777777" w:rsidR="00CF3107" w:rsidRPr="007F0B31" w:rsidRDefault="00CF3107" w:rsidP="00CF3107">
      <w:pPr>
        <w:pStyle w:val="aff5"/>
        <w:bidi/>
        <w:spacing w:before="100" w:beforeAutospacing="1" w:after="100" w:afterAutospacing="1" w:line="360" w:lineRule="auto"/>
        <w:ind w:left="644"/>
        <w:jc w:val="right"/>
      </w:pPr>
      <w:r w:rsidRPr="007F0B31">
        <w:t>17. Вставьте необходимые предлоги либо слитные местоимения:</w:t>
      </w:r>
    </w:p>
    <w:p w14:paraId="683A0BC4" w14:textId="77777777" w:rsidR="00CF3107" w:rsidRPr="007F0B31" w:rsidRDefault="00CF3107" w:rsidP="00CF3107">
      <w:pPr>
        <w:pStyle w:val="aff5"/>
        <w:bidi/>
        <w:spacing w:before="100" w:beforeAutospacing="1" w:after="100" w:afterAutospacing="1" w:line="360" w:lineRule="auto"/>
        <w:ind w:left="644"/>
      </w:pPr>
      <w:r w:rsidRPr="007F0B31">
        <w:rPr>
          <w:rtl/>
          <w:lang w:bidi="ar-EG"/>
        </w:rPr>
        <w:t xml:space="preserve">دمشق  مدينة  قديمة ، </w:t>
      </w:r>
      <w:r w:rsidRPr="007F0B31">
        <w:rPr>
          <w:rFonts w:hint="cs"/>
          <w:rtl/>
          <w:lang w:bidi="ar-EG"/>
        </w:rPr>
        <w:t>ــــــ</w:t>
      </w:r>
      <w:r w:rsidRPr="007F0B31">
        <w:rPr>
          <w:rtl/>
          <w:lang w:bidi="ar-EG"/>
        </w:rPr>
        <w:t xml:space="preserve">ها كثير  </w:t>
      </w:r>
      <w:r w:rsidRPr="007F0B31">
        <w:rPr>
          <w:rFonts w:hint="cs"/>
          <w:rtl/>
          <w:lang w:bidi="ar-EG"/>
        </w:rPr>
        <w:t>ــــ</w:t>
      </w:r>
      <w:r w:rsidRPr="007F0B31">
        <w:rPr>
          <w:rtl/>
          <w:lang w:bidi="ar-EG"/>
        </w:rPr>
        <w:t xml:space="preserve">  الأماكِنِ  الأثَارِيَّةِ ، ومن</w:t>
      </w:r>
      <w:r w:rsidRPr="007F0B31">
        <w:rPr>
          <w:rFonts w:hint="cs"/>
          <w:rtl/>
          <w:lang w:bidi="ar-EG"/>
        </w:rPr>
        <w:t>ـــــ</w:t>
      </w:r>
      <w:r w:rsidRPr="007F0B31">
        <w:rPr>
          <w:rtl/>
          <w:lang w:bidi="ar-EG"/>
        </w:rPr>
        <w:t xml:space="preserve"> الجَامِعُ  الأمَوِيُّ  وسُوقُ  الحَامِدِيَّةِ  وقَصْرُ  العَظْمِ</w:t>
      </w:r>
      <w:r w:rsidRPr="007F0B31">
        <w:rPr>
          <w:rtl/>
        </w:rPr>
        <w:t>.</w:t>
      </w:r>
      <w:r w:rsidRPr="007F0B31">
        <w:t xml:space="preserve"> </w:t>
      </w:r>
      <w:r w:rsidRPr="007F0B31">
        <w:rPr>
          <w:rtl/>
        </w:rPr>
        <w:t>تَشتهر دِمَشق بِصِنَاعَات كَثيرة</w:t>
      </w:r>
      <w:r w:rsidRPr="007F0B31">
        <w:rPr>
          <w:rtl/>
          <w:lang w:bidi="ar-AE"/>
        </w:rPr>
        <w:t xml:space="preserve"> وَ</w:t>
      </w:r>
      <w:r w:rsidRPr="007F0B31">
        <w:rPr>
          <w:rtl/>
        </w:rPr>
        <w:t xml:space="preserve">مِنْهَا صِنَاعة الْحَرِير وَالْحَفر </w:t>
      </w:r>
      <w:r w:rsidRPr="007F0B31">
        <w:rPr>
          <w:rFonts w:hint="cs"/>
          <w:rtl/>
        </w:rPr>
        <w:t>ـــــــ</w:t>
      </w:r>
      <w:r w:rsidRPr="007F0B31">
        <w:rPr>
          <w:rtl/>
        </w:rPr>
        <w:t xml:space="preserve"> الْخَشَب وَالنَّقش </w:t>
      </w:r>
      <w:r w:rsidRPr="007F0B31">
        <w:rPr>
          <w:rFonts w:hint="cs"/>
          <w:rtl/>
        </w:rPr>
        <w:t xml:space="preserve">ـــــ </w:t>
      </w:r>
      <w:r w:rsidRPr="007F0B31">
        <w:rPr>
          <w:rtl/>
        </w:rPr>
        <w:t>النُّحَاس كَمَا</w:t>
      </w:r>
      <w:r w:rsidRPr="007F0B31">
        <w:t xml:space="preserve"> </w:t>
      </w:r>
      <w:r w:rsidRPr="007F0B31">
        <w:rPr>
          <w:rtl/>
        </w:rPr>
        <w:t>يَشتَغِلُ النّاس أيضًا بِصِنَاعةِ الْحَلوَى.</w:t>
      </w:r>
    </w:p>
    <w:p w14:paraId="15E23DBE" w14:textId="77777777" w:rsidR="00CF3107" w:rsidRPr="007F0B31" w:rsidRDefault="00CF3107" w:rsidP="00CF3107">
      <w:pPr>
        <w:pStyle w:val="aff5"/>
        <w:bidi/>
        <w:spacing w:before="100" w:beforeAutospacing="1" w:after="100" w:afterAutospacing="1"/>
        <w:ind w:left="644"/>
        <w:jc w:val="right"/>
      </w:pPr>
      <w:r w:rsidRPr="007F0B31">
        <w:t>18. Закончите предложения:</w:t>
      </w:r>
    </w:p>
    <w:p w14:paraId="23675CD8" w14:textId="77777777" w:rsidR="00CF3107" w:rsidRPr="007F0B31" w:rsidRDefault="00CF3107" w:rsidP="00CF3107">
      <w:pPr>
        <w:pStyle w:val="aff5"/>
        <w:bidi/>
        <w:spacing w:before="100" w:beforeAutospacing="1" w:after="100" w:afterAutospacing="1"/>
        <w:ind w:left="644"/>
        <w:rPr>
          <w:rtl/>
          <w:lang w:bidi="ar-EG"/>
        </w:rPr>
      </w:pPr>
      <w:r w:rsidRPr="007F0B31">
        <w:rPr>
          <w:rFonts w:hint="cs"/>
          <w:rtl/>
        </w:rPr>
        <w:t xml:space="preserve">١ . </w:t>
      </w:r>
      <w:r w:rsidRPr="007F0B31">
        <w:rPr>
          <w:rFonts w:hint="cs"/>
          <w:b/>
          <w:bCs/>
          <w:rtl/>
          <w:lang w:bidi="ar-EG"/>
        </w:rPr>
        <w:t xml:space="preserve">مدينةُ  حَلَبَ  </w:t>
      </w:r>
      <w:r w:rsidRPr="007F0B31">
        <w:rPr>
          <w:rFonts w:hint="cs"/>
          <w:rtl/>
          <w:lang w:bidi="ar-EG"/>
        </w:rPr>
        <w:t>واقِعَةٌ  في  شِمالِ ............</w:t>
      </w:r>
    </w:p>
    <w:p w14:paraId="4F61947F" w14:textId="77777777" w:rsidR="00CF3107" w:rsidRPr="007F0B31" w:rsidRDefault="00CF3107" w:rsidP="00CF3107">
      <w:pPr>
        <w:pStyle w:val="aff5"/>
        <w:bidi/>
        <w:spacing w:before="100" w:beforeAutospacing="1" w:after="100" w:afterAutospacing="1"/>
        <w:ind w:left="644"/>
        <w:rPr>
          <w:rtl/>
          <w:lang w:bidi="ar-EG"/>
        </w:rPr>
      </w:pPr>
      <w:r w:rsidRPr="007F0B31">
        <w:rPr>
          <w:rFonts w:hint="cs"/>
          <w:rtl/>
        </w:rPr>
        <w:t xml:space="preserve">٢ . </w:t>
      </w:r>
      <w:r w:rsidRPr="007F0B31">
        <w:rPr>
          <w:rFonts w:hint="cs"/>
          <w:rtl/>
          <w:lang w:bidi="ar-EG"/>
        </w:rPr>
        <w:t>ويَقُولُ  العَرَبُ  إن  دمشق  هي "جَنَّةُ  الله  على  .........."</w:t>
      </w:r>
    </w:p>
    <w:p w14:paraId="6D8AB7A8" w14:textId="77777777" w:rsidR="00CF3107" w:rsidRPr="007F0B31" w:rsidRDefault="00CF3107" w:rsidP="00CF3107">
      <w:pPr>
        <w:pStyle w:val="aff5"/>
        <w:bidi/>
        <w:spacing w:before="100" w:beforeAutospacing="1" w:after="100" w:afterAutospacing="1"/>
        <w:ind w:left="644"/>
      </w:pPr>
      <w:r w:rsidRPr="007F0B31">
        <w:rPr>
          <w:rFonts w:hint="cs"/>
          <w:rtl/>
        </w:rPr>
        <w:t xml:space="preserve">٣ . </w:t>
      </w:r>
      <w:r w:rsidRPr="007F0B31">
        <w:rPr>
          <w:rFonts w:hint="cs"/>
          <w:rtl/>
          <w:lang w:bidi="ar-EG"/>
        </w:rPr>
        <w:t>هي  أكبَرُ  مدينةٍ  من حَيْثُ  عَدَدُ  السُكَّانِ  وهي  مَرْكَزٌ  اقْتِصادِيٌّ  و............</w:t>
      </w:r>
    </w:p>
    <w:p w14:paraId="7DB49AF8" w14:textId="77777777" w:rsidR="00CF3107" w:rsidRPr="00BD1E18" w:rsidRDefault="00CF3107" w:rsidP="00CF3107">
      <w:r>
        <w:rPr>
          <w:sz w:val="28"/>
          <w:szCs w:val="28"/>
        </w:rPr>
        <w:t xml:space="preserve">19. </w:t>
      </w:r>
      <w:r w:rsidRPr="00BD1E18">
        <w:t>Дополните каждое слово подходящим согласованным определением:</w:t>
      </w:r>
    </w:p>
    <w:p w14:paraId="14AA0E83" w14:textId="77777777" w:rsidR="00CF3107" w:rsidRDefault="00CF3107" w:rsidP="00CF3107">
      <w:pPr>
        <w:spacing w:before="100" w:beforeAutospacing="1" w:after="100" w:afterAutospacing="1"/>
      </w:pPr>
      <w:r w:rsidRPr="00BD1E18">
        <w:t>1. </w:t>
      </w:r>
      <w:r w:rsidRPr="00BD1E18">
        <w:rPr>
          <w:rtl/>
        </w:rPr>
        <w:t>أَطِبَّاءُ</w:t>
      </w:r>
      <w:r w:rsidRPr="00BD1E18">
        <w:t> ....... 2. </w:t>
      </w:r>
      <w:r w:rsidRPr="00BD1E18">
        <w:rPr>
          <w:rtl/>
        </w:rPr>
        <w:t>دَرْسًا</w:t>
      </w:r>
      <w:r w:rsidRPr="00BD1E18">
        <w:t> ....... 3. </w:t>
      </w:r>
      <w:r w:rsidRPr="00BD1E18">
        <w:rPr>
          <w:rtl/>
        </w:rPr>
        <w:t>الْـمِحْفَظَةِ</w:t>
      </w:r>
      <w:r w:rsidRPr="00BD1E18">
        <w:t> ........ 4. </w:t>
      </w:r>
      <w:r w:rsidRPr="00BD1E18">
        <w:rPr>
          <w:rtl/>
        </w:rPr>
        <w:t>الفَصْلُ</w:t>
      </w:r>
      <w:r w:rsidRPr="00BD1E18">
        <w:t> ....... 5. </w:t>
      </w:r>
      <w:r w:rsidRPr="00BD1E18">
        <w:rPr>
          <w:rtl/>
        </w:rPr>
        <w:t>بَابَيْنِ</w:t>
      </w:r>
      <w:r w:rsidRPr="00BD1E18">
        <w:t> ...... 6. </w:t>
      </w:r>
      <w:r w:rsidRPr="00BD1E18">
        <w:rPr>
          <w:rtl/>
        </w:rPr>
        <w:t>الأَخْبَارَ</w:t>
      </w:r>
      <w:r w:rsidRPr="00BD1E18">
        <w:t> ......... 7. </w:t>
      </w:r>
      <w:r w:rsidRPr="00BD1E18">
        <w:rPr>
          <w:rtl/>
        </w:rPr>
        <w:t>جُمْلَتَانِ</w:t>
      </w:r>
      <w:r w:rsidRPr="00BD1E18">
        <w:t> ......... 8. </w:t>
      </w:r>
      <w:r w:rsidRPr="00BD1E18">
        <w:rPr>
          <w:rtl/>
        </w:rPr>
        <w:t>الْـمُعَلِّمَاتُ</w:t>
      </w:r>
      <w:r w:rsidRPr="00BD1E18">
        <w:t> .......... 9. </w:t>
      </w:r>
      <w:r w:rsidRPr="00BD1E18">
        <w:rPr>
          <w:rtl/>
        </w:rPr>
        <w:t>قَرْيَةً</w:t>
      </w:r>
      <w:r w:rsidRPr="00BD1E18">
        <w:t> .........</w:t>
      </w:r>
    </w:p>
    <w:p w14:paraId="5AFB7927" w14:textId="77777777" w:rsidR="00CF3107" w:rsidRDefault="00CF3107" w:rsidP="00CF3107">
      <w:pPr>
        <w:spacing w:before="100" w:beforeAutospacing="1" w:after="100" w:afterAutospacing="1"/>
      </w:pPr>
      <w:r>
        <w:t>20.</w:t>
      </w:r>
      <w:r>
        <w:rPr>
          <w:rFonts w:hint="cs"/>
          <w:rtl/>
        </w:rPr>
        <w:t xml:space="preserve"> </w:t>
      </w:r>
      <w:r>
        <w:t xml:space="preserve"> Назовите шесть глагольных форм глагола </w:t>
      </w:r>
      <w:r>
        <w:rPr>
          <w:rFonts w:hint="cs"/>
          <w:rtl/>
        </w:rPr>
        <w:t>تطور</w:t>
      </w:r>
      <w:r>
        <w:t xml:space="preserve"> и определите его породу.</w:t>
      </w:r>
    </w:p>
    <w:p w14:paraId="7C63A488" w14:textId="77777777" w:rsidR="00CF3107" w:rsidRPr="00BD1E18" w:rsidRDefault="00CF3107" w:rsidP="00CF3107">
      <w:r>
        <w:lastRenderedPageBreak/>
        <w:t xml:space="preserve">21. </w:t>
      </w:r>
      <w:r w:rsidRPr="00BD1E18">
        <w:t>Исправьте грамматические ошибки в предложениях, затем перепишите их и переведите:</w:t>
      </w:r>
    </w:p>
    <w:p w14:paraId="15ABEDAB" w14:textId="77777777" w:rsidR="00CF3107" w:rsidRPr="00BD1E18" w:rsidRDefault="00CF3107" w:rsidP="00CF3107">
      <w:pPr>
        <w:spacing w:before="100" w:beforeAutospacing="1" w:after="100" w:afterAutospacing="1"/>
      </w:pPr>
      <w:r w:rsidRPr="00BD1E18">
        <w:rPr>
          <w:rtl/>
        </w:rPr>
        <w:t>هُوَ رَجُلٌ الضَّعِيفُ. هِىَ اِمْرَأَةٌ بَخِيلٌ. هَاتَانِ غُرْفَتَيْنِ وَاسِعَتَيْنِ. هذِهِ الْبِنْتِ الصَّغِيرَةِ حَفِظَ السُّورَتَانِ الْقَصِيرَانِ. الْـمُعَلِّمُنَا قَرَأَ دَرْسَ جَدِيدَ</w:t>
      </w:r>
    </w:p>
    <w:p w14:paraId="7FC98120" w14:textId="77777777" w:rsidR="00CF3107" w:rsidRPr="007F0B31" w:rsidRDefault="00CF3107" w:rsidP="00CF3107">
      <w:pPr>
        <w:spacing w:before="100" w:beforeAutospacing="1" w:after="100" w:afterAutospacing="1" w:line="276" w:lineRule="auto"/>
        <w:rPr>
          <w:sz w:val="28"/>
          <w:szCs w:val="28"/>
        </w:rPr>
      </w:pPr>
      <w:r w:rsidRPr="007F0B31">
        <w:t>22.  Вставьте слова, данные в скобках, в нужное место в предложении.</w:t>
      </w:r>
    </w:p>
    <w:p w14:paraId="706B97D1" w14:textId="77777777" w:rsidR="00CF3107" w:rsidRPr="007F0B31" w:rsidRDefault="00CF3107" w:rsidP="00CF3107">
      <w:pPr>
        <w:bidi/>
        <w:spacing w:before="100" w:beforeAutospacing="1" w:after="100" w:afterAutospacing="1" w:line="276" w:lineRule="auto"/>
        <w:jc w:val="both"/>
        <w:rPr>
          <w:sz w:val="28"/>
          <w:szCs w:val="28"/>
        </w:rPr>
      </w:pPr>
      <w:r w:rsidRPr="007F0B31">
        <w:rPr>
          <w:sz w:val="28"/>
          <w:szCs w:val="28"/>
          <w:rtl/>
        </w:rPr>
        <w:t>وَبَعدَ استئجَارِهَا رَكِبت أًسرَتُهُ مَعَه</w:t>
      </w:r>
      <w:r w:rsidRPr="007F0B31">
        <w:rPr>
          <w:sz w:val="28"/>
          <w:szCs w:val="28"/>
        </w:rPr>
        <w:t xml:space="preserve"> </w:t>
      </w:r>
      <w:r w:rsidRPr="007F0B31">
        <w:rPr>
          <w:sz w:val="28"/>
          <w:szCs w:val="28"/>
          <w:rtl/>
        </w:rPr>
        <w:t>وَسَاقَ</w:t>
      </w:r>
      <w:r w:rsidRPr="007F0B31">
        <w:rPr>
          <w:sz w:val="28"/>
          <w:szCs w:val="28"/>
          <w:rtl/>
          <w:lang w:bidi="ar-AE"/>
        </w:rPr>
        <w:t xml:space="preserve"> </w:t>
      </w:r>
      <w:r w:rsidRPr="007F0B31">
        <w:rPr>
          <w:sz w:val="28"/>
          <w:szCs w:val="28"/>
          <w:rtl/>
        </w:rPr>
        <w:t>السيّارة.</w:t>
      </w:r>
      <w:r w:rsidRPr="007F0B31">
        <w:rPr>
          <w:sz w:val="28"/>
          <w:szCs w:val="28"/>
        </w:rPr>
        <w:t xml:space="preserve"> </w:t>
      </w:r>
      <w:r w:rsidRPr="007F0B31">
        <w:rPr>
          <w:sz w:val="28"/>
          <w:szCs w:val="28"/>
          <w:rtl/>
        </w:rPr>
        <w:t>وَرَكِبَ الأُستَاذ حَسَن في سَيّارَتِه</w:t>
      </w:r>
      <w:r w:rsidRPr="007F0B31">
        <w:rPr>
          <w:sz w:val="28"/>
          <w:szCs w:val="28"/>
          <w:rtl/>
          <w:lang w:bidi="ar-AE"/>
        </w:rPr>
        <w:t xml:space="preserve"> </w:t>
      </w:r>
      <w:r w:rsidRPr="007F0B31">
        <w:rPr>
          <w:sz w:val="28"/>
          <w:szCs w:val="28"/>
          <w:rtl/>
        </w:rPr>
        <w:t>وَمَع</w:t>
      </w:r>
      <w:r w:rsidRPr="007F0B31">
        <w:rPr>
          <w:sz w:val="28"/>
          <w:szCs w:val="28"/>
          <w:rtl/>
          <w:lang w:bidi="ar-AE"/>
        </w:rPr>
        <w:t>َه</w:t>
      </w:r>
      <w:r w:rsidRPr="007F0B31">
        <w:rPr>
          <w:sz w:val="28"/>
          <w:szCs w:val="28"/>
          <w:rtl/>
        </w:rPr>
        <w:t>ُ أُسرَتُه</w:t>
      </w:r>
      <w:r w:rsidRPr="007F0B31">
        <w:rPr>
          <w:sz w:val="28"/>
          <w:szCs w:val="28"/>
        </w:rPr>
        <w:t xml:space="preserve"> </w:t>
      </w:r>
      <w:r w:rsidRPr="007F0B31">
        <w:rPr>
          <w:sz w:val="28"/>
          <w:szCs w:val="28"/>
          <w:rtl/>
        </w:rPr>
        <w:t>وَ سَامِي</w:t>
      </w:r>
      <w:r w:rsidRPr="007F0B31">
        <w:rPr>
          <w:sz w:val="28"/>
          <w:szCs w:val="28"/>
          <w:rtl/>
          <w:lang w:bidi="ar-AE"/>
        </w:rPr>
        <w:t xml:space="preserve"> ال</w:t>
      </w:r>
      <w:r w:rsidRPr="007F0B31">
        <w:rPr>
          <w:sz w:val="28"/>
          <w:szCs w:val="28"/>
          <w:rtl/>
        </w:rPr>
        <w:t>سَّيّارَة.</w:t>
      </w:r>
      <w:r w:rsidRPr="007F0B31">
        <w:rPr>
          <w:sz w:val="28"/>
          <w:szCs w:val="28"/>
        </w:rPr>
        <w:t xml:space="preserve"> </w:t>
      </w:r>
      <w:r w:rsidRPr="007F0B31">
        <w:rPr>
          <w:sz w:val="28"/>
          <w:szCs w:val="28"/>
          <w:rtl/>
        </w:rPr>
        <w:t>وَذَهَبُوا لِمُشَاهَد</w:t>
      </w:r>
      <w:r w:rsidRPr="007F0B31">
        <w:rPr>
          <w:sz w:val="28"/>
          <w:szCs w:val="28"/>
          <w:rtl/>
          <w:lang w:bidi="ar-AE"/>
        </w:rPr>
        <w:t>َة</w:t>
      </w:r>
      <w:r w:rsidRPr="007F0B31">
        <w:rPr>
          <w:sz w:val="28"/>
          <w:szCs w:val="28"/>
          <w:rtl/>
        </w:rPr>
        <w:t xml:space="preserve"> الْجِيزة. (مَعَه، أهرَامَ، سَاقَ)</w:t>
      </w:r>
    </w:p>
    <w:p w14:paraId="6AAC1C0B" w14:textId="77777777" w:rsidR="00CF3107" w:rsidRPr="007F0B31" w:rsidRDefault="00CF3107" w:rsidP="00CF3107">
      <w:pPr>
        <w:spacing w:before="100" w:beforeAutospacing="1" w:after="100" w:afterAutospacing="1" w:line="360" w:lineRule="auto"/>
        <w:rPr>
          <w:sz w:val="28"/>
          <w:szCs w:val="28"/>
        </w:rPr>
      </w:pPr>
      <w:r>
        <w:t>23.</w:t>
      </w:r>
      <w:r>
        <w:rPr>
          <w:rFonts w:hint="cs"/>
          <w:rtl/>
        </w:rPr>
        <w:t xml:space="preserve"> </w:t>
      </w:r>
      <w:r>
        <w:t>Заполните пропуски подходящими по смыслу словами:</w:t>
      </w:r>
    </w:p>
    <w:p w14:paraId="67BCBA38" w14:textId="77777777" w:rsidR="00CF3107" w:rsidRPr="007F0B31" w:rsidRDefault="00CF3107" w:rsidP="00CF3107">
      <w:pPr>
        <w:spacing w:before="100" w:beforeAutospacing="1" w:after="100" w:afterAutospacing="1" w:line="360" w:lineRule="auto"/>
        <w:jc w:val="right"/>
        <w:rPr>
          <w:sz w:val="28"/>
          <w:szCs w:val="28"/>
        </w:rPr>
      </w:pPr>
      <w:r w:rsidRPr="007F0B31">
        <w:rPr>
          <w:sz w:val="28"/>
          <w:szCs w:val="28"/>
          <w:rtl/>
        </w:rPr>
        <w:t xml:space="preserve">حَدَّثَنَا عَلِي الْحَلَبِيّ </w:t>
      </w:r>
      <w:r>
        <w:rPr>
          <w:rFonts w:hint="cs"/>
          <w:sz w:val="28"/>
          <w:szCs w:val="28"/>
          <w:rtl/>
        </w:rPr>
        <w:t>ـــــ</w:t>
      </w:r>
      <w:r w:rsidRPr="007F0B31">
        <w:rPr>
          <w:sz w:val="28"/>
          <w:szCs w:val="28"/>
          <w:rtl/>
        </w:rPr>
        <w:t xml:space="preserve"> سُوريَا.</w:t>
      </w:r>
      <w:r w:rsidRPr="007F0B31">
        <w:rPr>
          <w:sz w:val="28"/>
          <w:szCs w:val="28"/>
        </w:rPr>
        <w:t xml:space="preserve"> </w:t>
      </w:r>
      <w:r w:rsidRPr="007F0B31">
        <w:rPr>
          <w:sz w:val="28"/>
          <w:szCs w:val="28"/>
          <w:rtl/>
        </w:rPr>
        <w:t>سُوريَا جُمهُوريّة عَرَبيّة وَ</w:t>
      </w:r>
      <w:r>
        <w:rPr>
          <w:rFonts w:hint="cs"/>
          <w:sz w:val="28"/>
          <w:szCs w:val="28"/>
          <w:rtl/>
        </w:rPr>
        <w:t>ــــــــــ</w:t>
      </w:r>
      <w:r w:rsidRPr="007F0B31">
        <w:rPr>
          <w:sz w:val="28"/>
          <w:szCs w:val="28"/>
          <w:rtl/>
        </w:rPr>
        <w:t xml:space="preserve"> مَدِينَة دِمَشق.</w:t>
      </w:r>
      <w:r w:rsidRPr="007F0B31">
        <w:rPr>
          <w:sz w:val="28"/>
          <w:szCs w:val="28"/>
        </w:rPr>
        <w:t xml:space="preserve"> </w:t>
      </w:r>
      <w:r w:rsidRPr="007F0B31">
        <w:rPr>
          <w:sz w:val="28"/>
          <w:szCs w:val="28"/>
          <w:rtl/>
        </w:rPr>
        <w:t xml:space="preserve">دِمَشق </w:t>
      </w:r>
      <w:r>
        <w:rPr>
          <w:rFonts w:hint="cs"/>
          <w:sz w:val="28"/>
          <w:szCs w:val="28"/>
          <w:rtl/>
        </w:rPr>
        <w:t>ــــــــ</w:t>
      </w:r>
      <w:r w:rsidRPr="007F0B31">
        <w:rPr>
          <w:sz w:val="28"/>
          <w:szCs w:val="28"/>
          <w:rtl/>
          <w:lang w:bidi="ar-AE"/>
        </w:rPr>
        <w:t xml:space="preserve"> </w:t>
      </w:r>
      <w:r w:rsidRPr="007F0B31">
        <w:rPr>
          <w:sz w:val="28"/>
          <w:szCs w:val="28"/>
          <w:rtl/>
        </w:rPr>
        <w:t>مَشهُورة</w:t>
      </w:r>
      <w:r w:rsidRPr="007F0B31">
        <w:rPr>
          <w:sz w:val="28"/>
          <w:szCs w:val="28"/>
          <w:rtl/>
          <w:lang w:bidi="ar-AE"/>
        </w:rPr>
        <w:t xml:space="preserve"> وَقَدِيمَة جِدًّا</w:t>
      </w:r>
      <w:r w:rsidRPr="007F0B31">
        <w:rPr>
          <w:sz w:val="28"/>
          <w:szCs w:val="28"/>
          <w:rtl/>
        </w:rPr>
        <w:t>.</w:t>
      </w:r>
      <w:r w:rsidRPr="007F0B31">
        <w:rPr>
          <w:sz w:val="28"/>
          <w:szCs w:val="28"/>
        </w:rPr>
        <w:t xml:space="preserve"> </w:t>
      </w:r>
      <w:r w:rsidRPr="007F0B31">
        <w:rPr>
          <w:sz w:val="28"/>
          <w:szCs w:val="28"/>
          <w:rtl/>
        </w:rPr>
        <w:t>هيَ بَلَد صَلَاحِ الدِّين</w:t>
      </w:r>
      <w:r w:rsidRPr="007F0B31">
        <w:rPr>
          <w:sz w:val="28"/>
          <w:szCs w:val="28"/>
          <w:rtl/>
          <w:lang w:bidi="ar-AE"/>
        </w:rPr>
        <w:t xml:space="preserve"> وَهُوَ</w:t>
      </w:r>
      <w:r w:rsidRPr="007F0B31">
        <w:rPr>
          <w:sz w:val="28"/>
          <w:szCs w:val="28"/>
          <w:rtl/>
        </w:rPr>
        <w:t xml:space="preserve"> الْبَطَلُ </w:t>
      </w:r>
      <w:r>
        <w:rPr>
          <w:rFonts w:hint="cs"/>
          <w:sz w:val="28"/>
          <w:szCs w:val="28"/>
          <w:rtl/>
        </w:rPr>
        <w:t>ــــــــــ</w:t>
      </w:r>
      <w:r w:rsidRPr="007F0B31">
        <w:rPr>
          <w:sz w:val="28"/>
          <w:szCs w:val="28"/>
          <w:rtl/>
        </w:rPr>
        <w:t xml:space="preserve"> الْعَظِيم.</w:t>
      </w:r>
      <w:r w:rsidRPr="007F0B31">
        <w:rPr>
          <w:sz w:val="28"/>
          <w:szCs w:val="28"/>
        </w:rPr>
        <w:t xml:space="preserve"> </w:t>
      </w:r>
      <w:r w:rsidRPr="007F0B31">
        <w:rPr>
          <w:sz w:val="28"/>
          <w:szCs w:val="28"/>
          <w:rtl/>
          <w:lang w:bidi="ar-EG"/>
        </w:rPr>
        <w:t xml:space="preserve">دمشق  </w:t>
      </w:r>
      <w:r>
        <w:rPr>
          <w:rFonts w:hint="cs"/>
          <w:sz w:val="28"/>
          <w:szCs w:val="28"/>
          <w:rtl/>
          <w:lang w:bidi="ar-EG"/>
        </w:rPr>
        <w:t>ــــــــــ</w:t>
      </w:r>
      <w:r w:rsidRPr="007F0B31">
        <w:rPr>
          <w:sz w:val="28"/>
          <w:szCs w:val="28"/>
          <w:rtl/>
          <w:lang w:bidi="ar-EG"/>
        </w:rPr>
        <w:t>ٌ  سِيَاسِيٌّ  واقْتِصَادِيٌّ  وتِجَارِيٌ  لِلْبِلادِ .</w:t>
      </w:r>
    </w:p>
    <w:p w14:paraId="4E40E995" w14:textId="77777777" w:rsidR="00CF3107" w:rsidRPr="00BD1E18" w:rsidRDefault="00CF3107" w:rsidP="00CF3107">
      <w:r>
        <w:t xml:space="preserve">24. </w:t>
      </w:r>
      <w:r w:rsidRPr="00BD1E18">
        <w:t>Напишите глагол в повелительном наклонении в форме, соответствующей местоимению:</w:t>
      </w:r>
    </w:p>
    <w:p w14:paraId="2B4DE0E8" w14:textId="77777777" w:rsidR="00CF3107" w:rsidRPr="00BD1E18" w:rsidRDefault="00CF3107" w:rsidP="00CF3107">
      <w:pPr>
        <w:spacing w:before="100" w:beforeAutospacing="1" w:after="100" w:afterAutospacing="1"/>
      </w:pPr>
      <w:r w:rsidRPr="00BD1E18">
        <w:t>1. </w:t>
      </w:r>
      <w:r w:rsidRPr="00BD1E18">
        <w:rPr>
          <w:rtl/>
        </w:rPr>
        <w:t>قَرَأَ</w:t>
      </w:r>
      <w:r w:rsidRPr="00BD1E18">
        <w:t xml:space="preserve"> (А) -  </w:t>
      </w:r>
      <w:r w:rsidRPr="00BD1E18">
        <w:rPr>
          <w:rtl/>
        </w:rPr>
        <w:t>أَنْتُمَا</w:t>
      </w:r>
      <w:r w:rsidRPr="00BD1E18">
        <w:t> 2. </w:t>
      </w:r>
      <w:r w:rsidRPr="00BD1E18">
        <w:rPr>
          <w:rtl/>
        </w:rPr>
        <w:t>تَرَكَ</w:t>
      </w:r>
      <w:r w:rsidRPr="00BD1E18">
        <w:t xml:space="preserve"> (У)-  </w:t>
      </w:r>
      <w:r w:rsidRPr="00BD1E18">
        <w:rPr>
          <w:rtl/>
        </w:rPr>
        <w:t>أَنْتَ</w:t>
      </w:r>
      <w:r w:rsidRPr="00BD1E18">
        <w:t> 3. </w:t>
      </w:r>
      <w:r w:rsidRPr="00BD1E18">
        <w:rPr>
          <w:rtl/>
        </w:rPr>
        <w:t>غَسَلَ</w:t>
      </w:r>
      <w:r w:rsidRPr="00BD1E18">
        <w:t xml:space="preserve"> (И)-  </w:t>
      </w:r>
      <w:r w:rsidRPr="00BD1E18">
        <w:rPr>
          <w:rtl/>
        </w:rPr>
        <w:t>أَنْتِ</w:t>
      </w:r>
      <w:r w:rsidRPr="00BD1E18">
        <w:t> 4. </w:t>
      </w:r>
      <w:r w:rsidRPr="00BD1E18">
        <w:rPr>
          <w:rtl/>
        </w:rPr>
        <w:t>رَفَعَ</w:t>
      </w:r>
      <w:r w:rsidRPr="00BD1E18">
        <w:t xml:space="preserve"> (А)- </w:t>
      </w:r>
      <w:r w:rsidRPr="00BD1E18">
        <w:rPr>
          <w:rtl/>
        </w:rPr>
        <w:t>أَنْتُنَّ</w:t>
      </w:r>
      <w:r w:rsidRPr="00BD1E18">
        <w:t> 5. </w:t>
      </w:r>
      <w:r w:rsidRPr="00BD1E18">
        <w:rPr>
          <w:rtl/>
        </w:rPr>
        <w:t>نَصَرَ</w:t>
      </w:r>
      <w:r w:rsidRPr="00BD1E18">
        <w:t>(У)-  </w:t>
      </w:r>
      <w:r w:rsidRPr="00BD1E18">
        <w:rPr>
          <w:rtl/>
        </w:rPr>
        <w:t>أَنْتُمْ</w:t>
      </w:r>
      <w:r w:rsidRPr="00BD1E18">
        <w:t>  </w:t>
      </w:r>
    </w:p>
    <w:p w14:paraId="65B9EDB6" w14:textId="77777777" w:rsidR="00CF3107" w:rsidRDefault="00CF3107" w:rsidP="00CF3107">
      <w:pPr>
        <w:spacing w:before="100" w:beforeAutospacing="1" w:after="100" w:afterAutospacing="1"/>
      </w:pPr>
      <w:r>
        <w:t xml:space="preserve">25. Назовите шесть глагольных форм глагола </w:t>
      </w:r>
      <w:r>
        <w:rPr>
          <w:rFonts w:hint="cs"/>
          <w:rtl/>
        </w:rPr>
        <w:t>قدّم</w:t>
      </w:r>
      <w:r>
        <w:t xml:space="preserve"> и определите его породу.</w:t>
      </w:r>
    </w:p>
    <w:p w14:paraId="28E13942" w14:textId="77777777" w:rsidR="00CF3107" w:rsidRPr="00BD1E18" w:rsidRDefault="00CF3107" w:rsidP="00CF3107">
      <w:r>
        <w:t xml:space="preserve">26. </w:t>
      </w:r>
      <w:r w:rsidRPr="00BD1E18">
        <w:t>Напишите глагол запрещения в форме соответствующей местоимению и переведите:</w:t>
      </w:r>
    </w:p>
    <w:p w14:paraId="635E6028" w14:textId="77777777" w:rsidR="00CF3107" w:rsidRDefault="00CF3107" w:rsidP="00CF3107">
      <w:pPr>
        <w:spacing w:before="100" w:beforeAutospacing="1" w:after="100" w:afterAutospacing="1"/>
      </w:pPr>
      <w:r w:rsidRPr="00BD1E18">
        <w:t>1. </w:t>
      </w:r>
      <w:r w:rsidRPr="00BD1E18">
        <w:rPr>
          <w:rtl/>
        </w:rPr>
        <w:t>قَرَأَ</w:t>
      </w:r>
      <w:r w:rsidRPr="00BD1E18">
        <w:t>(А) -  </w:t>
      </w:r>
      <w:r w:rsidRPr="00BD1E18">
        <w:rPr>
          <w:rtl/>
        </w:rPr>
        <w:t>أَنْتُمْ</w:t>
      </w:r>
      <w:r w:rsidRPr="00BD1E18">
        <w:t xml:space="preserve">  2. </w:t>
      </w:r>
      <w:r w:rsidRPr="00BD1E18">
        <w:rPr>
          <w:rtl/>
        </w:rPr>
        <w:t>دَخلَ</w:t>
      </w:r>
      <w:r w:rsidRPr="00BD1E18">
        <w:t>(У) -  </w:t>
      </w:r>
      <w:r w:rsidRPr="00BD1E18">
        <w:rPr>
          <w:rtl/>
        </w:rPr>
        <w:t>أَنْتِ</w:t>
      </w:r>
      <w:r w:rsidRPr="00BD1E18">
        <w:t xml:space="preserve">  3. </w:t>
      </w:r>
      <w:r w:rsidRPr="00BD1E18">
        <w:rPr>
          <w:rtl/>
        </w:rPr>
        <w:t>غَسَلَ</w:t>
      </w:r>
      <w:r w:rsidRPr="00BD1E18">
        <w:t>(И)-  </w:t>
      </w:r>
      <w:r w:rsidRPr="00BD1E18">
        <w:rPr>
          <w:rtl/>
        </w:rPr>
        <w:t>أَنْتُنَّ</w:t>
      </w:r>
      <w:r w:rsidRPr="00BD1E18">
        <w:t xml:space="preserve">  4. </w:t>
      </w:r>
      <w:r w:rsidRPr="00BD1E18">
        <w:rPr>
          <w:rtl/>
        </w:rPr>
        <w:t>رَفَعَ</w:t>
      </w:r>
      <w:r w:rsidRPr="00BD1E18">
        <w:t xml:space="preserve">(А) - </w:t>
      </w:r>
      <w:r w:rsidRPr="00BD1E18">
        <w:rPr>
          <w:rtl/>
        </w:rPr>
        <w:t>أَنْتُمَا</w:t>
      </w:r>
      <w:r w:rsidRPr="00BD1E18">
        <w:t xml:space="preserve">  5. </w:t>
      </w:r>
      <w:r w:rsidRPr="00BD1E18">
        <w:rPr>
          <w:rtl/>
        </w:rPr>
        <w:t>نَصَرَ</w:t>
      </w:r>
      <w:r w:rsidRPr="00BD1E18">
        <w:t>(У) – </w:t>
      </w:r>
      <w:r w:rsidRPr="00BD1E18">
        <w:rPr>
          <w:rtl/>
        </w:rPr>
        <w:t>أَنْتَ</w:t>
      </w:r>
      <w:r w:rsidRPr="00BD1E18">
        <w:t> </w:t>
      </w:r>
    </w:p>
    <w:p w14:paraId="369BCDCD" w14:textId="77777777" w:rsidR="00CF3107" w:rsidRPr="007F0B31" w:rsidRDefault="00CF3107" w:rsidP="00CF3107">
      <w:pPr>
        <w:spacing w:before="100" w:beforeAutospacing="1" w:after="100" w:afterAutospacing="1" w:line="360" w:lineRule="auto"/>
        <w:rPr>
          <w:sz w:val="28"/>
          <w:szCs w:val="28"/>
          <w:rtl/>
        </w:rPr>
      </w:pPr>
      <w:r>
        <w:t>27. Заполните пропуски подходящими по смыслу словами:</w:t>
      </w:r>
    </w:p>
    <w:p w14:paraId="12330133" w14:textId="77777777" w:rsidR="00CF3107" w:rsidRDefault="00CF3107" w:rsidP="00CF3107">
      <w:pPr>
        <w:spacing w:before="100" w:beforeAutospacing="1" w:after="100" w:afterAutospacing="1" w:line="276" w:lineRule="auto"/>
        <w:jc w:val="right"/>
        <w:rPr>
          <w:sz w:val="28"/>
          <w:szCs w:val="28"/>
          <w:rtl/>
          <w:lang w:bidi="ar-SY"/>
        </w:rPr>
      </w:pPr>
      <w:r w:rsidRPr="007F0B31">
        <w:rPr>
          <w:rFonts w:hint="cs"/>
          <w:sz w:val="28"/>
          <w:szCs w:val="28"/>
          <w:rtl/>
          <w:lang w:bidi="ar-SY"/>
        </w:rPr>
        <w:t xml:space="preserve">     </w:t>
      </w:r>
      <w:r w:rsidRPr="007F0B31">
        <w:rPr>
          <w:sz w:val="28"/>
          <w:szCs w:val="28"/>
          <w:rtl/>
          <w:lang w:bidi="ar-SY"/>
        </w:rPr>
        <w:t>العرب امة واحدة. و يمتد وطنهم الكبير</w:t>
      </w:r>
      <w:r>
        <w:rPr>
          <w:rFonts w:hint="cs"/>
          <w:sz w:val="28"/>
          <w:szCs w:val="28"/>
          <w:rtl/>
          <w:lang w:bidi="ar-SY"/>
        </w:rPr>
        <w:t xml:space="preserve">ــــــــ </w:t>
      </w:r>
      <w:r w:rsidRPr="007F0B31">
        <w:rPr>
          <w:rFonts w:hint="cs"/>
          <w:sz w:val="28"/>
          <w:szCs w:val="28"/>
          <w:rtl/>
          <w:lang w:bidi="ar-SY"/>
        </w:rPr>
        <w:t xml:space="preserve">الشرق </w:t>
      </w:r>
      <w:r>
        <w:rPr>
          <w:rFonts w:hint="cs"/>
          <w:sz w:val="28"/>
          <w:szCs w:val="28"/>
          <w:rtl/>
          <w:lang w:bidi="ar-SY"/>
        </w:rPr>
        <w:t>ــــــــــ</w:t>
      </w:r>
      <w:r w:rsidRPr="007F0B31">
        <w:rPr>
          <w:rFonts w:hint="cs"/>
          <w:sz w:val="28"/>
          <w:szCs w:val="28"/>
          <w:rtl/>
          <w:lang w:bidi="ar-SY"/>
        </w:rPr>
        <w:t xml:space="preserve"> الغرب</w:t>
      </w:r>
      <w:r w:rsidRPr="007F0B31">
        <w:rPr>
          <w:sz w:val="28"/>
          <w:szCs w:val="28"/>
          <w:rtl/>
          <w:lang w:bidi="ar-SY"/>
        </w:rPr>
        <w:t xml:space="preserve"> في </w:t>
      </w:r>
      <w:r w:rsidRPr="007F0B31">
        <w:rPr>
          <w:rFonts w:hint="cs"/>
          <w:sz w:val="28"/>
          <w:szCs w:val="28"/>
          <w:rtl/>
          <w:lang w:bidi="ar-SY"/>
        </w:rPr>
        <w:t>ال</w:t>
      </w:r>
      <w:r w:rsidRPr="007F0B31">
        <w:rPr>
          <w:sz w:val="28"/>
          <w:szCs w:val="28"/>
          <w:rtl/>
          <w:lang w:bidi="ar-SY"/>
        </w:rPr>
        <w:t xml:space="preserve">قارتين و </w:t>
      </w:r>
      <w:r>
        <w:rPr>
          <w:rFonts w:hint="cs"/>
          <w:sz w:val="28"/>
          <w:szCs w:val="28"/>
          <w:rtl/>
          <w:lang w:bidi="ar-SY"/>
        </w:rPr>
        <w:t>ـــــــــــــــــــ</w:t>
      </w:r>
      <w:r w:rsidRPr="007F0B31">
        <w:rPr>
          <w:sz w:val="28"/>
          <w:szCs w:val="28"/>
          <w:rtl/>
          <w:lang w:bidi="ar-SY"/>
        </w:rPr>
        <w:t xml:space="preserve"> </w:t>
      </w:r>
      <w:r w:rsidRPr="007F0B31">
        <w:rPr>
          <w:rFonts w:hint="cs"/>
          <w:sz w:val="28"/>
          <w:szCs w:val="28"/>
          <w:rtl/>
          <w:lang w:bidi="ar-SY"/>
        </w:rPr>
        <w:t>إ</w:t>
      </w:r>
      <w:r w:rsidRPr="007F0B31">
        <w:rPr>
          <w:sz w:val="28"/>
          <w:szCs w:val="28"/>
          <w:rtl/>
          <w:lang w:bidi="ar-SY"/>
        </w:rPr>
        <w:t xml:space="preserve">فريقيا و </w:t>
      </w:r>
      <w:r w:rsidRPr="007F0B31">
        <w:rPr>
          <w:rFonts w:hint="cs"/>
          <w:sz w:val="28"/>
          <w:szCs w:val="28"/>
          <w:rtl/>
          <w:lang w:val="en-GB" w:bidi="ar-EG"/>
        </w:rPr>
        <w:t>آ</w:t>
      </w:r>
      <w:r w:rsidRPr="007F0B31">
        <w:rPr>
          <w:sz w:val="28"/>
          <w:szCs w:val="28"/>
          <w:rtl/>
          <w:lang w:bidi="ar-SY"/>
        </w:rPr>
        <w:t xml:space="preserve">سيا و مساحة </w:t>
      </w:r>
      <w:r>
        <w:rPr>
          <w:rFonts w:hint="cs"/>
          <w:sz w:val="28"/>
          <w:szCs w:val="28"/>
          <w:rtl/>
          <w:lang w:bidi="ar-SY"/>
        </w:rPr>
        <w:t>ـــــــــــ</w:t>
      </w:r>
      <w:r w:rsidRPr="007F0B31">
        <w:rPr>
          <w:sz w:val="28"/>
          <w:szCs w:val="28"/>
          <w:rtl/>
          <w:lang w:bidi="ar-SY"/>
        </w:rPr>
        <w:t xml:space="preserve"> العربية ضخمة</w:t>
      </w:r>
      <w:r w:rsidRPr="007F0B31">
        <w:rPr>
          <w:rFonts w:hint="cs"/>
          <w:sz w:val="28"/>
          <w:szCs w:val="28"/>
          <w:rtl/>
          <w:lang w:bidi="ar-SY"/>
        </w:rPr>
        <w:t xml:space="preserve"> و</w:t>
      </w:r>
      <w:r w:rsidRPr="007F0B31">
        <w:rPr>
          <w:sz w:val="28"/>
          <w:szCs w:val="28"/>
          <w:rtl/>
          <w:lang w:bidi="ar-SY"/>
        </w:rPr>
        <w:t>عدد سكانها كبير جدا. و اغلبية السكان يتكلمون بال</w:t>
      </w:r>
      <w:r w:rsidRPr="007F0B31">
        <w:rPr>
          <w:rFonts w:hint="cs"/>
          <w:sz w:val="28"/>
          <w:szCs w:val="28"/>
          <w:rtl/>
          <w:lang w:bidi="ar-SY"/>
        </w:rPr>
        <w:t>ل</w:t>
      </w:r>
      <w:r w:rsidRPr="007F0B31">
        <w:rPr>
          <w:sz w:val="28"/>
          <w:szCs w:val="28"/>
          <w:rtl/>
          <w:lang w:bidi="ar-SY"/>
        </w:rPr>
        <w:t xml:space="preserve">غة العربية </w:t>
      </w:r>
      <w:r w:rsidRPr="007F0B31">
        <w:rPr>
          <w:rFonts w:hint="cs"/>
          <w:sz w:val="28"/>
          <w:szCs w:val="28"/>
          <w:rtl/>
          <w:lang w:bidi="ar-SY"/>
        </w:rPr>
        <w:t>و</w:t>
      </w:r>
      <w:r>
        <w:rPr>
          <w:rFonts w:hint="cs"/>
          <w:sz w:val="28"/>
          <w:szCs w:val="28"/>
          <w:rtl/>
          <w:lang w:bidi="ar-SY"/>
        </w:rPr>
        <w:t>ــــــــ</w:t>
      </w:r>
      <w:r w:rsidRPr="007F0B31">
        <w:rPr>
          <w:sz w:val="28"/>
          <w:szCs w:val="28"/>
          <w:rtl/>
          <w:lang w:bidi="ar-SY"/>
        </w:rPr>
        <w:t xml:space="preserve"> اسلام </w:t>
      </w:r>
      <w:r w:rsidRPr="007F0B31">
        <w:rPr>
          <w:rFonts w:hint="cs"/>
          <w:sz w:val="28"/>
          <w:szCs w:val="28"/>
          <w:rtl/>
          <w:lang w:bidi="ar-SY"/>
        </w:rPr>
        <w:t>و</w:t>
      </w:r>
      <w:r w:rsidRPr="007F0B31">
        <w:rPr>
          <w:sz w:val="28"/>
          <w:szCs w:val="28"/>
          <w:rtl/>
          <w:lang w:bidi="ar-SY"/>
        </w:rPr>
        <w:t>هم مسلمون</w:t>
      </w:r>
      <w:r w:rsidRPr="007F0B31">
        <w:rPr>
          <w:rFonts w:hint="cs"/>
          <w:sz w:val="28"/>
          <w:szCs w:val="28"/>
          <w:rtl/>
          <w:lang w:bidi="ar-SY"/>
        </w:rPr>
        <w:t xml:space="preserve"> و تأريخهم قديم.</w:t>
      </w:r>
    </w:p>
    <w:p w14:paraId="49C1BF31" w14:textId="77777777" w:rsidR="00CF3107" w:rsidRDefault="00CF3107" w:rsidP="00CF3107">
      <w:pPr>
        <w:spacing w:before="100" w:beforeAutospacing="1" w:after="100" w:afterAutospacing="1" w:line="276" w:lineRule="auto"/>
        <w:rPr>
          <w:sz w:val="28"/>
          <w:szCs w:val="28"/>
        </w:rPr>
      </w:pPr>
      <w:r>
        <w:rPr>
          <w:sz w:val="28"/>
          <w:szCs w:val="28"/>
          <w:lang w:bidi="ar-SY"/>
        </w:rPr>
        <w:t xml:space="preserve">28. Напишите предлог </w:t>
      </w:r>
      <w:r>
        <w:rPr>
          <w:rFonts w:hint="cs"/>
          <w:sz w:val="28"/>
          <w:szCs w:val="28"/>
          <w:rtl/>
        </w:rPr>
        <w:t xml:space="preserve">على </w:t>
      </w:r>
      <w:r>
        <w:rPr>
          <w:sz w:val="28"/>
          <w:szCs w:val="28"/>
        </w:rPr>
        <w:t xml:space="preserve"> со всеми слитными местоимениями.</w:t>
      </w:r>
    </w:p>
    <w:p w14:paraId="28D0A773" w14:textId="77777777" w:rsidR="00CF3107" w:rsidRDefault="00CF3107" w:rsidP="00CF3107">
      <w:pPr>
        <w:spacing w:before="100" w:beforeAutospacing="1" w:after="100" w:afterAutospacing="1" w:line="276" w:lineRule="auto"/>
        <w:rPr>
          <w:sz w:val="28"/>
          <w:szCs w:val="28"/>
        </w:rPr>
      </w:pPr>
      <w:r>
        <w:rPr>
          <w:sz w:val="28"/>
          <w:szCs w:val="28"/>
        </w:rPr>
        <w:t>29. Выберите из слов, взятых в скобки, подходящее слово. Напишите предложения и огласуйте их:</w:t>
      </w:r>
    </w:p>
    <w:p w14:paraId="67B4A8C9" w14:textId="77777777" w:rsidR="00CF3107" w:rsidRDefault="00CF3107" w:rsidP="00CF3107">
      <w:pPr>
        <w:bidi/>
        <w:spacing w:before="100" w:beforeAutospacing="1" w:after="100" w:afterAutospacing="1" w:line="276" w:lineRule="auto"/>
        <w:jc w:val="both"/>
        <w:rPr>
          <w:sz w:val="28"/>
          <w:szCs w:val="28"/>
          <w:rtl/>
        </w:rPr>
      </w:pPr>
      <w:r>
        <w:rPr>
          <w:rFonts w:hint="cs"/>
          <w:sz w:val="28"/>
          <w:szCs w:val="28"/>
          <w:rtl/>
        </w:rPr>
        <w:t>أخذ التلميذ ..... جديدا (زهرة، جريدة، قلم)</w:t>
      </w:r>
    </w:p>
    <w:p w14:paraId="18BC2833" w14:textId="77777777" w:rsidR="00CF3107" w:rsidRDefault="00CF3107" w:rsidP="00CF3107">
      <w:pPr>
        <w:bidi/>
        <w:spacing w:before="100" w:beforeAutospacing="1" w:after="100" w:afterAutospacing="1" w:line="276" w:lineRule="auto"/>
        <w:jc w:val="both"/>
        <w:rPr>
          <w:sz w:val="28"/>
          <w:szCs w:val="28"/>
          <w:rtl/>
        </w:rPr>
      </w:pPr>
      <w:r>
        <w:rPr>
          <w:rFonts w:hint="cs"/>
          <w:sz w:val="28"/>
          <w:szCs w:val="28"/>
          <w:rtl/>
        </w:rPr>
        <w:t>اخذت البنت ...... مصورة (دفتر، مجلة، ستارة)</w:t>
      </w:r>
    </w:p>
    <w:p w14:paraId="055EE5B4" w14:textId="77777777" w:rsidR="00CF3107" w:rsidRDefault="00CF3107" w:rsidP="00CF3107">
      <w:pPr>
        <w:bidi/>
        <w:spacing w:before="100" w:beforeAutospacing="1" w:after="100" w:afterAutospacing="1" w:line="276" w:lineRule="auto"/>
        <w:jc w:val="both"/>
        <w:rPr>
          <w:sz w:val="28"/>
          <w:szCs w:val="28"/>
          <w:rtl/>
        </w:rPr>
      </w:pPr>
      <w:r>
        <w:rPr>
          <w:rFonts w:hint="cs"/>
          <w:sz w:val="28"/>
          <w:szCs w:val="28"/>
          <w:rtl/>
        </w:rPr>
        <w:t>قرب النهر ...... فسيحة (جسر، سرير، حديقة)</w:t>
      </w:r>
    </w:p>
    <w:p w14:paraId="249ECE35" w14:textId="77777777" w:rsidR="00CF3107" w:rsidRDefault="00CF3107" w:rsidP="00CF3107">
      <w:pPr>
        <w:bidi/>
        <w:spacing w:before="100" w:beforeAutospacing="1" w:after="100" w:afterAutospacing="1" w:line="276" w:lineRule="auto"/>
        <w:jc w:val="both"/>
        <w:rPr>
          <w:sz w:val="28"/>
          <w:szCs w:val="28"/>
          <w:rtl/>
        </w:rPr>
      </w:pPr>
      <w:r>
        <w:rPr>
          <w:rFonts w:hint="cs"/>
          <w:sz w:val="28"/>
          <w:szCs w:val="28"/>
          <w:rtl/>
        </w:rPr>
        <w:t>على المكتب ..... مصور (محفظة، كتاب، ستارة)</w:t>
      </w:r>
    </w:p>
    <w:p w14:paraId="7B599A59" w14:textId="77777777" w:rsidR="00CF3107" w:rsidRDefault="00CF3107" w:rsidP="00CF3107">
      <w:pPr>
        <w:spacing w:before="100" w:beforeAutospacing="1" w:after="100" w:afterAutospacing="1" w:line="276" w:lineRule="auto"/>
        <w:rPr>
          <w:sz w:val="28"/>
          <w:szCs w:val="28"/>
        </w:rPr>
      </w:pPr>
      <w:r>
        <w:rPr>
          <w:sz w:val="28"/>
          <w:szCs w:val="28"/>
        </w:rPr>
        <w:t>30. Образуйте породы от следующих корней:</w:t>
      </w:r>
    </w:p>
    <w:p w14:paraId="37833308" w14:textId="77777777" w:rsidR="00CF3107" w:rsidRPr="00D859D6" w:rsidRDefault="00CF3107" w:rsidP="00CF3107">
      <w:pPr>
        <w:bidi/>
        <w:spacing w:before="100" w:beforeAutospacing="1" w:after="100" w:afterAutospacing="1" w:line="276" w:lineRule="auto"/>
        <w:jc w:val="right"/>
        <w:rPr>
          <w:sz w:val="28"/>
          <w:szCs w:val="28"/>
        </w:rPr>
      </w:pPr>
      <w:r>
        <w:rPr>
          <w:rFonts w:hint="cs"/>
          <w:sz w:val="28"/>
          <w:szCs w:val="28"/>
          <w:rtl/>
        </w:rPr>
        <w:lastRenderedPageBreak/>
        <w:t xml:space="preserve">وصل </w:t>
      </w:r>
      <w:r>
        <w:rPr>
          <w:sz w:val="28"/>
          <w:szCs w:val="28"/>
          <w:rtl/>
        </w:rPr>
        <w:t>–</w:t>
      </w:r>
      <w:r>
        <w:rPr>
          <w:rFonts w:hint="cs"/>
          <w:sz w:val="28"/>
          <w:szCs w:val="28"/>
          <w:rtl/>
        </w:rPr>
        <w:t xml:space="preserve"> </w:t>
      </w:r>
      <w:r>
        <w:rPr>
          <w:sz w:val="28"/>
          <w:szCs w:val="28"/>
          <w:lang w:val="en-US"/>
        </w:rPr>
        <w:t>III</w:t>
      </w:r>
    </w:p>
    <w:p w14:paraId="3F49868F" w14:textId="77777777" w:rsidR="00CF3107" w:rsidRPr="00D859D6" w:rsidRDefault="00CF3107" w:rsidP="00CF3107">
      <w:pPr>
        <w:bidi/>
        <w:spacing w:before="100" w:beforeAutospacing="1" w:after="100" w:afterAutospacing="1" w:line="276" w:lineRule="auto"/>
        <w:jc w:val="right"/>
        <w:rPr>
          <w:sz w:val="28"/>
          <w:szCs w:val="28"/>
        </w:rPr>
      </w:pPr>
      <w:r>
        <w:rPr>
          <w:rFonts w:hint="cs"/>
          <w:sz w:val="28"/>
          <w:szCs w:val="28"/>
          <w:rtl/>
          <w:lang w:val="en-US"/>
        </w:rPr>
        <w:t xml:space="preserve">دخل </w:t>
      </w:r>
      <w:r>
        <w:rPr>
          <w:sz w:val="28"/>
          <w:szCs w:val="28"/>
          <w:rtl/>
          <w:lang w:val="en-US"/>
        </w:rPr>
        <w:t>–</w:t>
      </w:r>
      <w:r>
        <w:rPr>
          <w:rFonts w:hint="cs"/>
          <w:sz w:val="28"/>
          <w:szCs w:val="28"/>
          <w:rtl/>
          <w:lang w:val="en-US"/>
        </w:rPr>
        <w:t xml:space="preserve"> </w:t>
      </w:r>
      <w:r>
        <w:rPr>
          <w:sz w:val="28"/>
          <w:szCs w:val="28"/>
          <w:lang w:val="en-US"/>
        </w:rPr>
        <w:t>II</w:t>
      </w:r>
    </w:p>
    <w:p w14:paraId="02BBEED3" w14:textId="77777777" w:rsidR="00CF3107" w:rsidRPr="00D859D6" w:rsidRDefault="00CF3107" w:rsidP="00CF3107">
      <w:pPr>
        <w:bidi/>
        <w:spacing w:before="100" w:beforeAutospacing="1" w:after="100" w:afterAutospacing="1" w:line="276" w:lineRule="auto"/>
        <w:jc w:val="right"/>
        <w:rPr>
          <w:sz w:val="28"/>
          <w:szCs w:val="28"/>
        </w:rPr>
      </w:pPr>
      <w:r>
        <w:rPr>
          <w:rFonts w:hint="cs"/>
          <w:sz w:val="28"/>
          <w:szCs w:val="28"/>
          <w:rtl/>
          <w:lang w:val="en-US"/>
        </w:rPr>
        <w:t xml:space="preserve">مكن </w:t>
      </w:r>
      <w:r>
        <w:rPr>
          <w:sz w:val="28"/>
          <w:szCs w:val="28"/>
          <w:rtl/>
          <w:lang w:val="en-US"/>
        </w:rPr>
        <w:t>–</w:t>
      </w:r>
      <w:r>
        <w:rPr>
          <w:rFonts w:hint="cs"/>
          <w:sz w:val="28"/>
          <w:szCs w:val="28"/>
          <w:rtl/>
          <w:lang w:val="en-US"/>
        </w:rPr>
        <w:t xml:space="preserve"> </w:t>
      </w:r>
      <w:r>
        <w:rPr>
          <w:sz w:val="28"/>
          <w:szCs w:val="28"/>
          <w:lang w:val="en-US"/>
        </w:rPr>
        <w:t>V</w:t>
      </w:r>
    </w:p>
    <w:p w14:paraId="7EC5C414" w14:textId="77777777" w:rsidR="00CF3107" w:rsidRPr="00D859D6" w:rsidRDefault="00CF3107" w:rsidP="00CF3107">
      <w:pPr>
        <w:bidi/>
        <w:spacing w:before="100" w:beforeAutospacing="1" w:after="100" w:afterAutospacing="1" w:line="276" w:lineRule="auto"/>
        <w:jc w:val="right"/>
        <w:rPr>
          <w:sz w:val="28"/>
          <w:szCs w:val="28"/>
        </w:rPr>
      </w:pPr>
      <w:r>
        <w:rPr>
          <w:rFonts w:hint="cs"/>
          <w:sz w:val="28"/>
          <w:szCs w:val="28"/>
          <w:rtl/>
          <w:lang w:val="en-US"/>
        </w:rPr>
        <w:t xml:space="preserve">كسر </w:t>
      </w:r>
      <w:r>
        <w:rPr>
          <w:sz w:val="28"/>
          <w:szCs w:val="28"/>
          <w:rtl/>
          <w:lang w:val="en-US"/>
        </w:rPr>
        <w:t>–</w:t>
      </w:r>
      <w:r>
        <w:rPr>
          <w:rFonts w:hint="cs"/>
          <w:sz w:val="28"/>
          <w:szCs w:val="28"/>
          <w:rtl/>
          <w:lang w:val="en-US"/>
        </w:rPr>
        <w:t xml:space="preserve"> </w:t>
      </w:r>
      <w:r>
        <w:rPr>
          <w:sz w:val="28"/>
          <w:szCs w:val="28"/>
          <w:lang w:val="en-US"/>
        </w:rPr>
        <w:t>VII</w:t>
      </w:r>
    </w:p>
    <w:p w14:paraId="040032A6" w14:textId="77777777" w:rsidR="00CF3107" w:rsidRDefault="00CF3107" w:rsidP="00CF3107">
      <w:pPr>
        <w:spacing w:before="100" w:beforeAutospacing="1" w:after="100" w:afterAutospacing="1" w:line="276" w:lineRule="auto"/>
        <w:rPr>
          <w:sz w:val="28"/>
          <w:szCs w:val="28"/>
        </w:rPr>
      </w:pPr>
      <w:r>
        <w:rPr>
          <w:sz w:val="28"/>
          <w:szCs w:val="28"/>
        </w:rPr>
        <w:t>31. Перепишите предложения, дополнив их словами, указанными в скобках.</w:t>
      </w:r>
    </w:p>
    <w:p w14:paraId="16A3CCC5" w14:textId="77777777" w:rsidR="00CF3107" w:rsidRDefault="00CF3107" w:rsidP="00CF3107">
      <w:pPr>
        <w:spacing w:before="100" w:beforeAutospacing="1" w:after="100" w:afterAutospacing="1" w:line="276" w:lineRule="auto"/>
        <w:rPr>
          <w:sz w:val="28"/>
          <w:szCs w:val="28"/>
        </w:rPr>
      </w:pPr>
      <w:r>
        <w:rPr>
          <w:rFonts w:hint="cs"/>
          <w:sz w:val="28"/>
          <w:szCs w:val="28"/>
          <w:rtl/>
        </w:rPr>
        <w:t xml:space="preserve">انا جالس قرب فراش ..... </w:t>
      </w:r>
      <w:r>
        <w:rPr>
          <w:sz w:val="28"/>
          <w:szCs w:val="28"/>
        </w:rPr>
        <w:t xml:space="preserve">  (его брата)</w:t>
      </w:r>
    </w:p>
    <w:p w14:paraId="24F35977"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ذهبت الى بيت ...... (</w:t>
      </w:r>
      <w:r>
        <w:rPr>
          <w:sz w:val="28"/>
          <w:szCs w:val="28"/>
        </w:rPr>
        <w:t>отца</w:t>
      </w:r>
      <w:r>
        <w:rPr>
          <w:rFonts w:hint="cs"/>
          <w:sz w:val="28"/>
          <w:szCs w:val="28"/>
          <w:rtl/>
        </w:rPr>
        <w:t>)</w:t>
      </w:r>
      <w:r>
        <w:rPr>
          <w:sz w:val="28"/>
          <w:szCs w:val="28"/>
        </w:rPr>
        <w:t xml:space="preserve"> </w:t>
      </w:r>
      <w:r>
        <w:rPr>
          <w:rFonts w:hint="cs"/>
          <w:sz w:val="28"/>
          <w:szCs w:val="28"/>
          <w:rtl/>
        </w:rPr>
        <w:t xml:space="preserve"> هذا الولد.</w:t>
      </w:r>
    </w:p>
    <w:p w14:paraId="26BBF10A"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اخذت البنت صورة (</w:t>
      </w:r>
      <w:r>
        <w:rPr>
          <w:sz w:val="28"/>
          <w:szCs w:val="28"/>
        </w:rPr>
        <w:t>ее отца</w:t>
      </w:r>
      <w:r>
        <w:rPr>
          <w:rFonts w:hint="cs"/>
          <w:sz w:val="28"/>
          <w:szCs w:val="28"/>
          <w:rtl/>
        </w:rPr>
        <w:t>) وذهبت.</w:t>
      </w:r>
    </w:p>
    <w:p w14:paraId="131AD910" w14:textId="77777777" w:rsidR="00CF3107" w:rsidRDefault="00CF3107" w:rsidP="00CF3107">
      <w:pPr>
        <w:bidi/>
        <w:spacing w:before="100" w:beforeAutospacing="1" w:after="100" w:afterAutospacing="1" w:line="276" w:lineRule="auto"/>
        <w:jc w:val="right"/>
        <w:rPr>
          <w:sz w:val="28"/>
          <w:szCs w:val="28"/>
        </w:rPr>
      </w:pPr>
      <w:r>
        <w:rPr>
          <w:rFonts w:hint="cs"/>
          <w:sz w:val="28"/>
          <w:szCs w:val="28"/>
          <w:rtl/>
        </w:rPr>
        <w:t>نسخت التلميذة قصة .......(</w:t>
      </w:r>
      <w:r>
        <w:rPr>
          <w:sz w:val="28"/>
          <w:szCs w:val="28"/>
        </w:rPr>
        <w:t>своего брата</w:t>
      </w:r>
      <w:r>
        <w:rPr>
          <w:rFonts w:hint="cs"/>
          <w:sz w:val="28"/>
          <w:szCs w:val="28"/>
          <w:rtl/>
        </w:rPr>
        <w:t>)</w:t>
      </w:r>
    </w:p>
    <w:p w14:paraId="0805F8C8" w14:textId="77777777" w:rsidR="00CF3107" w:rsidRDefault="00CF3107" w:rsidP="00CF3107">
      <w:pPr>
        <w:bidi/>
        <w:spacing w:before="100" w:beforeAutospacing="1" w:after="100" w:afterAutospacing="1" w:line="276" w:lineRule="auto"/>
        <w:jc w:val="right"/>
        <w:rPr>
          <w:sz w:val="28"/>
          <w:szCs w:val="28"/>
        </w:rPr>
      </w:pPr>
      <w:r>
        <w:rPr>
          <w:sz w:val="28"/>
          <w:szCs w:val="28"/>
        </w:rPr>
        <w:t>32. Образуйте причастия страдательного залога от глаголов и определите их значения.</w:t>
      </w:r>
    </w:p>
    <w:p w14:paraId="6825CC72"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فهم، شرب، كتب، طلب</w:t>
      </w:r>
    </w:p>
    <w:p w14:paraId="0D212FAC" w14:textId="77777777" w:rsidR="00CF3107" w:rsidRDefault="00CF3107" w:rsidP="00CF3107">
      <w:pPr>
        <w:spacing w:before="100" w:beforeAutospacing="1" w:after="100" w:afterAutospacing="1" w:line="276" w:lineRule="auto"/>
        <w:rPr>
          <w:sz w:val="28"/>
          <w:szCs w:val="28"/>
        </w:rPr>
      </w:pPr>
      <w:r>
        <w:rPr>
          <w:sz w:val="28"/>
          <w:szCs w:val="28"/>
        </w:rPr>
        <w:t>33. Образуйте причастия действительного залога от глаголов и определите их значения.</w:t>
      </w:r>
    </w:p>
    <w:p w14:paraId="4D2E8F6F"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كتب، رجع، ركب، ذهب</w:t>
      </w:r>
    </w:p>
    <w:p w14:paraId="0E4166C6" w14:textId="77777777" w:rsidR="00CF3107" w:rsidRDefault="00CF3107" w:rsidP="00CF3107">
      <w:pPr>
        <w:spacing w:before="100" w:beforeAutospacing="1" w:after="100" w:afterAutospacing="1" w:line="276" w:lineRule="auto"/>
        <w:rPr>
          <w:sz w:val="28"/>
          <w:szCs w:val="28"/>
        </w:rPr>
      </w:pPr>
      <w:r>
        <w:rPr>
          <w:sz w:val="28"/>
          <w:szCs w:val="28"/>
        </w:rPr>
        <w:t>34. Вставьте вместо точек слова, указанные в скобках:</w:t>
      </w:r>
    </w:p>
    <w:p w14:paraId="7E107E69" w14:textId="77777777" w:rsidR="00CF3107" w:rsidRDefault="00CF3107" w:rsidP="00CF3107">
      <w:pPr>
        <w:bidi/>
        <w:spacing w:before="100" w:beforeAutospacing="1" w:after="100" w:afterAutospacing="1" w:line="276" w:lineRule="auto"/>
        <w:rPr>
          <w:sz w:val="28"/>
          <w:szCs w:val="28"/>
        </w:rPr>
      </w:pPr>
      <w:r>
        <w:rPr>
          <w:rFonts w:hint="cs"/>
          <w:sz w:val="28"/>
          <w:szCs w:val="28"/>
          <w:rtl/>
        </w:rPr>
        <w:t>حضر ابي .... (</w:t>
      </w:r>
      <w:r>
        <w:rPr>
          <w:sz w:val="28"/>
          <w:szCs w:val="28"/>
        </w:rPr>
        <w:t>ко мне</w:t>
      </w:r>
      <w:r>
        <w:rPr>
          <w:rFonts w:hint="cs"/>
          <w:sz w:val="28"/>
          <w:szCs w:val="28"/>
          <w:rtl/>
        </w:rPr>
        <w:t>)</w:t>
      </w:r>
    </w:p>
    <w:p w14:paraId="59CE8318" w14:textId="77777777" w:rsidR="00CF3107" w:rsidRDefault="00CF3107" w:rsidP="00CF3107">
      <w:pPr>
        <w:bidi/>
        <w:spacing w:before="100" w:beforeAutospacing="1" w:after="100" w:afterAutospacing="1" w:line="276" w:lineRule="auto"/>
        <w:rPr>
          <w:sz w:val="28"/>
          <w:szCs w:val="28"/>
          <w:rtl/>
        </w:rPr>
      </w:pPr>
      <w:r>
        <w:rPr>
          <w:rFonts w:hint="cs"/>
          <w:sz w:val="28"/>
          <w:szCs w:val="28"/>
          <w:rtl/>
        </w:rPr>
        <w:t>حضرت ...... (</w:t>
      </w:r>
      <w:r>
        <w:rPr>
          <w:sz w:val="28"/>
          <w:szCs w:val="28"/>
        </w:rPr>
        <w:t>к нему</w:t>
      </w:r>
      <w:r>
        <w:rPr>
          <w:rFonts w:hint="cs"/>
          <w:sz w:val="28"/>
          <w:szCs w:val="28"/>
          <w:rtl/>
        </w:rPr>
        <w:t>)</w:t>
      </w:r>
      <w:r>
        <w:rPr>
          <w:sz w:val="28"/>
          <w:szCs w:val="28"/>
        </w:rPr>
        <w:t xml:space="preserve"> </w:t>
      </w:r>
      <w:r>
        <w:rPr>
          <w:rFonts w:hint="cs"/>
          <w:sz w:val="28"/>
          <w:szCs w:val="28"/>
          <w:rtl/>
        </w:rPr>
        <w:t>مساء أمس</w:t>
      </w:r>
    </w:p>
    <w:p w14:paraId="628820C9" w14:textId="77777777" w:rsidR="00CF3107" w:rsidRDefault="00CF3107" w:rsidP="00CF3107">
      <w:pPr>
        <w:bidi/>
        <w:spacing w:before="100" w:beforeAutospacing="1" w:after="100" w:afterAutospacing="1" w:line="276" w:lineRule="auto"/>
        <w:rPr>
          <w:sz w:val="28"/>
          <w:szCs w:val="28"/>
          <w:rtl/>
        </w:rPr>
      </w:pPr>
      <w:r>
        <w:rPr>
          <w:rFonts w:hint="cs"/>
          <w:sz w:val="28"/>
          <w:szCs w:val="28"/>
          <w:rtl/>
        </w:rPr>
        <w:t>ذهبت اختي ..... (</w:t>
      </w:r>
      <w:r>
        <w:rPr>
          <w:sz w:val="28"/>
          <w:szCs w:val="28"/>
        </w:rPr>
        <w:t>к тебе, ж.р.</w:t>
      </w:r>
      <w:r>
        <w:rPr>
          <w:rFonts w:hint="cs"/>
          <w:sz w:val="28"/>
          <w:szCs w:val="28"/>
          <w:rtl/>
        </w:rPr>
        <w:t>)</w:t>
      </w:r>
      <w:r>
        <w:rPr>
          <w:sz w:val="28"/>
          <w:szCs w:val="28"/>
        </w:rPr>
        <w:t xml:space="preserve"> </w:t>
      </w:r>
      <w:r>
        <w:rPr>
          <w:rFonts w:hint="cs"/>
          <w:sz w:val="28"/>
          <w:szCs w:val="28"/>
          <w:rtl/>
        </w:rPr>
        <w:t>صباح اليوم</w:t>
      </w:r>
    </w:p>
    <w:p w14:paraId="1B5E9C88" w14:textId="77777777" w:rsidR="00CF3107" w:rsidRDefault="00CF3107" w:rsidP="00CF3107">
      <w:pPr>
        <w:bidi/>
        <w:spacing w:before="100" w:beforeAutospacing="1" w:after="100" w:afterAutospacing="1" w:line="276" w:lineRule="auto"/>
        <w:rPr>
          <w:sz w:val="28"/>
          <w:szCs w:val="28"/>
        </w:rPr>
      </w:pPr>
      <w:r>
        <w:rPr>
          <w:rFonts w:hint="cs"/>
          <w:sz w:val="28"/>
          <w:szCs w:val="28"/>
          <w:rtl/>
        </w:rPr>
        <w:t>حضر ابوه ....... (</w:t>
      </w:r>
      <w:r>
        <w:rPr>
          <w:sz w:val="28"/>
          <w:szCs w:val="28"/>
        </w:rPr>
        <w:t>к нему</w:t>
      </w:r>
      <w:r>
        <w:rPr>
          <w:rFonts w:hint="cs"/>
          <w:sz w:val="28"/>
          <w:szCs w:val="28"/>
          <w:rtl/>
        </w:rPr>
        <w:t>)</w:t>
      </w:r>
    </w:p>
    <w:p w14:paraId="17A7DB42" w14:textId="77777777" w:rsidR="00CF3107" w:rsidRDefault="00CF3107" w:rsidP="00CF3107">
      <w:pPr>
        <w:bidi/>
        <w:spacing w:before="100" w:beforeAutospacing="1" w:after="100" w:afterAutospacing="1" w:line="276" w:lineRule="auto"/>
        <w:rPr>
          <w:sz w:val="28"/>
          <w:szCs w:val="28"/>
        </w:rPr>
      </w:pPr>
      <w:r>
        <w:rPr>
          <w:rFonts w:hint="cs"/>
          <w:sz w:val="28"/>
          <w:szCs w:val="28"/>
          <w:rtl/>
        </w:rPr>
        <w:t>حضرت أمها ..... (</w:t>
      </w:r>
      <w:r>
        <w:rPr>
          <w:sz w:val="28"/>
          <w:szCs w:val="28"/>
        </w:rPr>
        <w:t>к ней</w:t>
      </w:r>
      <w:r>
        <w:rPr>
          <w:rFonts w:hint="cs"/>
          <w:sz w:val="28"/>
          <w:szCs w:val="28"/>
          <w:rtl/>
        </w:rPr>
        <w:t>)</w:t>
      </w:r>
    </w:p>
    <w:p w14:paraId="1D934241" w14:textId="77777777" w:rsidR="00CF3107" w:rsidRPr="007F0B31" w:rsidRDefault="00CF3107" w:rsidP="00CF3107">
      <w:pPr>
        <w:bidi/>
        <w:spacing w:before="100" w:beforeAutospacing="1" w:after="100" w:afterAutospacing="1" w:line="276" w:lineRule="auto"/>
        <w:jc w:val="right"/>
        <w:rPr>
          <w:sz w:val="28"/>
          <w:szCs w:val="28"/>
        </w:rPr>
      </w:pPr>
      <w:r>
        <w:rPr>
          <w:sz w:val="28"/>
          <w:szCs w:val="28"/>
        </w:rPr>
        <w:t>35. Закончите предложения:</w:t>
      </w:r>
    </w:p>
    <w:p w14:paraId="356171D5" w14:textId="77777777" w:rsidR="00CF3107" w:rsidRPr="007F0B31" w:rsidRDefault="00CF3107" w:rsidP="00CF3107">
      <w:pPr>
        <w:bidi/>
        <w:spacing w:before="100" w:beforeAutospacing="1" w:after="100" w:afterAutospacing="1" w:line="276" w:lineRule="auto"/>
        <w:rPr>
          <w:sz w:val="36"/>
          <w:szCs w:val="36"/>
          <w:rtl/>
          <w:lang w:val="en-US" w:bidi="ar-EG"/>
        </w:rPr>
      </w:pPr>
      <w:r w:rsidRPr="007F0B31">
        <w:rPr>
          <w:rFonts w:hint="cs"/>
          <w:sz w:val="36"/>
          <w:szCs w:val="36"/>
          <w:rtl/>
        </w:rPr>
        <w:t xml:space="preserve">١ . </w:t>
      </w:r>
      <w:r w:rsidRPr="007F0B31">
        <w:rPr>
          <w:rFonts w:hint="cs"/>
          <w:sz w:val="36"/>
          <w:szCs w:val="36"/>
          <w:rtl/>
          <w:lang w:bidi="ar-EG"/>
        </w:rPr>
        <w:t xml:space="preserve">إن  مصر بَلَدٌ  عَرِيقٌ  وفيها  كثير  من  الآثار  </w:t>
      </w:r>
      <w:r w:rsidRPr="007F0B31">
        <w:rPr>
          <w:sz w:val="36"/>
          <w:szCs w:val="36"/>
          <w:lang w:val="en-US" w:bidi="ar-EG"/>
        </w:rPr>
        <w:t>_______</w:t>
      </w:r>
    </w:p>
    <w:p w14:paraId="7658D763" w14:textId="77777777" w:rsidR="00CF3107" w:rsidRPr="007F0B31" w:rsidRDefault="00CF3107" w:rsidP="00CF3107">
      <w:pPr>
        <w:bidi/>
        <w:spacing w:before="100" w:beforeAutospacing="1" w:after="100" w:afterAutospacing="1" w:line="276" w:lineRule="auto"/>
        <w:rPr>
          <w:sz w:val="36"/>
          <w:szCs w:val="36"/>
          <w:rtl/>
          <w:lang w:bidi="ar-EG"/>
        </w:rPr>
      </w:pPr>
      <w:r w:rsidRPr="007F0B31">
        <w:rPr>
          <w:rFonts w:hint="cs"/>
          <w:sz w:val="28"/>
          <w:szCs w:val="28"/>
          <w:rtl/>
          <w:lang w:val="en-US"/>
        </w:rPr>
        <w:lastRenderedPageBreak/>
        <w:t xml:space="preserve">٢ . </w:t>
      </w:r>
      <w:r w:rsidRPr="007F0B31">
        <w:rPr>
          <w:rFonts w:hint="cs"/>
          <w:sz w:val="36"/>
          <w:szCs w:val="36"/>
          <w:rtl/>
          <w:lang w:bidi="ar-EG"/>
        </w:rPr>
        <w:t>التاِريخِيّة  وبَيْنَهَا  أهْرامُ  الجِيزَةِ  وصَقَّارَةَ والقُصُورُ  والتَّماثِيلُ  في  الأُقْصُر  وأَسْوأنَ  وأَماكِنَ  ــــــــــــــــ</w:t>
      </w:r>
    </w:p>
    <w:p w14:paraId="494BD718" w14:textId="77777777" w:rsidR="00CF3107" w:rsidRPr="007F0B31" w:rsidRDefault="00CF3107" w:rsidP="00CF3107">
      <w:pPr>
        <w:bidi/>
        <w:spacing w:before="100" w:beforeAutospacing="1" w:after="100" w:afterAutospacing="1" w:line="276" w:lineRule="auto"/>
        <w:rPr>
          <w:sz w:val="28"/>
          <w:szCs w:val="28"/>
          <w:lang w:val="en-US"/>
        </w:rPr>
      </w:pPr>
      <w:r w:rsidRPr="007F0B31">
        <w:rPr>
          <w:rFonts w:hint="cs"/>
          <w:sz w:val="28"/>
          <w:szCs w:val="28"/>
          <w:rtl/>
          <w:lang w:val="en-US"/>
        </w:rPr>
        <w:t xml:space="preserve">٣ . </w:t>
      </w:r>
      <w:r w:rsidRPr="007F0B31">
        <w:rPr>
          <w:rFonts w:hint="cs"/>
          <w:sz w:val="36"/>
          <w:szCs w:val="36"/>
          <w:rtl/>
          <w:lang w:bidi="ar-EG"/>
        </w:rPr>
        <w:t xml:space="preserve"> يَزُورُ  السُّيَّاحُ  الأَجَانِبُ  من  بُلْدَانِ  العَالَمِ  ـــــــــــــ</w:t>
      </w:r>
    </w:p>
    <w:p w14:paraId="7D877D5F" w14:textId="77777777" w:rsidR="00CF3107" w:rsidRDefault="00CF3107" w:rsidP="00CF3107">
      <w:pPr>
        <w:bidi/>
        <w:spacing w:before="100" w:beforeAutospacing="1" w:after="100" w:afterAutospacing="1" w:line="276" w:lineRule="auto"/>
        <w:jc w:val="right"/>
        <w:rPr>
          <w:sz w:val="28"/>
          <w:szCs w:val="28"/>
        </w:rPr>
      </w:pPr>
      <w:r>
        <w:rPr>
          <w:sz w:val="28"/>
          <w:szCs w:val="28"/>
        </w:rPr>
        <w:t>36. Дайте отрицательные ответы на вопросы:</w:t>
      </w:r>
    </w:p>
    <w:p w14:paraId="51E1948E"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هل في غرفتك جهاز تلفزيون؟</w:t>
      </w:r>
    </w:p>
    <w:p w14:paraId="560CECEB"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هل وجدت هناك مجلة عربية؟</w:t>
      </w:r>
    </w:p>
    <w:p w14:paraId="48E9CB56"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هل على النافذة ستارة؟</w:t>
      </w:r>
    </w:p>
    <w:p w14:paraId="4C2A8586"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هل في مكتبك دفترك نظيف؟</w:t>
      </w:r>
    </w:p>
    <w:p w14:paraId="16513302" w14:textId="77777777" w:rsidR="00CF3107" w:rsidRDefault="00CF3107" w:rsidP="00CF3107">
      <w:pPr>
        <w:spacing w:before="100" w:beforeAutospacing="1" w:after="100" w:afterAutospacing="1" w:line="276" w:lineRule="auto"/>
        <w:rPr>
          <w:sz w:val="28"/>
          <w:szCs w:val="28"/>
          <w:rtl/>
        </w:rPr>
      </w:pPr>
      <w:r>
        <w:rPr>
          <w:sz w:val="28"/>
          <w:szCs w:val="28"/>
        </w:rPr>
        <w:t xml:space="preserve">37. Поставьте предложения в отрицательной форме с глаголом </w:t>
      </w:r>
      <w:r>
        <w:rPr>
          <w:rFonts w:hint="cs"/>
          <w:sz w:val="28"/>
          <w:szCs w:val="28"/>
          <w:rtl/>
        </w:rPr>
        <w:t>ليس</w:t>
      </w:r>
    </w:p>
    <w:p w14:paraId="441E9896" w14:textId="77777777" w:rsidR="00CF3107" w:rsidRDefault="00CF3107" w:rsidP="00CF3107">
      <w:pPr>
        <w:spacing w:before="100" w:beforeAutospacing="1" w:after="100" w:afterAutospacing="1" w:line="276" w:lineRule="auto"/>
        <w:rPr>
          <w:sz w:val="28"/>
          <w:szCs w:val="28"/>
          <w:rtl/>
        </w:rPr>
      </w:pPr>
      <w:r>
        <w:rPr>
          <w:rFonts w:hint="cs"/>
          <w:sz w:val="28"/>
          <w:szCs w:val="28"/>
          <w:rtl/>
        </w:rPr>
        <w:t>هنا دار</w:t>
      </w:r>
    </w:p>
    <w:p w14:paraId="64D0898F" w14:textId="77777777" w:rsidR="00CF3107" w:rsidRDefault="00CF3107" w:rsidP="00CF3107">
      <w:pPr>
        <w:spacing w:before="100" w:beforeAutospacing="1" w:after="100" w:afterAutospacing="1" w:line="276" w:lineRule="auto"/>
        <w:rPr>
          <w:sz w:val="28"/>
          <w:szCs w:val="28"/>
          <w:rtl/>
        </w:rPr>
      </w:pPr>
      <w:r>
        <w:rPr>
          <w:rFonts w:hint="cs"/>
          <w:sz w:val="28"/>
          <w:szCs w:val="28"/>
          <w:rtl/>
        </w:rPr>
        <w:t>هذه الدار كبيرة</w:t>
      </w:r>
    </w:p>
    <w:p w14:paraId="2F3A0F56" w14:textId="77777777" w:rsidR="00CF3107" w:rsidRDefault="00CF3107" w:rsidP="00CF3107">
      <w:pPr>
        <w:spacing w:before="100" w:beforeAutospacing="1" w:after="100" w:afterAutospacing="1" w:line="276" w:lineRule="auto"/>
        <w:rPr>
          <w:sz w:val="28"/>
          <w:szCs w:val="28"/>
          <w:rtl/>
        </w:rPr>
      </w:pPr>
      <w:r>
        <w:rPr>
          <w:rFonts w:hint="cs"/>
          <w:sz w:val="28"/>
          <w:szCs w:val="28"/>
          <w:rtl/>
        </w:rPr>
        <w:t>قرب المدينة مطار جديد</w:t>
      </w:r>
    </w:p>
    <w:p w14:paraId="616B2EA8" w14:textId="77777777" w:rsidR="00CF3107" w:rsidRDefault="00CF3107" w:rsidP="00CF3107">
      <w:pPr>
        <w:spacing w:before="100" w:beforeAutospacing="1" w:after="100" w:afterAutospacing="1" w:line="276" w:lineRule="auto"/>
        <w:rPr>
          <w:sz w:val="28"/>
          <w:szCs w:val="28"/>
          <w:rtl/>
        </w:rPr>
      </w:pPr>
      <w:r>
        <w:rPr>
          <w:rFonts w:hint="cs"/>
          <w:sz w:val="28"/>
          <w:szCs w:val="28"/>
          <w:rtl/>
        </w:rPr>
        <w:t>هذا المطار جديد</w:t>
      </w:r>
    </w:p>
    <w:p w14:paraId="67E9C9C1" w14:textId="77777777" w:rsidR="00CF3107" w:rsidRDefault="00CF3107" w:rsidP="00CF3107">
      <w:pPr>
        <w:spacing w:before="100" w:beforeAutospacing="1" w:after="100" w:afterAutospacing="1" w:line="276" w:lineRule="auto"/>
        <w:rPr>
          <w:sz w:val="28"/>
          <w:szCs w:val="28"/>
          <w:rtl/>
        </w:rPr>
      </w:pPr>
      <w:r>
        <w:rPr>
          <w:rFonts w:hint="cs"/>
          <w:sz w:val="28"/>
          <w:szCs w:val="28"/>
          <w:rtl/>
        </w:rPr>
        <w:t>هناك صورة رجل</w:t>
      </w:r>
    </w:p>
    <w:p w14:paraId="0EEDF271" w14:textId="77777777" w:rsidR="00CF3107" w:rsidRDefault="00CF3107" w:rsidP="00CF3107">
      <w:pPr>
        <w:spacing w:before="100" w:beforeAutospacing="1" w:after="100" w:afterAutospacing="1" w:line="276" w:lineRule="auto"/>
        <w:rPr>
          <w:sz w:val="28"/>
          <w:szCs w:val="28"/>
          <w:rtl/>
        </w:rPr>
      </w:pPr>
      <w:r>
        <w:rPr>
          <w:rFonts w:hint="cs"/>
          <w:sz w:val="28"/>
          <w:szCs w:val="28"/>
          <w:rtl/>
        </w:rPr>
        <w:t>هذا الرجل عامل</w:t>
      </w:r>
    </w:p>
    <w:p w14:paraId="597AA028" w14:textId="77777777" w:rsidR="00CF3107" w:rsidRDefault="00CF3107" w:rsidP="00CF3107">
      <w:pPr>
        <w:spacing w:before="100" w:beforeAutospacing="1" w:after="100" w:afterAutospacing="1" w:line="276" w:lineRule="auto"/>
        <w:rPr>
          <w:sz w:val="28"/>
          <w:szCs w:val="28"/>
        </w:rPr>
      </w:pPr>
      <w:r>
        <w:rPr>
          <w:sz w:val="28"/>
          <w:szCs w:val="28"/>
        </w:rPr>
        <w:t>38. Просклоняйте в неопределенном и определенном состояниях словосочетания:</w:t>
      </w:r>
    </w:p>
    <w:p w14:paraId="505F06D5"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كتابان عربيان</w:t>
      </w:r>
    </w:p>
    <w:p w14:paraId="6895ED39"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حقلان اخضران</w:t>
      </w:r>
    </w:p>
    <w:p w14:paraId="5ABA875C"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خريطتان جغرافيتان</w:t>
      </w:r>
    </w:p>
    <w:p w14:paraId="40E7C497" w14:textId="77777777" w:rsidR="00CF3107" w:rsidRDefault="00CF3107" w:rsidP="00CF3107">
      <w:pPr>
        <w:spacing w:before="100" w:beforeAutospacing="1" w:after="100" w:afterAutospacing="1" w:line="276" w:lineRule="auto"/>
        <w:rPr>
          <w:sz w:val="28"/>
          <w:szCs w:val="28"/>
        </w:rPr>
      </w:pPr>
      <w:r>
        <w:rPr>
          <w:sz w:val="28"/>
          <w:szCs w:val="28"/>
        </w:rPr>
        <w:t>39. Дополните предложения:</w:t>
      </w:r>
    </w:p>
    <w:p w14:paraId="166DAB7A"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زرت امس ....</w:t>
      </w:r>
    </w:p>
    <w:p w14:paraId="085819E7"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رأيت هناك ....</w:t>
      </w:r>
    </w:p>
    <w:p w14:paraId="36E65756"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lastRenderedPageBreak/>
        <w:t>اتى صديقي الى المطار .....</w:t>
      </w:r>
    </w:p>
    <w:p w14:paraId="3DB13C5C" w14:textId="77777777" w:rsidR="00CF3107" w:rsidRDefault="00CF3107" w:rsidP="00CF3107">
      <w:pPr>
        <w:bidi/>
        <w:spacing w:before="100" w:beforeAutospacing="1" w:after="100" w:afterAutospacing="1" w:line="276" w:lineRule="auto"/>
        <w:jc w:val="right"/>
        <w:rPr>
          <w:sz w:val="28"/>
          <w:szCs w:val="28"/>
          <w:rtl/>
        </w:rPr>
      </w:pPr>
      <w:r>
        <w:rPr>
          <w:rFonts w:hint="cs"/>
          <w:sz w:val="28"/>
          <w:szCs w:val="28"/>
          <w:rtl/>
        </w:rPr>
        <w:t>كان صديقي في انتظار......</w:t>
      </w:r>
    </w:p>
    <w:p w14:paraId="53655F27" w14:textId="77777777" w:rsidR="00CF3107" w:rsidRDefault="00CF3107" w:rsidP="00CF3107">
      <w:pPr>
        <w:spacing w:before="100" w:beforeAutospacing="1" w:after="100" w:afterAutospacing="1"/>
        <w:rPr>
          <w:sz w:val="28"/>
          <w:szCs w:val="28"/>
        </w:rPr>
      </w:pPr>
      <w:r>
        <w:rPr>
          <w:sz w:val="28"/>
          <w:szCs w:val="28"/>
        </w:rPr>
        <w:t>40. Согласуйте определения, указанные в скобках, с определяемым словом:</w:t>
      </w:r>
    </w:p>
    <w:p w14:paraId="73002AD0" w14:textId="77777777" w:rsidR="00CF3107" w:rsidRDefault="00CF3107" w:rsidP="00CF3107">
      <w:pPr>
        <w:bidi/>
        <w:spacing w:before="100" w:beforeAutospacing="1" w:after="100" w:afterAutospacing="1"/>
        <w:rPr>
          <w:rtl/>
        </w:rPr>
      </w:pPr>
      <w:r>
        <w:rPr>
          <w:rFonts w:hint="cs"/>
          <w:rtl/>
        </w:rPr>
        <w:t>١ . في هذه الحديقة أشجار (كثيرة)</w:t>
      </w:r>
    </w:p>
    <w:p w14:paraId="687770FC" w14:textId="77777777" w:rsidR="00CF3107" w:rsidRDefault="00CF3107" w:rsidP="00CF3107">
      <w:pPr>
        <w:bidi/>
        <w:spacing w:before="100" w:beforeAutospacing="1" w:after="100" w:afterAutospacing="1"/>
        <w:rPr>
          <w:rtl/>
        </w:rPr>
      </w:pPr>
      <w:r>
        <w:rPr>
          <w:rFonts w:hint="cs"/>
          <w:rtl/>
        </w:rPr>
        <w:t>٢. في هذا المصنع عمال (مخلص) في العمل</w:t>
      </w:r>
    </w:p>
    <w:p w14:paraId="49366477" w14:textId="77777777" w:rsidR="00CF3107" w:rsidRDefault="00CF3107" w:rsidP="00CF3107">
      <w:pPr>
        <w:bidi/>
        <w:spacing w:before="100" w:beforeAutospacing="1" w:after="100" w:afterAutospacing="1"/>
        <w:rPr>
          <w:rtl/>
        </w:rPr>
      </w:pPr>
      <w:r>
        <w:rPr>
          <w:rFonts w:hint="cs"/>
          <w:rtl/>
        </w:rPr>
        <w:t>٣ . على المكتب دفاتر (نظيف)</w:t>
      </w:r>
    </w:p>
    <w:p w14:paraId="46B8F8CE" w14:textId="77777777" w:rsidR="00CF3107" w:rsidRPr="007F0B31" w:rsidRDefault="00CF3107" w:rsidP="00CF3107">
      <w:pPr>
        <w:bidi/>
        <w:spacing w:before="100" w:beforeAutospacing="1" w:after="100" w:afterAutospacing="1"/>
      </w:pPr>
      <w:r>
        <w:rPr>
          <w:rFonts w:hint="cs"/>
          <w:rtl/>
        </w:rPr>
        <w:t>٤ . دخل المعلمون (جديد) مبنى المطار</w:t>
      </w:r>
    </w:p>
    <w:p w14:paraId="412DCCEE" w14:textId="77777777" w:rsidR="00CF3107" w:rsidRPr="00CD3AD3" w:rsidRDefault="00CF3107" w:rsidP="00CF3107">
      <w:pPr>
        <w:pBdr>
          <w:top w:val="nil"/>
          <w:left w:val="nil"/>
          <w:bottom w:val="nil"/>
          <w:right w:val="nil"/>
          <w:between w:val="nil"/>
        </w:pBdr>
        <w:spacing w:before="73"/>
        <w:ind w:left="318" w:right="1130"/>
        <w:rPr>
          <w:highlight w:val="green"/>
        </w:rPr>
      </w:pPr>
    </w:p>
    <w:p w14:paraId="151B94FD" w14:textId="77777777" w:rsidR="00CF3107" w:rsidRPr="007F0B31" w:rsidRDefault="00CF3107" w:rsidP="00996894">
      <w:pPr>
        <w:widowControl/>
        <w:numPr>
          <w:ilvl w:val="0"/>
          <w:numId w:val="25"/>
        </w:numPr>
        <w:pBdr>
          <w:top w:val="nil"/>
          <w:left w:val="nil"/>
          <w:bottom w:val="nil"/>
          <w:right w:val="nil"/>
          <w:between w:val="nil"/>
        </w:pBdr>
        <w:tabs>
          <w:tab w:val="left" w:pos="748"/>
          <w:tab w:val="left" w:pos="749"/>
        </w:tabs>
        <w:suppressAutoHyphens w:val="0"/>
        <w:spacing w:before="7" w:line="237" w:lineRule="auto"/>
        <w:ind w:right="1145" w:firstLine="0"/>
      </w:pPr>
      <w:r w:rsidRPr="007F0B31">
        <w:rPr>
          <w:b/>
        </w:rPr>
        <w:t xml:space="preserve">Письменное задание </w:t>
      </w:r>
    </w:p>
    <w:p w14:paraId="5E2F6F2C" w14:textId="77777777" w:rsidR="00CF3107" w:rsidRDefault="00CF3107" w:rsidP="00CF3107">
      <w:pPr>
        <w:pBdr>
          <w:top w:val="nil"/>
          <w:left w:val="nil"/>
          <w:bottom w:val="nil"/>
          <w:right w:val="nil"/>
          <w:between w:val="nil"/>
        </w:pBdr>
        <w:tabs>
          <w:tab w:val="left" w:pos="748"/>
          <w:tab w:val="left" w:pos="749"/>
        </w:tabs>
        <w:spacing w:before="7" w:line="237" w:lineRule="auto"/>
        <w:ind w:left="318" w:right="1145"/>
        <w:rPr>
          <w:rtl/>
        </w:rPr>
      </w:pPr>
    </w:p>
    <w:p w14:paraId="5CC8CCD7" w14:textId="77777777" w:rsidR="00CF3107" w:rsidRPr="007F0B31" w:rsidRDefault="00CF3107" w:rsidP="00CF3107">
      <w:pPr>
        <w:pBdr>
          <w:top w:val="nil"/>
          <w:left w:val="nil"/>
          <w:bottom w:val="nil"/>
          <w:right w:val="nil"/>
          <w:between w:val="nil"/>
        </w:pBdr>
        <w:tabs>
          <w:tab w:val="left" w:pos="748"/>
          <w:tab w:val="left" w:pos="749"/>
        </w:tabs>
        <w:spacing w:before="7" w:line="237" w:lineRule="auto"/>
        <w:ind w:left="318" w:right="1145"/>
        <w:rPr>
          <w:b/>
          <w:bCs/>
        </w:rPr>
      </w:pPr>
      <w:r w:rsidRPr="007F0B31">
        <w:rPr>
          <w:b/>
          <w:bCs/>
        </w:rPr>
        <w:t>Вариант 1</w:t>
      </w:r>
    </w:p>
    <w:p w14:paraId="1E67367D" w14:textId="77777777" w:rsidR="00CF3107" w:rsidRDefault="00CF3107" w:rsidP="00CF3107">
      <w:pPr>
        <w:pBdr>
          <w:top w:val="nil"/>
          <w:left w:val="nil"/>
          <w:bottom w:val="nil"/>
          <w:right w:val="nil"/>
          <w:between w:val="nil"/>
        </w:pBdr>
        <w:tabs>
          <w:tab w:val="left" w:pos="748"/>
          <w:tab w:val="left" w:pos="749"/>
        </w:tabs>
        <w:bidi/>
        <w:spacing w:before="7" w:line="237" w:lineRule="auto"/>
        <w:ind w:left="318" w:right="1145"/>
        <w:rPr>
          <w:b/>
          <w:bCs/>
          <w:rtl/>
        </w:rPr>
      </w:pPr>
      <w:r w:rsidRPr="007F0B31">
        <w:rPr>
          <w:rFonts w:hint="cs"/>
          <w:b/>
          <w:bCs/>
          <w:rtl/>
        </w:rPr>
        <w:t>اكتب قصة قصيرة عن رحلتك</w:t>
      </w:r>
    </w:p>
    <w:p w14:paraId="78A21FD7" w14:textId="77777777" w:rsidR="00CF3107" w:rsidRDefault="00CF3107" w:rsidP="00CF3107">
      <w:pPr>
        <w:pBdr>
          <w:top w:val="nil"/>
          <w:left w:val="nil"/>
          <w:bottom w:val="nil"/>
          <w:right w:val="nil"/>
          <w:between w:val="nil"/>
        </w:pBdr>
        <w:tabs>
          <w:tab w:val="left" w:pos="748"/>
          <w:tab w:val="left" w:pos="749"/>
        </w:tabs>
        <w:bidi/>
        <w:spacing w:before="7" w:line="237" w:lineRule="auto"/>
        <w:ind w:left="318" w:right="1145"/>
        <w:rPr>
          <w:b/>
          <w:bCs/>
          <w:rtl/>
        </w:rPr>
      </w:pPr>
    </w:p>
    <w:p w14:paraId="7EAC716A" w14:textId="77777777" w:rsidR="00CF3107" w:rsidRDefault="00CF3107" w:rsidP="00CF3107">
      <w:pPr>
        <w:pBdr>
          <w:top w:val="nil"/>
          <w:left w:val="nil"/>
          <w:bottom w:val="nil"/>
          <w:right w:val="nil"/>
          <w:between w:val="nil"/>
        </w:pBdr>
        <w:tabs>
          <w:tab w:val="left" w:pos="748"/>
          <w:tab w:val="left" w:pos="749"/>
        </w:tabs>
        <w:bidi/>
        <w:spacing w:before="7" w:line="237" w:lineRule="auto"/>
        <w:ind w:left="318" w:right="1145"/>
        <w:rPr>
          <w:b/>
          <w:bCs/>
          <w:rtl/>
        </w:rPr>
      </w:pPr>
      <w:r>
        <w:rPr>
          <w:rFonts w:hint="cs"/>
          <w:b/>
          <w:bCs/>
          <w:rtl/>
        </w:rPr>
        <w:t xml:space="preserve">اجب على الأسئلة التالية: </w:t>
      </w:r>
    </w:p>
    <w:p w14:paraId="3887E885" w14:textId="77777777" w:rsidR="00CF3107" w:rsidRPr="007F0B31" w:rsidRDefault="00CF3107" w:rsidP="00CF3107">
      <w:pPr>
        <w:pBdr>
          <w:top w:val="nil"/>
          <w:left w:val="nil"/>
          <w:bottom w:val="nil"/>
          <w:right w:val="nil"/>
          <w:between w:val="nil"/>
        </w:pBdr>
        <w:tabs>
          <w:tab w:val="left" w:pos="748"/>
          <w:tab w:val="left" w:pos="749"/>
        </w:tabs>
        <w:bidi/>
        <w:spacing w:before="7" w:line="237" w:lineRule="auto"/>
        <w:ind w:left="318" w:right="1145"/>
        <w:rPr>
          <w:b/>
          <w:bCs/>
          <w:rtl/>
        </w:rPr>
      </w:pPr>
    </w:p>
    <w:p w14:paraId="50EFF747" w14:textId="77777777" w:rsidR="00CF3107" w:rsidRDefault="00CF3107" w:rsidP="00CF3107">
      <w:pPr>
        <w:pBdr>
          <w:top w:val="nil"/>
          <w:left w:val="nil"/>
          <w:bottom w:val="nil"/>
          <w:right w:val="nil"/>
          <w:between w:val="nil"/>
        </w:pBdr>
        <w:tabs>
          <w:tab w:val="left" w:pos="748"/>
          <w:tab w:val="left" w:pos="749"/>
        </w:tabs>
        <w:bidi/>
        <w:spacing w:before="7" w:line="237" w:lineRule="auto"/>
        <w:ind w:left="318" w:right="1145"/>
        <w:rPr>
          <w:rtl/>
        </w:rPr>
      </w:pPr>
      <w:r>
        <w:rPr>
          <w:rFonts w:hint="cs"/>
          <w:rtl/>
        </w:rPr>
        <w:t>لماذا عزمت على القيام بهذه الرحلة؟</w:t>
      </w:r>
    </w:p>
    <w:p w14:paraId="20EE4B24" w14:textId="77777777" w:rsidR="00CF3107" w:rsidRDefault="00CF3107" w:rsidP="00CF3107">
      <w:pPr>
        <w:pBdr>
          <w:top w:val="nil"/>
          <w:left w:val="nil"/>
          <w:bottom w:val="nil"/>
          <w:right w:val="nil"/>
          <w:between w:val="nil"/>
        </w:pBdr>
        <w:tabs>
          <w:tab w:val="left" w:pos="748"/>
          <w:tab w:val="left" w:pos="749"/>
        </w:tabs>
        <w:bidi/>
        <w:spacing w:before="7" w:line="237" w:lineRule="auto"/>
        <w:ind w:left="318" w:right="1145"/>
        <w:rPr>
          <w:rtl/>
        </w:rPr>
      </w:pPr>
      <w:r>
        <w:rPr>
          <w:rFonts w:hint="cs"/>
          <w:rtl/>
        </w:rPr>
        <w:t>أي أماكن زرت خلالها؟</w:t>
      </w:r>
    </w:p>
    <w:p w14:paraId="70C57094" w14:textId="77777777" w:rsidR="00CF3107" w:rsidRDefault="00CF3107" w:rsidP="00CF3107">
      <w:pPr>
        <w:pBdr>
          <w:top w:val="nil"/>
          <w:left w:val="nil"/>
          <w:bottom w:val="nil"/>
          <w:right w:val="nil"/>
          <w:between w:val="nil"/>
        </w:pBdr>
        <w:tabs>
          <w:tab w:val="left" w:pos="748"/>
          <w:tab w:val="left" w:pos="749"/>
        </w:tabs>
        <w:bidi/>
        <w:spacing w:before="7" w:line="237" w:lineRule="auto"/>
        <w:ind w:left="318" w:right="1145"/>
        <w:rPr>
          <w:rtl/>
        </w:rPr>
      </w:pPr>
      <w:r>
        <w:rPr>
          <w:rFonts w:hint="cs"/>
          <w:rtl/>
        </w:rPr>
        <w:t xml:space="preserve">كم وقتا استمرت رحلتك؟ </w:t>
      </w:r>
    </w:p>
    <w:p w14:paraId="617CC910" w14:textId="77777777" w:rsidR="00CF3107" w:rsidRPr="007F0B31" w:rsidRDefault="00CF3107" w:rsidP="00CF3107">
      <w:pPr>
        <w:pBdr>
          <w:top w:val="nil"/>
          <w:left w:val="nil"/>
          <w:bottom w:val="nil"/>
          <w:right w:val="nil"/>
          <w:between w:val="nil"/>
        </w:pBdr>
        <w:tabs>
          <w:tab w:val="left" w:pos="748"/>
          <w:tab w:val="left" w:pos="749"/>
        </w:tabs>
        <w:bidi/>
        <w:spacing w:before="7" w:line="237" w:lineRule="auto"/>
        <w:ind w:left="318" w:right="1145"/>
        <w:rPr>
          <w:rtl/>
        </w:rPr>
      </w:pPr>
      <w:r>
        <w:rPr>
          <w:rFonts w:hint="cs"/>
          <w:rtl/>
        </w:rPr>
        <w:t>هل اعجبتك هذه الرحلة؟</w:t>
      </w:r>
    </w:p>
    <w:p w14:paraId="0B3A48DA" w14:textId="77777777" w:rsidR="00CF3107" w:rsidRPr="007F0B31" w:rsidRDefault="00CF3107" w:rsidP="00CF3107">
      <w:pPr>
        <w:rPr>
          <w:b/>
          <w:bCs/>
        </w:rPr>
      </w:pPr>
      <w:r>
        <w:br/>
      </w:r>
      <w:r w:rsidRPr="007F0B31">
        <w:rPr>
          <w:b/>
          <w:bCs/>
        </w:rPr>
        <w:t>Вариант 2</w:t>
      </w:r>
    </w:p>
    <w:p w14:paraId="56098519" w14:textId="77777777" w:rsidR="00CF3107" w:rsidRDefault="00CF3107" w:rsidP="00CF3107"/>
    <w:p w14:paraId="4643E8DF" w14:textId="77777777" w:rsidR="00CF3107" w:rsidRDefault="00CF3107" w:rsidP="00CF3107">
      <w:pPr>
        <w:jc w:val="right"/>
        <w:rPr>
          <w:b/>
          <w:bCs/>
          <w:rtl/>
        </w:rPr>
      </w:pPr>
      <w:r w:rsidRPr="007F0B31">
        <w:rPr>
          <w:rFonts w:hint="cs"/>
          <w:b/>
          <w:bCs/>
          <w:rtl/>
        </w:rPr>
        <w:t>اكتب قصة قصيرة</w:t>
      </w:r>
      <w:r>
        <w:rPr>
          <w:rFonts w:hint="cs"/>
          <w:b/>
          <w:bCs/>
          <w:rtl/>
        </w:rPr>
        <w:t xml:space="preserve"> عن دراستك</w:t>
      </w:r>
    </w:p>
    <w:p w14:paraId="36499638" w14:textId="77777777" w:rsidR="00CF3107" w:rsidRDefault="00CF3107" w:rsidP="00CF3107">
      <w:pPr>
        <w:jc w:val="right"/>
        <w:rPr>
          <w:b/>
          <w:bCs/>
          <w:rtl/>
        </w:rPr>
      </w:pPr>
    </w:p>
    <w:p w14:paraId="4014A8B4" w14:textId="77777777" w:rsidR="00CF3107" w:rsidRDefault="00CF3107" w:rsidP="00CF3107">
      <w:pPr>
        <w:jc w:val="right"/>
        <w:rPr>
          <w:b/>
          <w:bCs/>
          <w:rtl/>
        </w:rPr>
      </w:pPr>
      <w:r>
        <w:rPr>
          <w:rFonts w:hint="cs"/>
          <w:b/>
          <w:bCs/>
          <w:rtl/>
        </w:rPr>
        <w:t>اجب على الأسئلة التالية:</w:t>
      </w:r>
    </w:p>
    <w:p w14:paraId="7398CA5E" w14:textId="77777777" w:rsidR="00CF3107" w:rsidRPr="007F0B31" w:rsidRDefault="00CF3107" w:rsidP="00CF3107">
      <w:pPr>
        <w:jc w:val="right"/>
        <w:rPr>
          <w:rtl/>
        </w:rPr>
      </w:pPr>
    </w:p>
    <w:p w14:paraId="47987534" w14:textId="77777777" w:rsidR="00CF3107" w:rsidRPr="007F0B31" w:rsidRDefault="00CF3107" w:rsidP="00CF3107">
      <w:pPr>
        <w:jc w:val="right"/>
        <w:rPr>
          <w:rtl/>
        </w:rPr>
      </w:pPr>
      <w:r w:rsidRPr="007F0B31">
        <w:rPr>
          <w:rFonts w:hint="cs"/>
          <w:rtl/>
        </w:rPr>
        <w:t>متى دخلت الجامعة؟</w:t>
      </w:r>
    </w:p>
    <w:p w14:paraId="3ED52BE0" w14:textId="77777777" w:rsidR="00CF3107" w:rsidRPr="007F0B31" w:rsidRDefault="00CF3107" w:rsidP="00CF3107">
      <w:pPr>
        <w:jc w:val="right"/>
        <w:rPr>
          <w:rtl/>
        </w:rPr>
      </w:pPr>
      <w:r w:rsidRPr="007F0B31">
        <w:rPr>
          <w:rFonts w:hint="cs"/>
          <w:rtl/>
        </w:rPr>
        <w:t>ما هي كلية تدرس فيها؟</w:t>
      </w:r>
    </w:p>
    <w:p w14:paraId="1300FE01" w14:textId="77777777" w:rsidR="00CF3107" w:rsidRPr="007F0B31" w:rsidRDefault="00CF3107" w:rsidP="00CF3107">
      <w:pPr>
        <w:jc w:val="right"/>
        <w:rPr>
          <w:rtl/>
        </w:rPr>
      </w:pPr>
      <w:r w:rsidRPr="007F0B31">
        <w:rPr>
          <w:rFonts w:hint="cs"/>
          <w:rtl/>
        </w:rPr>
        <w:t>أي مواد دراسية في جامعتك؟</w:t>
      </w:r>
    </w:p>
    <w:p w14:paraId="281D26BC" w14:textId="77777777" w:rsidR="00CF3107" w:rsidRPr="007F0B31" w:rsidRDefault="00CF3107" w:rsidP="00CF3107">
      <w:pPr>
        <w:jc w:val="right"/>
        <w:rPr>
          <w:rtl/>
        </w:rPr>
      </w:pPr>
      <w:r w:rsidRPr="007F0B31">
        <w:rPr>
          <w:rFonts w:hint="cs"/>
          <w:rtl/>
        </w:rPr>
        <w:t>هل تدرس اللغات الأجنبية؟</w:t>
      </w:r>
    </w:p>
    <w:p w14:paraId="0163C0E2" w14:textId="77777777" w:rsidR="00CF3107" w:rsidRDefault="00CF3107" w:rsidP="00CF3107">
      <w:pPr>
        <w:jc w:val="right"/>
        <w:rPr>
          <w:rtl/>
        </w:rPr>
      </w:pPr>
      <w:r w:rsidRPr="007F0B31">
        <w:rPr>
          <w:rFonts w:hint="cs"/>
          <w:rtl/>
        </w:rPr>
        <w:t>كيف تقضي يومك الدراسي؟</w:t>
      </w:r>
      <w:r>
        <w:rPr>
          <w:b/>
          <w:bCs/>
        </w:rPr>
        <w:t xml:space="preserve"> </w:t>
      </w:r>
    </w:p>
    <w:p w14:paraId="6AEB559F" w14:textId="77777777" w:rsidR="00CF3107" w:rsidRPr="007F0B31" w:rsidRDefault="00CF3107" w:rsidP="00CF3107"/>
    <w:p w14:paraId="6140A574" w14:textId="77777777" w:rsidR="00CF3107" w:rsidRPr="002D7584" w:rsidRDefault="00CF3107" w:rsidP="00CF3107">
      <w:pPr>
        <w:pBdr>
          <w:top w:val="nil"/>
          <w:left w:val="nil"/>
          <w:bottom w:val="nil"/>
          <w:right w:val="nil"/>
          <w:between w:val="nil"/>
        </w:pBdr>
        <w:spacing w:before="280" w:after="120"/>
        <w:jc w:val="center"/>
        <w:rPr>
          <w:b/>
          <w:color w:val="000000"/>
          <w:sz w:val="28"/>
          <w:szCs w:val="28"/>
        </w:rPr>
      </w:pPr>
      <w:r w:rsidRPr="004558C2">
        <w:rPr>
          <w:b/>
          <w:color w:val="000000"/>
          <w:sz w:val="28"/>
          <w:szCs w:val="28"/>
        </w:rPr>
        <w:t>Примеры</w:t>
      </w:r>
      <w:r w:rsidRPr="002D7584">
        <w:rPr>
          <w:b/>
          <w:color w:val="000000"/>
          <w:sz w:val="28"/>
          <w:szCs w:val="28"/>
        </w:rPr>
        <w:t xml:space="preserve"> </w:t>
      </w:r>
      <w:r w:rsidRPr="004558C2">
        <w:rPr>
          <w:b/>
          <w:color w:val="000000"/>
          <w:sz w:val="28"/>
          <w:szCs w:val="28"/>
        </w:rPr>
        <w:t>ролевой</w:t>
      </w:r>
      <w:r w:rsidRPr="002D7584">
        <w:rPr>
          <w:b/>
          <w:color w:val="000000"/>
          <w:sz w:val="28"/>
          <w:szCs w:val="28"/>
        </w:rPr>
        <w:t xml:space="preserve"> </w:t>
      </w:r>
      <w:r w:rsidRPr="004558C2">
        <w:rPr>
          <w:b/>
          <w:color w:val="000000"/>
          <w:sz w:val="28"/>
          <w:szCs w:val="28"/>
        </w:rPr>
        <w:t>игры</w:t>
      </w:r>
    </w:p>
    <w:p w14:paraId="08183FB7" w14:textId="77777777" w:rsidR="00CF3107" w:rsidRPr="004558C2" w:rsidRDefault="00CF3107" w:rsidP="00CF3107">
      <w:pPr>
        <w:pBdr>
          <w:top w:val="nil"/>
          <w:left w:val="nil"/>
          <w:bottom w:val="nil"/>
          <w:right w:val="nil"/>
          <w:between w:val="nil"/>
        </w:pBdr>
        <w:spacing w:before="280" w:after="120"/>
        <w:jc w:val="both"/>
        <w:rPr>
          <w:color w:val="000000"/>
          <w:sz w:val="28"/>
          <w:szCs w:val="28"/>
          <w:u w:val="single"/>
        </w:rPr>
      </w:pPr>
      <w:r w:rsidRPr="004558C2">
        <w:rPr>
          <w:color w:val="000000"/>
          <w:sz w:val="28"/>
          <w:szCs w:val="28"/>
          <w:u w:val="single"/>
        </w:rPr>
        <w:t>Цель</w:t>
      </w:r>
      <w:r w:rsidRPr="004558C2">
        <w:rPr>
          <w:color w:val="000000"/>
          <w:sz w:val="28"/>
          <w:szCs w:val="28"/>
        </w:rPr>
        <w:t>: применение навыков диалогической речи и закрепление активного лексико-грамматического материала.</w:t>
      </w:r>
    </w:p>
    <w:p w14:paraId="25510A87" w14:textId="77777777" w:rsidR="00CF3107" w:rsidRPr="004558C2" w:rsidRDefault="00CF3107" w:rsidP="00CF3107">
      <w:pPr>
        <w:pBdr>
          <w:top w:val="nil"/>
          <w:left w:val="nil"/>
          <w:bottom w:val="nil"/>
          <w:right w:val="nil"/>
          <w:between w:val="nil"/>
        </w:pBdr>
        <w:spacing w:before="280" w:after="120"/>
        <w:jc w:val="both"/>
        <w:rPr>
          <w:color w:val="000000"/>
          <w:sz w:val="28"/>
          <w:szCs w:val="28"/>
        </w:rPr>
      </w:pPr>
      <w:r w:rsidRPr="004558C2">
        <w:rPr>
          <w:color w:val="000000"/>
          <w:sz w:val="28"/>
          <w:szCs w:val="28"/>
          <w:u w:val="single"/>
        </w:rPr>
        <w:t>Задача:</w:t>
      </w:r>
      <w:r w:rsidRPr="004558C2">
        <w:rPr>
          <w:color w:val="000000"/>
          <w:sz w:val="28"/>
          <w:szCs w:val="28"/>
        </w:rPr>
        <w:t xml:space="preserve"> разыграть данную ситуацию в форме диалога.</w:t>
      </w:r>
    </w:p>
    <w:p w14:paraId="310D959D" w14:textId="77777777" w:rsidR="00CF3107" w:rsidRPr="004558C2" w:rsidRDefault="00CF3107" w:rsidP="00CF3107">
      <w:pPr>
        <w:pBdr>
          <w:top w:val="nil"/>
          <w:left w:val="nil"/>
          <w:bottom w:val="nil"/>
          <w:right w:val="nil"/>
          <w:between w:val="nil"/>
        </w:pBdr>
        <w:spacing w:before="280" w:after="120"/>
        <w:jc w:val="both"/>
        <w:rPr>
          <w:color w:val="000000"/>
          <w:sz w:val="28"/>
          <w:szCs w:val="28"/>
        </w:rPr>
      </w:pPr>
      <w:r w:rsidRPr="004558C2">
        <w:rPr>
          <w:color w:val="000000"/>
          <w:sz w:val="28"/>
          <w:szCs w:val="28"/>
          <w:u w:val="single"/>
        </w:rPr>
        <w:t>Описание игры</w:t>
      </w:r>
      <w:r w:rsidRPr="004558C2">
        <w:rPr>
          <w:color w:val="000000"/>
          <w:sz w:val="28"/>
          <w:szCs w:val="28"/>
        </w:rPr>
        <w:t xml:space="preserve">: </w:t>
      </w:r>
    </w:p>
    <w:p w14:paraId="71318731" w14:textId="77777777" w:rsidR="00CF3107" w:rsidRDefault="00CF3107" w:rsidP="00CF3107">
      <w:pPr>
        <w:pBdr>
          <w:top w:val="nil"/>
          <w:left w:val="nil"/>
          <w:bottom w:val="nil"/>
          <w:right w:val="nil"/>
          <w:between w:val="nil"/>
        </w:pBdr>
        <w:spacing w:before="280" w:after="120"/>
        <w:jc w:val="center"/>
        <w:rPr>
          <w:b/>
          <w:color w:val="000000"/>
          <w:sz w:val="28"/>
          <w:szCs w:val="28"/>
        </w:rPr>
      </w:pPr>
      <w:r w:rsidRPr="004558C2">
        <w:rPr>
          <w:b/>
          <w:color w:val="000000"/>
          <w:sz w:val="28"/>
          <w:szCs w:val="28"/>
        </w:rPr>
        <w:lastRenderedPageBreak/>
        <w:t>Арабский язык</w:t>
      </w:r>
    </w:p>
    <w:p w14:paraId="141C56DE" w14:textId="77777777" w:rsidR="00CF3107" w:rsidRDefault="00CF3107" w:rsidP="00CF3107">
      <w:pPr>
        <w:pBdr>
          <w:top w:val="nil"/>
          <w:left w:val="nil"/>
          <w:bottom w:val="nil"/>
          <w:right w:val="nil"/>
          <w:between w:val="nil"/>
        </w:pBdr>
        <w:spacing w:before="280" w:after="120"/>
        <w:jc w:val="center"/>
        <w:rPr>
          <w:b/>
          <w:color w:val="000000"/>
          <w:sz w:val="28"/>
          <w:szCs w:val="28"/>
          <w:rtl/>
        </w:rPr>
      </w:pPr>
    </w:p>
    <w:p w14:paraId="1E3D4410" w14:textId="77777777" w:rsidR="00CF3107" w:rsidRPr="007F0B31" w:rsidRDefault="00CF3107" w:rsidP="00CF3107">
      <w:pPr>
        <w:pBdr>
          <w:top w:val="nil"/>
          <w:left w:val="nil"/>
          <w:bottom w:val="nil"/>
          <w:right w:val="nil"/>
          <w:between w:val="nil"/>
        </w:pBdr>
        <w:spacing w:before="280" w:after="120"/>
        <w:rPr>
          <w:b/>
          <w:bCs/>
          <w:color w:val="FF0000"/>
          <w:highlight w:val="green"/>
          <w:rtl/>
        </w:rPr>
      </w:pPr>
      <w:r w:rsidRPr="007F0B31">
        <w:rPr>
          <w:b/>
          <w:color w:val="000000"/>
        </w:rPr>
        <w:t>Вариант 1</w:t>
      </w:r>
    </w:p>
    <w:p w14:paraId="2F68E33E" w14:textId="77777777" w:rsidR="00CF3107" w:rsidRDefault="00CF3107" w:rsidP="00CF3107">
      <w:pPr>
        <w:pBdr>
          <w:top w:val="nil"/>
          <w:left w:val="nil"/>
          <w:bottom w:val="nil"/>
          <w:right w:val="nil"/>
          <w:between w:val="nil"/>
        </w:pBdr>
        <w:tabs>
          <w:tab w:val="left" w:pos="420"/>
        </w:tabs>
        <w:ind w:right="1141"/>
        <w:jc w:val="right"/>
        <w:rPr>
          <w:b/>
          <w:bCs/>
          <w:color w:val="000000"/>
          <w:sz w:val="28"/>
          <w:szCs w:val="28"/>
          <w:rtl/>
        </w:rPr>
      </w:pPr>
      <w:r w:rsidRPr="007F0B31">
        <w:rPr>
          <w:rFonts w:hint="cs"/>
          <w:b/>
          <w:bCs/>
          <w:color w:val="000000"/>
          <w:sz w:val="28"/>
          <w:szCs w:val="28"/>
          <w:rtl/>
        </w:rPr>
        <w:t>حوار: "وصول الى المطار</w:t>
      </w:r>
      <w:r>
        <w:rPr>
          <w:rFonts w:hint="cs"/>
          <w:b/>
          <w:bCs/>
          <w:color w:val="000000"/>
          <w:sz w:val="28"/>
          <w:szCs w:val="28"/>
          <w:rtl/>
        </w:rPr>
        <w:t>، عند مفتش الجمرك</w:t>
      </w:r>
      <w:r w:rsidRPr="007F0B31">
        <w:rPr>
          <w:rFonts w:hint="cs"/>
          <w:b/>
          <w:bCs/>
          <w:color w:val="000000"/>
          <w:sz w:val="28"/>
          <w:szCs w:val="28"/>
          <w:rtl/>
        </w:rPr>
        <w:t>"</w:t>
      </w:r>
    </w:p>
    <w:p w14:paraId="65E29BA9"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p>
    <w:p w14:paraId="417A8FF1"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الطالب الأول ـ راكب الطائرة</w:t>
      </w:r>
    </w:p>
    <w:p w14:paraId="15F0D975"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الطالب الثاني ـ فتش الجمرك</w:t>
      </w:r>
    </w:p>
    <w:p w14:paraId="53D32D3A"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 xml:space="preserve"> </w:t>
      </w:r>
    </w:p>
    <w:p w14:paraId="677AEE19"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يقوم راكب الطائرة بالإجراءات اللازمة في المطار</w:t>
      </w:r>
    </w:p>
    <w:p w14:paraId="720D21BA" w14:textId="77777777" w:rsidR="00CF3107" w:rsidRPr="007F0B31" w:rsidRDefault="00CF3107" w:rsidP="00CF3107">
      <w:pPr>
        <w:pBdr>
          <w:top w:val="nil"/>
          <w:left w:val="nil"/>
          <w:bottom w:val="nil"/>
          <w:right w:val="nil"/>
          <w:between w:val="nil"/>
        </w:pBdr>
        <w:tabs>
          <w:tab w:val="left" w:pos="420"/>
        </w:tabs>
        <w:ind w:right="1141"/>
        <w:jc w:val="right"/>
        <w:rPr>
          <w:b/>
          <w:bCs/>
          <w:color w:val="000000"/>
          <w:highlight w:val="green"/>
        </w:rPr>
      </w:pPr>
      <w:r w:rsidRPr="007F0B31">
        <w:rPr>
          <w:rFonts w:hint="cs"/>
          <w:color w:val="000000"/>
          <w:sz w:val="28"/>
          <w:szCs w:val="28"/>
          <w:rtl/>
        </w:rPr>
        <w:t>يقوم مفتش الجمرك بتفتيش هذا الراكب</w:t>
      </w:r>
    </w:p>
    <w:p w14:paraId="7CD3C4F1" w14:textId="77777777" w:rsidR="00CF3107" w:rsidRPr="007F0B31" w:rsidRDefault="00CF3107" w:rsidP="00CF3107">
      <w:pPr>
        <w:pBdr>
          <w:top w:val="nil"/>
          <w:left w:val="nil"/>
          <w:bottom w:val="nil"/>
          <w:right w:val="nil"/>
          <w:between w:val="nil"/>
        </w:pBdr>
        <w:tabs>
          <w:tab w:val="left" w:pos="420"/>
        </w:tabs>
        <w:ind w:right="1141"/>
        <w:rPr>
          <w:b/>
          <w:bCs/>
          <w:color w:val="000000"/>
        </w:rPr>
      </w:pPr>
      <w:r w:rsidRPr="007F0B31">
        <w:rPr>
          <w:b/>
          <w:bCs/>
          <w:color w:val="000000"/>
        </w:rPr>
        <w:t>Вариант 2</w:t>
      </w:r>
    </w:p>
    <w:p w14:paraId="633752CD" w14:textId="77777777" w:rsidR="00CF3107" w:rsidRDefault="00CF3107" w:rsidP="00CF3107">
      <w:pPr>
        <w:pBdr>
          <w:top w:val="nil"/>
          <w:left w:val="nil"/>
          <w:bottom w:val="nil"/>
          <w:right w:val="nil"/>
          <w:between w:val="nil"/>
        </w:pBdr>
        <w:tabs>
          <w:tab w:val="left" w:pos="420"/>
        </w:tabs>
        <w:ind w:right="1141"/>
        <w:jc w:val="right"/>
        <w:rPr>
          <w:color w:val="000000"/>
          <w:highlight w:val="green"/>
          <w:rtl/>
        </w:rPr>
      </w:pPr>
    </w:p>
    <w:p w14:paraId="5C70690C" w14:textId="77777777" w:rsidR="00CF3107" w:rsidRPr="007F0B31" w:rsidRDefault="00CF3107" w:rsidP="00CF3107">
      <w:pPr>
        <w:pBdr>
          <w:top w:val="nil"/>
          <w:left w:val="nil"/>
          <w:bottom w:val="nil"/>
          <w:right w:val="nil"/>
          <w:between w:val="nil"/>
        </w:pBdr>
        <w:tabs>
          <w:tab w:val="left" w:pos="420"/>
        </w:tabs>
        <w:bidi/>
        <w:ind w:right="1141"/>
        <w:rPr>
          <w:color w:val="000000"/>
          <w:sz w:val="28"/>
          <w:szCs w:val="28"/>
          <w:highlight w:val="green"/>
          <w:rtl/>
        </w:rPr>
      </w:pPr>
    </w:p>
    <w:p w14:paraId="5F7AE4BF" w14:textId="77777777" w:rsidR="00CF3107" w:rsidRPr="007F0B31" w:rsidRDefault="00CF3107" w:rsidP="00CF3107">
      <w:pPr>
        <w:pBdr>
          <w:top w:val="nil"/>
          <w:left w:val="nil"/>
          <w:bottom w:val="nil"/>
          <w:right w:val="nil"/>
          <w:between w:val="nil"/>
        </w:pBdr>
        <w:tabs>
          <w:tab w:val="left" w:pos="420"/>
        </w:tabs>
        <w:ind w:right="1141"/>
        <w:jc w:val="right"/>
        <w:rPr>
          <w:b/>
          <w:bCs/>
          <w:color w:val="000000"/>
          <w:sz w:val="28"/>
          <w:szCs w:val="28"/>
          <w:rtl/>
        </w:rPr>
      </w:pPr>
      <w:r w:rsidRPr="007F0B31">
        <w:rPr>
          <w:rFonts w:hint="cs"/>
          <w:b/>
          <w:bCs/>
          <w:color w:val="000000"/>
          <w:sz w:val="28"/>
          <w:szCs w:val="28"/>
          <w:rtl/>
        </w:rPr>
        <w:t>حوار: "في البنك"</w:t>
      </w:r>
    </w:p>
    <w:p w14:paraId="08A6691A"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p>
    <w:p w14:paraId="731ACBA1"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 xml:space="preserve">الطالب الأول </w:t>
      </w:r>
      <w:r w:rsidRPr="007F0B31">
        <w:rPr>
          <w:color w:val="000000"/>
          <w:sz w:val="28"/>
          <w:szCs w:val="28"/>
          <w:rtl/>
        </w:rPr>
        <w:t>–</w:t>
      </w:r>
      <w:r w:rsidRPr="007F0B31">
        <w:rPr>
          <w:rFonts w:hint="cs"/>
          <w:color w:val="000000"/>
          <w:sz w:val="28"/>
          <w:szCs w:val="28"/>
          <w:rtl/>
        </w:rPr>
        <w:t xml:space="preserve"> موظف البنك</w:t>
      </w:r>
    </w:p>
    <w:p w14:paraId="6602E0BD"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 xml:space="preserve">الطالب الثاني </w:t>
      </w:r>
      <w:r w:rsidRPr="007F0B31">
        <w:rPr>
          <w:color w:val="000000"/>
          <w:sz w:val="28"/>
          <w:szCs w:val="28"/>
          <w:rtl/>
        </w:rPr>
        <w:t>–</w:t>
      </w:r>
      <w:r w:rsidRPr="007F0B31">
        <w:rPr>
          <w:rFonts w:hint="cs"/>
          <w:color w:val="000000"/>
          <w:sz w:val="28"/>
          <w:szCs w:val="28"/>
          <w:rtl/>
        </w:rPr>
        <w:t xml:space="preserve"> زبون البنك</w:t>
      </w:r>
    </w:p>
    <w:p w14:paraId="1774993D"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highlight w:val="green"/>
          <w:rtl/>
        </w:rPr>
      </w:pPr>
    </w:p>
    <w:p w14:paraId="6F27862F" w14:textId="77777777" w:rsidR="00CF3107" w:rsidRPr="007F0B31" w:rsidRDefault="00CF3107" w:rsidP="00CF3107">
      <w:pPr>
        <w:pBdr>
          <w:top w:val="nil"/>
          <w:left w:val="nil"/>
          <w:bottom w:val="nil"/>
          <w:right w:val="nil"/>
          <w:between w:val="nil"/>
        </w:pBdr>
        <w:tabs>
          <w:tab w:val="left" w:pos="420"/>
        </w:tabs>
        <w:ind w:right="1141"/>
        <w:jc w:val="right"/>
        <w:rPr>
          <w:b/>
          <w:bCs/>
          <w:color w:val="000000"/>
          <w:sz w:val="28"/>
          <w:szCs w:val="28"/>
          <w:rtl/>
        </w:rPr>
      </w:pPr>
      <w:r w:rsidRPr="007F0B31">
        <w:rPr>
          <w:rFonts w:hint="cs"/>
          <w:b/>
          <w:bCs/>
          <w:color w:val="000000"/>
          <w:sz w:val="28"/>
          <w:szCs w:val="28"/>
          <w:rtl/>
        </w:rPr>
        <w:t>جواب:</w:t>
      </w:r>
    </w:p>
    <w:p w14:paraId="5A53AEC9" w14:textId="77777777" w:rsidR="00CF3107" w:rsidRPr="007F0B31" w:rsidRDefault="00CF3107" w:rsidP="00CF3107">
      <w:pPr>
        <w:pBdr>
          <w:top w:val="nil"/>
          <w:left w:val="nil"/>
          <w:bottom w:val="nil"/>
          <w:right w:val="nil"/>
          <w:between w:val="nil"/>
        </w:pBdr>
        <w:tabs>
          <w:tab w:val="left" w:pos="420"/>
        </w:tabs>
        <w:ind w:right="1141"/>
        <w:jc w:val="right"/>
        <w:rPr>
          <w:b/>
          <w:bCs/>
          <w:color w:val="000000"/>
          <w:sz w:val="28"/>
          <w:szCs w:val="28"/>
        </w:rPr>
      </w:pPr>
    </w:p>
    <w:p w14:paraId="57653CA5"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يسأل زبون البنك عن الخدمات المصرفية للبنك ونظام عمله</w:t>
      </w:r>
    </w:p>
    <w:p w14:paraId="61D467CC"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يقوم بعملية مصرفية بمساعدة الموظف</w:t>
      </w:r>
    </w:p>
    <w:p w14:paraId="2C9EDF7E"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rtl/>
        </w:rPr>
      </w:pPr>
      <w:r w:rsidRPr="007F0B31">
        <w:rPr>
          <w:rFonts w:hint="cs"/>
          <w:color w:val="000000"/>
          <w:sz w:val="28"/>
          <w:szCs w:val="28"/>
          <w:rtl/>
        </w:rPr>
        <w:t>يقدم موظف البنك المعلومات المطلوبة</w:t>
      </w:r>
    </w:p>
    <w:p w14:paraId="65F0AB34" w14:textId="77777777" w:rsidR="00CF3107" w:rsidRPr="007F0B31" w:rsidRDefault="00CF3107" w:rsidP="00CF3107">
      <w:pPr>
        <w:pBdr>
          <w:top w:val="nil"/>
          <w:left w:val="nil"/>
          <w:bottom w:val="nil"/>
          <w:right w:val="nil"/>
          <w:between w:val="nil"/>
        </w:pBdr>
        <w:tabs>
          <w:tab w:val="left" w:pos="420"/>
        </w:tabs>
        <w:ind w:right="1141"/>
        <w:jc w:val="right"/>
        <w:rPr>
          <w:color w:val="000000"/>
          <w:sz w:val="28"/>
          <w:szCs w:val="28"/>
          <w:highlight w:val="green"/>
        </w:rPr>
      </w:pPr>
      <w:r w:rsidRPr="007F0B31">
        <w:rPr>
          <w:rFonts w:hint="cs"/>
          <w:color w:val="000000"/>
          <w:sz w:val="28"/>
          <w:szCs w:val="28"/>
          <w:rtl/>
        </w:rPr>
        <w:t>يقدم موظف البنك الخدمة المطلوب</w:t>
      </w:r>
      <w:r w:rsidRPr="007F0B31">
        <w:rPr>
          <w:rFonts w:hint="eastAsia"/>
          <w:color w:val="000000"/>
          <w:sz w:val="28"/>
          <w:szCs w:val="28"/>
          <w:rtl/>
        </w:rPr>
        <w:t>ة</w:t>
      </w:r>
    </w:p>
    <w:p w14:paraId="5CE4E033" w14:textId="77777777" w:rsidR="00CF3107" w:rsidRPr="00CD3AD3" w:rsidRDefault="00CF3107" w:rsidP="00CF3107">
      <w:pPr>
        <w:pBdr>
          <w:top w:val="nil"/>
          <w:left w:val="nil"/>
          <w:bottom w:val="nil"/>
          <w:right w:val="nil"/>
          <w:between w:val="nil"/>
        </w:pBdr>
        <w:tabs>
          <w:tab w:val="left" w:pos="420"/>
        </w:tabs>
        <w:ind w:right="1141"/>
        <w:jc w:val="center"/>
        <w:rPr>
          <w:color w:val="000000"/>
          <w:highlight w:val="green"/>
        </w:rPr>
      </w:pPr>
    </w:p>
    <w:p w14:paraId="38733C00" w14:textId="57ACED6D" w:rsidR="009F7E9A" w:rsidRPr="006B6932" w:rsidRDefault="009F7E9A" w:rsidP="009F7E9A">
      <w:pPr>
        <w:pStyle w:val="af"/>
        <w:spacing w:before="280" w:beforeAutospacing="0" w:after="120" w:afterAutospacing="0"/>
        <w:jc w:val="center"/>
        <w:rPr>
          <w:b/>
          <w:bCs/>
          <w:sz w:val="28"/>
          <w:szCs w:val="28"/>
        </w:rPr>
      </w:pPr>
      <w:r>
        <w:rPr>
          <w:b/>
          <w:bCs/>
          <w:sz w:val="28"/>
          <w:szCs w:val="28"/>
        </w:rPr>
        <w:t xml:space="preserve">Турецкий язык </w:t>
      </w:r>
    </w:p>
    <w:p w14:paraId="2A7F2FD8" w14:textId="37D19B0D" w:rsidR="00E74D60" w:rsidRPr="00CD3AD3" w:rsidRDefault="00E74D60">
      <w:pPr>
        <w:pStyle w:val="af"/>
        <w:spacing w:before="280" w:beforeAutospacing="0" w:after="120" w:afterAutospacing="0"/>
        <w:jc w:val="both"/>
        <w:rPr>
          <w:b/>
          <w:bCs/>
          <w:sz w:val="28"/>
          <w:szCs w:val="28"/>
          <w:highlight w:val="green"/>
        </w:rPr>
      </w:pPr>
    </w:p>
    <w:p w14:paraId="70A7BD56" w14:textId="77777777" w:rsidR="00484086" w:rsidRPr="00B36B8B" w:rsidRDefault="00484086" w:rsidP="00484086">
      <w:pPr>
        <w:widowControl/>
        <w:suppressAutoHyphens w:val="0"/>
        <w:autoSpaceDE w:val="0"/>
        <w:autoSpaceDN w:val="0"/>
        <w:adjustRightInd w:val="0"/>
        <w:spacing w:line="240" w:lineRule="auto"/>
        <w:rPr>
          <w:rFonts w:eastAsia="HiddenHorzOCR"/>
          <w:b/>
          <w:bCs/>
          <w:sz w:val="24"/>
          <w:szCs w:val="24"/>
          <w:lang w:eastAsia="ru-RU"/>
        </w:rPr>
      </w:pPr>
      <w:r w:rsidRPr="00B36B8B">
        <w:rPr>
          <w:rFonts w:eastAsiaTheme="minorHAnsi"/>
          <w:b/>
          <w:bCs/>
          <w:sz w:val="24"/>
          <w:szCs w:val="24"/>
          <w:lang w:eastAsia="ru-RU"/>
        </w:rPr>
        <w:t xml:space="preserve">Ropörtaj </w:t>
      </w:r>
      <w:r w:rsidRPr="00B36B8B">
        <w:rPr>
          <w:rFonts w:eastAsia="HiddenHorzOCR"/>
          <w:b/>
          <w:bCs/>
          <w:sz w:val="24"/>
          <w:szCs w:val="24"/>
          <w:lang w:eastAsia="ru-RU"/>
        </w:rPr>
        <w:t>yapalım</w:t>
      </w:r>
    </w:p>
    <w:p w14:paraId="2516AFC4" w14:textId="679E5611" w:rsidR="00484086" w:rsidRPr="00B36B8B" w:rsidRDefault="00484086" w:rsidP="00484086">
      <w:pPr>
        <w:widowControl/>
        <w:suppressAutoHyphens w:val="0"/>
        <w:autoSpaceDE w:val="0"/>
        <w:autoSpaceDN w:val="0"/>
        <w:adjustRightInd w:val="0"/>
        <w:spacing w:line="240" w:lineRule="auto"/>
        <w:rPr>
          <w:rFonts w:eastAsia="HiddenHorzOCR"/>
          <w:sz w:val="24"/>
          <w:szCs w:val="24"/>
          <w:lang w:eastAsia="ru-RU"/>
        </w:rPr>
      </w:pPr>
      <w:r w:rsidRPr="00B36B8B">
        <w:rPr>
          <w:rFonts w:eastAsia="HiddenHorzOCR"/>
          <w:sz w:val="24"/>
          <w:szCs w:val="24"/>
          <w:lang w:eastAsia="ru-RU"/>
        </w:rPr>
        <w:t xml:space="preserve">İki yıl </w:t>
      </w:r>
      <w:r w:rsidRPr="00B36B8B">
        <w:rPr>
          <w:rFonts w:eastAsia="HiddenHorzOCR"/>
          <w:i/>
          <w:iCs/>
          <w:sz w:val="24"/>
          <w:szCs w:val="24"/>
          <w:lang w:eastAsia="ru-RU"/>
        </w:rPr>
        <w:t xml:space="preserve">önce Akdeniz </w:t>
      </w:r>
      <w:r w:rsidRPr="00B36B8B">
        <w:rPr>
          <w:rFonts w:eastAsia="HiddenHorzOCR"/>
          <w:sz w:val="24"/>
          <w:szCs w:val="24"/>
          <w:lang w:eastAsia="ru-RU"/>
        </w:rPr>
        <w:t xml:space="preserve">açıklarmda </w:t>
      </w:r>
      <w:r w:rsidRPr="00B36B8B">
        <w:rPr>
          <w:rFonts w:eastAsia="HiddenHorzOCR"/>
          <w:i/>
          <w:iCs/>
          <w:sz w:val="24"/>
          <w:szCs w:val="24"/>
          <w:lang w:eastAsia="ru-RU"/>
        </w:rPr>
        <w:t>batan tekneden kurtul</w:t>
      </w:r>
      <w:r w:rsidRPr="00B36B8B">
        <w:rPr>
          <w:rFonts w:eastAsia="HiddenHorzOCR"/>
          <w:sz w:val="24"/>
          <w:szCs w:val="24"/>
          <w:lang w:eastAsia="ru-RU"/>
        </w:rPr>
        <w:t xml:space="preserve">mayı başarmış </w:t>
      </w:r>
      <w:r w:rsidRPr="00B36B8B">
        <w:rPr>
          <w:rFonts w:eastAsia="HiddenHorzOCR"/>
          <w:i/>
          <w:iCs/>
          <w:sz w:val="24"/>
          <w:szCs w:val="24"/>
          <w:lang w:eastAsia="ru-RU"/>
        </w:rPr>
        <w:t xml:space="preserve">tek kazazede bir </w:t>
      </w:r>
      <w:r w:rsidRPr="00B36B8B">
        <w:rPr>
          <w:rFonts w:eastAsia="HiddenHorzOCR"/>
          <w:sz w:val="24"/>
          <w:szCs w:val="24"/>
          <w:lang w:eastAsia="ru-RU"/>
        </w:rPr>
        <w:t xml:space="preserve">baltkçı </w:t>
      </w:r>
      <w:r w:rsidRPr="00B36B8B">
        <w:rPr>
          <w:rFonts w:eastAsia="HiddenHorzOCR"/>
          <w:i/>
          <w:iCs/>
          <w:sz w:val="24"/>
          <w:szCs w:val="24"/>
          <w:lang w:eastAsia="ru-RU"/>
        </w:rPr>
        <w:t>teknesi tarafmdan</w:t>
      </w:r>
      <w:r w:rsidRPr="00B36B8B">
        <w:rPr>
          <w:rFonts w:eastAsia="HiddenHorzOCR"/>
          <w:sz w:val="24"/>
          <w:szCs w:val="24"/>
          <w:lang w:eastAsia="ru-RU"/>
        </w:rPr>
        <w:t xml:space="preserve"> </w:t>
      </w:r>
      <w:r w:rsidRPr="00B36B8B">
        <w:rPr>
          <w:rFonts w:eastAsia="HiddenHorzOCR"/>
          <w:i/>
          <w:iCs/>
          <w:sz w:val="24"/>
          <w:szCs w:val="24"/>
          <w:lang w:eastAsia="ru-RU"/>
        </w:rPr>
        <w:t xml:space="preserve">bulundu. Mavi Yol adlt tekne Akdeniz </w:t>
      </w:r>
      <w:r w:rsidRPr="00B36B8B">
        <w:rPr>
          <w:rFonts w:eastAsia="HiddenHorzOCR"/>
          <w:sz w:val="24"/>
          <w:szCs w:val="24"/>
          <w:lang w:eastAsia="ru-RU"/>
        </w:rPr>
        <w:t xml:space="preserve">açıklarmda batmış, yapılan </w:t>
      </w:r>
      <w:r w:rsidRPr="00B36B8B">
        <w:rPr>
          <w:rFonts w:eastAsia="HiddenHorzOCR"/>
          <w:i/>
          <w:iCs/>
          <w:sz w:val="24"/>
          <w:szCs w:val="24"/>
          <w:lang w:eastAsia="ru-RU"/>
        </w:rPr>
        <w:t xml:space="preserve">arama-kurtarma </w:t>
      </w:r>
      <w:r w:rsidRPr="00B36B8B">
        <w:rPr>
          <w:rFonts w:eastAsia="HiddenHorzOCR"/>
          <w:sz w:val="24"/>
          <w:szCs w:val="24"/>
          <w:lang w:eastAsia="ru-RU"/>
        </w:rPr>
        <w:t xml:space="preserve">çaltşmalarmda </w:t>
      </w:r>
      <w:r w:rsidRPr="00B36B8B">
        <w:rPr>
          <w:rFonts w:eastAsia="HiddenHorzOCR"/>
          <w:i/>
          <w:iCs/>
          <w:sz w:val="24"/>
          <w:szCs w:val="24"/>
          <w:lang w:eastAsia="ru-RU"/>
        </w:rPr>
        <w:t>kazazedelerin izine</w:t>
      </w:r>
      <w:r w:rsidRPr="00B36B8B">
        <w:rPr>
          <w:rFonts w:eastAsia="HiddenHorzOCR"/>
          <w:sz w:val="24"/>
          <w:szCs w:val="24"/>
          <w:lang w:eastAsia="ru-RU"/>
        </w:rPr>
        <w:t xml:space="preserve"> rastlanamamıştı. </w:t>
      </w:r>
      <w:r w:rsidRPr="00B36B8B">
        <w:rPr>
          <w:rFonts w:eastAsia="HiddenHorzOCR"/>
          <w:i/>
          <w:iCs/>
          <w:sz w:val="24"/>
          <w:szCs w:val="24"/>
          <w:lang w:eastAsia="ru-RU"/>
        </w:rPr>
        <w:t xml:space="preserve">Ancak iki gün önce bir </w:t>
      </w:r>
      <w:r w:rsidRPr="00B36B8B">
        <w:rPr>
          <w:rFonts w:eastAsia="HiddenHorzOCR"/>
          <w:sz w:val="24"/>
          <w:szCs w:val="24"/>
          <w:lang w:eastAsia="ru-RU"/>
        </w:rPr>
        <w:t xml:space="preserve">baltkçı </w:t>
      </w:r>
      <w:r w:rsidRPr="00B36B8B">
        <w:rPr>
          <w:rFonts w:eastAsia="HiddenHorzOCR"/>
          <w:i/>
          <w:iCs/>
          <w:sz w:val="24"/>
          <w:szCs w:val="24"/>
          <w:lang w:eastAsia="ru-RU"/>
        </w:rPr>
        <w:t>teknesi</w:t>
      </w:r>
    </w:p>
    <w:p w14:paraId="1DF05812" w14:textId="77777777" w:rsidR="00484086" w:rsidRPr="00B36B8B" w:rsidRDefault="00484086" w:rsidP="00484086">
      <w:pPr>
        <w:widowControl/>
        <w:suppressAutoHyphens w:val="0"/>
        <w:autoSpaceDE w:val="0"/>
        <w:autoSpaceDN w:val="0"/>
        <w:adjustRightInd w:val="0"/>
        <w:spacing w:line="240" w:lineRule="auto"/>
        <w:rPr>
          <w:rFonts w:eastAsia="HiddenHorzOCR"/>
          <w:i/>
          <w:iCs/>
          <w:sz w:val="24"/>
          <w:szCs w:val="24"/>
          <w:lang w:eastAsia="ru-RU"/>
        </w:rPr>
      </w:pPr>
      <w:r w:rsidRPr="00B36B8B">
        <w:rPr>
          <w:rFonts w:eastAsia="HiddenHorzOCR"/>
          <w:i/>
          <w:iCs/>
          <w:sz w:val="24"/>
          <w:szCs w:val="24"/>
          <w:lang w:eastAsia="ru-RU"/>
        </w:rPr>
        <w:t xml:space="preserve">Roda </w:t>
      </w:r>
      <w:r w:rsidRPr="00B36B8B">
        <w:rPr>
          <w:rFonts w:eastAsia="HiddenHorzOCR"/>
          <w:sz w:val="24"/>
          <w:szCs w:val="24"/>
          <w:lang w:eastAsia="ru-RU"/>
        </w:rPr>
        <w:t xml:space="preserve">Adası </w:t>
      </w:r>
      <w:r w:rsidRPr="00B36B8B">
        <w:rPr>
          <w:rFonts w:eastAsia="HiddenHorzOCR"/>
          <w:i/>
          <w:iCs/>
          <w:sz w:val="24"/>
          <w:szCs w:val="24"/>
          <w:lang w:eastAsia="ru-RU"/>
        </w:rPr>
        <w:t xml:space="preserve">yakmlarmda demir </w:t>
      </w:r>
      <w:r w:rsidRPr="00B36B8B">
        <w:rPr>
          <w:rFonts w:eastAsia="HiddenHorzOCR"/>
          <w:sz w:val="24"/>
          <w:szCs w:val="24"/>
          <w:lang w:eastAsia="ru-RU"/>
        </w:rPr>
        <w:t xml:space="preserve">attığı sırada </w:t>
      </w:r>
      <w:r w:rsidRPr="00B36B8B">
        <w:rPr>
          <w:rFonts w:eastAsia="HiddenHorzOCR"/>
          <w:i/>
          <w:iCs/>
          <w:sz w:val="24"/>
          <w:szCs w:val="24"/>
          <w:lang w:eastAsia="ru-RU"/>
        </w:rPr>
        <w:t xml:space="preserve">adadan dumanlarm </w:t>
      </w:r>
      <w:r w:rsidRPr="00B36B8B">
        <w:rPr>
          <w:rFonts w:eastAsia="HiddenHorzOCR"/>
          <w:sz w:val="24"/>
          <w:szCs w:val="24"/>
          <w:lang w:eastAsia="ru-RU"/>
        </w:rPr>
        <w:t xml:space="preserve">yükseldiğini </w:t>
      </w:r>
      <w:r w:rsidRPr="00B36B8B">
        <w:rPr>
          <w:rFonts w:eastAsia="HiddenHorzOCR"/>
          <w:i/>
          <w:iCs/>
          <w:sz w:val="24"/>
          <w:szCs w:val="24"/>
          <w:lang w:eastAsia="ru-RU"/>
        </w:rPr>
        <w:t xml:space="preserve">gördü. Dumanla </w:t>
      </w:r>
      <w:r w:rsidRPr="00B36B8B">
        <w:rPr>
          <w:rFonts w:eastAsia="HiddenHorzOCR"/>
          <w:sz w:val="24"/>
          <w:szCs w:val="24"/>
          <w:lang w:eastAsia="ru-RU"/>
        </w:rPr>
        <w:t xml:space="preserve">işaret </w:t>
      </w:r>
      <w:r w:rsidRPr="00B36B8B">
        <w:rPr>
          <w:rFonts w:eastAsia="HiddenHorzOCR"/>
          <w:i/>
          <w:iCs/>
          <w:sz w:val="24"/>
          <w:szCs w:val="24"/>
          <w:lang w:eastAsia="ru-RU"/>
        </w:rPr>
        <w:t xml:space="preserve">veren, iki </w:t>
      </w:r>
      <w:r w:rsidRPr="00B36B8B">
        <w:rPr>
          <w:rFonts w:eastAsia="HiddenHorzOCR"/>
          <w:sz w:val="24"/>
          <w:szCs w:val="24"/>
          <w:lang w:eastAsia="ru-RU"/>
        </w:rPr>
        <w:t>yıl</w:t>
      </w:r>
      <w:r w:rsidRPr="00B36B8B">
        <w:rPr>
          <w:rFonts w:eastAsia="HiddenHorzOCR"/>
          <w:i/>
          <w:iCs/>
          <w:sz w:val="24"/>
          <w:szCs w:val="24"/>
          <w:lang w:eastAsia="ru-RU"/>
        </w:rPr>
        <w:t xml:space="preserve"> önceki kazadan </w:t>
      </w:r>
      <w:r w:rsidRPr="00B36B8B">
        <w:rPr>
          <w:rFonts w:eastAsia="HiddenHorzOCR"/>
          <w:sz w:val="24"/>
          <w:szCs w:val="24"/>
          <w:lang w:eastAsia="ru-RU"/>
        </w:rPr>
        <w:t xml:space="preserve">kurtulmayı başarmış </w:t>
      </w:r>
      <w:r w:rsidRPr="00B36B8B">
        <w:rPr>
          <w:rFonts w:eastAsia="HiddenHorzOCR"/>
          <w:i/>
          <w:iCs/>
          <w:sz w:val="24"/>
          <w:szCs w:val="24"/>
          <w:lang w:eastAsia="ru-RU"/>
        </w:rPr>
        <w:t xml:space="preserve">tek </w:t>
      </w:r>
      <w:r w:rsidRPr="00B36B8B">
        <w:rPr>
          <w:rFonts w:eastAsia="HiddenHorzOCR"/>
          <w:sz w:val="24"/>
          <w:szCs w:val="24"/>
          <w:lang w:eastAsia="ru-RU"/>
        </w:rPr>
        <w:t xml:space="preserve">kişi </w:t>
      </w:r>
      <w:r w:rsidRPr="00B36B8B">
        <w:rPr>
          <w:rFonts w:eastAsia="HiddenHorzOCR"/>
          <w:i/>
          <w:iCs/>
          <w:sz w:val="24"/>
          <w:szCs w:val="24"/>
          <w:lang w:eastAsia="ru-RU"/>
        </w:rPr>
        <w:t xml:space="preserve">olan Mehmet </w:t>
      </w:r>
      <w:r w:rsidRPr="00B36B8B">
        <w:rPr>
          <w:rFonts w:eastAsia="HiddenHorzOCR"/>
          <w:sz w:val="24"/>
          <w:szCs w:val="24"/>
          <w:lang w:eastAsia="ru-RU"/>
        </w:rPr>
        <w:t>Suna'ydı.</w:t>
      </w:r>
    </w:p>
    <w:p w14:paraId="5787224F" w14:textId="77777777" w:rsidR="00484086" w:rsidRPr="00B36B8B" w:rsidRDefault="00484086" w:rsidP="00484086">
      <w:pPr>
        <w:widowControl/>
        <w:suppressAutoHyphens w:val="0"/>
        <w:autoSpaceDE w:val="0"/>
        <w:autoSpaceDN w:val="0"/>
        <w:adjustRightInd w:val="0"/>
        <w:spacing w:line="240" w:lineRule="auto"/>
        <w:rPr>
          <w:rFonts w:eastAsia="HiddenHorzOCR"/>
          <w:i/>
          <w:iCs/>
          <w:sz w:val="24"/>
          <w:szCs w:val="24"/>
          <w:lang w:eastAsia="ru-RU"/>
        </w:rPr>
      </w:pPr>
    </w:p>
    <w:p w14:paraId="451A591B" w14:textId="09902F96" w:rsidR="00484086" w:rsidRPr="00B36B8B" w:rsidRDefault="00484086" w:rsidP="00484086">
      <w:pPr>
        <w:widowControl/>
        <w:suppressAutoHyphens w:val="0"/>
        <w:autoSpaceDE w:val="0"/>
        <w:autoSpaceDN w:val="0"/>
        <w:adjustRightInd w:val="0"/>
        <w:spacing w:line="240" w:lineRule="auto"/>
        <w:rPr>
          <w:rFonts w:eastAsia="HiddenHorzOCR"/>
          <w:i/>
          <w:iCs/>
          <w:sz w:val="24"/>
          <w:szCs w:val="24"/>
          <w:lang w:eastAsia="ru-RU"/>
        </w:rPr>
      </w:pPr>
      <w:r w:rsidRPr="00B36B8B">
        <w:rPr>
          <w:rFonts w:eastAsiaTheme="minorHAnsi"/>
          <w:sz w:val="24"/>
          <w:szCs w:val="24"/>
          <w:lang w:eastAsia="ru-RU"/>
        </w:rPr>
        <w:t xml:space="preserve">A : </w:t>
      </w:r>
      <w:r w:rsidRPr="00B36B8B">
        <w:rPr>
          <w:rFonts w:eastAsia="HiddenHorzOCR"/>
          <w:sz w:val="24"/>
          <w:szCs w:val="24"/>
          <w:lang w:eastAsia="ru-RU"/>
        </w:rPr>
        <w:t xml:space="preserve">Sayın </w:t>
      </w:r>
      <w:r w:rsidRPr="00B36B8B">
        <w:rPr>
          <w:rFonts w:eastAsiaTheme="minorHAnsi"/>
          <w:sz w:val="24"/>
          <w:szCs w:val="24"/>
          <w:lang w:eastAsia="ru-RU"/>
        </w:rPr>
        <w:t xml:space="preserve">seyirciler, iki </w:t>
      </w:r>
      <w:r w:rsidRPr="00B36B8B">
        <w:rPr>
          <w:rFonts w:eastAsia="HiddenHorzOCR"/>
          <w:sz w:val="24"/>
          <w:szCs w:val="24"/>
          <w:lang w:eastAsia="ru-RU"/>
        </w:rPr>
        <w:t xml:space="preserve">yıl </w:t>
      </w:r>
      <w:r w:rsidRPr="00B36B8B">
        <w:rPr>
          <w:rFonts w:eastAsiaTheme="minorHAnsi"/>
          <w:sz w:val="24"/>
          <w:szCs w:val="24"/>
          <w:lang w:eastAsia="ru-RU"/>
        </w:rPr>
        <w:t xml:space="preserve">önceki deniz </w:t>
      </w:r>
      <w:r w:rsidRPr="00B36B8B">
        <w:rPr>
          <w:rFonts w:eastAsia="HiddenHorzOCR"/>
          <w:sz w:val="24"/>
          <w:szCs w:val="24"/>
          <w:lang w:eastAsia="ru-RU"/>
        </w:rPr>
        <w:t>kazasından</w:t>
      </w:r>
      <w:r w:rsidR="002C5814" w:rsidRPr="00B36B8B">
        <w:rPr>
          <w:rFonts w:eastAsia="HiddenHorzOCR"/>
          <w:i/>
          <w:iCs/>
          <w:sz w:val="24"/>
          <w:szCs w:val="24"/>
          <w:lang w:eastAsia="ru-RU"/>
        </w:rPr>
        <w:t xml:space="preserve"> </w:t>
      </w:r>
      <w:r w:rsidRPr="00B36B8B">
        <w:rPr>
          <w:rFonts w:eastAsiaTheme="minorHAnsi"/>
          <w:sz w:val="24"/>
          <w:szCs w:val="24"/>
          <w:lang w:eastAsia="ru-RU"/>
        </w:rPr>
        <w:t xml:space="preserve">kurtulan ve bugüne dek </w:t>
      </w:r>
      <w:r w:rsidRPr="00B36B8B">
        <w:rPr>
          <w:rFonts w:eastAsia="HiddenHorzOCR"/>
          <w:sz w:val="24"/>
          <w:szCs w:val="24"/>
          <w:lang w:eastAsia="ru-RU"/>
        </w:rPr>
        <w:t xml:space="preserve">yaşamını ıssız </w:t>
      </w:r>
      <w:r w:rsidRPr="00B36B8B">
        <w:rPr>
          <w:rFonts w:eastAsiaTheme="minorHAnsi"/>
          <w:sz w:val="24"/>
          <w:szCs w:val="24"/>
          <w:lang w:eastAsia="ru-RU"/>
        </w:rPr>
        <w:t>bir adada</w:t>
      </w:r>
    </w:p>
    <w:p w14:paraId="72770C71" w14:textId="5703C43E" w:rsidR="00484086" w:rsidRPr="00E872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HiddenHorzOCR"/>
          <w:sz w:val="24"/>
          <w:szCs w:val="24"/>
          <w:lang w:val="en-US" w:eastAsia="ru-RU"/>
        </w:rPr>
        <w:t>s</w:t>
      </w:r>
      <w:r w:rsidRPr="00E872FC">
        <w:rPr>
          <w:rFonts w:eastAsia="HiddenHorzOCR"/>
          <w:sz w:val="24"/>
          <w:szCs w:val="24"/>
          <w:lang w:val="en-US" w:eastAsia="ru-RU"/>
        </w:rPr>
        <w:t>ü</w:t>
      </w:r>
      <w:r w:rsidRPr="00B36B8B">
        <w:rPr>
          <w:rFonts w:eastAsia="HiddenHorzOCR"/>
          <w:sz w:val="24"/>
          <w:szCs w:val="24"/>
          <w:lang w:val="en-US" w:eastAsia="ru-RU"/>
        </w:rPr>
        <w:t>rd</w:t>
      </w:r>
      <w:r w:rsidRPr="00E872FC">
        <w:rPr>
          <w:rFonts w:eastAsia="HiddenHorzOCR"/>
          <w:sz w:val="24"/>
          <w:szCs w:val="24"/>
          <w:lang w:val="en-US" w:eastAsia="ru-RU"/>
        </w:rPr>
        <w:t>ü</w:t>
      </w:r>
      <w:r w:rsidRPr="00B36B8B">
        <w:rPr>
          <w:rFonts w:eastAsia="HiddenHorzOCR"/>
          <w:sz w:val="24"/>
          <w:szCs w:val="24"/>
          <w:lang w:val="en-US" w:eastAsia="ru-RU"/>
        </w:rPr>
        <w:t>rm</w:t>
      </w:r>
      <w:r w:rsidRPr="00E872FC">
        <w:rPr>
          <w:rFonts w:eastAsia="HiddenHorzOCR"/>
          <w:sz w:val="24"/>
          <w:szCs w:val="24"/>
          <w:lang w:val="en-US" w:eastAsia="ru-RU"/>
        </w:rPr>
        <w:t xml:space="preserve">üş </w:t>
      </w:r>
      <w:r w:rsidRPr="00B36B8B">
        <w:rPr>
          <w:rFonts w:eastAsiaTheme="minorHAnsi"/>
          <w:sz w:val="24"/>
          <w:szCs w:val="24"/>
          <w:lang w:val="en-US" w:eastAsia="ru-RU"/>
        </w:rPr>
        <w:t>olan</w:t>
      </w:r>
      <w:r w:rsidRPr="00E872FC">
        <w:rPr>
          <w:rFonts w:eastAsiaTheme="minorHAnsi"/>
          <w:sz w:val="24"/>
          <w:szCs w:val="24"/>
          <w:lang w:val="en-US" w:eastAsia="ru-RU"/>
        </w:rPr>
        <w:t xml:space="preserve"> </w:t>
      </w:r>
      <w:r w:rsidRPr="00B36B8B">
        <w:rPr>
          <w:rFonts w:eastAsiaTheme="minorHAnsi"/>
          <w:sz w:val="24"/>
          <w:szCs w:val="24"/>
          <w:lang w:val="en-US" w:eastAsia="ru-RU"/>
        </w:rPr>
        <w:t>Mehmet</w:t>
      </w:r>
      <w:r w:rsidRPr="00E872FC">
        <w:rPr>
          <w:rFonts w:eastAsiaTheme="minorHAnsi"/>
          <w:sz w:val="24"/>
          <w:szCs w:val="24"/>
          <w:lang w:val="en-US" w:eastAsia="ru-RU"/>
        </w:rPr>
        <w:t xml:space="preserve"> </w:t>
      </w:r>
      <w:r w:rsidRPr="00B36B8B">
        <w:rPr>
          <w:rFonts w:eastAsiaTheme="minorHAnsi"/>
          <w:sz w:val="24"/>
          <w:szCs w:val="24"/>
          <w:lang w:val="en-US" w:eastAsia="ru-RU"/>
        </w:rPr>
        <w:t>Suna</w:t>
      </w:r>
      <w:r w:rsidRPr="00E872FC">
        <w:rPr>
          <w:rFonts w:eastAsiaTheme="minorHAnsi"/>
          <w:sz w:val="24"/>
          <w:szCs w:val="24"/>
          <w:lang w:val="en-US" w:eastAsia="ru-RU"/>
        </w:rPr>
        <w:t xml:space="preserve"> </w:t>
      </w:r>
      <w:r w:rsidRPr="00E872FC">
        <w:rPr>
          <w:rFonts w:eastAsia="HiddenHorzOCR"/>
          <w:sz w:val="24"/>
          <w:szCs w:val="24"/>
          <w:lang w:val="en-US" w:eastAsia="ru-RU"/>
        </w:rPr>
        <w:t>ş</w:t>
      </w:r>
      <w:r w:rsidRPr="00B36B8B">
        <w:rPr>
          <w:rFonts w:eastAsia="HiddenHorzOCR"/>
          <w:sz w:val="24"/>
          <w:szCs w:val="24"/>
          <w:lang w:val="en-US" w:eastAsia="ru-RU"/>
        </w:rPr>
        <w:t>u</w:t>
      </w:r>
      <w:r w:rsidRPr="00E872FC">
        <w:rPr>
          <w:rFonts w:eastAsia="HiddenHorzOCR"/>
          <w:sz w:val="24"/>
          <w:szCs w:val="24"/>
          <w:lang w:val="en-US" w:eastAsia="ru-RU"/>
        </w:rPr>
        <w:t xml:space="preserve"> </w:t>
      </w:r>
      <w:r w:rsidRPr="00B36B8B">
        <w:rPr>
          <w:rFonts w:eastAsiaTheme="minorHAnsi"/>
          <w:sz w:val="24"/>
          <w:szCs w:val="24"/>
          <w:lang w:val="en-US" w:eastAsia="ru-RU"/>
        </w:rPr>
        <w:t>anda</w:t>
      </w:r>
      <w:r w:rsidRPr="00E872FC">
        <w:rPr>
          <w:rFonts w:eastAsiaTheme="minorHAnsi"/>
          <w:sz w:val="24"/>
          <w:szCs w:val="24"/>
          <w:lang w:val="en-US" w:eastAsia="ru-RU"/>
        </w:rPr>
        <w:t xml:space="preserve"> </w:t>
      </w:r>
      <w:r w:rsidRPr="00B36B8B">
        <w:rPr>
          <w:rFonts w:eastAsia="HiddenHorzOCR"/>
          <w:sz w:val="24"/>
          <w:szCs w:val="24"/>
          <w:lang w:val="en-US" w:eastAsia="ru-RU"/>
        </w:rPr>
        <w:t>yan</w:t>
      </w:r>
      <w:r w:rsidRPr="00E872FC">
        <w:rPr>
          <w:rFonts w:eastAsia="HiddenHorzOCR"/>
          <w:sz w:val="24"/>
          <w:szCs w:val="24"/>
          <w:lang w:val="en-US" w:eastAsia="ru-RU"/>
        </w:rPr>
        <w:t>ı</w:t>
      </w:r>
      <w:r w:rsidRPr="00B36B8B">
        <w:rPr>
          <w:rFonts w:eastAsia="HiddenHorzOCR"/>
          <w:sz w:val="24"/>
          <w:szCs w:val="24"/>
          <w:lang w:val="en-US" w:eastAsia="ru-RU"/>
        </w:rPr>
        <w:t>m</w:t>
      </w:r>
      <w:r w:rsidRPr="00E872FC">
        <w:rPr>
          <w:rFonts w:eastAsia="HiddenHorzOCR"/>
          <w:sz w:val="24"/>
          <w:szCs w:val="24"/>
          <w:lang w:val="en-US" w:eastAsia="ru-RU"/>
        </w:rPr>
        <w:t>ı</w:t>
      </w:r>
      <w:r w:rsidRPr="00B36B8B">
        <w:rPr>
          <w:rFonts w:eastAsia="HiddenHorzOCR"/>
          <w:sz w:val="24"/>
          <w:szCs w:val="24"/>
          <w:lang w:val="en-US" w:eastAsia="ru-RU"/>
        </w:rPr>
        <w:t>z</w:t>
      </w:r>
      <w:r w:rsidRPr="00B36B8B">
        <w:rPr>
          <w:rFonts w:eastAsiaTheme="minorHAnsi"/>
          <w:sz w:val="24"/>
          <w:szCs w:val="24"/>
          <w:lang w:val="en-US" w:eastAsia="ru-RU"/>
        </w:rPr>
        <w:t>da</w:t>
      </w:r>
      <w:r w:rsidRPr="00E872FC">
        <w:rPr>
          <w:rFonts w:eastAsiaTheme="minorHAnsi"/>
          <w:sz w:val="24"/>
          <w:szCs w:val="24"/>
          <w:lang w:val="en-US" w:eastAsia="ru-RU"/>
        </w:rPr>
        <w:t>.</w:t>
      </w:r>
      <w:r w:rsidR="002C5814" w:rsidRPr="00E872FC">
        <w:rPr>
          <w:rFonts w:eastAsiaTheme="minorHAnsi"/>
          <w:sz w:val="24"/>
          <w:szCs w:val="24"/>
          <w:lang w:val="en-US" w:eastAsia="ru-RU"/>
        </w:rPr>
        <w:t xml:space="preserve"> </w:t>
      </w:r>
      <w:r w:rsidRPr="00B36B8B">
        <w:rPr>
          <w:rFonts w:eastAsiaTheme="minorHAnsi"/>
          <w:sz w:val="24"/>
          <w:szCs w:val="24"/>
          <w:lang w:val="en-US" w:eastAsia="ru-RU"/>
        </w:rPr>
        <w:t>Merhaba</w:t>
      </w:r>
      <w:r w:rsidRPr="00E872FC">
        <w:rPr>
          <w:rFonts w:eastAsiaTheme="minorHAnsi"/>
          <w:sz w:val="24"/>
          <w:szCs w:val="24"/>
          <w:lang w:val="en-US" w:eastAsia="ru-RU"/>
        </w:rPr>
        <w:t xml:space="preserve"> </w:t>
      </w:r>
      <w:r w:rsidRPr="00B36B8B">
        <w:rPr>
          <w:rFonts w:eastAsiaTheme="minorHAnsi"/>
          <w:sz w:val="24"/>
          <w:szCs w:val="24"/>
          <w:lang w:val="en-US" w:eastAsia="ru-RU"/>
        </w:rPr>
        <w:t>Mehmet</w:t>
      </w:r>
      <w:r w:rsidRPr="00E872FC">
        <w:rPr>
          <w:rFonts w:eastAsiaTheme="minorHAnsi"/>
          <w:sz w:val="24"/>
          <w:szCs w:val="24"/>
          <w:lang w:val="en-US" w:eastAsia="ru-RU"/>
        </w:rPr>
        <w:t xml:space="preserve"> </w:t>
      </w:r>
      <w:r w:rsidRPr="00B36B8B">
        <w:rPr>
          <w:rFonts w:eastAsiaTheme="minorHAnsi"/>
          <w:sz w:val="24"/>
          <w:szCs w:val="24"/>
          <w:lang w:val="en-US" w:eastAsia="ru-RU"/>
        </w:rPr>
        <w:t>Bey</w:t>
      </w:r>
      <w:r w:rsidRPr="00E872FC">
        <w:rPr>
          <w:rFonts w:eastAsiaTheme="minorHAnsi"/>
          <w:sz w:val="24"/>
          <w:szCs w:val="24"/>
          <w:lang w:val="en-US" w:eastAsia="ru-RU"/>
        </w:rPr>
        <w:t>, ö</w:t>
      </w:r>
      <w:r w:rsidRPr="00B36B8B">
        <w:rPr>
          <w:rFonts w:eastAsiaTheme="minorHAnsi"/>
          <w:sz w:val="24"/>
          <w:szCs w:val="24"/>
          <w:lang w:val="en-US" w:eastAsia="ru-RU"/>
        </w:rPr>
        <w:t>ncelikle</w:t>
      </w:r>
      <w:r w:rsidRPr="00E872FC">
        <w:rPr>
          <w:rFonts w:eastAsiaTheme="minorHAnsi"/>
          <w:sz w:val="24"/>
          <w:szCs w:val="24"/>
          <w:lang w:val="en-US" w:eastAsia="ru-RU"/>
        </w:rPr>
        <w:t xml:space="preserve"> </w:t>
      </w:r>
      <w:r w:rsidRPr="00B36B8B">
        <w:rPr>
          <w:rFonts w:eastAsiaTheme="minorHAnsi"/>
          <w:sz w:val="24"/>
          <w:szCs w:val="24"/>
          <w:lang w:val="en-US" w:eastAsia="ru-RU"/>
        </w:rPr>
        <w:t>size</w:t>
      </w:r>
      <w:r w:rsidRPr="00E872FC">
        <w:rPr>
          <w:rFonts w:eastAsiaTheme="minorHAnsi"/>
          <w:sz w:val="24"/>
          <w:szCs w:val="24"/>
          <w:lang w:val="en-US" w:eastAsia="ru-RU"/>
        </w:rPr>
        <w:t xml:space="preserve"> '</w:t>
      </w:r>
      <w:r w:rsidRPr="00B36B8B">
        <w:rPr>
          <w:rFonts w:eastAsiaTheme="minorHAnsi"/>
          <w:sz w:val="24"/>
          <w:szCs w:val="24"/>
          <w:lang w:val="en-US" w:eastAsia="ru-RU"/>
        </w:rPr>
        <w:t>Ge</w:t>
      </w:r>
      <w:r w:rsidRPr="00E872FC">
        <w:rPr>
          <w:rFonts w:eastAsiaTheme="minorHAnsi"/>
          <w:sz w:val="24"/>
          <w:szCs w:val="24"/>
          <w:lang w:val="en-US" w:eastAsia="ru-RU"/>
        </w:rPr>
        <w:t>ç</w:t>
      </w:r>
      <w:r w:rsidRPr="00B36B8B">
        <w:rPr>
          <w:rFonts w:eastAsia="HiddenHorzOCR"/>
          <w:sz w:val="24"/>
          <w:szCs w:val="24"/>
          <w:lang w:val="en-US" w:eastAsia="ru-RU"/>
        </w:rPr>
        <w:t>mi</w:t>
      </w:r>
      <w:r w:rsidRPr="00E872FC">
        <w:rPr>
          <w:rFonts w:eastAsia="HiddenHorzOCR"/>
          <w:sz w:val="24"/>
          <w:szCs w:val="24"/>
          <w:lang w:val="en-US" w:eastAsia="ru-RU"/>
        </w:rPr>
        <w:t xml:space="preserve">ş </w:t>
      </w:r>
      <w:r w:rsidRPr="00B36B8B">
        <w:rPr>
          <w:rFonts w:eastAsiaTheme="minorHAnsi"/>
          <w:sz w:val="24"/>
          <w:szCs w:val="24"/>
          <w:lang w:val="en-US" w:eastAsia="ru-RU"/>
        </w:rPr>
        <w:t>olsun</w:t>
      </w:r>
      <w:r w:rsidRPr="00E872FC">
        <w:rPr>
          <w:rFonts w:eastAsiaTheme="minorHAnsi"/>
          <w:sz w:val="24"/>
          <w:szCs w:val="24"/>
          <w:lang w:val="en-US" w:eastAsia="ru-RU"/>
        </w:rPr>
        <w:t xml:space="preserve">' </w:t>
      </w:r>
      <w:r w:rsidRPr="00B36B8B">
        <w:rPr>
          <w:rFonts w:eastAsiaTheme="minorHAnsi"/>
          <w:sz w:val="24"/>
          <w:szCs w:val="24"/>
          <w:lang w:val="en-US" w:eastAsia="ru-RU"/>
        </w:rPr>
        <w:t>diyoruz</w:t>
      </w:r>
      <w:r w:rsidRPr="00E872FC">
        <w:rPr>
          <w:rFonts w:eastAsiaTheme="minorHAnsi"/>
          <w:sz w:val="24"/>
          <w:szCs w:val="24"/>
          <w:lang w:val="en-US" w:eastAsia="ru-RU"/>
        </w:rPr>
        <w:t>. $</w:t>
      </w:r>
      <w:r w:rsidRPr="00B36B8B">
        <w:rPr>
          <w:rFonts w:eastAsiaTheme="minorHAnsi"/>
          <w:sz w:val="24"/>
          <w:szCs w:val="24"/>
          <w:lang w:val="en-US" w:eastAsia="ru-RU"/>
        </w:rPr>
        <w:t>u</w:t>
      </w:r>
      <w:r w:rsidRPr="00E872FC">
        <w:rPr>
          <w:rFonts w:eastAsiaTheme="minorHAnsi"/>
          <w:sz w:val="24"/>
          <w:szCs w:val="24"/>
          <w:lang w:val="en-US" w:eastAsia="ru-RU"/>
        </w:rPr>
        <w:t xml:space="preserve"> </w:t>
      </w:r>
      <w:r w:rsidRPr="00B36B8B">
        <w:rPr>
          <w:rFonts w:eastAsiaTheme="minorHAnsi"/>
          <w:sz w:val="24"/>
          <w:szCs w:val="24"/>
          <w:lang w:val="en-US" w:eastAsia="ru-RU"/>
        </w:rPr>
        <w:t>anda</w:t>
      </w:r>
      <w:r w:rsidRPr="00E872FC">
        <w:rPr>
          <w:rFonts w:eastAsiaTheme="minorHAnsi"/>
          <w:sz w:val="24"/>
          <w:szCs w:val="24"/>
          <w:lang w:val="en-US" w:eastAsia="ru-RU"/>
        </w:rPr>
        <w:t xml:space="preserve"> </w:t>
      </w:r>
      <w:r w:rsidRPr="00B36B8B">
        <w:rPr>
          <w:rFonts w:eastAsiaTheme="minorHAnsi"/>
          <w:sz w:val="24"/>
          <w:szCs w:val="24"/>
          <w:lang w:val="en-US" w:eastAsia="ru-RU"/>
        </w:rPr>
        <w:t>kendinizi</w:t>
      </w:r>
      <w:r w:rsidRPr="00E872FC">
        <w:rPr>
          <w:rFonts w:eastAsiaTheme="minorHAnsi"/>
          <w:sz w:val="24"/>
          <w:szCs w:val="24"/>
          <w:lang w:val="en-US" w:eastAsia="ru-RU"/>
        </w:rPr>
        <w:t xml:space="preserve"> </w:t>
      </w:r>
      <w:r w:rsidRPr="00B36B8B">
        <w:rPr>
          <w:rFonts w:eastAsia="HiddenHorzOCR"/>
          <w:sz w:val="24"/>
          <w:szCs w:val="24"/>
          <w:lang w:val="en-US" w:eastAsia="ru-RU"/>
        </w:rPr>
        <w:t>nas</w:t>
      </w:r>
      <w:r w:rsidRPr="00E872FC">
        <w:rPr>
          <w:rFonts w:eastAsia="HiddenHorzOCR"/>
          <w:sz w:val="24"/>
          <w:szCs w:val="24"/>
          <w:lang w:val="en-US" w:eastAsia="ru-RU"/>
        </w:rPr>
        <w:t>ı</w:t>
      </w:r>
      <w:r w:rsidRPr="00B36B8B">
        <w:rPr>
          <w:rFonts w:eastAsia="HiddenHorzOCR"/>
          <w:sz w:val="24"/>
          <w:szCs w:val="24"/>
          <w:lang w:val="en-US" w:eastAsia="ru-RU"/>
        </w:rPr>
        <w:t>l</w:t>
      </w:r>
      <w:r w:rsidRPr="00E872FC">
        <w:rPr>
          <w:rFonts w:eastAsia="HiddenHorzOCR"/>
          <w:sz w:val="24"/>
          <w:szCs w:val="24"/>
          <w:lang w:val="en-US" w:eastAsia="ru-RU"/>
        </w:rPr>
        <w:t xml:space="preserve"> </w:t>
      </w:r>
      <w:r w:rsidRPr="00B36B8B">
        <w:rPr>
          <w:rFonts w:eastAsiaTheme="minorHAnsi"/>
          <w:sz w:val="24"/>
          <w:szCs w:val="24"/>
          <w:lang w:val="en-US" w:eastAsia="ru-RU"/>
        </w:rPr>
        <w:t>hissediyorsunuz</w:t>
      </w:r>
      <w:r w:rsidRPr="00E872FC">
        <w:rPr>
          <w:rFonts w:eastAsiaTheme="minorHAnsi"/>
          <w:sz w:val="24"/>
          <w:szCs w:val="24"/>
          <w:lang w:val="en-US" w:eastAsia="ru-RU"/>
        </w:rPr>
        <w:t>?</w:t>
      </w:r>
    </w:p>
    <w:p w14:paraId="1C6BDDE2" w14:textId="10A55F48" w:rsidR="00484086" w:rsidRPr="00E872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B</w:t>
      </w:r>
      <w:r w:rsidRPr="00E872FC">
        <w:rPr>
          <w:rFonts w:eastAsiaTheme="minorHAnsi"/>
          <w:sz w:val="24"/>
          <w:szCs w:val="24"/>
          <w:lang w:val="en-US" w:eastAsia="ru-RU"/>
        </w:rPr>
        <w:t xml:space="preserve"> : </w:t>
      </w:r>
      <w:r w:rsidRPr="00B36B8B">
        <w:rPr>
          <w:rFonts w:eastAsia="HiddenHorzOCR"/>
          <w:sz w:val="24"/>
          <w:szCs w:val="24"/>
          <w:lang w:val="en-US" w:eastAsia="ru-RU"/>
        </w:rPr>
        <w:t>Sa</w:t>
      </w:r>
      <w:r w:rsidRPr="00E872FC">
        <w:rPr>
          <w:rFonts w:eastAsia="HiddenHorzOCR"/>
          <w:sz w:val="24"/>
          <w:szCs w:val="24"/>
          <w:lang w:val="en-US" w:eastAsia="ru-RU"/>
        </w:rPr>
        <w:t>ğ</w:t>
      </w:r>
      <w:r w:rsidRPr="00B36B8B">
        <w:rPr>
          <w:rFonts w:eastAsia="HiddenHorzOCR"/>
          <w:sz w:val="24"/>
          <w:szCs w:val="24"/>
          <w:lang w:val="en-US" w:eastAsia="ru-RU"/>
        </w:rPr>
        <w:t>olun</w:t>
      </w:r>
      <w:r w:rsidRPr="00E872FC">
        <w:rPr>
          <w:rFonts w:eastAsia="HiddenHorzOCR"/>
          <w:sz w:val="24"/>
          <w:szCs w:val="24"/>
          <w:lang w:val="en-US" w:eastAsia="ru-RU"/>
        </w:rPr>
        <w:t xml:space="preserve"> . </w:t>
      </w:r>
      <w:r w:rsidRPr="00E872FC">
        <w:rPr>
          <w:rFonts w:eastAsiaTheme="minorHAnsi"/>
          <w:sz w:val="24"/>
          <w:szCs w:val="24"/>
          <w:lang w:val="en-US" w:eastAsia="ru-RU"/>
        </w:rPr>
        <w:t>$</w:t>
      </w:r>
      <w:r w:rsidRPr="00B36B8B">
        <w:rPr>
          <w:rFonts w:eastAsiaTheme="minorHAnsi"/>
          <w:sz w:val="24"/>
          <w:szCs w:val="24"/>
          <w:lang w:val="en-US" w:eastAsia="ru-RU"/>
        </w:rPr>
        <w:t>u</w:t>
      </w:r>
      <w:r w:rsidRPr="00E872FC">
        <w:rPr>
          <w:rFonts w:eastAsiaTheme="minorHAnsi"/>
          <w:sz w:val="24"/>
          <w:szCs w:val="24"/>
          <w:lang w:val="en-US" w:eastAsia="ru-RU"/>
        </w:rPr>
        <w:t xml:space="preserve"> </w:t>
      </w:r>
      <w:r w:rsidRPr="00B36B8B">
        <w:rPr>
          <w:rFonts w:eastAsiaTheme="minorHAnsi"/>
          <w:sz w:val="24"/>
          <w:szCs w:val="24"/>
          <w:lang w:val="en-US" w:eastAsia="ru-RU"/>
        </w:rPr>
        <w:t>anda</w:t>
      </w:r>
      <w:r w:rsidRPr="00E872FC">
        <w:rPr>
          <w:rFonts w:eastAsiaTheme="minorHAnsi"/>
          <w:sz w:val="24"/>
          <w:szCs w:val="24"/>
          <w:lang w:val="en-US" w:eastAsia="ru-RU"/>
        </w:rPr>
        <w:t xml:space="preserve"> ç</w:t>
      </w:r>
      <w:r w:rsidRPr="00B36B8B">
        <w:rPr>
          <w:rFonts w:eastAsiaTheme="minorHAnsi"/>
          <w:sz w:val="24"/>
          <w:szCs w:val="24"/>
          <w:lang w:val="en-US" w:eastAsia="ru-RU"/>
        </w:rPr>
        <w:t>ok</w:t>
      </w:r>
      <w:r w:rsidRPr="00E872FC">
        <w:rPr>
          <w:rFonts w:eastAsiaTheme="minorHAnsi"/>
          <w:sz w:val="24"/>
          <w:szCs w:val="24"/>
          <w:lang w:val="en-US" w:eastAsia="ru-RU"/>
        </w:rPr>
        <w:t xml:space="preserve"> </w:t>
      </w:r>
      <w:r w:rsidRPr="00B36B8B">
        <w:rPr>
          <w:rFonts w:eastAsiaTheme="minorHAnsi"/>
          <w:sz w:val="24"/>
          <w:szCs w:val="24"/>
          <w:lang w:val="en-US" w:eastAsia="ru-RU"/>
        </w:rPr>
        <w:t>mutluyum</w:t>
      </w:r>
      <w:r w:rsidRPr="00E872FC">
        <w:rPr>
          <w:rFonts w:eastAsiaTheme="minorHAnsi"/>
          <w:sz w:val="24"/>
          <w:szCs w:val="24"/>
          <w:lang w:val="en-US" w:eastAsia="ru-RU"/>
        </w:rPr>
        <w:t xml:space="preserve">, </w:t>
      </w:r>
      <w:r w:rsidRPr="00B36B8B">
        <w:rPr>
          <w:rFonts w:eastAsiaTheme="minorHAnsi"/>
          <w:sz w:val="24"/>
          <w:szCs w:val="24"/>
          <w:lang w:val="en-US" w:eastAsia="ru-RU"/>
        </w:rPr>
        <w:t>evime</w:t>
      </w:r>
      <w:r w:rsidRPr="00E872FC">
        <w:rPr>
          <w:rFonts w:eastAsiaTheme="minorHAnsi"/>
          <w:sz w:val="24"/>
          <w:szCs w:val="24"/>
          <w:lang w:val="en-US" w:eastAsia="ru-RU"/>
        </w:rPr>
        <w:t xml:space="preserve"> </w:t>
      </w:r>
      <w:r w:rsidRPr="00B36B8B">
        <w:rPr>
          <w:rFonts w:eastAsiaTheme="minorHAnsi"/>
          <w:sz w:val="24"/>
          <w:szCs w:val="24"/>
          <w:lang w:val="en-US" w:eastAsia="ru-RU"/>
        </w:rPr>
        <w:t>ve</w:t>
      </w:r>
      <w:r w:rsidRPr="00E872FC">
        <w:rPr>
          <w:rFonts w:eastAsiaTheme="minorHAnsi"/>
          <w:sz w:val="24"/>
          <w:szCs w:val="24"/>
          <w:lang w:val="en-US" w:eastAsia="ru-RU"/>
        </w:rPr>
        <w:t xml:space="preserve"> </w:t>
      </w:r>
      <w:r w:rsidRPr="00B36B8B">
        <w:rPr>
          <w:rFonts w:eastAsiaTheme="minorHAnsi"/>
          <w:sz w:val="24"/>
          <w:szCs w:val="24"/>
          <w:lang w:val="en-US" w:eastAsia="ru-RU"/>
        </w:rPr>
        <w:t>aileme</w:t>
      </w:r>
      <w:r w:rsidR="002C5814" w:rsidRPr="00E872FC">
        <w:rPr>
          <w:rFonts w:eastAsiaTheme="minorHAnsi"/>
          <w:sz w:val="24"/>
          <w:szCs w:val="24"/>
          <w:lang w:val="en-US" w:eastAsia="ru-RU"/>
        </w:rPr>
        <w:t xml:space="preserve"> </w:t>
      </w:r>
      <w:r w:rsidRPr="00B36B8B">
        <w:rPr>
          <w:rFonts w:eastAsia="HiddenHorzOCR"/>
          <w:sz w:val="24"/>
          <w:szCs w:val="24"/>
          <w:lang w:val="en-US" w:eastAsia="ru-RU"/>
        </w:rPr>
        <w:t>kavu</w:t>
      </w:r>
      <w:r w:rsidRPr="00E872FC">
        <w:rPr>
          <w:rFonts w:eastAsia="HiddenHorzOCR"/>
          <w:sz w:val="24"/>
          <w:szCs w:val="24"/>
          <w:lang w:val="en-US" w:eastAsia="ru-RU"/>
        </w:rPr>
        <w:t>ş</w:t>
      </w:r>
      <w:r w:rsidRPr="00B36B8B">
        <w:rPr>
          <w:rFonts w:eastAsia="HiddenHorzOCR"/>
          <w:sz w:val="24"/>
          <w:szCs w:val="24"/>
          <w:lang w:val="en-US" w:eastAsia="ru-RU"/>
        </w:rPr>
        <w:t>tum</w:t>
      </w:r>
      <w:r w:rsidRPr="00E872FC">
        <w:rPr>
          <w:rFonts w:eastAsia="HiddenHorzOCR"/>
          <w:sz w:val="24"/>
          <w:szCs w:val="24"/>
          <w:lang w:val="en-US" w:eastAsia="ru-RU"/>
        </w:rPr>
        <w:t xml:space="preserve">. </w:t>
      </w:r>
      <w:r w:rsidRPr="00B36B8B">
        <w:rPr>
          <w:rFonts w:eastAsiaTheme="minorHAnsi"/>
          <w:sz w:val="24"/>
          <w:szCs w:val="24"/>
          <w:lang w:val="en-US" w:eastAsia="ru-RU"/>
        </w:rPr>
        <w:t>Ama</w:t>
      </w:r>
      <w:r w:rsidRPr="00E872FC">
        <w:rPr>
          <w:rFonts w:eastAsiaTheme="minorHAnsi"/>
          <w:sz w:val="24"/>
          <w:szCs w:val="24"/>
          <w:lang w:val="en-US" w:eastAsia="ru-RU"/>
        </w:rPr>
        <w:t xml:space="preserve"> </w:t>
      </w:r>
      <w:r w:rsidRPr="00B36B8B">
        <w:rPr>
          <w:rFonts w:eastAsiaTheme="minorHAnsi"/>
          <w:sz w:val="24"/>
          <w:szCs w:val="24"/>
          <w:lang w:val="en-US" w:eastAsia="ru-RU"/>
        </w:rPr>
        <w:t>biraz</w:t>
      </w:r>
      <w:r w:rsidRPr="00E872FC">
        <w:rPr>
          <w:rFonts w:eastAsiaTheme="minorHAnsi"/>
          <w:sz w:val="24"/>
          <w:szCs w:val="24"/>
          <w:lang w:val="en-US" w:eastAsia="ru-RU"/>
        </w:rPr>
        <w:t xml:space="preserve"> </w:t>
      </w:r>
      <w:r w:rsidRPr="00E872FC">
        <w:rPr>
          <w:rFonts w:eastAsia="HiddenHorzOCR"/>
          <w:sz w:val="24"/>
          <w:szCs w:val="24"/>
          <w:lang w:val="en-US" w:eastAsia="ru-RU"/>
        </w:rPr>
        <w:t>ş</w:t>
      </w:r>
      <w:r w:rsidRPr="00B36B8B">
        <w:rPr>
          <w:rFonts w:eastAsia="HiddenHorzOCR"/>
          <w:sz w:val="24"/>
          <w:szCs w:val="24"/>
          <w:lang w:val="en-US" w:eastAsia="ru-RU"/>
        </w:rPr>
        <w:t>a</w:t>
      </w:r>
      <w:r w:rsidRPr="00E872FC">
        <w:rPr>
          <w:rFonts w:eastAsia="HiddenHorzOCR"/>
          <w:sz w:val="24"/>
          <w:szCs w:val="24"/>
          <w:lang w:val="en-US" w:eastAsia="ru-RU"/>
        </w:rPr>
        <w:t>ş</w:t>
      </w:r>
      <w:r w:rsidRPr="00B36B8B">
        <w:rPr>
          <w:rFonts w:eastAsia="HiddenHorzOCR"/>
          <w:sz w:val="24"/>
          <w:szCs w:val="24"/>
          <w:lang w:val="en-US" w:eastAsia="ru-RU"/>
        </w:rPr>
        <w:t>k</w:t>
      </w:r>
      <w:r w:rsidRPr="00E872FC">
        <w:rPr>
          <w:rFonts w:eastAsia="HiddenHorzOCR"/>
          <w:sz w:val="24"/>
          <w:szCs w:val="24"/>
          <w:lang w:val="en-US" w:eastAsia="ru-RU"/>
        </w:rPr>
        <w:t>ı</w:t>
      </w:r>
      <w:r w:rsidRPr="00B36B8B">
        <w:rPr>
          <w:rFonts w:eastAsia="HiddenHorzOCR"/>
          <w:sz w:val="24"/>
          <w:szCs w:val="24"/>
          <w:lang w:val="en-US" w:eastAsia="ru-RU"/>
        </w:rPr>
        <w:t>nl</w:t>
      </w:r>
      <w:r w:rsidRPr="00E872FC">
        <w:rPr>
          <w:rFonts w:eastAsia="HiddenHorzOCR"/>
          <w:sz w:val="24"/>
          <w:szCs w:val="24"/>
          <w:lang w:val="en-US" w:eastAsia="ru-RU"/>
        </w:rPr>
        <w:t>ı</w:t>
      </w:r>
      <w:r w:rsidRPr="00B36B8B">
        <w:rPr>
          <w:rFonts w:eastAsia="HiddenHorzOCR"/>
          <w:sz w:val="24"/>
          <w:szCs w:val="24"/>
          <w:lang w:val="en-US" w:eastAsia="ru-RU"/>
        </w:rPr>
        <w:t>k</w:t>
      </w:r>
      <w:r w:rsidRPr="00E872FC">
        <w:rPr>
          <w:rFonts w:eastAsia="HiddenHorzOCR"/>
          <w:sz w:val="24"/>
          <w:szCs w:val="24"/>
          <w:lang w:val="en-US" w:eastAsia="ru-RU"/>
        </w:rPr>
        <w:t xml:space="preserve"> </w:t>
      </w:r>
      <w:r w:rsidRPr="00B36B8B">
        <w:rPr>
          <w:rFonts w:eastAsiaTheme="minorHAnsi"/>
          <w:sz w:val="24"/>
          <w:szCs w:val="24"/>
          <w:lang w:val="en-US" w:eastAsia="ru-RU"/>
        </w:rPr>
        <w:t>da</w:t>
      </w:r>
      <w:r w:rsidRPr="00E872FC">
        <w:rPr>
          <w:rFonts w:eastAsiaTheme="minorHAnsi"/>
          <w:sz w:val="24"/>
          <w:szCs w:val="24"/>
          <w:lang w:val="en-US" w:eastAsia="ru-RU"/>
        </w:rPr>
        <w:t xml:space="preserve"> </w:t>
      </w:r>
      <w:r w:rsidRPr="00B36B8B">
        <w:rPr>
          <w:rFonts w:eastAsia="HiddenHorzOCR"/>
          <w:sz w:val="24"/>
          <w:szCs w:val="24"/>
          <w:lang w:val="en-US" w:eastAsia="ru-RU"/>
        </w:rPr>
        <w:t>ya</w:t>
      </w:r>
      <w:r w:rsidRPr="00E872FC">
        <w:rPr>
          <w:rFonts w:eastAsia="HiddenHorzOCR"/>
          <w:sz w:val="24"/>
          <w:szCs w:val="24"/>
          <w:lang w:val="en-US" w:eastAsia="ru-RU"/>
        </w:rPr>
        <w:t>şı</w:t>
      </w:r>
      <w:r w:rsidRPr="00B36B8B">
        <w:rPr>
          <w:rFonts w:eastAsia="HiddenHorzOCR"/>
          <w:sz w:val="24"/>
          <w:szCs w:val="24"/>
          <w:lang w:val="en-US" w:eastAsia="ru-RU"/>
        </w:rPr>
        <w:t>yorum</w:t>
      </w:r>
    </w:p>
    <w:p w14:paraId="712BDCE6" w14:textId="77777777" w:rsidR="00484086" w:rsidRPr="00E872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tabii</w:t>
      </w:r>
      <w:r w:rsidRPr="00E872FC">
        <w:rPr>
          <w:rFonts w:eastAsiaTheme="minorHAnsi"/>
          <w:sz w:val="24"/>
          <w:szCs w:val="24"/>
          <w:lang w:val="en-US" w:eastAsia="ru-RU"/>
        </w:rPr>
        <w:t>.</w:t>
      </w:r>
    </w:p>
    <w:p w14:paraId="4D08B6A6" w14:textId="78500204" w:rsidR="00484086" w:rsidRPr="00E872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lastRenderedPageBreak/>
        <w:t>A</w:t>
      </w:r>
      <w:r w:rsidRPr="00E872FC">
        <w:rPr>
          <w:rFonts w:eastAsiaTheme="minorHAnsi"/>
          <w:sz w:val="24"/>
          <w:szCs w:val="24"/>
          <w:lang w:val="en-US" w:eastAsia="ru-RU"/>
        </w:rPr>
        <w:t xml:space="preserve"> : </w:t>
      </w:r>
      <w:r w:rsidRPr="00B36B8B">
        <w:rPr>
          <w:rFonts w:eastAsia="HiddenHorzOCR"/>
          <w:sz w:val="24"/>
          <w:szCs w:val="24"/>
          <w:lang w:val="en-US" w:eastAsia="ru-RU"/>
        </w:rPr>
        <w:t>Anl</w:t>
      </w:r>
      <w:r w:rsidRPr="00E872FC">
        <w:rPr>
          <w:rFonts w:eastAsia="HiddenHorzOCR"/>
          <w:sz w:val="24"/>
          <w:szCs w:val="24"/>
          <w:lang w:val="en-US" w:eastAsia="ru-RU"/>
        </w:rPr>
        <w:t>ı</w:t>
      </w:r>
      <w:r w:rsidRPr="00B36B8B">
        <w:rPr>
          <w:rFonts w:eastAsia="HiddenHorzOCR"/>
          <w:sz w:val="24"/>
          <w:szCs w:val="24"/>
          <w:lang w:val="en-US" w:eastAsia="ru-RU"/>
        </w:rPr>
        <w:t>yorum</w:t>
      </w:r>
      <w:r w:rsidRPr="00E872FC">
        <w:rPr>
          <w:rFonts w:eastAsia="HiddenHorzOCR"/>
          <w:sz w:val="24"/>
          <w:szCs w:val="24"/>
          <w:lang w:val="en-US" w:eastAsia="ru-RU"/>
        </w:rPr>
        <w:t xml:space="preserve">. </w:t>
      </w:r>
      <w:r w:rsidRPr="00B36B8B">
        <w:rPr>
          <w:rFonts w:eastAsia="HiddenHorzOCR"/>
          <w:sz w:val="24"/>
          <w:szCs w:val="24"/>
          <w:lang w:val="en-US" w:eastAsia="ru-RU"/>
        </w:rPr>
        <w:t>Asl</w:t>
      </w:r>
      <w:r w:rsidRPr="00E872FC">
        <w:rPr>
          <w:rFonts w:eastAsia="HiddenHorzOCR"/>
          <w:sz w:val="24"/>
          <w:szCs w:val="24"/>
          <w:lang w:val="en-US" w:eastAsia="ru-RU"/>
        </w:rPr>
        <w:t>ı</w:t>
      </w:r>
      <w:r w:rsidRPr="00B36B8B">
        <w:rPr>
          <w:rFonts w:eastAsia="HiddenHorzOCR"/>
          <w:sz w:val="24"/>
          <w:szCs w:val="24"/>
          <w:lang w:val="en-US" w:eastAsia="ru-RU"/>
        </w:rPr>
        <w:t>nda</w:t>
      </w:r>
      <w:r w:rsidRPr="00E872FC">
        <w:rPr>
          <w:rFonts w:eastAsia="HiddenHorzOCR"/>
          <w:sz w:val="24"/>
          <w:szCs w:val="24"/>
          <w:lang w:val="en-US" w:eastAsia="ru-RU"/>
        </w:rPr>
        <w:t xml:space="preserve"> </w:t>
      </w:r>
      <w:r w:rsidRPr="00B36B8B">
        <w:rPr>
          <w:rFonts w:eastAsia="HiddenHorzOCR"/>
          <w:sz w:val="24"/>
          <w:szCs w:val="24"/>
          <w:lang w:val="en-US" w:eastAsia="ru-RU"/>
        </w:rPr>
        <w:t>konu</w:t>
      </w:r>
      <w:r w:rsidRPr="00E872FC">
        <w:rPr>
          <w:rFonts w:eastAsia="HiddenHorzOCR"/>
          <w:sz w:val="24"/>
          <w:szCs w:val="24"/>
          <w:lang w:val="en-US" w:eastAsia="ru-RU"/>
        </w:rPr>
        <w:t>ş</w:t>
      </w:r>
      <w:r w:rsidRPr="00B36B8B">
        <w:rPr>
          <w:rFonts w:eastAsia="HiddenHorzOCR"/>
          <w:sz w:val="24"/>
          <w:szCs w:val="24"/>
          <w:lang w:val="en-US" w:eastAsia="ru-RU"/>
        </w:rPr>
        <w:t>acak</w:t>
      </w:r>
      <w:r w:rsidRPr="00E872FC">
        <w:rPr>
          <w:rFonts w:eastAsia="HiddenHorzOCR"/>
          <w:sz w:val="24"/>
          <w:szCs w:val="24"/>
          <w:lang w:val="en-US" w:eastAsia="ru-RU"/>
        </w:rPr>
        <w:t xml:space="preserve"> </w:t>
      </w:r>
      <w:r w:rsidRPr="00E872FC">
        <w:rPr>
          <w:rFonts w:eastAsiaTheme="minorHAnsi"/>
          <w:sz w:val="24"/>
          <w:szCs w:val="24"/>
          <w:lang w:val="en-US" w:eastAsia="ru-RU"/>
        </w:rPr>
        <w:t>ç</w:t>
      </w:r>
      <w:r w:rsidRPr="00B36B8B">
        <w:rPr>
          <w:rFonts w:eastAsiaTheme="minorHAnsi"/>
          <w:sz w:val="24"/>
          <w:szCs w:val="24"/>
          <w:lang w:val="en-US" w:eastAsia="ru-RU"/>
        </w:rPr>
        <w:t>ok</w:t>
      </w:r>
      <w:r w:rsidRPr="00E872FC">
        <w:rPr>
          <w:rFonts w:eastAsiaTheme="minorHAnsi"/>
          <w:sz w:val="24"/>
          <w:szCs w:val="24"/>
          <w:lang w:val="en-US" w:eastAsia="ru-RU"/>
        </w:rPr>
        <w:t xml:space="preserve"> </w:t>
      </w:r>
      <w:r w:rsidRPr="00E872FC">
        <w:rPr>
          <w:rFonts w:eastAsia="HiddenHorzOCR"/>
          <w:sz w:val="24"/>
          <w:szCs w:val="24"/>
          <w:lang w:val="en-US" w:eastAsia="ru-RU"/>
        </w:rPr>
        <w:t>ş</w:t>
      </w:r>
      <w:r w:rsidRPr="00B36B8B">
        <w:rPr>
          <w:rFonts w:eastAsia="HiddenHorzOCR"/>
          <w:sz w:val="24"/>
          <w:szCs w:val="24"/>
          <w:lang w:val="en-US" w:eastAsia="ru-RU"/>
        </w:rPr>
        <w:t>ey</w:t>
      </w:r>
      <w:r w:rsidRPr="00E872FC">
        <w:rPr>
          <w:rFonts w:eastAsia="HiddenHorzOCR"/>
          <w:sz w:val="24"/>
          <w:szCs w:val="24"/>
          <w:lang w:val="en-US" w:eastAsia="ru-RU"/>
        </w:rPr>
        <w:t xml:space="preserve"> </w:t>
      </w:r>
      <w:r w:rsidRPr="00B36B8B">
        <w:rPr>
          <w:rFonts w:eastAsiaTheme="minorHAnsi"/>
          <w:sz w:val="24"/>
          <w:szCs w:val="24"/>
          <w:lang w:val="en-US" w:eastAsia="ru-RU"/>
        </w:rPr>
        <w:t>var</w:t>
      </w:r>
      <w:r w:rsidRPr="00E872FC">
        <w:rPr>
          <w:rFonts w:eastAsiaTheme="minorHAnsi"/>
          <w:sz w:val="24"/>
          <w:szCs w:val="24"/>
          <w:lang w:val="en-US" w:eastAsia="ru-RU"/>
        </w:rPr>
        <w:t xml:space="preserve"> </w:t>
      </w:r>
      <w:r w:rsidRPr="00B36B8B">
        <w:rPr>
          <w:rFonts w:eastAsiaTheme="minorHAnsi"/>
          <w:sz w:val="24"/>
          <w:szCs w:val="24"/>
          <w:lang w:val="en-US" w:eastAsia="ru-RU"/>
        </w:rPr>
        <w:t>ama</w:t>
      </w:r>
      <w:r w:rsidR="002C5814" w:rsidRPr="00E872FC">
        <w:rPr>
          <w:rFonts w:eastAsiaTheme="minorHAnsi"/>
          <w:sz w:val="24"/>
          <w:szCs w:val="24"/>
          <w:lang w:val="en-US" w:eastAsia="ru-RU"/>
        </w:rPr>
        <w:t xml:space="preserve"> </w:t>
      </w:r>
      <w:r w:rsidRPr="00B36B8B">
        <w:rPr>
          <w:rFonts w:eastAsiaTheme="minorHAnsi"/>
          <w:sz w:val="24"/>
          <w:szCs w:val="24"/>
          <w:lang w:val="en-US" w:eastAsia="ru-RU"/>
        </w:rPr>
        <w:t>isterseniz</w:t>
      </w:r>
      <w:r w:rsidRPr="00E872FC">
        <w:rPr>
          <w:rFonts w:eastAsiaTheme="minorHAnsi"/>
          <w:sz w:val="24"/>
          <w:szCs w:val="24"/>
          <w:lang w:val="en-US" w:eastAsia="ru-RU"/>
        </w:rPr>
        <w:t xml:space="preserve"> ö</w:t>
      </w:r>
      <w:r w:rsidRPr="00B36B8B">
        <w:rPr>
          <w:rFonts w:eastAsiaTheme="minorHAnsi"/>
          <w:sz w:val="24"/>
          <w:szCs w:val="24"/>
          <w:lang w:val="en-US" w:eastAsia="ru-RU"/>
        </w:rPr>
        <w:t>nce</w:t>
      </w:r>
      <w:r w:rsidRPr="00E872FC">
        <w:rPr>
          <w:rFonts w:eastAsiaTheme="minorHAnsi"/>
          <w:sz w:val="24"/>
          <w:szCs w:val="24"/>
          <w:lang w:val="en-US" w:eastAsia="ru-RU"/>
        </w:rPr>
        <w:t xml:space="preserve"> </w:t>
      </w:r>
      <w:r w:rsidRPr="00B36B8B">
        <w:rPr>
          <w:rFonts w:eastAsiaTheme="minorHAnsi"/>
          <w:sz w:val="24"/>
          <w:szCs w:val="24"/>
          <w:lang w:val="en-US" w:eastAsia="ru-RU"/>
        </w:rPr>
        <w:t>tekne</w:t>
      </w:r>
      <w:r w:rsidRPr="00E872FC">
        <w:rPr>
          <w:rFonts w:eastAsiaTheme="minorHAnsi"/>
          <w:sz w:val="24"/>
          <w:szCs w:val="24"/>
          <w:lang w:val="en-US" w:eastAsia="ru-RU"/>
        </w:rPr>
        <w:t xml:space="preserve"> </w:t>
      </w:r>
      <w:r w:rsidRPr="00B36B8B">
        <w:rPr>
          <w:rFonts w:eastAsia="HiddenHorzOCR"/>
          <w:sz w:val="24"/>
          <w:szCs w:val="24"/>
          <w:lang w:val="en-US" w:eastAsia="ru-RU"/>
        </w:rPr>
        <w:t>yolculu</w:t>
      </w:r>
      <w:r w:rsidRPr="00E872FC">
        <w:rPr>
          <w:rFonts w:eastAsia="HiddenHorzOCR"/>
          <w:sz w:val="24"/>
          <w:szCs w:val="24"/>
          <w:lang w:val="en-US" w:eastAsia="ru-RU"/>
        </w:rPr>
        <w:t>ğ</w:t>
      </w:r>
      <w:r w:rsidRPr="00B36B8B">
        <w:rPr>
          <w:rFonts w:eastAsia="HiddenHorzOCR"/>
          <w:sz w:val="24"/>
          <w:szCs w:val="24"/>
          <w:lang w:val="en-US" w:eastAsia="ru-RU"/>
        </w:rPr>
        <w:t>unuzdan</w:t>
      </w:r>
      <w:r w:rsidRPr="00E872FC">
        <w:rPr>
          <w:rFonts w:eastAsia="HiddenHorzOCR"/>
          <w:sz w:val="24"/>
          <w:szCs w:val="24"/>
          <w:lang w:val="en-US" w:eastAsia="ru-RU"/>
        </w:rPr>
        <w:t xml:space="preserve"> </w:t>
      </w:r>
      <w:r w:rsidRPr="00B36B8B">
        <w:rPr>
          <w:rFonts w:eastAsia="HiddenHorzOCR"/>
          <w:sz w:val="24"/>
          <w:szCs w:val="24"/>
          <w:lang w:val="en-US" w:eastAsia="ru-RU"/>
        </w:rPr>
        <w:t>ba</w:t>
      </w:r>
      <w:r w:rsidRPr="00E872FC">
        <w:rPr>
          <w:rFonts w:eastAsia="HiddenHorzOCR"/>
          <w:sz w:val="24"/>
          <w:szCs w:val="24"/>
          <w:lang w:val="en-US" w:eastAsia="ru-RU"/>
        </w:rPr>
        <w:t>ş</w:t>
      </w:r>
      <w:r w:rsidRPr="00B36B8B">
        <w:rPr>
          <w:rFonts w:eastAsia="HiddenHorzOCR"/>
          <w:sz w:val="24"/>
          <w:szCs w:val="24"/>
          <w:lang w:val="en-US" w:eastAsia="ru-RU"/>
        </w:rPr>
        <w:t>layal</w:t>
      </w:r>
      <w:r w:rsidRPr="00E872FC">
        <w:rPr>
          <w:rFonts w:eastAsia="HiddenHorzOCR"/>
          <w:sz w:val="24"/>
          <w:szCs w:val="24"/>
          <w:lang w:val="en-US" w:eastAsia="ru-RU"/>
        </w:rPr>
        <w:t>ı</w:t>
      </w:r>
      <w:r w:rsidRPr="00B36B8B">
        <w:rPr>
          <w:rFonts w:eastAsia="HiddenHorzOCR"/>
          <w:sz w:val="24"/>
          <w:szCs w:val="24"/>
          <w:lang w:val="en-US" w:eastAsia="ru-RU"/>
        </w:rPr>
        <w:t>m</w:t>
      </w:r>
      <w:r w:rsidRPr="00E872FC">
        <w:rPr>
          <w:rFonts w:eastAsia="HiddenHorzOCR"/>
          <w:sz w:val="24"/>
          <w:szCs w:val="24"/>
          <w:lang w:val="en-US" w:eastAsia="ru-RU"/>
        </w:rPr>
        <w:t xml:space="preserve">. </w:t>
      </w:r>
      <w:r w:rsidRPr="00B36B8B">
        <w:rPr>
          <w:rFonts w:eastAsiaTheme="minorHAnsi"/>
          <w:sz w:val="24"/>
          <w:szCs w:val="24"/>
          <w:lang w:val="en-US" w:eastAsia="ru-RU"/>
        </w:rPr>
        <w:t>Nereye</w:t>
      </w:r>
      <w:r w:rsidRPr="00E872FC">
        <w:rPr>
          <w:rFonts w:eastAsiaTheme="minorHAnsi"/>
          <w:sz w:val="24"/>
          <w:szCs w:val="24"/>
          <w:lang w:val="en-US" w:eastAsia="ru-RU"/>
        </w:rPr>
        <w:t xml:space="preserve"> </w:t>
      </w:r>
      <w:r w:rsidRPr="00B36B8B">
        <w:rPr>
          <w:rFonts w:eastAsiaTheme="minorHAnsi"/>
          <w:sz w:val="24"/>
          <w:szCs w:val="24"/>
          <w:lang w:val="en-US" w:eastAsia="ru-RU"/>
        </w:rPr>
        <w:t>gitmekteydiniz</w:t>
      </w:r>
      <w:r w:rsidRPr="00E872FC">
        <w:rPr>
          <w:rFonts w:eastAsiaTheme="minorHAnsi"/>
          <w:sz w:val="24"/>
          <w:szCs w:val="24"/>
          <w:lang w:val="en-US" w:eastAsia="ru-RU"/>
        </w:rPr>
        <w:t xml:space="preserve">, </w:t>
      </w:r>
      <w:r w:rsidRPr="00B36B8B">
        <w:rPr>
          <w:rFonts w:eastAsiaTheme="minorHAnsi"/>
          <w:sz w:val="24"/>
          <w:szCs w:val="24"/>
          <w:lang w:val="en-US" w:eastAsia="ru-RU"/>
        </w:rPr>
        <w:t>teknede</w:t>
      </w:r>
      <w:r w:rsidRPr="00E872FC">
        <w:rPr>
          <w:rFonts w:eastAsiaTheme="minorHAnsi"/>
          <w:sz w:val="24"/>
          <w:szCs w:val="24"/>
          <w:lang w:val="en-US" w:eastAsia="ru-RU"/>
        </w:rPr>
        <w:t xml:space="preserve"> </w:t>
      </w:r>
      <w:r w:rsidRPr="00B36B8B">
        <w:rPr>
          <w:rFonts w:eastAsiaTheme="minorHAnsi"/>
          <w:sz w:val="24"/>
          <w:szCs w:val="24"/>
          <w:lang w:val="en-US" w:eastAsia="ru-RU"/>
        </w:rPr>
        <w:t>kimler</w:t>
      </w:r>
      <w:r w:rsidRPr="00E872FC">
        <w:rPr>
          <w:rFonts w:eastAsiaTheme="minorHAnsi"/>
          <w:sz w:val="24"/>
          <w:szCs w:val="24"/>
          <w:lang w:val="en-US" w:eastAsia="ru-RU"/>
        </w:rPr>
        <w:t xml:space="preserve"> </w:t>
      </w:r>
      <w:r w:rsidRPr="00B36B8B">
        <w:rPr>
          <w:rFonts w:eastAsiaTheme="minorHAnsi"/>
          <w:sz w:val="24"/>
          <w:szCs w:val="24"/>
          <w:lang w:val="en-US" w:eastAsia="ru-RU"/>
        </w:rPr>
        <w:t>bulunuyordu</w:t>
      </w:r>
      <w:r w:rsidRPr="00E872FC">
        <w:rPr>
          <w:rFonts w:eastAsiaTheme="minorHAnsi"/>
          <w:sz w:val="24"/>
          <w:szCs w:val="24"/>
          <w:lang w:val="en-US" w:eastAsia="ru-RU"/>
        </w:rPr>
        <w:t>?</w:t>
      </w:r>
    </w:p>
    <w:p w14:paraId="43C06A53" w14:textId="79043231" w:rsidR="00484086" w:rsidRPr="00E872FC"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B</w:t>
      </w:r>
      <w:r w:rsidRPr="00E872FC">
        <w:rPr>
          <w:rFonts w:eastAsiaTheme="minorHAnsi"/>
          <w:sz w:val="24"/>
          <w:szCs w:val="24"/>
          <w:lang w:val="en-US" w:eastAsia="ru-RU"/>
        </w:rPr>
        <w:t xml:space="preserve"> : </w:t>
      </w:r>
      <w:r w:rsidRPr="00B36B8B">
        <w:rPr>
          <w:rFonts w:eastAsiaTheme="minorHAnsi"/>
          <w:sz w:val="24"/>
          <w:szCs w:val="24"/>
          <w:lang w:val="en-US" w:eastAsia="ru-RU"/>
        </w:rPr>
        <w:t>Teknede</w:t>
      </w:r>
      <w:r w:rsidRPr="00E872FC">
        <w:rPr>
          <w:rFonts w:eastAsiaTheme="minorHAnsi"/>
          <w:sz w:val="24"/>
          <w:szCs w:val="24"/>
          <w:lang w:val="en-US" w:eastAsia="ru-RU"/>
        </w:rPr>
        <w:t xml:space="preserve"> </w:t>
      </w:r>
      <w:r w:rsidRPr="00B36B8B">
        <w:rPr>
          <w:rFonts w:eastAsiaTheme="minorHAnsi"/>
          <w:sz w:val="24"/>
          <w:szCs w:val="24"/>
          <w:lang w:val="en-US" w:eastAsia="ru-RU"/>
        </w:rPr>
        <w:t>d</w:t>
      </w:r>
      <w:r w:rsidRPr="00E872FC">
        <w:rPr>
          <w:rFonts w:eastAsiaTheme="minorHAnsi"/>
          <w:sz w:val="24"/>
          <w:szCs w:val="24"/>
          <w:lang w:val="en-US" w:eastAsia="ru-RU"/>
        </w:rPr>
        <w:t>ö</w:t>
      </w:r>
      <w:r w:rsidRPr="00B36B8B">
        <w:rPr>
          <w:rFonts w:eastAsiaTheme="minorHAnsi"/>
          <w:sz w:val="24"/>
          <w:szCs w:val="24"/>
          <w:lang w:val="en-US" w:eastAsia="ru-RU"/>
        </w:rPr>
        <w:t>rt</w:t>
      </w:r>
      <w:r w:rsidRPr="00E872FC">
        <w:rPr>
          <w:rFonts w:eastAsiaTheme="minorHAnsi"/>
          <w:sz w:val="24"/>
          <w:szCs w:val="24"/>
          <w:lang w:val="en-US" w:eastAsia="ru-RU"/>
        </w:rPr>
        <w:t xml:space="preserve"> </w:t>
      </w:r>
      <w:r w:rsidRPr="00B36B8B">
        <w:rPr>
          <w:rFonts w:eastAsia="HiddenHorzOCR"/>
          <w:sz w:val="24"/>
          <w:szCs w:val="24"/>
          <w:lang w:val="en-US" w:eastAsia="ru-RU"/>
        </w:rPr>
        <w:t>ki</w:t>
      </w:r>
      <w:r w:rsidRPr="00E872FC">
        <w:rPr>
          <w:rFonts w:eastAsia="HiddenHorzOCR"/>
          <w:sz w:val="24"/>
          <w:szCs w:val="24"/>
          <w:lang w:val="en-US" w:eastAsia="ru-RU"/>
        </w:rPr>
        <w:t>ş</w:t>
      </w:r>
      <w:r w:rsidRPr="00B36B8B">
        <w:rPr>
          <w:rFonts w:eastAsia="HiddenHorzOCR"/>
          <w:sz w:val="24"/>
          <w:szCs w:val="24"/>
          <w:lang w:val="en-US" w:eastAsia="ru-RU"/>
        </w:rPr>
        <w:t>iydik</w:t>
      </w:r>
      <w:r w:rsidRPr="00E872FC">
        <w:rPr>
          <w:rFonts w:eastAsia="HiddenHorzOCR"/>
          <w:sz w:val="24"/>
          <w:szCs w:val="24"/>
          <w:lang w:val="en-US" w:eastAsia="ru-RU"/>
        </w:rPr>
        <w:t>. İ</w:t>
      </w:r>
      <w:r w:rsidRPr="00B36B8B">
        <w:rPr>
          <w:rFonts w:eastAsia="HiddenHorzOCR"/>
          <w:sz w:val="24"/>
          <w:szCs w:val="24"/>
          <w:lang w:val="en-US" w:eastAsia="ru-RU"/>
        </w:rPr>
        <w:t>ki</w:t>
      </w:r>
      <w:r w:rsidRPr="00E872FC">
        <w:rPr>
          <w:rFonts w:eastAsia="HiddenHorzOCR"/>
          <w:sz w:val="24"/>
          <w:szCs w:val="24"/>
          <w:lang w:val="en-US" w:eastAsia="ru-RU"/>
        </w:rPr>
        <w:t xml:space="preserve"> </w:t>
      </w:r>
      <w:r w:rsidRPr="00B36B8B">
        <w:rPr>
          <w:rFonts w:eastAsia="HiddenHorzOCR"/>
          <w:sz w:val="24"/>
          <w:szCs w:val="24"/>
          <w:lang w:val="en-US" w:eastAsia="ru-RU"/>
        </w:rPr>
        <w:t>arkada</w:t>
      </w:r>
      <w:r w:rsidRPr="00E872FC">
        <w:rPr>
          <w:rFonts w:eastAsia="HiddenHorzOCR"/>
          <w:sz w:val="24"/>
          <w:szCs w:val="24"/>
          <w:lang w:val="en-US" w:eastAsia="ru-RU"/>
        </w:rPr>
        <w:t>şı</w:t>
      </w:r>
      <w:r w:rsidRPr="00B36B8B">
        <w:rPr>
          <w:rFonts w:eastAsia="HiddenHorzOCR"/>
          <w:sz w:val="24"/>
          <w:szCs w:val="24"/>
          <w:lang w:val="en-US" w:eastAsia="ru-RU"/>
        </w:rPr>
        <w:t>mla</w:t>
      </w:r>
      <w:r w:rsidRPr="00E872FC">
        <w:rPr>
          <w:rFonts w:eastAsia="HiddenHorzOCR"/>
          <w:sz w:val="24"/>
          <w:szCs w:val="24"/>
          <w:lang w:val="en-US" w:eastAsia="ru-RU"/>
        </w:rPr>
        <w:t xml:space="preserve"> </w:t>
      </w:r>
      <w:r w:rsidRPr="00B36B8B">
        <w:rPr>
          <w:rFonts w:eastAsiaTheme="minorHAnsi"/>
          <w:sz w:val="24"/>
          <w:szCs w:val="24"/>
          <w:lang w:val="en-US" w:eastAsia="ru-RU"/>
        </w:rPr>
        <w:t>birlikte</w:t>
      </w:r>
      <w:r w:rsidRPr="00E872FC">
        <w:rPr>
          <w:rFonts w:eastAsiaTheme="minorHAnsi"/>
          <w:sz w:val="24"/>
          <w:szCs w:val="24"/>
          <w:lang w:val="en-US" w:eastAsia="ru-RU"/>
        </w:rPr>
        <w:t xml:space="preserve"> </w:t>
      </w:r>
      <w:r w:rsidRPr="00B36B8B">
        <w:rPr>
          <w:rFonts w:eastAsiaTheme="minorHAnsi"/>
          <w:sz w:val="24"/>
          <w:szCs w:val="24"/>
          <w:lang w:val="en-US" w:eastAsia="ru-RU"/>
        </w:rPr>
        <w:t>serbest</w:t>
      </w:r>
      <w:r w:rsidR="002C5814" w:rsidRPr="00E872FC">
        <w:rPr>
          <w:rFonts w:eastAsiaTheme="minorHAnsi"/>
          <w:sz w:val="24"/>
          <w:szCs w:val="24"/>
          <w:lang w:val="en-US" w:eastAsia="ru-RU"/>
        </w:rPr>
        <w:t xml:space="preserve"> </w:t>
      </w:r>
      <w:r w:rsidRPr="00B36B8B">
        <w:rPr>
          <w:rFonts w:eastAsia="HiddenHorzOCR"/>
          <w:sz w:val="24"/>
          <w:szCs w:val="24"/>
          <w:lang w:val="en-US" w:eastAsia="ru-RU"/>
        </w:rPr>
        <w:t>dal</w:t>
      </w:r>
      <w:r w:rsidRPr="00E872FC">
        <w:rPr>
          <w:rFonts w:eastAsia="HiddenHorzOCR"/>
          <w:sz w:val="24"/>
          <w:szCs w:val="24"/>
          <w:lang w:val="en-US" w:eastAsia="ru-RU"/>
        </w:rPr>
        <w:t xml:space="preserve">ış </w:t>
      </w:r>
      <w:r w:rsidRPr="00B36B8B">
        <w:rPr>
          <w:rFonts w:eastAsiaTheme="minorHAnsi"/>
          <w:sz w:val="24"/>
          <w:szCs w:val="24"/>
          <w:lang w:val="en-US" w:eastAsia="ru-RU"/>
        </w:rPr>
        <w:t>yapmak</w:t>
      </w:r>
      <w:r w:rsidRPr="00E872FC">
        <w:rPr>
          <w:rFonts w:eastAsiaTheme="minorHAnsi"/>
          <w:sz w:val="24"/>
          <w:szCs w:val="24"/>
          <w:lang w:val="en-US" w:eastAsia="ru-RU"/>
        </w:rPr>
        <w:t xml:space="preserve"> </w:t>
      </w:r>
      <w:r w:rsidRPr="00B36B8B">
        <w:rPr>
          <w:rFonts w:eastAsiaTheme="minorHAnsi"/>
          <w:sz w:val="24"/>
          <w:szCs w:val="24"/>
          <w:lang w:val="en-US" w:eastAsia="ru-RU"/>
        </w:rPr>
        <w:t>i</w:t>
      </w:r>
      <w:r w:rsidRPr="00E872FC">
        <w:rPr>
          <w:rFonts w:eastAsiaTheme="minorHAnsi"/>
          <w:sz w:val="24"/>
          <w:szCs w:val="24"/>
          <w:lang w:val="en-US" w:eastAsia="ru-RU"/>
        </w:rPr>
        <w:t>ç</w:t>
      </w:r>
      <w:r w:rsidRPr="00B36B8B">
        <w:rPr>
          <w:rFonts w:eastAsiaTheme="minorHAnsi"/>
          <w:sz w:val="24"/>
          <w:szCs w:val="24"/>
          <w:lang w:val="en-US" w:eastAsia="ru-RU"/>
        </w:rPr>
        <w:t>in</w:t>
      </w:r>
      <w:r w:rsidRPr="00E872FC">
        <w:rPr>
          <w:rFonts w:eastAsiaTheme="minorHAnsi"/>
          <w:sz w:val="24"/>
          <w:szCs w:val="24"/>
          <w:lang w:val="en-US" w:eastAsia="ru-RU"/>
        </w:rPr>
        <w:t xml:space="preserve"> </w:t>
      </w:r>
      <w:r w:rsidRPr="00B36B8B">
        <w:rPr>
          <w:rFonts w:eastAsia="HiddenHorzOCR"/>
          <w:sz w:val="24"/>
          <w:szCs w:val="24"/>
          <w:lang w:val="en-US" w:eastAsia="ru-RU"/>
        </w:rPr>
        <w:t>K</w:t>
      </w:r>
      <w:r w:rsidRPr="00E872FC">
        <w:rPr>
          <w:rFonts w:eastAsia="HiddenHorzOCR"/>
          <w:sz w:val="24"/>
          <w:szCs w:val="24"/>
          <w:lang w:val="en-US" w:eastAsia="ru-RU"/>
        </w:rPr>
        <w:t>ı</w:t>
      </w:r>
      <w:r w:rsidRPr="00B36B8B">
        <w:rPr>
          <w:rFonts w:eastAsia="HiddenHorzOCR"/>
          <w:sz w:val="24"/>
          <w:szCs w:val="24"/>
          <w:lang w:val="en-US" w:eastAsia="ru-RU"/>
        </w:rPr>
        <w:t>z</w:t>
      </w:r>
      <w:r w:rsidRPr="00E872FC">
        <w:rPr>
          <w:rFonts w:eastAsia="HiddenHorzOCR"/>
          <w:sz w:val="24"/>
          <w:szCs w:val="24"/>
          <w:lang w:val="en-US" w:eastAsia="ru-RU"/>
        </w:rPr>
        <w:t>ı</w:t>
      </w:r>
      <w:r w:rsidRPr="00B36B8B">
        <w:rPr>
          <w:rFonts w:eastAsia="HiddenHorzOCR"/>
          <w:sz w:val="24"/>
          <w:szCs w:val="24"/>
          <w:lang w:val="en-US" w:eastAsia="ru-RU"/>
        </w:rPr>
        <w:t>ldeniz</w:t>
      </w:r>
      <w:r w:rsidRPr="00E872FC">
        <w:rPr>
          <w:rFonts w:eastAsia="HiddenHorzOCR"/>
          <w:sz w:val="24"/>
          <w:szCs w:val="24"/>
          <w:lang w:val="en-US" w:eastAsia="ru-RU"/>
        </w:rPr>
        <w:t>'</w:t>
      </w:r>
      <w:r w:rsidRPr="00B36B8B">
        <w:rPr>
          <w:rFonts w:eastAsia="HiddenHorzOCR"/>
          <w:sz w:val="24"/>
          <w:szCs w:val="24"/>
          <w:lang w:val="en-US" w:eastAsia="ru-RU"/>
        </w:rPr>
        <w:t>e</w:t>
      </w:r>
      <w:r w:rsidRPr="00E872FC">
        <w:rPr>
          <w:rFonts w:eastAsia="HiddenHorzOCR"/>
          <w:sz w:val="24"/>
          <w:szCs w:val="24"/>
          <w:lang w:val="en-US" w:eastAsia="ru-RU"/>
        </w:rPr>
        <w:t xml:space="preserve"> </w:t>
      </w:r>
      <w:r w:rsidRPr="00B36B8B">
        <w:rPr>
          <w:rFonts w:eastAsiaTheme="minorHAnsi"/>
          <w:sz w:val="24"/>
          <w:szCs w:val="24"/>
          <w:lang w:val="en-US" w:eastAsia="ru-RU"/>
        </w:rPr>
        <w:t>gidiyorduk</w:t>
      </w:r>
      <w:r w:rsidRPr="00E872FC">
        <w:rPr>
          <w:rFonts w:eastAsiaTheme="minorHAnsi"/>
          <w:sz w:val="24"/>
          <w:szCs w:val="24"/>
          <w:lang w:val="en-US" w:eastAsia="ru-RU"/>
        </w:rPr>
        <w:t>,</w:t>
      </w:r>
    </w:p>
    <w:p w14:paraId="0848FB13" w14:textId="5EBC7474"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Theme="minorHAnsi"/>
          <w:sz w:val="24"/>
          <w:szCs w:val="24"/>
          <w:lang w:val="en-US" w:eastAsia="ru-RU"/>
        </w:rPr>
        <w:t xml:space="preserve">teknede bir de </w:t>
      </w:r>
      <w:r w:rsidRPr="00B36B8B">
        <w:rPr>
          <w:rFonts w:eastAsia="HiddenHorzOCR"/>
          <w:sz w:val="24"/>
          <w:szCs w:val="24"/>
          <w:lang w:val="en-US" w:eastAsia="ru-RU"/>
        </w:rPr>
        <w:t xml:space="preserve">kaptanımız </w:t>
      </w:r>
      <w:r w:rsidRPr="00B36B8B">
        <w:rPr>
          <w:rFonts w:eastAsiaTheme="minorHAnsi"/>
          <w:sz w:val="24"/>
          <w:szCs w:val="24"/>
          <w:lang w:val="en-US" w:eastAsia="ru-RU"/>
        </w:rPr>
        <w:t xml:space="preserve">Haluk Bey </w:t>
      </w:r>
      <w:r w:rsidRPr="00B36B8B">
        <w:rPr>
          <w:rFonts w:eastAsia="HiddenHorzOCR"/>
          <w:sz w:val="24"/>
          <w:szCs w:val="24"/>
          <w:lang w:val="en-US" w:eastAsia="ru-RU"/>
        </w:rPr>
        <w:t>vardı.</w:t>
      </w:r>
      <w:r w:rsidR="002C5814" w:rsidRPr="00B36B8B">
        <w:rPr>
          <w:rFonts w:eastAsia="HiddenHorzOCR"/>
          <w:sz w:val="24"/>
          <w:szCs w:val="24"/>
          <w:lang w:val="en-US" w:eastAsia="ru-RU"/>
        </w:rPr>
        <w:t xml:space="preserve"> </w:t>
      </w:r>
      <w:r w:rsidRPr="00B36B8B">
        <w:rPr>
          <w:rFonts w:eastAsiaTheme="minorHAnsi"/>
          <w:sz w:val="24"/>
          <w:szCs w:val="24"/>
          <w:lang w:val="en-US" w:eastAsia="ru-RU"/>
        </w:rPr>
        <w:t xml:space="preserve">Yolda teknemizin motoru </w:t>
      </w:r>
      <w:r w:rsidRPr="00B36B8B">
        <w:rPr>
          <w:rFonts w:eastAsia="HiddenHorzOCR"/>
          <w:sz w:val="24"/>
          <w:szCs w:val="24"/>
          <w:lang w:val="en-US" w:eastAsia="ru-RU"/>
        </w:rPr>
        <w:t xml:space="preserve">arı zalandı </w:t>
      </w:r>
      <w:r w:rsidRPr="00B36B8B">
        <w:rPr>
          <w:rFonts w:eastAsiaTheme="minorHAnsi"/>
          <w:sz w:val="24"/>
          <w:szCs w:val="24"/>
          <w:lang w:val="en-US" w:eastAsia="ru-RU"/>
        </w:rPr>
        <w:t>ve olumsuz</w:t>
      </w:r>
    </w:p>
    <w:p w14:paraId="64595E9A" w14:textId="063F5BAC"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hava </w:t>
      </w:r>
      <w:r w:rsidRPr="00B36B8B">
        <w:rPr>
          <w:rFonts w:eastAsia="HiddenHorzOCR"/>
          <w:sz w:val="24"/>
          <w:szCs w:val="24"/>
          <w:lang w:val="en-US" w:eastAsia="ru-RU"/>
        </w:rPr>
        <w:t xml:space="preserve">koşullarıyla </w:t>
      </w:r>
      <w:r w:rsidRPr="00B36B8B">
        <w:rPr>
          <w:rFonts w:eastAsiaTheme="minorHAnsi"/>
          <w:sz w:val="24"/>
          <w:szCs w:val="24"/>
          <w:lang w:val="en-US" w:eastAsia="ru-RU"/>
        </w:rPr>
        <w:t xml:space="preserve">mücadele edemedik. </w:t>
      </w:r>
      <w:r w:rsidRPr="00B36B8B">
        <w:rPr>
          <w:rFonts w:eastAsia="HiddenHorzOCR"/>
          <w:sz w:val="24"/>
          <w:szCs w:val="24"/>
          <w:lang w:val="en-US" w:eastAsia="ru-RU"/>
        </w:rPr>
        <w:t xml:space="preserve">Çıkan </w:t>
      </w:r>
      <w:r w:rsidRPr="00B36B8B">
        <w:rPr>
          <w:rFonts w:eastAsiaTheme="minorHAnsi"/>
          <w:sz w:val="24"/>
          <w:szCs w:val="24"/>
          <w:lang w:val="en-US" w:eastAsia="ru-RU"/>
        </w:rPr>
        <w:t>bir</w:t>
      </w:r>
      <w:r w:rsidR="002C5814" w:rsidRPr="00B36B8B">
        <w:rPr>
          <w:rFonts w:eastAsiaTheme="minorHAnsi"/>
          <w:sz w:val="24"/>
          <w:szCs w:val="24"/>
          <w:lang w:val="en-US" w:eastAsia="ru-RU"/>
        </w:rPr>
        <w:t xml:space="preserve"> </w:t>
      </w:r>
      <w:r w:rsidRPr="00B36B8B">
        <w:rPr>
          <w:rFonts w:eastAsia="HiddenHorzOCR"/>
          <w:sz w:val="24"/>
          <w:szCs w:val="24"/>
          <w:lang w:val="en-US" w:eastAsia="ru-RU"/>
        </w:rPr>
        <w:t xml:space="preserve">fırtınada </w:t>
      </w:r>
      <w:r w:rsidRPr="00B36B8B">
        <w:rPr>
          <w:rFonts w:eastAsiaTheme="minorHAnsi"/>
          <w:sz w:val="24"/>
          <w:szCs w:val="24"/>
          <w:lang w:val="en-US" w:eastAsia="ru-RU"/>
        </w:rPr>
        <w:t>tekne alabora oldu.</w:t>
      </w:r>
    </w:p>
    <w:p w14:paraId="33FF4BCB" w14:textId="40F25855"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A : Peki siz </w:t>
      </w:r>
      <w:r w:rsidRPr="00B36B8B">
        <w:rPr>
          <w:rFonts w:eastAsia="HiddenHorzOCR"/>
          <w:sz w:val="24"/>
          <w:szCs w:val="24"/>
          <w:lang w:val="en-US" w:eastAsia="ru-RU"/>
        </w:rPr>
        <w:t xml:space="preserve">kurtulmayı nasıl başardınız? </w:t>
      </w:r>
      <w:r w:rsidRPr="00B36B8B">
        <w:rPr>
          <w:rFonts w:eastAsiaTheme="minorHAnsi"/>
          <w:sz w:val="24"/>
          <w:szCs w:val="24"/>
          <w:lang w:val="en-US" w:eastAsia="ru-RU"/>
        </w:rPr>
        <w:t xml:space="preserve">Kaza </w:t>
      </w:r>
      <w:r w:rsidRPr="00B36B8B">
        <w:rPr>
          <w:rFonts w:eastAsia="HiddenHorzOCR"/>
          <w:sz w:val="24"/>
          <w:szCs w:val="24"/>
          <w:lang w:val="en-US" w:eastAsia="ru-RU"/>
        </w:rPr>
        <w:t xml:space="preserve">anın </w:t>
      </w:r>
      <w:r w:rsidRPr="00B36B8B">
        <w:rPr>
          <w:rFonts w:eastAsiaTheme="minorHAnsi"/>
          <w:sz w:val="24"/>
          <w:szCs w:val="24"/>
          <w:lang w:val="en-US" w:eastAsia="ru-RU"/>
        </w:rPr>
        <w:t>da</w:t>
      </w:r>
      <w:r w:rsidR="002C5814" w:rsidRPr="00B36B8B">
        <w:rPr>
          <w:rFonts w:eastAsiaTheme="minorHAnsi"/>
          <w:sz w:val="24"/>
          <w:szCs w:val="24"/>
          <w:lang w:val="en-US" w:eastAsia="ru-RU"/>
        </w:rPr>
        <w:t xml:space="preserve"> </w:t>
      </w:r>
      <w:r w:rsidRPr="00B36B8B">
        <w:rPr>
          <w:rFonts w:eastAsia="HiddenHorzOCR"/>
          <w:sz w:val="24"/>
          <w:szCs w:val="24"/>
          <w:lang w:val="en-US" w:eastAsia="ru-RU"/>
        </w:rPr>
        <w:t xml:space="preserve">yaşadıklarınızdan </w:t>
      </w:r>
      <w:r w:rsidRPr="00B36B8B">
        <w:rPr>
          <w:rFonts w:eastAsiaTheme="minorHAnsi"/>
          <w:sz w:val="24"/>
          <w:szCs w:val="24"/>
          <w:lang w:val="en-US" w:eastAsia="ru-RU"/>
        </w:rPr>
        <w:t>da bahseder misiniz?</w:t>
      </w:r>
    </w:p>
    <w:p w14:paraId="4BB6ED7B" w14:textId="6BBE925A"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Theme="minorHAnsi"/>
          <w:sz w:val="24"/>
          <w:szCs w:val="24"/>
          <w:lang w:val="en-US" w:eastAsia="ru-RU"/>
        </w:rPr>
        <w:t xml:space="preserve">B : </w:t>
      </w:r>
      <w:r w:rsidRPr="00B36B8B">
        <w:rPr>
          <w:rFonts w:eastAsia="HiddenHorzOCR"/>
          <w:sz w:val="24"/>
          <w:szCs w:val="24"/>
          <w:lang w:val="en-US" w:eastAsia="ru-RU"/>
        </w:rPr>
        <w:t xml:space="preserve">Aslında </w:t>
      </w:r>
      <w:r w:rsidRPr="00B36B8B">
        <w:rPr>
          <w:rFonts w:eastAsiaTheme="minorHAnsi"/>
          <w:sz w:val="24"/>
          <w:szCs w:val="24"/>
          <w:lang w:val="en-US" w:eastAsia="ru-RU"/>
        </w:rPr>
        <w:t xml:space="preserve">tekne </w:t>
      </w:r>
      <w:r w:rsidRPr="00B36B8B">
        <w:rPr>
          <w:rFonts w:eastAsia="HiddenHorzOCR"/>
          <w:sz w:val="24"/>
          <w:szCs w:val="24"/>
          <w:lang w:val="en-US" w:eastAsia="ru-RU"/>
        </w:rPr>
        <w:t xml:space="preserve">battıktan </w:t>
      </w:r>
      <w:r w:rsidRPr="00B36B8B">
        <w:rPr>
          <w:rFonts w:eastAsiaTheme="minorHAnsi"/>
          <w:sz w:val="24"/>
          <w:szCs w:val="24"/>
          <w:lang w:val="en-US" w:eastAsia="ru-RU"/>
        </w:rPr>
        <w:t xml:space="preserve">sonra neler </w:t>
      </w:r>
      <w:r w:rsidRPr="00B36B8B">
        <w:rPr>
          <w:rFonts w:eastAsia="HiddenHorzOCR"/>
          <w:sz w:val="24"/>
          <w:szCs w:val="24"/>
          <w:lang w:val="en-US" w:eastAsia="ru-RU"/>
        </w:rPr>
        <w:t>olduğunu</w:t>
      </w:r>
      <w:r w:rsidR="002C5814" w:rsidRPr="00B36B8B">
        <w:rPr>
          <w:rFonts w:eastAsia="HiddenHorzOCR"/>
          <w:sz w:val="24"/>
          <w:szCs w:val="24"/>
          <w:lang w:val="en-US" w:eastAsia="ru-RU"/>
        </w:rPr>
        <w:t xml:space="preserve"> </w:t>
      </w:r>
      <w:r w:rsidRPr="00B36B8B">
        <w:rPr>
          <w:rFonts w:eastAsiaTheme="minorHAnsi"/>
          <w:sz w:val="24"/>
          <w:szCs w:val="24"/>
          <w:lang w:val="en-US" w:eastAsia="ru-RU"/>
        </w:rPr>
        <w:t xml:space="preserve">pek </w:t>
      </w:r>
      <w:r w:rsidRPr="00B36B8B">
        <w:rPr>
          <w:rFonts w:eastAsia="HiddenHorzOCR"/>
          <w:sz w:val="24"/>
          <w:szCs w:val="24"/>
          <w:lang w:val="en-US" w:eastAsia="ru-RU"/>
        </w:rPr>
        <w:t xml:space="preserve">hatırlayamıyorum. </w:t>
      </w:r>
      <w:r w:rsidRPr="00B36B8B">
        <w:rPr>
          <w:rFonts w:eastAsiaTheme="minorHAnsi"/>
          <w:sz w:val="24"/>
          <w:szCs w:val="24"/>
          <w:lang w:val="en-US" w:eastAsia="ru-RU"/>
        </w:rPr>
        <w:t xml:space="preserve">Sadece </w:t>
      </w:r>
      <w:r w:rsidRPr="00B36B8B">
        <w:rPr>
          <w:rFonts w:eastAsia="HiddenHorzOCR"/>
          <w:sz w:val="24"/>
          <w:szCs w:val="24"/>
          <w:lang w:val="en-US" w:eastAsia="ru-RU"/>
        </w:rPr>
        <w:t xml:space="preserve">fırtınanın </w:t>
      </w:r>
      <w:r w:rsidRPr="00B36B8B">
        <w:rPr>
          <w:rFonts w:eastAsiaTheme="minorHAnsi"/>
          <w:sz w:val="24"/>
          <w:szCs w:val="24"/>
          <w:lang w:val="en-US" w:eastAsia="ru-RU"/>
        </w:rPr>
        <w:t xml:space="preserve">çok </w:t>
      </w:r>
      <w:r w:rsidRPr="00B36B8B">
        <w:rPr>
          <w:rFonts w:eastAsia="HiddenHorzOCR"/>
          <w:sz w:val="24"/>
          <w:szCs w:val="24"/>
          <w:lang w:val="en-US" w:eastAsia="ru-RU"/>
        </w:rPr>
        <w:t xml:space="preserve">şid </w:t>
      </w:r>
      <w:r w:rsidRPr="00B36B8B">
        <w:rPr>
          <w:rFonts w:eastAsiaTheme="minorHAnsi"/>
          <w:sz w:val="24"/>
          <w:szCs w:val="24"/>
          <w:lang w:val="en-US" w:eastAsia="ru-RU"/>
        </w:rPr>
        <w:t>detli</w:t>
      </w:r>
      <w:r w:rsidR="002C5814" w:rsidRPr="00B36B8B">
        <w:rPr>
          <w:rFonts w:eastAsia="HiddenHorzOCR"/>
          <w:sz w:val="24"/>
          <w:szCs w:val="24"/>
          <w:lang w:val="en-US" w:eastAsia="ru-RU"/>
        </w:rPr>
        <w:t xml:space="preserve"> </w:t>
      </w:r>
      <w:r w:rsidRPr="00B36B8B">
        <w:rPr>
          <w:rFonts w:eastAsia="HiddenHorzOCR"/>
          <w:sz w:val="24"/>
          <w:szCs w:val="24"/>
          <w:lang w:val="en-US" w:eastAsia="ru-RU"/>
        </w:rPr>
        <w:t xml:space="preserve">olduğunu </w:t>
      </w:r>
      <w:r w:rsidRPr="00B36B8B">
        <w:rPr>
          <w:rFonts w:eastAsiaTheme="minorHAnsi"/>
          <w:sz w:val="24"/>
          <w:szCs w:val="24"/>
          <w:lang w:val="en-US" w:eastAsia="ru-RU"/>
        </w:rPr>
        <w:t xml:space="preserve">ve denize </w:t>
      </w:r>
      <w:r w:rsidRPr="00B36B8B">
        <w:rPr>
          <w:rFonts w:eastAsia="HiddenHorzOCR"/>
          <w:sz w:val="24"/>
          <w:szCs w:val="24"/>
          <w:lang w:val="en-US" w:eastAsia="ru-RU"/>
        </w:rPr>
        <w:t xml:space="preserve">düşünce </w:t>
      </w:r>
      <w:r w:rsidRPr="00B36B8B">
        <w:rPr>
          <w:rFonts w:eastAsiaTheme="minorHAnsi"/>
          <w:sz w:val="24"/>
          <w:szCs w:val="24"/>
          <w:lang w:val="en-US" w:eastAsia="ru-RU"/>
        </w:rPr>
        <w:t xml:space="preserve">el </w:t>
      </w:r>
      <w:r w:rsidRPr="00B36B8B">
        <w:rPr>
          <w:rFonts w:eastAsia="HiddenHorzOCR"/>
          <w:sz w:val="24"/>
          <w:szCs w:val="24"/>
          <w:lang w:val="en-US" w:eastAsia="ru-RU"/>
        </w:rPr>
        <w:t>yordamıyla</w:t>
      </w:r>
      <w:r w:rsidR="002C5814" w:rsidRPr="00B36B8B">
        <w:rPr>
          <w:rFonts w:eastAsia="HiddenHorzOCR"/>
          <w:sz w:val="24"/>
          <w:szCs w:val="24"/>
          <w:lang w:val="en-US" w:eastAsia="ru-RU"/>
        </w:rPr>
        <w:t xml:space="preserve"> </w:t>
      </w:r>
      <w:r w:rsidRPr="00B36B8B">
        <w:rPr>
          <w:rFonts w:eastAsiaTheme="minorHAnsi"/>
          <w:sz w:val="24"/>
          <w:szCs w:val="24"/>
          <w:lang w:val="en-US" w:eastAsia="ru-RU"/>
        </w:rPr>
        <w:t xml:space="preserve">bir can simidine </w:t>
      </w:r>
      <w:r w:rsidRPr="00B36B8B">
        <w:rPr>
          <w:rFonts w:eastAsia="HiddenHorzOCR"/>
          <w:sz w:val="24"/>
          <w:szCs w:val="24"/>
          <w:lang w:val="en-US" w:eastAsia="ru-RU"/>
        </w:rPr>
        <w:t xml:space="preserve">tutunduğumu hatırlıyorum. </w:t>
      </w:r>
      <w:r w:rsidRPr="00B36B8B">
        <w:rPr>
          <w:rFonts w:eastAsiaTheme="minorHAnsi"/>
          <w:sz w:val="24"/>
          <w:szCs w:val="24"/>
          <w:lang w:val="en-US" w:eastAsia="ru-RU"/>
        </w:rPr>
        <w:t>Sonra</w:t>
      </w:r>
    </w:p>
    <w:p w14:paraId="43C15516"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da kendimi bir </w:t>
      </w:r>
      <w:r w:rsidRPr="00B36B8B">
        <w:rPr>
          <w:rFonts w:eastAsia="HiddenHorzOCR"/>
          <w:sz w:val="24"/>
          <w:szCs w:val="24"/>
          <w:lang w:val="en-US" w:eastAsia="ru-RU"/>
        </w:rPr>
        <w:t xml:space="preserve">adanın </w:t>
      </w:r>
      <w:r w:rsidRPr="00B36B8B">
        <w:rPr>
          <w:rFonts w:eastAsiaTheme="minorHAnsi"/>
          <w:sz w:val="24"/>
          <w:szCs w:val="24"/>
          <w:lang w:val="en-US" w:eastAsia="ru-RU"/>
        </w:rPr>
        <w:t>sahilinde buldum.</w:t>
      </w:r>
    </w:p>
    <w:p w14:paraId="2EB32F73" w14:textId="192B481E"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A : Evet, gelelim adadaki </w:t>
      </w:r>
      <w:r w:rsidRPr="00B36B8B">
        <w:rPr>
          <w:rFonts w:eastAsia="HiddenHorzOCR"/>
          <w:sz w:val="24"/>
          <w:szCs w:val="24"/>
          <w:lang w:val="en-US" w:eastAsia="ru-RU"/>
        </w:rPr>
        <w:t xml:space="preserve">yaşamınıza. İki yıl </w:t>
      </w:r>
      <w:r w:rsidRPr="00B36B8B">
        <w:rPr>
          <w:rFonts w:eastAsiaTheme="minorHAnsi"/>
          <w:sz w:val="24"/>
          <w:szCs w:val="24"/>
          <w:lang w:val="en-US" w:eastAsia="ru-RU"/>
        </w:rPr>
        <w:t>boyunca</w:t>
      </w:r>
      <w:r w:rsidR="002C5814" w:rsidRPr="00B36B8B">
        <w:rPr>
          <w:rFonts w:eastAsiaTheme="minorHAnsi"/>
          <w:sz w:val="24"/>
          <w:szCs w:val="24"/>
          <w:lang w:val="en-US" w:eastAsia="ru-RU"/>
        </w:rPr>
        <w:t xml:space="preserve"> </w:t>
      </w:r>
      <w:r w:rsidRPr="00B36B8B">
        <w:rPr>
          <w:rFonts w:eastAsiaTheme="minorHAnsi"/>
          <w:sz w:val="24"/>
          <w:szCs w:val="24"/>
          <w:lang w:val="en-US" w:eastAsia="ru-RU"/>
        </w:rPr>
        <w:t xml:space="preserve">tek </w:t>
      </w:r>
      <w:r w:rsidRPr="00B36B8B">
        <w:rPr>
          <w:rFonts w:eastAsia="HiddenHorzOCR"/>
          <w:sz w:val="24"/>
          <w:szCs w:val="24"/>
          <w:lang w:val="en-US" w:eastAsia="ru-RU"/>
        </w:rPr>
        <w:t xml:space="preserve">başınıza, </w:t>
      </w:r>
      <w:r w:rsidRPr="00B36B8B">
        <w:rPr>
          <w:rFonts w:eastAsiaTheme="minorHAnsi"/>
          <w:sz w:val="24"/>
          <w:szCs w:val="24"/>
          <w:lang w:val="en-US" w:eastAsia="ru-RU"/>
        </w:rPr>
        <w:t xml:space="preserve">bir adada </w:t>
      </w:r>
      <w:r w:rsidRPr="00B36B8B">
        <w:rPr>
          <w:rFonts w:eastAsia="HiddenHorzOCR"/>
          <w:sz w:val="24"/>
          <w:szCs w:val="24"/>
          <w:lang w:val="en-US" w:eastAsia="ru-RU"/>
        </w:rPr>
        <w:t xml:space="preserve">hayatınızı nasıl </w:t>
      </w:r>
      <w:r w:rsidRPr="00B36B8B">
        <w:rPr>
          <w:rFonts w:eastAsiaTheme="minorHAnsi"/>
          <w:sz w:val="24"/>
          <w:szCs w:val="24"/>
          <w:lang w:val="en-US" w:eastAsia="ru-RU"/>
        </w:rPr>
        <w:t>sürdürdünüz?</w:t>
      </w:r>
    </w:p>
    <w:p w14:paraId="6F821EDD" w14:textId="6DB03D9F"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B ilk günler çok zor geçti tabii, özellikle içme suyu</w:t>
      </w:r>
      <w:r w:rsidR="002C5814" w:rsidRPr="00B36B8B">
        <w:rPr>
          <w:rFonts w:eastAsiaTheme="minorHAnsi"/>
          <w:sz w:val="24"/>
          <w:szCs w:val="24"/>
          <w:lang w:val="en-US" w:eastAsia="ru-RU"/>
        </w:rPr>
        <w:t xml:space="preserve"> </w:t>
      </w:r>
      <w:r w:rsidRPr="00B36B8B">
        <w:rPr>
          <w:rFonts w:eastAsiaTheme="minorHAnsi"/>
          <w:sz w:val="24"/>
          <w:szCs w:val="24"/>
          <w:lang w:val="en-US" w:eastAsia="ru-RU"/>
        </w:rPr>
        <w:t xml:space="preserve">bulana kadar. Daha sonra </w:t>
      </w:r>
      <w:r w:rsidRPr="00B36B8B">
        <w:rPr>
          <w:rFonts w:eastAsia="HiddenHorzOCR"/>
          <w:sz w:val="24"/>
          <w:szCs w:val="24"/>
          <w:lang w:val="en-US" w:eastAsia="ru-RU"/>
        </w:rPr>
        <w:t>adayı keşfetmeye</w:t>
      </w:r>
    </w:p>
    <w:p w14:paraId="5139D174" w14:textId="1D38ECB5"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HiddenHorzOCR"/>
          <w:sz w:val="24"/>
          <w:szCs w:val="24"/>
          <w:lang w:val="en-US" w:eastAsia="ru-RU"/>
        </w:rPr>
        <w:t xml:space="preserve">başladım, </w:t>
      </w:r>
      <w:r w:rsidRPr="00B36B8B">
        <w:rPr>
          <w:rFonts w:eastAsiaTheme="minorHAnsi"/>
          <w:sz w:val="24"/>
          <w:szCs w:val="24"/>
          <w:lang w:val="en-US" w:eastAsia="ru-RU"/>
        </w:rPr>
        <w:t xml:space="preserve">küçük </w:t>
      </w:r>
      <w:r w:rsidRPr="00B36B8B">
        <w:rPr>
          <w:rFonts w:eastAsia="HiddenHorzOCR"/>
          <w:sz w:val="24"/>
          <w:szCs w:val="24"/>
          <w:lang w:val="en-US" w:eastAsia="ru-RU"/>
        </w:rPr>
        <w:t xml:space="preserve">mağaraları barınak </w:t>
      </w:r>
      <w:r w:rsidRPr="00B36B8B">
        <w:rPr>
          <w:rFonts w:eastAsiaTheme="minorHAnsi"/>
          <w:sz w:val="24"/>
          <w:szCs w:val="24"/>
          <w:lang w:val="en-US" w:eastAsia="ru-RU"/>
        </w:rPr>
        <w:t xml:space="preserve">olarak kul </w:t>
      </w:r>
      <w:r w:rsidRPr="00B36B8B">
        <w:rPr>
          <w:rFonts w:eastAsia="HiddenHorzOCR"/>
          <w:sz w:val="24"/>
          <w:szCs w:val="24"/>
          <w:lang w:val="en-US" w:eastAsia="ru-RU"/>
        </w:rPr>
        <w:t>landım</w:t>
      </w:r>
      <w:r w:rsidRPr="00B36B8B">
        <w:rPr>
          <w:rFonts w:eastAsiaTheme="minorHAnsi"/>
          <w:sz w:val="24"/>
          <w:szCs w:val="24"/>
          <w:lang w:val="en-US" w:eastAsia="ru-RU"/>
        </w:rPr>
        <w:t>...</w:t>
      </w:r>
    </w:p>
    <w:p w14:paraId="194CC857" w14:textId="1A5B6196" w:rsidR="00484086" w:rsidRPr="00B36B8B" w:rsidRDefault="00484086" w:rsidP="002C5814">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A : Mehmet Bey, </w:t>
      </w:r>
      <w:r w:rsidRPr="00B36B8B">
        <w:rPr>
          <w:rFonts w:eastAsia="HiddenHorzOCR"/>
          <w:sz w:val="24"/>
          <w:szCs w:val="24"/>
          <w:lang w:val="en-US" w:eastAsia="ru-RU"/>
        </w:rPr>
        <w:t xml:space="preserve">anlattıklarınız </w:t>
      </w:r>
      <w:r w:rsidRPr="00B36B8B">
        <w:rPr>
          <w:rFonts w:eastAsiaTheme="minorHAnsi"/>
          <w:sz w:val="24"/>
          <w:szCs w:val="24"/>
          <w:lang w:val="en-US" w:eastAsia="ru-RU"/>
        </w:rPr>
        <w:t>gerçekten çok ilginç</w:t>
      </w:r>
      <w:r w:rsidR="002C5814" w:rsidRPr="00B36B8B">
        <w:rPr>
          <w:rFonts w:eastAsiaTheme="minorHAnsi"/>
          <w:sz w:val="24"/>
          <w:szCs w:val="24"/>
          <w:lang w:val="en-US" w:eastAsia="ru-RU"/>
        </w:rPr>
        <w:t xml:space="preserve">. </w:t>
      </w:r>
      <w:r w:rsidRPr="00B36B8B">
        <w:rPr>
          <w:rFonts w:eastAsiaTheme="minorHAnsi"/>
          <w:sz w:val="24"/>
          <w:szCs w:val="24"/>
          <w:lang w:val="en-US" w:eastAsia="ru-RU"/>
        </w:rPr>
        <w:t xml:space="preserve">Sizi dinlemeye devam </w:t>
      </w:r>
      <w:r w:rsidRPr="00B36B8B">
        <w:rPr>
          <w:rFonts w:eastAsia="HiddenHorzOCR"/>
          <w:sz w:val="24"/>
          <w:szCs w:val="24"/>
          <w:lang w:val="en-US" w:eastAsia="ru-RU"/>
        </w:rPr>
        <w:t xml:space="preserve">edeceğiz </w:t>
      </w:r>
      <w:r w:rsidRPr="00B36B8B">
        <w:rPr>
          <w:rFonts w:eastAsiaTheme="minorHAnsi"/>
          <w:sz w:val="24"/>
          <w:szCs w:val="24"/>
          <w:lang w:val="en-US" w:eastAsia="ru-RU"/>
        </w:rPr>
        <w:t xml:space="preserve">ancak </w:t>
      </w:r>
      <w:r w:rsidRPr="00B36B8B">
        <w:rPr>
          <w:rFonts w:eastAsia="HiddenHorzOCR"/>
          <w:sz w:val="24"/>
          <w:szCs w:val="24"/>
          <w:lang w:val="en-US" w:eastAsia="ru-RU"/>
        </w:rPr>
        <w:t xml:space="preserve">şimdi </w:t>
      </w:r>
      <w:r w:rsidRPr="00B36B8B">
        <w:rPr>
          <w:rFonts w:eastAsiaTheme="minorHAnsi"/>
          <w:sz w:val="24"/>
          <w:szCs w:val="24"/>
          <w:lang w:val="en-US" w:eastAsia="ru-RU"/>
        </w:rPr>
        <w:t>bir</w:t>
      </w:r>
      <w:r w:rsidR="002C5814" w:rsidRPr="00B36B8B">
        <w:rPr>
          <w:rFonts w:eastAsiaTheme="minorHAnsi"/>
          <w:sz w:val="24"/>
          <w:szCs w:val="24"/>
          <w:lang w:val="en-US" w:eastAsia="ru-RU"/>
        </w:rPr>
        <w:t xml:space="preserve"> </w:t>
      </w:r>
      <w:r w:rsidRPr="00B36B8B">
        <w:rPr>
          <w:rFonts w:eastAsiaTheme="minorHAnsi"/>
          <w:sz w:val="24"/>
          <w:szCs w:val="24"/>
          <w:lang w:val="en-US" w:eastAsia="ru-RU"/>
        </w:rPr>
        <w:t xml:space="preserve">reklam </w:t>
      </w:r>
      <w:r w:rsidRPr="00B36B8B">
        <w:rPr>
          <w:rFonts w:eastAsia="HiddenHorzOCR"/>
          <w:sz w:val="24"/>
          <w:szCs w:val="24"/>
          <w:lang w:val="en-US" w:eastAsia="ru-RU"/>
        </w:rPr>
        <w:t xml:space="preserve">arası </w:t>
      </w:r>
      <w:r w:rsidRPr="00B36B8B">
        <w:rPr>
          <w:rFonts w:eastAsiaTheme="minorHAnsi"/>
          <w:sz w:val="24"/>
          <w:szCs w:val="24"/>
          <w:lang w:val="en-US" w:eastAsia="ru-RU"/>
        </w:rPr>
        <w:t>veriyoruz.</w:t>
      </w:r>
    </w:p>
    <w:p w14:paraId="20CDB4DA" w14:textId="77777777" w:rsidR="00484086" w:rsidRPr="00B36B8B" w:rsidRDefault="00484086" w:rsidP="00484086">
      <w:pPr>
        <w:spacing w:after="120"/>
        <w:ind w:firstLine="709"/>
        <w:jc w:val="both"/>
        <w:rPr>
          <w:rFonts w:ascii="Arial" w:eastAsiaTheme="minorHAnsi" w:hAnsi="Arial" w:cs="Arial"/>
          <w:color w:val="353638"/>
          <w:sz w:val="19"/>
          <w:szCs w:val="19"/>
          <w:lang w:val="en-US" w:eastAsia="ru-RU"/>
        </w:rPr>
      </w:pPr>
    </w:p>
    <w:p w14:paraId="47BF812F" w14:textId="452964CE"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Theme="minorHAnsi"/>
          <w:sz w:val="24"/>
          <w:szCs w:val="24"/>
          <w:lang w:val="en-US" w:eastAsia="ru-RU"/>
        </w:rPr>
        <w:t xml:space="preserve">Bir televizyon </w:t>
      </w:r>
      <w:r w:rsidRPr="00B36B8B">
        <w:rPr>
          <w:rFonts w:eastAsia="HiddenHorzOCR"/>
          <w:sz w:val="24"/>
          <w:szCs w:val="24"/>
          <w:lang w:val="en-US" w:eastAsia="ru-RU"/>
        </w:rPr>
        <w:t xml:space="preserve">kanalında </w:t>
      </w:r>
      <w:r w:rsidRPr="00B36B8B">
        <w:rPr>
          <w:rFonts w:eastAsiaTheme="minorHAnsi"/>
          <w:sz w:val="24"/>
          <w:szCs w:val="24"/>
          <w:lang w:val="en-US" w:eastAsia="ru-RU"/>
        </w:rPr>
        <w:t xml:space="preserve">muhabir olarak </w:t>
      </w:r>
      <w:r w:rsidRPr="00B36B8B">
        <w:rPr>
          <w:rFonts w:eastAsia="HiddenHorzOCR"/>
          <w:sz w:val="24"/>
          <w:szCs w:val="24"/>
          <w:lang w:val="en-US" w:eastAsia="ru-RU"/>
        </w:rPr>
        <w:t xml:space="preserve">çalışmaktasınız </w:t>
      </w:r>
      <w:r w:rsidRPr="00B36B8B">
        <w:rPr>
          <w:rFonts w:eastAsiaTheme="minorHAnsi"/>
          <w:sz w:val="24"/>
          <w:szCs w:val="24"/>
          <w:lang w:val="en-US" w:eastAsia="ru-RU"/>
        </w:rPr>
        <w:t>ve Mehmet Suna ile ana haber bültenindesiniz.</w:t>
      </w:r>
      <w:r w:rsidRPr="00B36B8B">
        <w:rPr>
          <w:rFonts w:eastAsia="HiddenHorzOCR"/>
          <w:sz w:val="24"/>
          <w:szCs w:val="24"/>
          <w:lang w:val="en-US" w:eastAsia="ru-RU"/>
        </w:rPr>
        <w:t xml:space="preserve"> </w:t>
      </w:r>
      <w:r w:rsidRPr="00B36B8B">
        <w:rPr>
          <w:rFonts w:eastAsiaTheme="minorHAnsi"/>
          <w:sz w:val="24"/>
          <w:szCs w:val="24"/>
          <w:lang w:val="en-US" w:eastAsia="ru-RU"/>
        </w:rPr>
        <w:t xml:space="preserve">Kazazede ile bir röportaj </w:t>
      </w:r>
      <w:r w:rsidRPr="00B36B8B">
        <w:rPr>
          <w:rFonts w:eastAsia="HiddenHorzOCR"/>
          <w:sz w:val="24"/>
          <w:szCs w:val="24"/>
          <w:lang w:val="en-US" w:eastAsia="ru-RU"/>
        </w:rPr>
        <w:t>yapınız.</w:t>
      </w:r>
    </w:p>
    <w:p w14:paraId="18CBC8F6" w14:textId="77777777"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HiddenHorzOCR"/>
          <w:sz w:val="24"/>
          <w:szCs w:val="24"/>
          <w:lang w:val="en-US" w:eastAsia="ru-RU"/>
        </w:rPr>
        <w:t>KİŞİSEL BİLGİLER</w:t>
      </w:r>
    </w:p>
    <w:p w14:paraId="5CE94129" w14:textId="77777777"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HiddenHorzOCR"/>
          <w:sz w:val="24"/>
          <w:szCs w:val="24"/>
          <w:lang w:val="en-US" w:eastAsia="ru-RU"/>
        </w:rPr>
        <w:t>•Yaş</w:t>
      </w:r>
    </w:p>
    <w:p w14:paraId="7B7599C8"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•Meslek</w:t>
      </w:r>
    </w:p>
    <w:p w14:paraId="69999054"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Medeni durum</w:t>
      </w:r>
    </w:p>
    <w:p w14:paraId="4342DE53"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TEKNE</w:t>
      </w:r>
    </w:p>
    <w:p w14:paraId="775800FF" w14:textId="77777777"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Theme="minorHAnsi"/>
          <w:sz w:val="24"/>
          <w:szCs w:val="24"/>
          <w:lang w:val="en-US" w:eastAsia="ru-RU"/>
        </w:rPr>
        <w:t xml:space="preserve">•Teknenin </w:t>
      </w:r>
      <w:r w:rsidRPr="00B36B8B">
        <w:rPr>
          <w:rFonts w:eastAsia="HiddenHorzOCR"/>
          <w:sz w:val="24"/>
          <w:szCs w:val="24"/>
          <w:lang w:val="en-US" w:eastAsia="ru-RU"/>
        </w:rPr>
        <w:t>rotası</w:t>
      </w:r>
    </w:p>
    <w:p w14:paraId="062B3798"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•Teknedeki </w:t>
      </w:r>
      <w:r w:rsidRPr="00B36B8B">
        <w:rPr>
          <w:rFonts w:eastAsia="HiddenHorzOCR"/>
          <w:sz w:val="24"/>
          <w:szCs w:val="24"/>
          <w:lang w:val="en-US" w:eastAsia="ru-RU"/>
        </w:rPr>
        <w:t xml:space="preserve">kişilerin sayısı </w:t>
      </w:r>
      <w:r w:rsidRPr="00B36B8B">
        <w:rPr>
          <w:rFonts w:eastAsiaTheme="minorHAnsi"/>
          <w:sz w:val="24"/>
          <w:szCs w:val="24"/>
          <w:lang w:val="en-US" w:eastAsia="ru-RU"/>
        </w:rPr>
        <w:t>ve kimlikleri</w:t>
      </w:r>
    </w:p>
    <w:p w14:paraId="4300668F"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KAZA</w:t>
      </w:r>
    </w:p>
    <w:p w14:paraId="016B5977" w14:textId="77777777"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Theme="minorHAnsi"/>
          <w:sz w:val="24"/>
          <w:szCs w:val="24"/>
          <w:lang w:val="en-US" w:eastAsia="ru-RU"/>
        </w:rPr>
        <w:t xml:space="preserve">•Kaza </w:t>
      </w:r>
      <w:r w:rsidRPr="00B36B8B">
        <w:rPr>
          <w:rFonts w:eastAsia="HiddenHorzOCR"/>
          <w:sz w:val="24"/>
          <w:szCs w:val="24"/>
          <w:lang w:val="en-US" w:eastAsia="ru-RU"/>
        </w:rPr>
        <w:t>anı</w:t>
      </w:r>
    </w:p>
    <w:p w14:paraId="0E53D1B9"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 </w:t>
      </w:r>
      <w:r w:rsidRPr="00B36B8B">
        <w:rPr>
          <w:rFonts w:eastAsia="HiddenHorzOCR"/>
          <w:sz w:val="24"/>
          <w:szCs w:val="24"/>
          <w:lang w:val="en-US" w:eastAsia="ru-RU"/>
        </w:rPr>
        <w:t xml:space="preserve">Kazanın </w:t>
      </w:r>
      <w:r w:rsidRPr="00B36B8B">
        <w:rPr>
          <w:rFonts w:eastAsiaTheme="minorHAnsi"/>
          <w:sz w:val="24"/>
          <w:szCs w:val="24"/>
          <w:lang w:val="en-US" w:eastAsia="ru-RU"/>
        </w:rPr>
        <w:t>nedeni</w:t>
      </w:r>
    </w:p>
    <w:p w14:paraId="40A14F1F" w14:textId="77777777"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Theme="minorHAnsi"/>
          <w:sz w:val="24"/>
          <w:szCs w:val="24"/>
          <w:lang w:val="en-US" w:eastAsia="ru-RU"/>
        </w:rPr>
        <w:t xml:space="preserve">• Kazadan sonra </w:t>
      </w:r>
      <w:r w:rsidRPr="00B36B8B">
        <w:rPr>
          <w:rFonts w:eastAsia="HiddenHorzOCR"/>
          <w:sz w:val="24"/>
          <w:szCs w:val="24"/>
          <w:lang w:val="en-US" w:eastAsia="ru-RU"/>
        </w:rPr>
        <w:t>yaşananlar</w:t>
      </w:r>
    </w:p>
    <w:p w14:paraId="07651DFC" w14:textId="53C85DA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HiddenHorzOCR"/>
          <w:sz w:val="24"/>
          <w:szCs w:val="24"/>
          <w:lang w:val="tr-TR" w:eastAsia="ru-RU"/>
        </w:rPr>
        <w:t>ISSIZ</w:t>
      </w:r>
      <w:r w:rsidRPr="00B36B8B">
        <w:rPr>
          <w:rFonts w:eastAsia="HiddenHorzOCR"/>
          <w:sz w:val="24"/>
          <w:szCs w:val="24"/>
          <w:lang w:val="en-US" w:eastAsia="ru-RU"/>
        </w:rPr>
        <w:t xml:space="preserve"> </w:t>
      </w:r>
      <w:r w:rsidRPr="00B36B8B">
        <w:rPr>
          <w:rFonts w:eastAsiaTheme="minorHAnsi"/>
          <w:sz w:val="24"/>
          <w:szCs w:val="24"/>
          <w:lang w:val="en-US" w:eastAsia="ru-RU"/>
        </w:rPr>
        <w:t>ADA</w:t>
      </w:r>
    </w:p>
    <w:p w14:paraId="4D3C13E1"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 </w:t>
      </w:r>
      <w:r w:rsidRPr="00B36B8B">
        <w:rPr>
          <w:rFonts w:eastAsia="HiddenHorzOCR"/>
          <w:sz w:val="24"/>
          <w:szCs w:val="24"/>
          <w:lang w:val="en-US" w:eastAsia="ru-RU"/>
        </w:rPr>
        <w:t xml:space="preserve">Adanın </w:t>
      </w:r>
      <w:r w:rsidRPr="00B36B8B">
        <w:rPr>
          <w:rFonts w:eastAsiaTheme="minorHAnsi"/>
          <w:sz w:val="24"/>
          <w:szCs w:val="24"/>
          <w:lang w:val="en-US" w:eastAsia="ru-RU"/>
        </w:rPr>
        <w:t>özellikleri (orman, hayvanlar, bitkiler vb.l</w:t>
      </w:r>
    </w:p>
    <w:p w14:paraId="14D37595" w14:textId="77777777"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HiddenHorzOCR"/>
          <w:sz w:val="24"/>
          <w:szCs w:val="24"/>
          <w:lang w:val="en-US" w:eastAsia="ru-RU"/>
        </w:rPr>
        <w:t>•Barınma</w:t>
      </w:r>
    </w:p>
    <w:p w14:paraId="0F529C9D"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Yiyecek-içecek</w:t>
      </w:r>
    </w:p>
    <w:p w14:paraId="6F4EF173"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xml:space="preserve">• </w:t>
      </w:r>
      <w:r w:rsidRPr="00B36B8B">
        <w:rPr>
          <w:rFonts w:eastAsia="HiddenHorzOCR"/>
          <w:sz w:val="24"/>
          <w:szCs w:val="24"/>
          <w:lang w:val="en-US" w:eastAsia="ru-RU"/>
        </w:rPr>
        <w:t xml:space="preserve">Karşılaşılan </w:t>
      </w:r>
      <w:r w:rsidRPr="00B36B8B">
        <w:rPr>
          <w:rFonts w:eastAsiaTheme="minorHAnsi"/>
          <w:sz w:val="24"/>
          <w:szCs w:val="24"/>
          <w:lang w:val="en-US" w:eastAsia="ru-RU"/>
        </w:rPr>
        <w:t>tehlikeler</w:t>
      </w:r>
    </w:p>
    <w:p w14:paraId="4291AE61" w14:textId="77777777"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en-US" w:eastAsia="ru-RU"/>
        </w:rPr>
      </w:pPr>
      <w:r w:rsidRPr="00B36B8B">
        <w:rPr>
          <w:rFonts w:eastAsiaTheme="minorHAnsi"/>
          <w:sz w:val="24"/>
          <w:szCs w:val="24"/>
          <w:lang w:val="en-US" w:eastAsia="ru-RU"/>
        </w:rPr>
        <w:t>• Adadaki hayvanlar, bitkiler vb.</w:t>
      </w:r>
    </w:p>
    <w:p w14:paraId="69DBA4C4" w14:textId="6C3EC703" w:rsidR="00484086" w:rsidRPr="00B36B8B" w:rsidRDefault="00484086" w:rsidP="00484086">
      <w:pPr>
        <w:widowControl/>
        <w:suppressAutoHyphens w:val="0"/>
        <w:autoSpaceDE w:val="0"/>
        <w:autoSpaceDN w:val="0"/>
        <w:adjustRightInd w:val="0"/>
        <w:spacing w:line="240" w:lineRule="auto"/>
        <w:rPr>
          <w:rFonts w:eastAsiaTheme="minorHAnsi"/>
          <w:sz w:val="24"/>
          <w:szCs w:val="24"/>
          <w:lang w:val="tr-TR" w:eastAsia="ru-RU"/>
        </w:rPr>
      </w:pPr>
      <w:r w:rsidRPr="00B36B8B">
        <w:rPr>
          <w:rFonts w:eastAsiaTheme="minorHAnsi"/>
          <w:sz w:val="24"/>
          <w:szCs w:val="24"/>
          <w:lang w:val="en-US" w:eastAsia="ru-RU"/>
        </w:rPr>
        <w:t>EVE DONÜ</w:t>
      </w:r>
      <w:r w:rsidRPr="00B36B8B">
        <w:rPr>
          <w:rFonts w:eastAsiaTheme="minorHAnsi"/>
          <w:sz w:val="24"/>
          <w:szCs w:val="24"/>
          <w:lang w:val="tr-TR" w:eastAsia="ru-RU"/>
        </w:rPr>
        <w:t>Ş</w:t>
      </w:r>
    </w:p>
    <w:p w14:paraId="2A4CD1C4" w14:textId="77777777" w:rsidR="00484086" w:rsidRPr="00B36B8B" w:rsidRDefault="00484086" w:rsidP="00484086">
      <w:pPr>
        <w:widowControl/>
        <w:suppressAutoHyphens w:val="0"/>
        <w:autoSpaceDE w:val="0"/>
        <w:autoSpaceDN w:val="0"/>
        <w:adjustRightInd w:val="0"/>
        <w:spacing w:line="240" w:lineRule="auto"/>
        <w:rPr>
          <w:rFonts w:eastAsia="HiddenHorzOCR"/>
          <w:sz w:val="24"/>
          <w:szCs w:val="24"/>
          <w:lang w:val="en-US" w:eastAsia="ru-RU"/>
        </w:rPr>
      </w:pPr>
      <w:r w:rsidRPr="00B36B8B">
        <w:rPr>
          <w:rFonts w:eastAsiaTheme="minorHAnsi"/>
          <w:sz w:val="24"/>
          <w:szCs w:val="24"/>
          <w:lang w:val="en-US" w:eastAsia="ru-RU"/>
        </w:rPr>
        <w:t xml:space="preserve">• </w:t>
      </w:r>
      <w:r w:rsidRPr="00B36B8B">
        <w:rPr>
          <w:rFonts w:eastAsia="HiddenHorzOCR"/>
          <w:sz w:val="24"/>
          <w:szCs w:val="24"/>
          <w:lang w:val="en-US" w:eastAsia="ru-RU"/>
        </w:rPr>
        <w:t xml:space="preserve">Balıkçı </w:t>
      </w:r>
      <w:r w:rsidRPr="00B36B8B">
        <w:rPr>
          <w:rFonts w:eastAsiaTheme="minorHAnsi"/>
          <w:sz w:val="24"/>
          <w:szCs w:val="24"/>
          <w:lang w:val="en-US" w:eastAsia="ru-RU"/>
        </w:rPr>
        <w:t xml:space="preserve">teknesiyle </w:t>
      </w:r>
      <w:r w:rsidRPr="00B36B8B">
        <w:rPr>
          <w:rFonts w:eastAsia="HiddenHorzOCR"/>
          <w:sz w:val="24"/>
          <w:szCs w:val="24"/>
          <w:lang w:val="en-US" w:eastAsia="ru-RU"/>
        </w:rPr>
        <w:t>karşılaşma</w:t>
      </w:r>
    </w:p>
    <w:p w14:paraId="5023BBE0" w14:textId="6BAA26DB" w:rsidR="00E74D60" w:rsidRPr="00AC12C9" w:rsidRDefault="00484086" w:rsidP="00AC12C9">
      <w:pPr>
        <w:spacing w:after="120"/>
        <w:ind w:firstLine="709"/>
        <w:jc w:val="both"/>
        <w:rPr>
          <w:sz w:val="24"/>
          <w:szCs w:val="24"/>
          <w:lang w:val="en-US" w:eastAsia="ru-RU"/>
        </w:rPr>
      </w:pPr>
      <w:r w:rsidRPr="00B36B8B">
        <w:rPr>
          <w:rFonts w:eastAsiaTheme="minorHAnsi"/>
          <w:sz w:val="24"/>
          <w:szCs w:val="24"/>
          <w:lang w:val="en-US" w:eastAsia="ru-RU"/>
        </w:rPr>
        <w:t>• Ailenin tepkisi</w:t>
      </w:r>
    </w:p>
    <w:p w14:paraId="05EB61A3" w14:textId="36417640" w:rsidR="00E74D60" w:rsidRDefault="007C0E40" w:rsidP="009F7E9A">
      <w:pPr>
        <w:pStyle w:val="a5"/>
        <w:tabs>
          <w:tab w:val="left" w:pos="420"/>
        </w:tabs>
        <w:ind w:right="1141"/>
        <w:jc w:val="both"/>
        <w:rPr>
          <w:lang w:val="en-US"/>
        </w:rPr>
      </w:pPr>
      <w:r w:rsidRPr="006B6932">
        <w:rPr>
          <w:color w:val="FF0000"/>
          <w:lang w:val="en-US"/>
        </w:rPr>
        <w:br/>
      </w:r>
    </w:p>
    <w:p w14:paraId="320D54DA" w14:textId="77777777" w:rsidR="00E74D60" w:rsidRPr="00C61EA4" w:rsidRDefault="007C0E40">
      <w:pPr>
        <w:pStyle w:val="a5"/>
        <w:tabs>
          <w:tab w:val="left" w:pos="420"/>
        </w:tabs>
        <w:ind w:right="1141"/>
        <w:jc w:val="center"/>
        <w:rPr>
          <w:b/>
          <w:sz w:val="28"/>
          <w:szCs w:val="28"/>
        </w:rPr>
      </w:pPr>
      <w:r w:rsidRPr="00C61EA4">
        <w:rPr>
          <w:b/>
          <w:sz w:val="28"/>
          <w:szCs w:val="28"/>
        </w:rPr>
        <w:t>Примерные темы для презентаций</w:t>
      </w:r>
    </w:p>
    <w:p w14:paraId="4FBB0534" w14:textId="05F15970" w:rsidR="00853EE3" w:rsidRPr="00853EE3" w:rsidRDefault="00853EE3">
      <w:pPr>
        <w:pStyle w:val="a5"/>
        <w:tabs>
          <w:tab w:val="left" w:pos="420"/>
        </w:tabs>
        <w:ind w:right="1141"/>
        <w:jc w:val="center"/>
        <w:rPr>
          <w:b/>
          <w:sz w:val="28"/>
          <w:szCs w:val="28"/>
        </w:rPr>
      </w:pPr>
      <w:r>
        <w:rPr>
          <w:b/>
          <w:sz w:val="28"/>
          <w:szCs w:val="28"/>
        </w:rPr>
        <w:t>(турецкий язык, арабский язык)</w:t>
      </w:r>
    </w:p>
    <w:p w14:paraId="447CF03C" w14:textId="6BBA8C80" w:rsidR="00E74D60" w:rsidRDefault="00A17BCA" w:rsidP="007919A9">
      <w:pPr>
        <w:pStyle w:val="a5"/>
        <w:numPr>
          <w:ilvl w:val="0"/>
          <w:numId w:val="10"/>
        </w:numPr>
        <w:tabs>
          <w:tab w:val="left" w:pos="420"/>
        </w:tabs>
        <w:ind w:right="1141"/>
        <w:rPr>
          <w:sz w:val="28"/>
          <w:szCs w:val="28"/>
        </w:rPr>
      </w:pPr>
      <w:r>
        <w:rPr>
          <w:sz w:val="28"/>
          <w:szCs w:val="28"/>
        </w:rPr>
        <w:t xml:space="preserve">Способы приветствия и жестикуляциях в стране изучаемого языка. </w:t>
      </w:r>
    </w:p>
    <w:p w14:paraId="0818FAC1" w14:textId="64295861" w:rsidR="00E74D60" w:rsidRDefault="00A17BCA" w:rsidP="007919A9">
      <w:pPr>
        <w:pStyle w:val="a5"/>
        <w:numPr>
          <w:ilvl w:val="0"/>
          <w:numId w:val="10"/>
        </w:numPr>
        <w:tabs>
          <w:tab w:val="left" w:pos="420"/>
        </w:tabs>
        <w:ind w:right="1141"/>
        <w:rPr>
          <w:sz w:val="28"/>
          <w:szCs w:val="28"/>
        </w:rPr>
      </w:pPr>
      <w:r>
        <w:rPr>
          <w:sz w:val="28"/>
          <w:szCs w:val="28"/>
        </w:rPr>
        <w:t>Организация учебного процесса в ВУЗе</w:t>
      </w:r>
      <w:r w:rsidR="00CC60FC">
        <w:rPr>
          <w:sz w:val="28"/>
          <w:szCs w:val="28"/>
        </w:rPr>
        <w:t xml:space="preserve"> в стране изучаемого языка</w:t>
      </w:r>
      <w:r>
        <w:rPr>
          <w:sz w:val="28"/>
          <w:szCs w:val="28"/>
        </w:rPr>
        <w:t>.</w:t>
      </w:r>
    </w:p>
    <w:p w14:paraId="41586022" w14:textId="0C0E882C" w:rsidR="00E74D60" w:rsidRDefault="00A17BCA" w:rsidP="007919A9">
      <w:pPr>
        <w:pStyle w:val="a5"/>
        <w:numPr>
          <w:ilvl w:val="0"/>
          <w:numId w:val="10"/>
        </w:numPr>
        <w:tabs>
          <w:tab w:val="left" w:pos="420"/>
        </w:tabs>
        <w:ind w:right="1141"/>
        <w:rPr>
          <w:sz w:val="28"/>
          <w:szCs w:val="28"/>
        </w:rPr>
      </w:pPr>
      <w:r>
        <w:rPr>
          <w:sz w:val="28"/>
          <w:szCs w:val="28"/>
        </w:rPr>
        <w:t>Праздники в стране изучаемого языка.</w:t>
      </w:r>
    </w:p>
    <w:p w14:paraId="44B4D6E8" w14:textId="45EBF135" w:rsidR="00E74D60" w:rsidRDefault="00A17BCA" w:rsidP="007919A9">
      <w:pPr>
        <w:pStyle w:val="a5"/>
        <w:numPr>
          <w:ilvl w:val="0"/>
          <w:numId w:val="10"/>
        </w:numPr>
        <w:tabs>
          <w:tab w:val="left" w:pos="420"/>
        </w:tabs>
        <w:ind w:right="1141"/>
        <w:rPr>
          <w:sz w:val="28"/>
          <w:szCs w:val="28"/>
        </w:rPr>
      </w:pPr>
      <w:r>
        <w:rPr>
          <w:sz w:val="28"/>
          <w:szCs w:val="28"/>
        </w:rPr>
        <w:t xml:space="preserve">Культурная жизнь в стране изучаемого языка: театры, музеи. </w:t>
      </w:r>
    </w:p>
    <w:p w14:paraId="68A56C4D" w14:textId="55FDDBC2" w:rsidR="00E74D60" w:rsidRDefault="00CC60FC" w:rsidP="007919A9">
      <w:pPr>
        <w:pStyle w:val="a5"/>
        <w:numPr>
          <w:ilvl w:val="0"/>
          <w:numId w:val="10"/>
        </w:numPr>
        <w:tabs>
          <w:tab w:val="left" w:pos="420"/>
        </w:tabs>
        <w:ind w:right="1141"/>
        <w:rPr>
          <w:sz w:val="28"/>
          <w:szCs w:val="28"/>
        </w:rPr>
      </w:pPr>
      <w:r>
        <w:rPr>
          <w:sz w:val="28"/>
          <w:szCs w:val="28"/>
        </w:rPr>
        <w:lastRenderedPageBreak/>
        <w:t xml:space="preserve">Правила поведения в семье в стране изучаемого языка. </w:t>
      </w:r>
    </w:p>
    <w:p w14:paraId="2D38C700" w14:textId="7C7B7624" w:rsidR="00E74D60" w:rsidRDefault="00CC60FC" w:rsidP="007919A9">
      <w:pPr>
        <w:pStyle w:val="a5"/>
        <w:numPr>
          <w:ilvl w:val="0"/>
          <w:numId w:val="10"/>
        </w:numPr>
        <w:tabs>
          <w:tab w:val="left" w:pos="420"/>
        </w:tabs>
        <w:ind w:right="1141"/>
        <w:rPr>
          <w:sz w:val="28"/>
          <w:szCs w:val="28"/>
        </w:rPr>
      </w:pPr>
      <w:r>
        <w:rPr>
          <w:sz w:val="28"/>
          <w:szCs w:val="28"/>
        </w:rPr>
        <w:t xml:space="preserve">Географическое положение страны изучаемого языка. </w:t>
      </w:r>
    </w:p>
    <w:p w14:paraId="76371C98" w14:textId="4192D3B4" w:rsidR="00E74D60" w:rsidRDefault="00CC60FC" w:rsidP="007919A9">
      <w:pPr>
        <w:pStyle w:val="a5"/>
        <w:numPr>
          <w:ilvl w:val="0"/>
          <w:numId w:val="10"/>
        </w:numPr>
        <w:tabs>
          <w:tab w:val="left" w:pos="420"/>
        </w:tabs>
        <w:ind w:right="1141"/>
        <w:rPr>
          <w:sz w:val="28"/>
          <w:szCs w:val="28"/>
        </w:rPr>
      </w:pPr>
      <w:r>
        <w:rPr>
          <w:sz w:val="28"/>
          <w:szCs w:val="28"/>
        </w:rPr>
        <w:t xml:space="preserve">Основные факты из истории страны изучаемого языка. </w:t>
      </w:r>
    </w:p>
    <w:p w14:paraId="3B50EC01" w14:textId="77777777" w:rsidR="00E74D60" w:rsidRDefault="00E74D60">
      <w:pPr>
        <w:pStyle w:val="1"/>
        <w:jc w:val="both"/>
        <w:rPr>
          <w:b w:val="0"/>
          <w:bCs w:val="0"/>
          <w:sz w:val="24"/>
          <w:szCs w:val="24"/>
        </w:rPr>
      </w:pPr>
    </w:p>
    <w:p w14:paraId="2A7AB4B6" w14:textId="77777777" w:rsidR="00E74D60" w:rsidRDefault="007C0E40">
      <w:pPr>
        <w:pStyle w:val="a5"/>
        <w:tabs>
          <w:tab w:val="left" w:pos="420"/>
        </w:tabs>
        <w:ind w:right="1141"/>
        <w:jc w:val="center"/>
        <w:rPr>
          <w:b/>
          <w:sz w:val="28"/>
          <w:szCs w:val="28"/>
        </w:rPr>
      </w:pPr>
      <w:r>
        <w:rPr>
          <w:b/>
          <w:sz w:val="28"/>
          <w:szCs w:val="28"/>
        </w:rPr>
        <w:t>Пример</w:t>
      </w:r>
      <w:r w:rsidRPr="00A65448">
        <w:rPr>
          <w:b/>
          <w:sz w:val="28"/>
          <w:szCs w:val="28"/>
        </w:rPr>
        <w:t xml:space="preserve"> </w:t>
      </w:r>
      <w:r>
        <w:rPr>
          <w:b/>
          <w:sz w:val="28"/>
          <w:szCs w:val="28"/>
        </w:rPr>
        <w:t>лексико</w:t>
      </w:r>
      <w:r w:rsidRPr="00A65448">
        <w:rPr>
          <w:b/>
          <w:sz w:val="28"/>
          <w:szCs w:val="28"/>
        </w:rPr>
        <w:t>-</w:t>
      </w:r>
      <w:r>
        <w:rPr>
          <w:b/>
          <w:sz w:val="28"/>
          <w:szCs w:val="28"/>
        </w:rPr>
        <w:t>грамматического</w:t>
      </w:r>
      <w:r w:rsidRPr="00A65448">
        <w:rPr>
          <w:b/>
          <w:sz w:val="28"/>
          <w:szCs w:val="28"/>
        </w:rPr>
        <w:t xml:space="preserve"> </w:t>
      </w:r>
      <w:r>
        <w:rPr>
          <w:b/>
          <w:sz w:val="28"/>
          <w:szCs w:val="28"/>
        </w:rPr>
        <w:t>задания</w:t>
      </w:r>
    </w:p>
    <w:p w14:paraId="5AEA3EFD" w14:textId="77777777" w:rsidR="00A03E52" w:rsidRDefault="00A03E52" w:rsidP="00A03E52">
      <w:pPr>
        <w:pStyle w:val="a5"/>
        <w:tabs>
          <w:tab w:val="left" w:pos="420"/>
        </w:tabs>
        <w:ind w:right="1141"/>
        <w:jc w:val="center"/>
        <w:rPr>
          <w:b/>
          <w:sz w:val="28"/>
          <w:szCs w:val="28"/>
        </w:rPr>
      </w:pPr>
      <w:r>
        <w:rPr>
          <w:b/>
          <w:sz w:val="28"/>
          <w:szCs w:val="28"/>
        </w:rPr>
        <w:t>Пример</w:t>
      </w:r>
      <w:r w:rsidRPr="00A65448">
        <w:rPr>
          <w:b/>
          <w:sz w:val="28"/>
          <w:szCs w:val="28"/>
        </w:rPr>
        <w:t xml:space="preserve"> </w:t>
      </w:r>
      <w:r>
        <w:rPr>
          <w:b/>
          <w:sz w:val="28"/>
          <w:szCs w:val="28"/>
        </w:rPr>
        <w:t>лексико</w:t>
      </w:r>
      <w:r w:rsidRPr="00A65448">
        <w:rPr>
          <w:b/>
          <w:sz w:val="28"/>
          <w:szCs w:val="28"/>
        </w:rPr>
        <w:t>-</w:t>
      </w:r>
      <w:r>
        <w:rPr>
          <w:b/>
          <w:sz w:val="28"/>
          <w:szCs w:val="28"/>
        </w:rPr>
        <w:t>грамматического</w:t>
      </w:r>
      <w:r w:rsidRPr="00A65448">
        <w:rPr>
          <w:b/>
          <w:sz w:val="28"/>
          <w:szCs w:val="28"/>
        </w:rPr>
        <w:t xml:space="preserve"> </w:t>
      </w:r>
      <w:r>
        <w:rPr>
          <w:b/>
          <w:sz w:val="28"/>
          <w:szCs w:val="28"/>
        </w:rPr>
        <w:t>задания</w:t>
      </w:r>
    </w:p>
    <w:p w14:paraId="677F59EE" w14:textId="77777777" w:rsidR="00A03E52" w:rsidRPr="001A5390" w:rsidRDefault="00A03E52" w:rsidP="00A03E52">
      <w:pPr>
        <w:pStyle w:val="a5"/>
        <w:tabs>
          <w:tab w:val="left" w:pos="420"/>
        </w:tabs>
        <w:ind w:right="1141"/>
        <w:jc w:val="center"/>
        <w:rPr>
          <w:b/>
          <w:sz w:val="28"/>
          <w:szCs w:val="28"/>
        </w:rPr>
      </w:pPr>
      <w:r w:rsidRPr="001A5390">
        <w:rPr>
          <w:b/>
          <w:sz w:val="28"/>
          <w:szCs w:val="28"/>
        </w:rPr>
        <w:t>Турецкий язык</w:t>
      </w:r>
    </w:p>
    <w:p w14:paraId="1BAA007D" w14:textId="77777777" w:rsidR="00A03E52" w:rsidRPr="00A03E52" w:rsidRDefault="00A03E52" w:rsidP="00A03E52">
      <w:pPr>
        <w:widowControl/>
        <w:suppressAutoHyphens w:val="0"/>
        <w:autoSpaceDE w:val="0"/>
        <w:autoSpaceDN w:val="0"/>
        <w:adjustRightInd w:val="0"/>
        <w:spacing w:line="240" w:lineRule="auto"/>
        <w:rPr>
          <w:rFonts w:eastAsia="HiddenHorzOCR"/>
          <w:b/>
          <w:bCs/>
          <w:sz w:val="24"/>
          <w:szCs w:val="24"/>
          <w:lang w:eastAsia="ru-RU"/>
        </w:rPr>
      </w:pPr>
      <w:r w:rsidRPr="00A03E52">
        <w:rPr>
          <w:rFonts w:eastAsia="HiddenHorzOCR"/>
          <w:b/>
          <w:bCs/>
          <w:sz w:val="24"/>
          <w:szCs w:val="24"/>
          <w:lang w:eastAsia="ru-RU"/>
        </w:rPr>
        <w:t xml:space="preserve">Yerleştirelim </w:t>
      </w:r>
    </w:p>
    <w:p w14:paraId="63E18D01" w14:textId="77777777" w:rsidR="00A03E52" w:rsidRPr="008A517D" w:rsidRDefault="00A03E52" w:rsidP="00A03E52">
      <w:pPr>
        <w:widowControl/>
        <w:suppressAutoHyphens w:val="0"/>
        <w:autoSpaceDE w:val="0"/>
        <w:autoSpaceDN w:val="0"/>
        <w:adjustRightInd w:val="0"/>
        <w:spacing w:line="240" w:lineRule="auto"/>
        <w:rPr>
          <w:rFonts w:eastAsiaTheme="minorHAnsi"/>
          <w:b/>
          <w:bCs/>
          <w:sz w:val="24"/>
          <w:szCs w:val="24"/>
          <w:highlight w:val="yellow"/>
          <w:lang w:eastAsia="ru-RU"/>
        </w:rPr>
      </w:pPr>
      <w:r>
        <w:rPr>
          <w:rFonts w:eastAsiaTheme="minorHAnsi"/>
          <w:b/>
          <w:bCs/>
          <w:noProof/>
          <w:sz w:val="24"/>
          <w:szCs w:val="24"/>
          <w:lang w:eastAsia="ru-RU"/>
        </w:rPr>
        <mc:AlternateContent>
          <mc:Choice Requires="wps">
            <w:drawing>
              <wp:anchor distT="0" distB="0" distL="114300" distR="114300" simplePos="0" relativeHeight="251659264" behindDoc="0" locked="0" layoutInCell="1" allowOverlap="1" wp14:anchorId="145D618D" wp14:editId="5D740A81">
                <wp:simplePos x="0" y="0"/>
                <wp:positionH relativeFrom="column">
                  <wp:posOffset>1149350</wp:posOffset>
                </wp:positionH>
                <wp:positionV relativeFrom="paragraph">
                  <wp:posOffset>95250</wp:posOffset>
                </wp:positionV>
                <wp:extent cx="4064000" cy="368300"/>
                <wp:effectExtent l="0" t="0" r="12700" b="12700"/>
                <wp:wrapNone/>
                <wp:docPr id="567834126" name="Прямоугольник 6"/>
                <wp:cNvGraphicFramePr/>
                <a:graphic xmlns:a="http://schemas.openxmlformats.org/drawingml/2006/main">
                  <a:graphicData uri="http://schemas.microsoft.com/office/word/2010/wordprocessingShape">
                    <wps:wsp>
                      <wps:cNvSpPr/>
                      <wps:spPr>
                        <a:xfrm>
                          <a:off x="0" y="0"/>
                          <a:ext cx="4064000" cy="3683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7D1A6699" id="Прямоугольник 6" o:spid="_x0000_s1026" style="position:absolute;margin-left:90.5pt;margin-top:7.5pt;width:320pt;height:2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" filled="f" strokecolor="#0a121c [484]" strokeweight="2pt"/>
            </w:pict>
          </mc:Fallback>
        </mc:AlternateContent>
      </w:r>
    </w:p>
    <w:p w14:paraId="5EEB5825" w14:textId="77777777" w:rsidR="00A03E52" w:rsidRPr="006E36D2" w:rsidRDefault="00A03E52" w:rsidP="00A03E52">
      <w:pPr>
        <w:tabs>
          <w:tab w:val="left" w:pos="1655"/>
        </w:tabs>
        <w:ind w:right="18"/>
        <w:jc w:val="center"/>
        <w:rPr>
          <w:sz w:val="24"/>
          <w:szCs w:val="24"/>
          <w:lang w:val="tr-TR"/>
        </w:rPr>
      </w:pPr>
      <w:r w:rsidRPr="006E36D2">
        <w:rPr>
          <w:rFonts w:eastAsia="HiddenHorzOCR"/>
          <w:sz w:val="24"/>
          <w:szCs w:val="24"/>
          <w:lang w:val="tr-TR" w:eastAsia="ru-RU"/>
        </w:rPr>
        <w:t>gitmek</w:t>
      </w:r>
      <w:r w:rsidRPr="00A03E52">
        <w:rPr>
          <w:rFonts w:eastAsia="HiddenHorzOCR"/>
          <w:sz w:val="24"/>
          <w:szCs w:val="24"/>
          <w:lang w:eastAsia="ru-RU"/>
        </w:rPr>
        <w:t xml:space="preserve"> •</w:t>
      </w:r>
      <w:r w:rsidRPr="006E36D2">
        <w:rPr>
          <w:rFonts w:eastAsia="HiddenHorzOCR"/>
          <w:sz w:val="24"/>
          <w:szCs w:val="24"/>
          <w:lang w:val="tr-TR" w:eastAsia="ru-RU"/>
        </w:rPr>
        <w:t>etmek</w:t>
      </w:r>
      <w:r w:rsidRPr="00A03E52">
        <w:rPr>
          <w:rFonts w:eastAsia="HiddenHorzOCR"/>
          <w:sz w:val="24"/>
          <w:szCs w:val="24"/>
          <w:lang w:eastAsia="ru-RU"/>
        </w:rPr>
        <w:t xml:space="preserve"> •</w:t>
      </w:r>
      <w:r w:rsidRPr="006E36D2">
        <w:rPr>
          <w:rFonts w:eastAsia="HiddenHorzOCR"/>
          <w:sz w:val="24"/>
          <w:szCs w:val="24"/>
          <w:lang w:val="tr-TR" w:eastAsia="ru-RU"/>
        </w:rPr>
        <w:t xml:space="preserve">beraber </w:t>
      </w:r>
      <w:r w:rsidRPr="00A03E52">
        <w:rPr>
          <w:rFonts w:eastAsia="HiddenHorzOCR"/>
          <w:sz w:val="24"/>
          <w:szCs w:val="24"/>
          <w:lang w:eastAsia="ru-RU"/>
        </w:rPr>
        <w:t>•</w:t>
      </w:r>
      <w:r w:rsidRPr="006E36D2">
        <w:rPr>
          <w:rFonts w:eastAsia="HiddenHorzOCR"/>
          <w:sz w:val="24"/>
          <w:szCs w:val="24"/>
          <w:lang w:val="tr-TR" w:eastAsia="ru-RU"/>
        </w:rPr>
        <w:t xml:space="preserve">kalkmak </w:t>
      </w:r>
      <w:r w:rsidRPr="00A03E52">
        <w:rPr>
          <w:rFonts w:eastAsia="HiddenHorzOCR"/>
          <w:sz w:val="24"/>
          <w:szCs w:val="24"/>
          <w:lang w:eastAsia="ru-RU"/>
        </w:rPr>
        <w:t>•</w:t>
      </w:r>
      <w:r w:rsidRPr="006E36D2">
        <w:rPr>
          <w:rFonts w:eastAsia="HiddenHorzOCR"/>
          <w:sz w:val="24"/>
          <w:szCs w:val="24"/>
          <w:lang w:val="tr-TR" w:eastAsia="ru-RU"/>
        </w:rPr>
        <w:t>kılmak</w:t>
      </w:r>
      <w:r w:rsidRPr="00A03E52">
        <w:rPr>
          <w:rFonts w:eastAsia="HiddenHorzOCR"/>
          <w:sz w:val="24"/>
          <w:szCs w:val="24"/>
          <w:lang w:eastAsia="ru-RU"/>
        </w:rPr>
        <w:t xml:space="preserve"> •</w:t>
      </w:r>
      <w:r w:rsidRPr="006E36D2">
        <w:rPr>
          <w:rFonts w:eastAsia="HiddenHorzOCR"/>
          <w:sz w:val="24"/>
          <w:szCs w:val="24"/>
          <w:lang w:val="tr-TR" w:eastAsia="ru-RU"/>
        </w:rPr>
        <w:t xml:space="preserve">yapmak </w:t>
      </w:r>
      <w:r w:rsidRPr="00A03E52">
        <w:rPr>
          <w:rFonts w:eastAsia="HiddenHorzOCR"/>
          <w:sz w:val="24"/>
          <w:szCs w:val="24"/>
          <w:lang w:eastAsia="ru-RU"/>
        </w:rPr>
        <w:t>•</w:t>
      </w:r>
      <w:r w:rsidRPr="006E36D2">
        <w:rPr>
          <w:rFonts w:eastAsia="HiddenHorzOCR"/>
          <w:sz w:val="24"/>
          <w:szCs w:val="24"/>
          <w:lang w:val="tr-TR" w:eastAsia="ru-RU"/>
        </w:rPr>
        <w:t>bitmek</w:t>
      </w:r>
      <w:r>
        <w:rPr>
          <w:rFonts w:eastAsia="HiddenHorzOCR"/>
          <w:sz w:val="24"/>
          <w:szCs w:val="24"/>
          <w:lang w:val="tr-TR" w:eastAsia="ru-RU"/>
        </w:rPr>
        <w:t xml:space="preserve"> </w:t>
      </w:r>
    </w:p>
    <w:p w14:paraId="05A17C28" w14:textId="77777777" w:rsidR="00A03E52" w:rsidRPr="006E36D2" w:rsidRDefault="00A03E52" w:rsidP="00A03E52">
      <w:pPr>
        <w:pStyle w:val="a5"/>
        <w:ind w:left="206"/>
        <w:rPr>
          <w:highlight w:val="yellow"/>
          <w:lang w:val="tr-TR"/>
        </w:rPr>
      </w:pPr>
    </w:p>
    <w:p w14:paraId="1F24AF8C" w14:textId="77777777" w:rsidR="00A03E52" w:rsidRDefault="00A03E52" w:rsidP="00A03E52">
      <w:pPr>
        <w:widowControl/>
        <w:suppressAutoHyphens w:val="0"/>
        <w:autoSpaceDE w:val="0"/>
        <w:autoSpaceDN w:val="0"/>
        <w:adjustRightInd w:val="0"/>
        <w:spacing w:line="360" w:lineRule="auto"/>
        <w:ind w:firstLine="709"/>
        <w:contextualSpacing/>
        <w:jc w:val="both"/>
        <w:rPr>
          <w:rFonts w:eastAsiaTheme="minorHAnsi"/>
          <w:sz w:val="24"/>
          <w:szCs w:val="24"/>
          <w:lang w:val="es-ES" w:eastAsia="ru-RU"/>
        </w:rPr>
      </w:pPr>
      <w:r w:rsidRPr="001A5390">
        <w:rPr>
          <w:rFonts w:eastAsiaTheme="minorHAnsi"/>
          <w:sz w:val="24"/>
          <w:szCs w:val="24"/>
          <w:lang w:val="es-ES" w:eastAsia="ru-RU"/>
        </w:rPr>
        <w:t>Abim Gökhan sabah erken kalkıtor ve</w:t>
      </w:r>
      <w:r>
        <w:rPr>
          <w:rFonts w:eastAsiaTheme="minorHAnsi"/>
          <w:sz w:val="24"/>
          <w:szCs w:val="24"/>
          <w:lang w:val="es-ES" w:eastAsia="ru-RU"/>
        </w:rPr>
        <w:t xml:space="preserve"> okula gidiyor. O</w:t>
      </w:r>
      <w:r w:rsidRPr="001A5390">
        <w:rPr>
          <w:rFonts w:eastAsiaTheme="minorHAnsi"/>
          <w:sz w:val="24"/>
          <w:szCs w:val="24"/>
          <w:lang w:val="es-ES" w:eastAsia="ru-RU"/>
        </w:rPr>
        <w:t xml:space="preserve"> </w:t>
      </w:r>
      <w:r>
        <w:rPr>
          <w:rFonts w:eastAsiaTheme="minorHAnsi"/>
          <w:sz w:val="24"/>
          <w:szCs w:val="24"/>
          <w:lang w:val="tr-TR" w:eastAsia="ru-RU"/>
        </w:rPr>
        <w:t>ü</w:t>
      </w:r>
      <w:r>
        <w:rPr>
          <w:rFonts w:eastAsiaTheme="minorHAnsi"/>
          <w:sz w:val="24"/>
          <w:szCs w:val="24"/>
          <w:lang w:val="es-ES" w:eastAsia="ru-RU"/>
        </w:rPr>
        <w:t>niversitede</w:t>
      </w:r>
      <w:r w:rsidRPr="001A5390">
        <w:rPr>
          <w:rFonts w:eastAsiaTheme="minorHAnsi"/>
          <w:sz w:val="24"/>
          <w:szCs w:val="24"/>
          <w:lang w:val="es-ES" w:eastAsia="ru-RU"/>
        </w:rPr>
        <w:t xml:space="preserve"> </w:t>
      </w:r>
      <w:r>
        <w:rPr>
          <w:rFonts w:eastAsiaTheme="minorHAnsi"/>
          <w:sz w:val="24"/>
          <w:szCs w:val="24"/>
          <w:lang w:val="es-ES" w:eastAsia="ru-RU"/>
        </w:rPr>
        <w:t>mimarl</w:t>
      </w:r>
      <w:r w:rsidRPr="001A5390">
        <w:rPr>
          <w:rFonts w:eastAsiaTheme="minorHAnsi"/>
          <w:sz w:val="24"/>
          <w:szCs w:val="24"/>
          <w:lang w:val="es-ES" w:eastAsia="ru-RU"/>
        </w:rPr>
        <w:t>ı</w:t>
      </w:r>
      <w:r>
        <w:rPr>
          <w:rFonts w:eastAsiaTheme="minorHAnsi"/>
          <w:sz w:val="24"/>
          <w:szCs w:val="24"/>
          <w:lang w:val="es-ES" w:eastAsia="ru-RU"/>
        </w:rPr>
        <w:t>k</w:t>
      </w:r>
      <w:r w:rsidRPr="001A5390">
        <w:rPr>
          <w:rFonts w:eastAsiaTheme="minorHAnsi"/>
          <w:sz w:val="24"/>
          <w:szCs w:val="24"/>
          <w:lang w:val="es-ES" w:eastAsia="ru-RU"/>
        </w:rPr>
        <w:t xml:space="preserve"> </w:t>
      </w:r>
      <w:r>
        <w:rPr>
          <w:rFonts w:eastAsiaTheme="minorHAnsi"/>
          <w:sz w:val="24"/>
          <w:szCs w:val="24"/>
          <w:lang w:val="es-ES" w:eastAsia="ru-RU"/>
        </w:rPr>
        <w:t>okuyor. Gökhan bazen eve geç geliyor, çünkü arkadaşlarıyla sinemaya veya bara _____. Bazen erken geliyor, o zaman ben ve o beraber bara gidiyoruz. Bizim çok iyi arkadalarımız var. Onlarla barda eğleniyoruz, sohbet _______ ve dans _______.</w:t>
      </w:r>
    </w:p>
    <w:p w14:paraId="5D6F5D5B" w14:textId="77777777" w:rsidR="00A03E52" w:rsidRDefault="00A03E52" w:rsidP="00A03E52">
      <w:pPr>
        <w:widowControl/>
        <w:suppressAutoHyphens w:val="0"/>
        <w:autoSpaceDE w:val="0"/>
        <w:autoSpaceDN w:val="0"/>
        <w:adjustRightInd w:val="0"/>
        <w:spacing w:line="360" w:lineRule="auto"/>
        <w:ind w:firstLine="709"/>
        <w:contextualSpacing/>
        <w:jc w:val="both"/>
        <w:rPr>
          <w:rFonts w:eastAsiaTheme="minorHAnsi"/>
          <w:sz w:val="24"/>
          <w:szCs w:val="24"/>
          <w:lang w:val="tr-TR" w:eastAsia="ru-RU"/>
        </w:rPr>
      </w:pPr>
      <w:r w:rsidRPr="001A5390">
        <w:rPr>
          <w:rFonts w:eastAsiaTheme="minorHAnsi"/>
          <w:sz w:val="24"/>
          <w:szCs w:val="24"/>
          <w:lang w:val="en-US" w:eastAsia="ru-RU"/>
        </w:rPr>
        <w:t xml:space="preserve">Babam </w:t>
      </w:r>
      <w:r>
        <w:rPr>
          <w:rFonts w:eastAsiaTheme="minorHAnsi"/>
          <w:sz w:val="24"/>
          <w:szCs w:val="24"/>
          <w:lang w:val="tr-TR" w:eastAsia="ru-RU"/>
        </w:rPr>
        <w:t>amcamla ________ çalışıyor. Onların bit tekstil firması var. Babam sabah çok erken _______. Amcam her sabah erken kalkıyor, namaz ______ ve firmaya erken gidiyor. Babam saat 08</w:t>
      </w:r>
      <w:r w:rsidRPr="001A5390">
        <w:rPr>
          <w:rFonts w:eastAsiaTheme="minorHAnsi"/>
          <w:sz w:val="24"/>
          <w:szCs w:val="24"/>
          <w:lang w:val="tr-TR" w:eastAsia="ru-RU"/>
        </w:rPr>
        <w:t>:</w:t>
      </w:r>
      <w:r>
        <w:rPr>
          <w:rFonts w:eastAsiaTheme="minorHAnsi"/>
          <w:sz w:val="24"/>
          <w:szCs w:val="24"/>
          <w:lang w:val="tr-TR" w:eastAsia="ru-RU"/>
        </w:rPr>
        <w:t>30’da kahvaltı ________ ve işe gidiyor, ama bazı akşamlar çok geç geliyor.Onun işi 23</w:t>
      </w:r>
      <w:r w:rsidRPr="001A5390">
        <w:rPr>
          <w:rFonts w:eastAsiaTheme="minorHAnsi"/>
          <w:sz w:val="24"/>
          <w:szCs w:val="24"/>
          <w:lang w:val="tr-TR" w:eastAsia="ru-RU"/>
        </w:rPr>
        <w:t>:</w:t>
      </w:r>
      <w:r>
        <w:rPr>
          <w:rFonts w:eastAsiaTheme="minorHAnsi"/>
          <w:sz w:val="24"/>
          <w:szCs w:val="24"/>
          <w:lang w:val="tr-TR" w:eastAsia="ru-RU"/>
        </w:rPr>
        <w:t>00’te _______.</w:t>
      </w:r>
    </w:p>
    <w:p w14:paraId="55D27B28" w14:textId="77777777" w:rsidR="00963C49" w:rsidRDefault="00963C49" w:rsidP="00963C49">
      <w:pPr>
        <w:pBdr>
          <w:top w:val="nil"/>
          <w:left w:val="nil"/>
          <w:bottom w:val="nil"/>
          <w:right w:val="nil"/>
          <w:between w:val="nil"/>
        </w:pBdr>
        <w:tabs>
          <w:tab w:val="left" w:pos="420"/>
        </w:tabs>
        <w:ind w:right="1141"/>
        <w:jc w:val="center"/>
        <w:rPr>
          <w:b/>
          <w:color w:val="000000"/>
          <w:sz w:val="28"/>
          <w:szCs w:val="28"/>
        </w:rPr>
      </w:pPr>
      <w:r w:rsidRPr="00963C49">
        <w:rPr>
          <w:b/>
          <w:color w:val="000000"/>
          <w:sz w:val="28"/>
          <w:szCs w:val="28"/>
        </w:rPr>
        <w:t>Пример лексико-грамматического задания</w:t>
      </w:r>
    </w:p>
    <w:p w14:paraId="067425FE" w14:textId="77777777" w:rsidR="00A436D0" w:rsidRDefault="00A436D0" w:rsidP="00A436D0">
      <w:pPr>
        <w:pBdr>
          <w:top w:val="nil"/>
          <w:left w:val="nil"/>
          <w:bottom w:val="nil"/>
          <w:right w:val="nil"/>
          <w:between w:val="nil"/>
        </w:pBdr>
        <w:tabs>
          <w:tab w:val="left" w:pos="420"/>
        </w:tabs>
        <w:ind w:right="1141"/>
        <w:jc w:val="center"/>
        <w:rPr>
          <w:b/>
          <w:color w:val="000000"/>
          <w:sz w:val="28"/>
          <w:szCs w:val="28"/>
        </w:rPr>
      </w:pPr>
      <w:r w:rsidRPr="00963C49">
        <w:rPr>
          <w:b/>
          <w:color w:val="000000"/>
          <w:sz w:val="28"/>
          <w:szCs w:val="28"/>
        </w:rPr>
        <w:t>Пример лексико-грамматического задания</w:t>
      </w:r>
    </w:p>
    <w:p w14:paraId="30E234FA" w14:textId="77777777" w:rsidR="00A436D0" w:rsidRDefault="00A436D0" w:rsidP="00A436D0">
      <w:pPr>
        <w:pBdr>
          <w:top w:val="nil"/>
          <w:left w:val="nil"/>
          <w:bottom w:val="nil"/>
          <w:right w:val="nil"/>
          <w:between w:val="nil"/>
        </w:pBdr>
        <w:tabs>
          <w:tab w:val="left" w:pos="420"/>
        </w:tabs>
        <w:ind w:right="1141"/>
        <w:jc w:val="center"/>
        <w:rPr>
          <w:b/>
          <w:bCs/>
          <w:color w:val="FF0000"/>
          <w:sz w:val="28"/>
          <w:szCs w:val="28"/>
          <w:highlight w:val="green"/>
          <w:rtl/>
        </w:rPr>
      </w:pPr>
    </w:p>
    <w:p w14:paraId="71171B08" w14:textId="77777777" w:rsidR="00A436D0" w:rsidRPr="008A517D" w:rsidRDefault="00A436D0" w:rsidP="00A436D0">
      <w:pPr>
        <w:pBdr>
          <w:top w:val="nil"/>
          <w:left w:val="nil"/>
          <w:bottom w:val="nil"/>
          <w:right w:val="nil"/>
          <w:between w:val="nil"/>
        </w:pBdr>
        <w:tabs>
          <w:tab w:val="left" w:pos="420"/>
        </w:tabs>
        <w:ind w:right="1141"/>
        <w:jc w:val="center"/>
        <w:rPr>
          <w:b/>
          <w:color w:val="000000"/>
          <w:sz w:val="28"/>
          <w:szCs w:val="28"/>
          <w:highlight w:val="green"/>
        </w:rPr>
      </w:pPr>
    </w:p>
    <w:p w14:paraId="1E74F54C" w14:textId="77777777" w:rsidR="00A436D0" w:rsidRPr="00BD1E18" w:rsidRDefault="00A436D0" w:rsidP="00A436D0">
      <w:pPr>
        <w:pBdr>
          <w:top w:val="nil"/>
          <w:left w:val="nil"/>
          <w:bottom w:val="nil"/>
          <w:right w:val="nil"/>
          <w:between w:val="nil"/>
        </w:pBdr>
        <w:tabs>
          <w:tab w:val="left" w:pos="420"/>
        </w:tabs>
        <w:ind w:right="1141"/>
        <w:jc w:val="center"/>
        <w:rPr>
          <w:b/>
          <w:color w:val="000000"/>
          <w:sz w:val="28"/>
          <w:szCs w:val="28"/>
        </w:rPr>
      </w:pPr>
      <w:r w:rsidRPr="00BD1E18">
        <w:rPr>
          <w:b/>
          <w:color w:val="000000"/>
          <w:sz w:val="28"/>
          <w:szCs w:val="28"/>
        </w:rPr>
        <w:t xml:space="preserve">Арабский язык </w:t>
      </w:r>
    </w:p>
    <w:p w14:paraId="07F333F6" w14:textId="77777777" w:rsidR="00A436D0" w:rsidRPr="008A517D" w:rsidRDefault="00A436D0" w:rsidP="00A436D0">
      <w:pPr>
        <w:pBdr>
          <w:top w:val="nil"/>
          <w:left w:val="nil"/>
          <w:bottom w:val="nil"/>
          <w:right w:val="nil"/>
          <w:between w:val="nil"/>
        </w:pBdr>
        <w:tabs>
          <w:tab w:val="left" w:pos="420"/>
        </w:tabs>
        <w:ind w:right="1141"/>
        <w:jc w:val="center"/>
        <w:rPr>
          <w:b/>
          <w:color w:val="000000"/>
          <w:sz w:val="28"/>
          <w:szCs w:val="28"/>
          <w:highlight w:val="green"/>
        </w:rPr>
      </w:pPr>
    </w:p>
    <w:p w14:paraId="181D258F" w14:textId="77777777" w:rsidR="00A436D0" w:rsidRPr="008A517D" w:rsidRDefault="00A436D0" w:rsidP="00A436D0">
      <w:pPr>
        <w:pBdr>
          <w:top w:val="nil"/>
          <w:left w:val="nil"/>
          <w:bottom w:val="nil"/>
          <w:right w:val="nil"/>
          <w:between w:val="nil"/>
        </w:pBdr>
        <w:ind w:left="318" w:right="326"/>
        <w:jc w:val="both"/>
        <w:rPr>
          <w:color w:val="000000"/>
          <w:sz w:val="28"/>
          <w:szCs w:val="28"/>
          <w:highlight w:val="green"/>
        </w:rPr>
      </w:pPr>
    </w:p>
    <w:p w14:paraId="3136937A" w14:textId="77777777" w:rsidR="00A436D0" w:rsidRPr="00BD1E18" w:rsidRDefault="00A436D0" w:rsidP="00A436D0">
      <w:pPr>
        <w:pBdr>
          <w:top w:val="nil"/>
          <w:left w:val="nil"/>
          <w:bottom w:val="nil"/>
          <w:right w:val="nil"/>
          <w:between w:val="nil"/>
        </w:pBdr>
        <w:bidi/>
        <w:ind w:left="318" w:right="326"/>
        <w:jc w:val="both"/>
        <w:rPr>
          <w:color w:val="000000"/>
          <w:sz w:val="28"/>
          <w:szCs w:val="28"/>
        </w:rPr>
      </w:pPr>
      <w:r w:rsidRPr="00BD1E18">
        <w:rPr>
          <w:sz w:val="28"/>
          <w:szCs w:val="28"/>
          <w:rtl/>
        </w:rPr>
        <w:t xml:space="preserve">اختر الكلمة المناسبة، وضعها في المكان المناسب </w:t>
      </w:r>
    </w:p>
    <w:p w14:paraId="15C46F76" w14:textId="77777777" w:rsidR="00A436D0" w:rsidRPr="00BD1E18" w:rsidRDefault="00A436D0" w:rsidP="00A436D0">
      <w:pPr>
        <w:pBdr>
          <w:top w:val="nil"/>
          <w:left w:val="nil"/>
          <w:bottom w:val="nil"/>
          <w:right w:val="nil"/>
          <w:between w:val="nil"/>
        </w:pBdr>
        <w:bidi/>
        <w:ind w:left="318" w:right="326"/>
        <w:jc w:val="both"/>
        <w:rPr>
          <w:color w:val="000000"/>
          <w:sz w:val="28"/>
          <w:szCs w:val="28"/>
        </w:rPr>
      </w:pPr>
      <w:r w:rsidRPr="00BD1E18">
        <w:rPr>
          <w:sz w:val="28"/>
          <w:szCs w:val="28"/>
          <w:rtl/>
        </w:rPr>
        <w:t>١</w:t>
      </w:r>
      <w:r w:rsidRPr="00BD1E18">
        <w:rPr>
          <w:rFonts w:hint="cs"/>
          <w:sz w:val="28"/>
          <w:szCs w:val="28"/>
          <w:rtl/>
        </w:rPr>
        <w:t>- جَلَسُوا</w:t>
      </w:r>
      <w:r w:rsidRPr="00BD1E18">
        <w:rPr>
          <w:rFonts w:ascii="Tahoma" w:eastAsia="Tahoma" w:hAnsi="Tahoma" w:cs="Tahoma"/>
          <w:color w:val="242438"/>
          <w:rtl/>
        </w:rPr>
        <w:t xml:space="preserve"> ٢-</w:t>
      </w:r>
      <w:r w:rsidRPr="00BD1E18">
        <w:rPr>
          <w:sz w:val="28"/>
          <w:szCs w:val="28"/>
          <w:rtl/>
        </w:rPr>
        <w:t>التّليِفون</w:t>
      </w:r>
      <w:r w:rsidRPr="00BD1E18">
        <w:rPr>
          <w:rFonts w:ascii="Tahoma" w:eastAsia="Tahoma" w:hAnsi="Tahoma" w:cs="Tahoma"/>
          <w:color w:val="242438"/>
          <w:rtl/>
        </w:rPr>
        <w:t xml:space="preserve"> ٣-</w:t>
      </w:r>
      <w:r w:rsidRPr="00BD1E18">
        <w:rPr>
          <w:sz w:val="28"/>
          <w:szCs w:val="28"/>
          <w:rtl/>
        </w:rPr>
        <w:t xml:space="preserve"> جَاءَ</w:t>
      </w:r>
      <w:r w:rsidRPr="00BD1E18">
        <w:rPr>
          <w:rFonts w:ascii="Tahoma" w:eastAsia="Tahoma" w:hAnsi="Tahoma" w:cs="Tahoma"/>
          <w:color w:val="242438"/>
          <w:rtl/>
        </w:rPr>
        <w:t xml:space="preserve"> ٤- </w:t>
      </w:r>
      <w:r w:rsidRPr="00BD1E18">
        <w:rPr>
          <w:rFonts w:hint="cs"/>
          <w:sz w:val="28"/>
          <w:szCs w:val="28"/>
          <w:rtl/>
        </w:rPr>
        <w:t>شاطئ</w:t>
      </w:r>
      <w:r w:rsidRPr="00BD1E18">
        <w:rPr>
          <w:rFonts w:ascii="Tahoma" w:eastAsia="Tahoma" w:hAnsi="Tahoma" w:cs="Tahoma" w:hint="cs"/>
          <w:color w:val="242438"/>
          <w:rtl/>
        </w:rPr>
        <w:t xml:space="preserve"> </w:t>
      </w:r>
      <w:r>
        <w:rPr>
          <w:rFonts w:ascii="Tahoma" w:eastAsia="Tahoma" w:hAnsi="Tahoma" w:cs="Tahoma" w:hint="cs"/>
          <w:color w:val="242438"/>
          <w:rtl/>
        </w:rPr>
        <w:t>٥</w:t>
      </w:r>
      <w:r w:rsidRPr="00BD1E18">
        <w:rPr>
          <w:sz w:val="28"/>
          <w:szCs w:val="28"/>
          <w:rtl/>
        </w:rPr>
        <w:t xml:space="preserve"> </w:t>
      </w:r>
      <w:r>
        <w:rPr>
          <w:rFonts w:hint="cs"/>
          <w:sz w:val="28"/>
          <w:szCs w:val="28"/>
          <w:rtl/>
        </w:rPr>
        <w:t xml:space="preserve">- </w:t>
      </w:r>
      <w:r w:rsidRPr="00BD1E18">
        <w:rPr>
          <w:rFonts w:hint="cs"/>
          <w:sz w:val="28"/>
          <w:szCs w:val="28"/>
          <w:rtl/>
        </w:rPr>
        <w:t>الْمَائدة</w:t>
      </w:r>
      <w:r w:rsidRPr="00BD1E18">
        <w:rPr>
          <w:rFonts w:ascii="Tahoma" w:eastAsia="Tahoma" w:hAnsi="Tahoma" w:cs="Tahoma" w:hint="cs"/>
          <w:color w:val="242438"/>
          <w:rtl/>
        </w:rPr>
        <w:t xml:space="preserve"> ٦</w:t>
      </w:r>
      <w:r w:rsidRPr="00BD1E18">
        <w:rPr>
          <w:rFonts w:ascii="Tahoma" w:eastAsia="Tahoma" w:hAnsi="Tahoma" w:cs="Tahoma"/>
          <w:color w:val="242438"/>
          <w:rtl/>
        </w:rPr>
        <w:t xml:space="preserve">- </w:t>
      </w:r>
      <w:r w:rsidRPr="00BD1E18">
        <w:rPr>
          <w:sz w:val="28"/>
          <w:szCs w:val="28"/>
          <w:rtl/>
        </w:rPr>
        <w:t>حَضَرُوا</w:t>
      </w:r>
    </w:p>
    <w:p w14:paraId="2BF4C7ED" w14:textId="77777777" w:rsidR="00A436D0" w:rsidRDefault="00A436D0" w:rsidP="00A436D0">
      <w:pPr>
        <w:pBdr>
          <w:top w:val="nil"/>
          <w:left w:val="nil"/>
          <w:bottom w:val="nil"/>
          <w:right w:val="nil"/>
          <w:between w:val="nil"/>
        </w:pBdr>
        <w:ind w:left="318" w:right="326"/>
        <w:jc w:val="right"/>
        <w:rPr>
          <w:rFonts w:ascii="Tahoma" w:eastAsia="Tahoma" w:hAnsi="Tahoma" w:cs="Tahoma"/>
          <w:color w:val="242438"/>
          <w:rtl/>
        </w:rPr>
      </w:pPr>
    </w:p>
    <w:p w14:paraId="68A6A291" w14:textId="77777777" w:rsidR="00A436D0" w:rsidRDefault="00A436D0" w:rsidP="00A436D0">
      <w:pPr>
        <w:pBdr>
          <w:top w:val="nil"/>
          <w:left w:val="nil"/>
          <w:bottom w:val="nil"/>
          <w:right w:val="nil"/>
          <w:between w:val="nil"/>
        </w:pBdr>
        <w:ind w:left="318" w:right="326"/>
        <w:jc w:val="right"/>
        <w:rPr>
          <w:rFonts w:ascii="Tahoma" w:eastAsia="Tahoma" w:hAnsi="Tahoma" w:cs="Tahoma"/>
          <w:color w:val="242438"/>
          <w:highlight w:val="green"/>
        </w:rPr>
      </w:pPr>
    </w:p>
    <w:p w14:paraId="5BB77BDA" w14:textId="77777777" w:rsidR="00A436D0" w:rsidRPr="00BD1E18" w:rsidRDefault="00A436D0" w:rsidP="00A436D0">
      <w:pPr>
        <w:bidi/>
        <w:spacing w:line="276" w:lineRule="auto"/>
        <w:rPr>
          <w:sz w:val="28"/>
          <w:szCs w:val="28"/>
        </w:rPr>
      </w:pPr>
      <w:r w:rsidRPr="00BD1E18">
        <w:rPr>
          <w:sz w:val="28"/>
          <w:szCs w:val="28"/>
          <w:rtl/>
        </w:rPr>
        <w:t>أَمْس كَانُوا في مَطعَم عَلى</w:t>
      </w:r>
      <w:r>
        <w:rPr>
          <w:rFonts w:hint="cs"/>
          <w:sz w:val="28"/>
          <w:szCs w:val="28"/>
          <w:rtl/>
        </w:rPr>
        <w:t xml:space="preserve"> ـــــــ</w:t>
      </w:r>
      <w:r w:rsidRPr="00BD1E18">
        <w:rPr>
          <w:sz w:val="28"/>
          <w:szCs w:val="28"/>
          <w:rtl/>
        </w:rPr>
        <w:t xml:space="preserve"> نهر النيل.</w:t>
      </w:r>
      <w:r w:rsidRPr="00BD1E18">
        <w:rPr>
          <w:sz w:val="28"/>
          <w:szCs w:val="28"/>
        </w:rPr>
        <w:t xml:space="preserve"> </w:t>
      </w:r>
      <w:r w:rsidRPr="00BD1E18">
        <w:rPr>
          <w:sz w:val="28"/>
          <w:szCs w:val="28"/>
          <w:rtl/>
        </w:rPr>
        <w:t>أَمْس فِي الصَّباح كَلَّمَ السَيْدُ حَسَن مُديرَ المَطعَم بِ</w:t>
      </w:r>
      <w:r>
        <w:rPr>
          <w:rFonts w:hint="cs"/>
          <w:sz w:val="28"/>
          <w:szCs w:val="28"/>
          <w:rtl/>
        </w:rPr>
        <w:t>ــــــــــ</w:t>
      </w:r>
      <w:r w:rsidRPr="00BD1E18">
        <w:rPr>
          <w:sz w:val="28"/>
          <w:szCs w:val="28"/>
          <w:rtl/>
          <w:lang w:bidi="ar-AE"/>
        </w:rPr>
        <w:t xml:space="preserve"> وَ</w:t>
      </w:r>
      <w:r w:rsidRPr="00BD1E18">
        <w:rPr>
          <w:sz w:val="28"/>
          <w:szCs w:val="28"/>
          <w:rtl/>
        </w:rPr>
        <w:t>حَجَزَ لَهُمْ مائدة لِسِتّة أشخاص.</w:t>
      </w:r>
      <w:r w:rsidRPr="00BD1E18">
        <w:rPr>
          <w:sz w:val="28"/>
          <w:szCs w:val="28"/>
        </w:rPr>
        <w:t xml:space="preserve"> </w:t>
      </w:r>
      <w:r w:rsidRPr="00BD1E18">
        <w:rPr>
          <w:sz w:val="28"/>
          <w:szCs w:val="28"/>
          <w:rtl/>
        </w:rPr>
        <w:t>هُم عائلةُ السَيِّدِ عَلِي وَعائلَةُ السَيِّدِ حَسَن.</w:t>
      </w:r>
      <w:r w:rsidRPr="00BD1E18">
        <w:rPr>
          <w:sz w:val="28"/>
          <w:szCs w:val="28"/>
        </w:rPr>
        <w:t xml:space="preserve"> </w:t>
      </w:r>
      <w:r w:rsidRPr="00BD1E18">
        <w:rPr>
          <w:sz w:val="28"/>
          <w:szCs w:val="28"/>
          <w:rtl/>
        </w:rPr>
        <w:t xml:space="preserve">لَمّا </w:t>
      </w:r>
      <w:r>
        <w:rPr>
          <w:rFonts w:hint="cs"/>
          <w:sz w:val="28"/>
          <w:szCs w:val="28"/>
          <w:rtl/>
        </w:rPr>
        <w:t xml:space="preserve">ــــــــ </w:t>
      </w:r>
      <w:r w:rsidRPr="00BD1E18">
        <w:rPr>
          <w:sz w:val="28"/>
          <w:szCs w:val="28"/>
          <w:rtl/>
        </w:rPr>
        <w:t>إلى المَطعَم</w:t>
      </w:r>
      <w:r>
        <w:rPr>
          <w:rFonts w:hint="cs"/>
          <w:sz w:val="28"/>
          <w:szCs w:val="28"/>
          <w:rtl/>
        </w:rPr>
        <w:t xml:space="preserve"> ـــــــــ</w:t>
      </w:r>
      <w:r w:rsidRPr="00BD1E18">
        <w:rPr>
          <w:sz w:val="28"/>
          <w:szCs w:val="28"/>
          <w:rtl/>
        </w:rPr>
        <w:t xml:space="preserve"> وراء الْمَائدة</w:t>
      </w:r>
      <w:r w:rsidRPr="00BD1E18">
        <w:rPr>
          <w:sz w:val="28"/>
          <w:szCs w:val="28"/>
        </w:rPr>
        <w:t xml:space="preserve"> </w:t>
      </w:r>
      <w:r w:rsidRPr="00BD1E18">
        <w:rPr>
          <w:sz w:val="28"/>
          <w:szCs w:val="28"/>
          <w:rtl/>
        </w:rPr>
        <w:t>الْقَريبة مِنَ النَّافِذة.</w:t>
      </w:r>
      <w:r w:rsidRPr="00BD1E18">
        <w:rPr>
          <w:sz w:val="28"/>
          <w:szCs w:val="28"/>
        </w:rPr>
        <w:t xml:space="preserve"> </w:t>
      </w:r>
      <w:r w:rsidRPr="00BD1E18">
        <w:rPr>
          <w:sz w:val="28"/>
          <w:szCs w:val="28"/>
          <w:rtl/>
        </w:rPr>
        <w:t>وَضَعَ الْنادل</w:t>
      </w:r>
      <w:r w:rsidRPr="00BD1E18">
        <w:rPr>
          <w:sz w:val="28"/>
          <w:szCs w:val="28"/>
          <w:rtl/>
          <w:lang w:bidi="ar-AE"/>
        </w:rPr>
        <w:t xml:space="preserve"> </w:t>
      </w:r>
      <w:r w:rsidRPr="00BD1E18">
        <w:rPr>
          <w:sz w:val="28"/>
          <w:szCs w:val="28"/>
          <w:rtl/>
        </w:rPr>
        <w:t>الْأَطبَاق عَلَى</w:t>
      </w:r>
      <w:r>
        <w:rPr>
          <w:rFonts w:hint="cs"/>
          <w:sz w:val="28"/>
          <w:szCs w:val="28"/>
          <w:rtl/>
        </w:rPr>
        <w:t xml:space="preserve"> ــــــــ</w:t>
      </w:r>
      <w:r w:rsidRPr="00BD1E18">
        <w:rPr>
          <w:sz w:val="28"/>
          <w:szCs w:val="28"/>
          <w:rtl/>
        </w:rPr>
        <w:t xml:space="preserve"> وَبِجَانِبِهَا السكَاكِ</w:t>
      </w:r>
      <w:r w:rsidRPr="00BD1E18">
        <w:rPr>
          <w:sz w:val="28"/>
          <w:szCs w:val="28"/>
          <w:rtl/>
          <w:lang w:bidi="ar-AE"/>
        </w:rPr>
        <w:t>ي</w:t>
      </w:r>
      <w:r w:rsidRPr="00BD1E18">
        <w:rPr>
          <w:sz w:val="28"/>
          <w:szCs w:val="28"/>
          <w:rtl/>
        </w:rPr>
        <w:t>ن والشُّوَك وَالْمَلَاعِق.</w:t>
      </w:r>
      <w:r w:rsidRPr="00BD1E18">
        <w:rPr>
          <w:sz w:val="28"/>
          <w:szCs w:val="28"/>
        </w:rPr>
        <w:t xml:space="preserve"> </w:t>
      </w:r>
      <w:r w:rsidRPr="00BD1E18">
        <w:rPr>
          <w:sz w:val="28"/>
          <w:szCs w:val="28"/>
          <w:rtl/>
        </w:rPr>
        <w:t>ثُمَّ جاءَ بِالطَّعَام</w:t>
      </w:r>
      <w:r w:rsidRPr="00BD1E18">
        <w:rPr>
          <w:sz w:val="28"/>
          <w:szCs w:val="28"/>
          <w:rtl/>
          <w:lang w:bidi="ar-AE"/>
        </w:rPr>
        <w:t>:</w:t>
      </w:r>
      <w:r w:rsidRPr="00BD1E18">
        <w:rPr>
          <w:sz w:val="28"/>
          <w:szCs w:val="28"/>
          <w:rtl/>
        </w:rPr>
        <w:t xml:space="preserve"> أوَّل</w:t>
      </w:r>
      <w:r w:rsidRPr="00BD1E18">
        <w:rPr>
          <w:sz w:val="28"/>
          <w:szCs w:val="28"/>
          <w:rtl/>
          <w:lang w:bidi="ar-AE"/>
        </w:rPr>
        <w:t>اً</w:t>
      </w:r>
      <w:r w:rsidRPr="00BD1E18">
        <w:rPr>
          <w:sz w:val="28"/>
          <w:szCs w:val="28"/>
          <w:rtl/>
        </w:rPr>
        <w:t xml:space="preserve"> بِعَصيرِ الليمون وَبَعدَ هَذا</w:t>
      </w:r>
      <w:r>
        <w:rPr>
          <w:rFonts w:hint="cs"/>
          <w:sz w:val="28"/>
          <w:szCs w:val="28"/>
          <w:rtl/>
        </w:rPr>
        <w:t xml:space="preserve"> ــــــــــ</w:t>
      </w:r>
      <w:r w:rsidRPr="00BD1E18">
        <w:rPr>
          <w:sz w:val="28"/>
          <w:szCs w:val="28"/>
          <w:rtl/>
        </w:rPr>
        <w:t xml:space="preserve"> باللّحم</w:t>
      </w:r>
      <w:r w:rsidRPr="00BD1E18">
        <w:rPr>
          <w:sz w:val="28"/>
          <w:szCs w:val="28"/>
          <w:rtl/>
          <w:lang w:bidi="ar-AE"/>
        </w:rPr>
        <w:t>ِ الْمَشْوِيّ</w:t>
      </w:r>
      <w:r w:rsidRPr="00BD1E18">
        <w:rPr>
          <w:sz w:val="28"/>
          <w:szCs w:val="28"/>
          <w:rtl/>
        </w:rPr>
        <w:t xml:space="preserve"> والأرز وَالْخُضروَات</w:t>
      </w:r>
      <w:r w:rsidRPr="00BD1E18">
        <w:rPr>
          <w:sz w:val="28"/>
          <w:szCs w:val="28"/>
          <w:rtl/>
          <w:lang w:bidi="ar-AE"/>
        </w:rPr>
        <w:t xml:space="preserve"> الْمُخْتَلِفَة </w:t>
      </w:r>
      <w:r w:rsidRPr="00BD1E18">
        <w:rPr>
          <w:sz w:val="28"/>
          <w:szCs w:val="28"/>
          <w:rtl/>
        </w:rPr>
        <w:t>وَالسَّلَطة وَأَخِيرًا بِطَّبَقِ الحُلو وَالْقَهوة.</w:t>
      </w:r>
    </w:p>
    <w:p w14:paraId="2917389B" w14:textId="77777777" w:rsidR="00A436D0" w:rsidRDefault="00A436D0" w:rsidP="00A436D0">
      <w:pPr>
        <w:pBdr>
          <w:top w:val="nil"/>
          <w:left w:val="nil"/>
          <w:bottom w:val="nil"/>
          <w:right w:val="nil"/>
          <w:between w:val="nil"/>
        </w:pBdr>
        <w:ind w:left="318" w:right="326"/>
        <w:jc w:val="right"/>
        <w:rPr>
          <w:rFonts w:ascii="Tahoma" w:eastAsia="Tahoma" w:hAnsi="Tahoma" w:cs="Tahoma"/>
          <w:color w:val="242438"/>
          <w:highlight w:val="white"/>
          <w:rtl/>
        </w:rPr>
      </w:pPr>
    </w:p>
    <w:p w14:paraId="05206C89" w14:textId="77777777" w:rsidR="00963C49" w:rsidRDefault="00963C49" w:rsidP="00963C49">
      <w:pPr>
        <w:pBdr>
          <w:top w:val="nil"/>
          <w:left w:val="nil"/>
          <w:bottom w:val="nil"/>
          <w:right w:val="nil"/>
          <w:between w:val="nil"/>
        </w:pBdr>
        <w:ind w:left="318" w:right="326"/>
        <w:jc w:val="right"/>
        <w:rPr>
          <w:rFonts w:ascii="Tahoma" w:eastAsia="Tahoma" w:hAnsi="Tahoma" w:cs="Tahoma"/>
          <w:color w:val="242438"/>
          <w:highlight w:val="white"/>
        </w:rPr>
      </w:pPr>
    </w:p>
    <w:p w14:paraId="47F078AB" w14:textId="77777777" w:rsidR="00963C49" w:rsidRDefault="00963C49" w:rsidP="00963C49">
      <w:pPr>
        <w:pBdr>
          <w:top w:val="nil"/>
          <w:left w:val="nil"/>
          <w:bottom w:val="nil"/>
          <w:right w:val="nil"/>
          <w:between w:val="nil"/>
        </w:pBdr>
        <w:ind w:left="318" w:right="326"/>
        <w:rPr>
          <w:rFonts w:ascii="Tahoma" w:eastAsia="Tahoma" w:hAnsi="Tahoma" w:cs="Tahoma"/>
          <w:color w:val="242438"/>
        </w:rPr>
      </w:pPr>
    </w:p>
    <w:p w14:paraId="57A58B78" w14:textId="77777777" w:rsidR="00047F8E" w:rsidRDefault="00047F8E">
      <w:pPr>
        <w:pStyle w:val="a5"/>
        <w:ind w:left="318" w:rightChars="136" w:right="299"/>
        <w:jc w:val="both"/>
        <w:rPr>
          <w:sz w:val="28"/>
          <w:szCs w:val="28"/>
        </w:rPr>
      </w:pPr>
    </w:p>
    <w:p w14:paraId="6107DF23" w14:textId="77777777" w:rsidR="00E74D60" w:rsidRDefault="00E74D60"/>
    <w:p w14:paraId="06083688" w14:textId="77777777" w:rsidR="00E74D60" w:rsidRDefault="007C0E40">
      <w:pPr>
        <w:pStyle w:val="1"/>
        <w:jc w:val="both"/>
      </w:pPr>
      <w:r>
        <w:t>7. Фонд оценочных средств для проведения промежуточной аттестации обучающихся по дисциплине.</w:t>
      </w:r>
      <w:bookmarkEnd w:id="7"/>
    </w:p>
    <w:p w14:paraId="0420B9B4" w14:textId="77777777" w:rsidR="00E74D60" w:rsidRDefault="00E74D60"/>
    <w:p w14:paraId="7680EE00" w14:textId="77777777" w:rsidR="00E74D60" w:rsidRDefault="007C0E40">
      <w:pPr>
        <w:tabs>
          <w:tab w:val="left" w:pos="540"/>
        </w:tabs>
        <w:ind w:firstLine="709"/>
        <w:jc w:val="both"/>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B377E5E" w14:textId="77777777" w:rsidR="00E74D60" w:rsidRDefault="00E74D60">
      <w:pPr>
        <w:tabs>
          <w:tab w:val="left" w:pos="540"/>
        </w:tabs>
        <w:ind w:firstLine="709"/>
        <w:jc w:val="both"/>
        <w:rPr>
          <w:sz w:val="28"/>
          <w:szCs w:val="28"/>
        </w:rPr>
      </w:pPr>
    </w:p>
    <w:p w14:paraId="2AF7CC78" w14:textId="77777777" w:rsidR="00E74D60" w:rsidRDefault="007C0E40">
      <w:pPr>
        <w:tabs>
          <w:tab w:val="left" w:pos="540"/>
        </w:tabs>
        <w:ind w:firstLine="709"/>
        <w:jc w:val="right"/>
        <w:rPr>
          <w:sz w:val="28"/>
          <w:szCs w:val="28"/>
        </w:rPr>
      </w:pPr>
      <w:r>
        <w:rPr>
          <w:sz w:val="28"/>
          <w:szCs w:val="28"/>
        </w:rPr>
        <w:t>Таблица 7</w:t>
      </w:r>
    </w:p>
    <w:p w14:paraId="77FF2973" w14:textId="43EF56C2" w:rsidR="00A23761" w:rsidRDefault="00A23761" w:rsidP="00A23761">
      <w:pPr>
        <w:tabs>
          <w:tab w:val="left" w:pos="540"/>
        </w:tabs>
        <w:ind w:firstLine="709"/>
        <w:jc w:val="center"/>
        <w:rPr>
          <w:b/>
          <w:bCs/>
          <w:sz w:val="28"/>
          <w:szCs w:val="28"/>
        </w:rPr>
      </w:pPr>
      <w:r w:rsidRPr="004D5EA9">
        <w:rPr>
          <w:b/>
          <w:bCs/>
          <w:sz w:val="28"/>
          <w:szCs w:val="28"/>
        </w:rPr>
        <w:t xml:space="preserve">Турецкий язык </w:t>
      </w:r>
    </w:p>
    <w:p w14:paraId="52B5D014" w14:textId="77777777" w:rsidR="00825197" w:rsidRPr="004D5EA9" w:rsidRDefault="00825197" w:rsidP="00A23761">
      <w:pPr>
        <w:tabs>
          <w:tab w:val="left" w:pos="540"/>
        </w:tabs>
        <w:ind w:firstLine="709"/>
        <w:jc w:val="center"/>
        <w:rPr>
          <w:b/>
          <w:bCs/>
          <w:sz w:val="28"/>
          <w:szCs w:val="28"/>
        </w:rPr>
      </w:pPr>
    </w:p>
    <w:p w14:paraId="12CA1F50" w14:textId="77777777" w:rsidR="004D5EA9" w:rsidRDefault="004D5EA9" w:rsidP="00A23761">
      <w:pPr>
        <w:tabs>
          <w:tab w:val="left" w:pos="540"/>
        </w:tabs>
        <w:ind w:firstLine="709"/>
        <w:jc w:val="center"/>
      </w:pPr>
    </w:p>
    <w:tbl>
      <w:tblPr>
        <w:tblStyle w:val="1e"/>
        <w:tblW w:w="10052" w:type="dxa"/>
        <w:tblInd w:w="0" w:type="dxa"/>
        <w:tblLayout w:type="fixed"/>
        <w:tblLook w:val="04A0" w:firstRow="1" w:lastRow="0" w:firstColumn="1" w:lastColumn="0" w:noHBand="0" w:noVBand="1"/>
      </w:tblPr>
      <w:tblGrid>
        <w:gridCol w:w="2072"/>
        <w:gridCol w:w="2200"/>
        <w:gridCol w:w="2493"/>
        <w:gridCol w:w="3287"/>
      </w:tblGrid>
      <w:tr w:rsidR="00E74D60" w14:paraId="43680E0D" w14:textId="77777777">
        <w:tc>
          <w:tcPr>
            <w:tcW w:w="2072" w:type="dxa"/>
          </w:tcPr>
          <w:p w14:paraId="7F6BD5C8" w14:textId="77777777" w:rsidR="00E74D60" w:rsidRDefault="007C0E40">
            <w:pPr>
              <w:tabs>
                <w:tab w:val="left" w:pos="540"/>
              </w:tabs>
              <w:jc w:val="both"/>
              <w:rPr>
                <w:sz w:val="24"/>
                <w:szCs w:val="24"/>
                <w:lang w:eastAsia="ru-RU"/>
              </w:rPr>
            </w:pPr>
            <w:r>
              <w:rPr>
                <w:b/>
                <w:bCs/>
                <w:sz w:val="24"/>
                <w:szCs w:val="24"/>
                <w:lang w:eastAsia="ru-RU"/>
              </w:rPr>
              <w:t>Код компетенции</w:t>
            </w:r>
          </w:p>
        </w:tc>
        <w:tc>
          <w:tcPr>
            <w:tcW w:w="2200" w:type="dxa"/>
          </w:tcPr>
          <w:p w14:paraId="66F550B7" w14:textId="77777777" w:rsidR="00E74D60" w:rsidRDefault="007C0E40">
            <w:pPr>
              <w:tabs>
                <w:tab w:val="left" w:pos="540"/>
              </w:tabs>
              <w:ind w:hanging="12"/>
              <w:jc w:val="both"/>
              <w:rPr>
                <w:b/>
                <w:bCs/>
                <w:sz w:val="24"/>
                <w:szCs w:val="24"/>
                <w:lang w:eastAsia="ru-RU"/>
              </w:rPr>
            </w:pPr>
            <w:r>
              <w:rPr>
                <w:b/>
                <w:bCs/>
                <w:sz w:val="24"/>
                <w:szCs w:val="24"/>
                <w:lang w:eastAsia="ru-RU"/>
              </w:rPr>
              <w:t>Индикаторы достижения компетенции</w:t>
            </w:r>
          </w:p>
        </w:tc>
        <w:tc>
          <w:tcPr>
            <w:tcW w:w="2493" w:type="dxa"/>
          </w:tcPr>
          <w:p w14:paraId="6C266E72" w14:textId="77777777" w:rsidR="00E74D60" w:rsidRDefault="007C0E40">
            <w:pPr>
              <w:tabs>
                <w:tab w:val="left" w:pos="540"/>
              </w:tabs>
              <w:jc w:val="both"/>
              <w:rPr>
                <w:b/>
                <w:bCs/>
              </w:rPr>
            </w:pPr>
            <w:r>
              <w:rPr>
                <w:b/>
                <w:bCs/>
                <w:color w:val="000000" w:themeColor="text1"/>
              </w:rPr>
              <w:t>Результаты обучения    (умения и знания), соотнесенные с индикаторами достижения компетенции</w:t>
            </w:r>
          </w:p>
        </w:tc>
        <w:tc>
          <w:tcPr>
            <w:tcW w:w="3287" w:type="dxa"/>
          </w:tcPr>
          <w:p w14:paraId="1967EFD2" w14:textId="77777777" w:rsidR="00E74D60" w:rsidRDefault="007C0E40">
            <w:pPr>
              <w:tabs>
                <w:tab w:val="left" w:pos="540"/>
              </w:tabs>
              <w:jc w:val="both"/>
              <w:rPr>
                <w:b/>
                <w:bCs/>
                <w:sz w:val="24"/>
                <w:szCs w:val="24"/>
                <w:lang w:eastAsia="ru-RU"/>
              </w:rPr>
            </w:pPr>
            <w:r>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E74D60" w14:paraId="0C0BF3E1" w14:textId="77777777">
        <w:tc>
          <w:tcPr>
            <w:tcW w:w="2072" w:type="dxa"/>
            <w:vMerge w:val="restart"/>
          </w:tcPr>
          <w:p w14:paraId="09EFDC7F" w14:textId="77777777" w:rsidR="00E74D60" w:rsidRDefault="007C0E40">
            <w:pPr>
              <w:rPr>
                <w:b/>
                <w:bCs/>
                <w:sz w:val="24"/>
                <w:szCs w:val="24"/>
              </w:rPr>
            </w:pPr>
            <w:r>
              <w:rPr>
                <w:b/>
                <w:bCs/>
                <w:sz w:val="24"/>
                <w:szCs w:val="24"/>
              </w:rPr>
              <w:t>УК-3</w:t>
            </w:r>
          </w:p>
          <w:p w14:paraId="51EAAA75" w14:textId="77777777" w:rsidR="00E74D60" w:rsidRDefault="007C0E40">
            <w:pPr>
              <w:rPr>
                <w:b/>
                <w:sz w:val="24"/>
                <w:szCs w:val="24"/>
              </w:rPr>
            </w:pPr>
            <w:r>
              <w:rPr>
                <w:sz w:val="24"/>
                <w:szCs w:val="24"/>
              </w:rPr>
              <w:t>Способность применять</w:t>
            </w:r>
            <w:r>
              <w:rPr>
                <w:spacing w:val="-57"/>
                <w:sz w:val="24"/>
                <w:szCs w:val="24"/>
              </w:rPr>
              <w:t xml:space="preserve">       </w:t>
            </w:r>
            <w:r>
              <w:rPr>
                <w:sz w:val="24"/>
                <w:szCs w:val="24"/>
              </w:rPr>
              <w:t>знания</w:t>
            </w:r>
            <w:r>
              <w:rPr>
                <w:spacing w:val="1"/>
                <w:sz w:val="24"/>
                <w:szCs w:val="24"/>
              </w:rPr>
              <w:t xml:space="preserve"> </w:t>
            </w:r>
            <w:r>
              <w:rPr>
                <w:sz w:val="24"/>
                <w:szCs w:val="24"/>
              </w:rPr>
              <w:t>иностранного языка на</w:t>
            </w:r>
            <w:r>
              <w:rPr>
                <w:spacing w:val="1"/>
                <w:sz w:val="24"/>
                <w:szCs w:val="24"/>
              </w:rPr>
              <w:t xml:space="preserve"> </w:t>
            </w:r>
            <w:r>
              <w:rPr>
                <w:sz w:val="24"/>
                <w:szCs w:val="24"/>
              </w:rPr>
              <w:t>уровне,</w:t>
            </w:r>
            <w:r>
              <w:rPr>
                <w:spacing w:val="1"/>
                <w:sz w:val="24"/>
                <w:szCs w:val="24"/>
              </w:rPr>
              <w:t xml:space="preserve"> </w:t>
            </w:r>
            <w:r>
              <w:rPr>
                <w:sz w:val="24"/>
                <w:szCs w:val="24"/>
              </w:rPr>
              <w:t>достаточном для</w:t>
            </w:r>
            <w:r>
              <w:rPr>
                <w:spacing w:val="1"/>
                <w:sz w:val="24"/>
                <w:szCs w:val="24"/>
              </w:rPr>
              <w:t xml:space="preserve"> </w:t>
            </w:r>
            <w:r>
              <w:rPr>
                <w:sz w:val="24"/>
                <w:szCs w:val="24"/>
              </w:rPr>
              <w:t>межличностного</w:t>
            </w:r>
            <w:r>
              <w:rPr>
                <w:spacing w:val="1"/>
                <w:sz w:val="24"/>
                <w:szCs w:val="24"/>
              </w:rPr>
              <w:t xml:space="preserve"> </w:t>
            </w:r>
            <w:r>
              <w:rPr>
                <w:sz w:val="24"/>
                <w:szCs w:val="24"/>
              </w:rPr>
              <w:t>общения,</w:t>
            </w:r>
            <w:r>
              <w:rPr>
                <w:spacing w:val="1"/>
                <w:sz w:val="24"/>
                <w:szCs w:val="24"/>
              </w:rPr>
              <w:t xml:space="preserve"> </w:t>
            </w:r>
            <w:r>
              <w:rPr>
                <w:sz w:val="24"/>
                <w:szCs w:val="24"/>
              </w:rPr>
              <w:t>учебной и</w:t>
            </w:r>
            <w:r>
              <w:rPr>
                <w:spacing w:val="1"/>
                <w:sz w:val="24"/>
                <w:szCs w:val="24"/>
              </w:rPr>
              <w:t xml:space="preserve"> </w:t>
            </w:r>
            <w:r>
              <w:rPr>
                <w:sz w:val="24"/>
                <w:szCs w:val="24"/>
              </w:rPr>
              <w:t>профессиональной</w:t>
            </w:r>
            <w:r>
              <w:rPr>
                <w:spacing w:val="1"/>
                <w:sz w:val="24"/>
                <w:szCs w:val="24"/>
              </w:rPr>
              <w:t xml:space="preserve"> </w:t>
            </w:r>
            <w:r>
              <w:rPr>
                <w:sz w:val="24"/>
                <w:szCs w:val="24"/>
              </w:rPr>
              <w:t>деятельности</w:t>
            </w:r>
            <w:r>
              <w:rPr>
                <w:spacing w:val="-57"/>
                <w:sz w:val="24"/>
                <w:szCs w:val="24"/>
              </w:rPr>
              <w:t>.</w:t>
            </w:r>
          </w:p>
          <w:p w14:paraId="329A3ECB" w14:textId="77777777" w:rsidR="00E74D60" w:rsidRDefault="00E74D60">
            <w:pPr>
              <w:tabs>
                <w:tab w:val="left" w:pos="540"/>
              </w:tabs>
              <w:ind w:firstLine="34"/>
              <w:jc w:val="both"/>
              <w:rPr>
                <w:sz w:val="24"/>
                <w:szCs w:val="24"/>
              </w:rPr>
            </w:pPr>
          </w:p>
        </w:tc>
        <w:tc>
          <w:tcPr>
            <w:tcW w:w="2200" w:type="dxa"/>
          </w:tcPr>
          <w:p w14:paraId="6267C7FD" w14:textId="77777777" w:rsidR="00E74D60" w:rsidRDefault="007C0E40" w:rsidP="007919A9">
            <w:pPr>
              <w:pStyle w:val="aff5"/>
              <w:numPr>
                <w:ilvl w:val="0"/>
                <w:numId w:val="11"/>
              </w:numPr>
              <w:tabs>
                <w:tab w:val="left" w:pos="540"/>
              </w:tabs>
              <w:ind w:left="0"/>
              <w:contextualSpacing/>
              <w:rPr>
                <w:sz w:val="24"/>
                <w:szCs w:val="24"/>
              </w:rPr>
            </w:pPr>
            <w:r>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4270115F" w14:textId="77777777" w:rsidR="00E74D60" w:rsidRDefault="00E74D60">
            <w:pPr>
              <w:pStyle w:val="aff5"/>
              <w:tabs>
                <w:tab w:val="left" w:pos="540"/>
              </w:tabs>
              <w:ind w:left="0"/>
              <w:contextualSpacing/>
              <w:rPr>
                <w:sz w:val="24"/>
                <w:szCs w:val="24"/>
              </w:rPr>
            </w:pPr>
          </w:p>
          <w:p w14:paraId="605748E5" w14:textId="77777777" w:rsidR="00E74D60" w:rsidRDefault="00E74D60">
            <w:pPr>
              <w:pStyle w:val="aff5"/>
              <w:tabs>
                <w:tab w:val="left" w:pos="540"/>
              </w:tabs>
              <w:ind w:left="0"/>
              <w:contextualSpacing/>
              <w:rPr>
                <w:sz w:val="24"/>
                <w:szCs w:val="24"/>
                <w:lang w:eastAsia="ru-RU"/>
              </w:rPr>
            </w:pPr>
          </w:p>
        </w:tc>
        <w:tc>
          <w:tcPr>
            <w:tcW w:w="2493" w:type="dxa"/>
          </w:tcPr>
          <w:p w14:paraId="0F945BCD" w14:textId="77777777" w:rsidR="00E74D60" w:rsidRDefault="007C0E40" w:rsidP="007919A9">
            <w:pPr>
              <w:numPr>
                <w:ilvl w:val="0"/>
                <w:numId w:val="12"/>
              </w:numPr>
              <w:rPr>
                <w:sz w:val="24"/>
                <w:szCs w:val="24"/>
              </w:rPr>
            </w:pPr>
            <w:r>
              <w:rPr>
                <w:b/>
                <w:bCs/>
                <w:i/>
                <w:sz w:val="24"/>
                <w:szCs w:val="24"/>
              </w:rPr>
              <w:t>знать</w:t>
            </w:r>
            <w:r>
              <w:rPr>
                <w:sz w:val="24"/>
                <w:szCs w:val="24"/>
              </w:rPr>
              <w:t>:</w:t>
            </w:r>
          </w:p>
          <w:p w14:paraId="49927C72" w14:textId="77777777" w:rsidR="00E74D60" w:rsidRDefault="007C0E40">
            <w:pPr>
              <w:jc w:val="both"/>
              <w:rPr>
                <w:sz w:val="24"/>
                <w:szCs w:val="24"/>
              </w:rPr>
            </w:pPr>
            <w:r>
              <w:rPr>
                <w:sz w:val="24"/>
                <w:szCs w:val="24"/>
              </w:rPr>
              <w:t xml:space="preserve">теоретические основы организации коммуникации (психологический и лингвистический аспект); </w:t>
            </w:r>
          </w:p>
          <w:p w14:paraId="13BD0B5E" w14:textId="77777777" w:rsidR="00E74D60" w:rsidRDefault="007C0E40">
            <w:pPr>
              <w:jc w:val="both"/>
              <w:rPr>
                <w:sz w:val="24"/>
                <w:szCs w:val="24"/>
              </w:rPr>
            </w:pPr>
            <w:r>
              <w:rPr>
                <w:b/>
                <w:bCs/>
                <w:i/>
                <w:sz w:val="24"/>
                <w:szCs w:val="24"/>
              </w:rPr>
              <w:t>уметь</w:t>
            </w:r>
            <w:r>
              <w:rPr>
                <w:sz w:val="24"/>
                <w:szCs w:val="24"/>
              </w:rPr>
              <w:t xml:space="preserve">: </w:t>
            </w:r>
          </w:p>
          <w:p w14:paraId="5669C27B" w14:textId="77777777" w:rsidR="00E74D60" w:rsidRDefault="007C0E40">
            <w:pPr>
              <w:rPr>
                <w:sz w:val="24"/>
                <w:szCs w:val="24"/>
              </w:rPr>
            </w:pPr>
            <w:r>
              <w:rPr>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Pr>
                <w:sz w:val="24"/>
                <w:szCs w:val="24"/>
              </w:rPr>
              <w:tab/>
            </w:r>
          </w:p>
          <w:p w14:paraId="3256BE67" w14:textId="77777777" w:rsidR="00E74D60" w:rsidRDefault="007C0E40">
            <w:pPr>
              <w:rPr>
                <w:sz w:val="24"/>
                <w:szCs w:val="24"/>
              </w:rPr>
            </w:pPr>
            <w:r>
              <w:rPr>
                <w:sz w:val="24"/>
                <w:szCs w:val="24"/>
              </w:rPr>
              <w:t>- переводить тексты с иностранного языка на родной</w:t>
            </w:r>
          </w:p>
          <w:p w14:paraId="44D34777" w14:textId="77777777" w:rsidR="00E74D60" w:rsidRDefault="007C0E40">
            <w:pPr>
              <w:jc w:val="both"/>
              <w:rPr>
                <w:sz w:val="24"/>
                <w:szCs w:val="24"/>
              </w:rPr>
            </w:pPr>
            <w:r>
              <w:rPr>
                <w:sz w:val="24"/>
                <w:szCs w:val="24"/>
              </w:rPr>
              <w:t xml:space="preserve">язык и с родного языка на иностранный язык информацию с использованием электронного </w:t>
            </w:r>
            <w:r>
              <w:rPr>
                <w:sz w:val="24"/>
                <w:szCs w:val="24"/>
              </w:rPr>
              <w:lastRenderedPageBreak/>
              <w:t xml:space="preserve">словаря. </w:t>
            </w:r>
            <w:r>
              <w:rPr>
                <w:sz w:val="24"/>
                <w:szCs w:val="24"/>
              </w:rPr>
              <w:tab/>
            </w:r>
          </w:p>
        </w:tc>
        <w:tc>
          <w:tcPr>
            <w:tcW w:w="3287" w:type="dxa"/>
          </w:tcPr>
          <w:p w14:paraId="78697618" w14:textId="77777777" w:rsidR="00E74D60" w:rsidRDefault="007C0E40">
            <w:pPr>
              <w:tabs>
                <w:tab w:val="left" w:pos="540"/>
              </w:tabs>
              <w:jc w:val="both"/>
              <w:rPr>
                <w:b/>
                <w:bCs/>
                <w:i/>
                <w:sz w:val="24"/>
                <w:szCs w:val="24"/>
              </w:rPr>
            </w:pPr>
            <w:r>
              <w:rPr>
                <w:b/>
                <w:bCs/>
                <w:i/>
                <w:sz w:val="24"/>
                <w:szCs w:val="24"/>
              </w:rPr>
              <w:lastRenderedPageBreak/>
              <w:t>Знать:</w:t>
            </w:r>
          </w:p>
          <w:p w14:paraId="00E47D12" w14:textId="77777777" w:rsidR="00E74D60" w:rsidRDefault="007C0E40">
            <w:pPr>
              <w:tabs>
                <w:tab w:val="left" w:pos="540"/>
              </w:tabs>
              <w:jc w:val="both"/>
              <w:rPr>
                <w:iCs/>
                <w:sz w:val="24"/>
                <w:szCs w:val="24"/>
              </w:rPr>
            </w:pPr>
            <w:r>
              <w:rPr>
                <w:sz w:val="24"/>
              </w:rPr>
              <w:t>Монолог-презентация об</w:t>
            </w:r>
            <w:r>
              <w:rPr>
                <w:spacing w:val="1"/>
                <w:sz w:val="24"/>
              </w:rPr>
              <w:t xml:space="preserve"> </w:t>
            </w:r>
            <w:r>
              <w:rPr>
                <w:sz w:val="24"/>
              </w:rPr>
              <w:t>особенностях</w:t>
            </w:r>
            <w:r>
              <w:rPr>
                <w:spacing w:val="-4"/>
                <w:sz w:val="24"/>
              </w:rPr>
              <w:t xml:space="preserve"> </w:t>
            </w:r>
            <w:r>
              <w:rPr>
                <w:sz w:val="24"/>
              </w:rPr>
              <w:t>бизнес</w:t>
            </w:r>
            <w:r>
              <w:rPr>
                <w:spacing w:val="-5"/>
                <w:sz w:val="24"/>
              </w:rPr>
              <w:t xml:space="preserve"> </w:t>
            </w:r>
            <w:r>
              <w:rPr>
                <w:sz w:val="24"/>
              </w:rPr>
              <w:t>этикета.</w:t>
            </w:r>
            <w:r>
              <w:rPr>
                <w:iCs/>
                <w:sz w:val="24"/>
                <w:szCs w:val="24"/>
              </w:rPr>
              <w:t xml:space="preserve"> </w:t>
            </w:r>
          </w:p>
          <w:p w14:paraId="589EC2E0" w14:textId="77777777" w:rsidR="00E74D60" w:rsidRDefault="00E74D60">
            <w:pPr>
              <w:tabs>
                <w:tab w:val="left" w:pos="540"/>
              </w:tabs>
              <w:jc w:val="both"/>
              <w:rPr>
                <w:b/>
                <w:bCs/>
                <w:i/>
                <w:sz w:val="24"/>
                <w:szCs w:val="24"/>
              </w:rPr>
            </w:pPr>
          </w:p>
          <w:p w14:paraId="5DA6F313" w14:textId="77777777" w:rsidR="00E74D60" w:rsidRDefault="00E74D60">
            <w:pPr>
              <w:tabs>
                <w:tab w:val="left" w:pos="540"/>
              </w:tabs>
              <w:jc w:val="both"/>
              <w:rPr>
                <w:b/>
                <w:bCs/>
                <w:i/>
                <w:sz w:val="24"/>
                <w:szCs w:val="24"/>
              </w:rPr>
            </w:pPr>
          </w:p>
          <w:p w14:paraId="68C81430" w14:textId="77777777" w:rsidR="00E74D60" w:rsidRDefault="00E74D60">
            <w:pPr>
              <w:tabs>
                <w:tab w:val="left" w:pos="540"/>
              </w:tabs>
              <w:jc w:val="both"/>
              <w:rPr>
                <w:b/>
                <w:bCs/>
                <w:i/>
                <w:sz w:val="24"/>
                <w:szCs w:val="24"/>
              </w:rPr>
            </w:pPr>
          </w:p>
          <w:p w14:paraId="5EBB720B" w14:textId="77777777" w:rsidR="00E74D60" w:rsidRDefault="00E74D60">
            <w:pPr>
              <w:tabs>
                <w:tab w:val="left" w:pos="540"/>
              </w:tabs>
              <w:jc w:val="both"/>
              <w:rPr>
                <w:b/>
                <w:bCs/>
                <w:i/>
                <w:sz w:val="24"/>
                <w:szCs w:val="24"/>
              </w:rPr>
            </w:pPr>
          </w:p>
          <w:p w14:paraId="5812EC75" w14:textId="77777777" w:rsidR="00E74D60" w:rsidRDefault="007C0E40">
            <w:pPr>
              <w:tabs>
                <w:tab w:val="left" w:pos="540"/>
              </w:tabs>
              <w:jc w:val="both"/>
              <w:rPr>
                <w:b/>
                <w:bCs/>
                <w:i/>
                <w:sz w:val="24"/>
                <w:szCs w:val="24"/>
              </w:rPr>
            </w:pPr>
            <w:r>
              <w:rPr>
                <w:b/>
                <w:bCs/>
                <w:i/>
                <w:sz w:val="24"/>
                <w:szCs w:val="24"/>
              </w:rPr>
              <w:t>Уметь:</w:t>
            </w:r>
          </w:p>
          <w:p w14:paraId="690623E3" w14:textId="77777777" w:rsidR="00E74D60" w:rsidRDefault="007C0E40">
            <w:pPr>
              <w:tabs>
                <w:tab w:val="left" w:pos="540"/>
              </w:tabs>
              <w:jc w:val="both"/>
              <w:rPr>
                <w:iCs/>
                <w:sz w:val="24"/>
                <w:szCs w:val="24"/>
                <w:lang w:eastAsia="ru-RU"/>
              </w:rPr>
            </w:pPr>
            <w:r>
              <w:rPr>
                <w:iCs/>
                <w:sz w:val="24"/>
                <w:szCs w:val="24"/>
                <w:lang w:eastAsia="ru-RU"/>
              </w:rPr>
              <w:t xml:space="preserve">Запись основных выражений по изучаемой проблематике и </w:t>
            </w:r>
          </w:p>
          <w:p w14:paraId="2B9B9E12" w14:textId="77777777" w:rsidR="00E74D60" w:rsidRDefault="007C0E40">
            <w:pPr>
              <w:tabs>
                <w:tab w:val="left" w:pos="540"/>
              </w:tabs>
              <w:jc w:val="both"/>
              <w:rPr>
                <w:b/>
                <w:bCs/>
                <w:i/>
                <w:sz w:val="24"/>
                <w:szCs w:val="24"/>
                <w:lang w:val="en-GB" w:eastAsia="ru-RU"/>
              </w:rPr>
            </w:pPr>
            <w:r>
              <w:rPr>
                <w:iCs/>
                <w:sz w:val="24"/>
                <w:szCs w:val="24"/>
                <w:lang w:val="en-GB" w:eastAsia="ru-RU"/>
              </w:rPr>
              <w:t>составление глоссария</w:t>
            </w:r>
            <w:r>
              <w:rPr>
                <w:iCs/>
                <w:sz w:val="24"/>
                <w:szCs w:val="24"/>
                <w:lang w:val="en-US" w:eastAsia="ru-RU"/>
              </w:rPr>
              <w:t>.</w:t>
            </w:r>
            <w:r>
              <w:rPr>
                <w:iCs/>
                <w:sz w:val="24"/>
                <w:szCs w:val="24"/>
                <w:lang w:val="en-GB" w:eastAsia="ru-RU"/>
              </w:rPr>
              <w:t xml:space="preserve"> </w:t>
            </w:r>
          </w:p>
        </w:tc>
      </w:tr>
      <w:tr w:rsidR="00E74D60" w:rsidRPr="00E42E06" w14:paraId="6FCF5866" w14:textId="77777777">
        <w:tc>
          <w:tcPr>
            <w:tcW w:w="2072" w:type="dxa"/>
            <w:vMerge/>
          </w:tcPr>
          <w:p w14:paraId="4197C253" w14:textId="77777777" w:rsidR="00E74D60" w:rsidRDefault="00E74D60">
            <w:pPr>
              <w:tabs>
                <w:tab w:val="left" w:pos="540"/>
              </w:tabs>
              <w:ind w:firstLine="709"/>
              <w:jc w:val="both"/>
              <w:rPr>
                <w:sz w:val="24"/>
                <w:szCs w:val="24"/>
                <w:lang w:eastAsia="ru-RU"/>
              </w:rPr>
            </w:pPr>
          </w:p>
        </w:tc>
        <w:tc>
          <w:tcPr>
            <w:tcW w:w="2200" w:type="dxa"/>
          </w:tcPr>
          <w:p w14:paraId="7606BDD8" w14:textId="77777777" w:rsidR="00E74D60" w:rsidRDefault="007C0E40">
            <w:pPr>
              <w:pStyle w:val="aff5"/>
              <w:ind w:left="0"/>
              <w:contextualSpacing/>
              <w:rPr>
                <w:sz w:val="24"/>
                <w:szCs w:val="24"/>
              </w:rPr>
            </w:pPr>
            <w:r>
              <w:rPr>
                <w:sz w:val="24"/>
                <w:szCs w:val="24"/>
              </w:rPr>
              <w:t>2. Реализует на иностранном языке коммуникативные намерения устно и письменно, используя современные информационно- коммуникационные технологии.</w:t>
            </w:r>
          </w:p>
          <w:p w14:paraId="7BAE038C" w14:textId="77777777" w:rsidR="00E74D60" w:rsidRDefault="00E74D60">
            <w:pPr>
              <w:tabs>
                <w:tab w:val="left" w:pos="540"/>
              </w:tabs>
              <w:rPr>
                <w:sz w:val="24"/>
                <w:szCs w:val="24"/>
              </w:rPr>
            </w:pPr>
          </w:p>
          <w:p w14:paraId="5DCB0A45" w14:textId="77777777" w:rsidR="00E74D60" w:rsidRDefault="00E74D60">
            <w:pPr>
              <w:tabs>
                <w:tab w:val="left" w:pos="540"/>
              </w:tabs>
              <w:rPr>
                <w:sz w:val="24"/>
                <w:szCs w:val="24"/>
              </w:rPr>
            </w:pPr>
          </w:p>
          <w:p w14:paraId="5155CF02" w14:textId="77777777" w:rsidR="00E74D60" w:rsidRDefault="00E74D60">
            <w:pPr>
              <w:tabs>
                <w:tab w:val="left" w:pos="540"/>
              </w:tabs>
              <w:rPr>
                <w:sz w:val="24"/>
                <w:szCs w:val="24"/>
              </w:rPr>
            </w:pPr>
          </w:p>
          <w:p w14:paraId="63F366AD" w14:textId="77777777" w:rsidR="00E74D60" w:rsidRDefault="00E74D60">
            <w:pPr>
              <w:tabs>
                <w:tab w:val="left" w:pos="540"/>
              </w:tabs>
              <w:contextualSpacing/>
              <w:jc w:val="both"/>
              <w:rPr>
                <w:sz w:val="24"/>
                <w:szCs w:val="24"/>
                <w:lang w:eastAsia="ru-RU"/>
              </w:rPr>
            </w:pPr>
          </w:p>
        </w:tc>
        <w:tc>
          <w:tcPr>
            <w:tcW w:w="2493" w:type="dxa"/>
          </w:tcPr>
          <w:p w14:paraId="0BB6EAB8" w14:textId="77777777" w:rsidR="00E74D60" w:rsidRDefault="007C0E40" w:rsidP="007919A9">
            <w:pPr>
              <w:numPr>
                <w:ilvl w:val="0"/>
                <w:numId w:val="11"/>
              </w:numPr>
              <w:rPr>
                <w:b/>
                <w:bCs/>
                <w:sz w:val="24"/>
                <w:szCs w:val="24"/>
              </w:rPr>
            </w:pPr>
            <w:r>
              <w:rPr>
                <w:b/>
                <w:bCs/>
                <w:i/>
                <w:sz w:val="24"/>
                <w:szCs w:val="24"/>
              </w:rPr>
              <w:t>знать</w:t>
            </w:r>
            <w:r>
              <w:rPr>
                <w:b/>
                <w:bCs/>
                <w:sz w:val="24"/>
                <w:szCs w:val="24"/>
              </w:rPr>
              <w:t xml:space="preserve">: </w:t>
            </w:r>
          </w:p>
          <w:p w14:paraId="03574F97" w14:textId="77777777" w:rsidR="00E74D60" w:rsidRDefault="007C0E40">
            <w:pPr>
              <w:rPr>
                <w:sz w:val="24"/>
                <w:szCs w:val="24"/>
              </w:rPr>
            </w:pPr>
            <w:r>
              <w:rPr>
                <w:sz w:val="24"/>
                <w:szCs w:val="24"/>
              </w:rPr>
              <w:t>- правила речевого поведения в профессионально-деловом общении;</w:t>
            </w:r>
          </w:p>
          <w:p w14:paraId="479516EB" w14:textId="77777777" w:rsidR="00E74D60" w:rsidRDefault="00E74D60">
            <w:pPr>
              <w:rPr>
                <w:b/>
                <w:bCs/>
                <w:i/>
                <w:sz w:val="24"/>
                <w:szCs w:val="24"/>
              </w:rPr>
            </w:pPr>
          </w:p>
          <w:p w14:paraId="3D9CFEA7" w14:textId="77777777" w:rsidR="00E74D60" w:rsidRDefault="00E74D60">
            <w:pPr>
              <w:rPr>
                <w:b/>
                <w:bCs/>
                <w:i/>
                <w:sz w:val="24"/>
                <w:szCs w:val="24"/>
              </w:rPr>
            </w:pPr>
          </w:p>
          <w:p w14:paraId="4AE218DF" w14:textId="77777777" w:rsidR="00E74D60" w:rsidRDefault="00E74D60">
            <w:pPr>
              <w:rPr>
                <w:b/>
                <w:bCs/>
                <w:i/>
                <w:sz w:val="24"/>
                <w:szCs w:val="24"/>
              </w:rPr>
            </w:pPr>
          </w:p>
          <w:p w14:paraId="5EE0F26F" w14:textId="77777777" w:rsidR="00E74D60" w:rsidRDefault="00E74D60">
            <w:pPr>
              <w:rPr>
                <w:b/>
                <w:bCs/>
                <w:i/>
                <w:sz w:val="24"/>
                <w:szCs w:val="24"/>
              </w:rPr>
            </w:pPr>
          </w:p>
          <w:p w14:paraId="76C17AD7" w14:textId="77777777" w:rsidR="00E74D60" w:rsidRDefault="00E74D60">
            <w:pPr>
              <w:rPr>
                <w:b/>
                <w:bCs/>
                <w:i/>
                <w:sz w:val="24"/>
                <w:szCs w:val="24"/>
              </w:rPr>
            </w:pPr>
          </w:p>
          <w:p w14:paraId="7792873C" w14:textId="77777777" w:rsidR="00E74D60" w:rsidRDefault="007C0E40">
            <w:pPr>
              <w:rPr>
                <w:sz w:val="24"/>
                <w:szCs w:val="24"/>
              </w:rPr>
            </w:pPr>
            <w:r>
              <w:rPr>
                <w:b/>
                <w:bCs/>
                <w:i/>
                <w:sz w:val="24"/>
                <w:szCs w:val="24"/>
              </w:rPr>
              <w:t>уметь</w:t>
            </w:r>
            <w:r>
              <w:rPr>
                <w:sz w:val="24"/>
                <w:szCs w:val="24"/>
              </w:rPr>
              <w:t>:</w:t>
            </w:r>
          </w:p>
          <w:p w14:paraId="4B5AEFD3" w14:textId="77777777" w:rsidR="00E74D60" w:rsidRDefault="007C0E40">
            <w:pPr>
              <w:rPr>
                <w:sz w:val="24"/>
                <w:szCs w:val="24"/>
              </w:rPr>
            </w:pPr>
            <w:r>
              <w:rPr>
                <w:sz w:val="24"/>
                <w:szCs w:val="24"/>
              </w:rPr>
              <w:t>- адекватно использовать языковые нормы профессионально-делового общения в письменной и устной коммуникации;</w:t>
            </w:r>
          </w:p>
        </w:tc>
        <w:tc>
          <w:tcPr>
            <w:tcW w:w="3287" w:type="dxa"/>
          </w:tcPr>
          <w:p w14:paraId="7AAF4232" w14:textId="77777777" w:rsidR="00E74D60" w:rsidRDefault="007C0E40">
            <w:pPr>
              <w:jc w:val="both"/>
              <w:rPr>
                <w:b/>
                <w:bCs/>
                <w:i/>
                <w:sz w:val="24"/>
                <w:szCs w:val="24"/>
              </w:rPr>
            </w:pPr>
            <w:r>
              <w:rPr>
                <w:b/>
                <w:bCs/>
                <w:i/>
                <w:sz w:val="24"/>
                <w:szCs w:val="24"/>
              </w:rPr>
              <w:t>Знать:</w:t>
            </w:r>
          </w:p>
          <w:p w14:paraId="308B827C" w14:textId="77777777" w:rsidR="00E74D60" w:rsidRDefault="007C0E40">
            <w:pPr>
              <w:jc w:val="both"/>
              <w:rPr>
                <w:b/>
                <w:bCs/>
                <w:iCs/>
                <w:sz w:val="24"/>
                <w:szCs w:val="24"/>
              </w:rPr>
            </w:pPr>
            <w:r>
              <w:rPr>
                <w:b/>
                <w:bCs/>
                <w:iCs/>
                <w:sz w:val="24"/>
                <w:szCs w:val="24"/>
              </w:rPr>
              <w:t>Составление списка ключевых фраз.</w:t>
            </w:r>
          </w:p>
          <w:p w14:paraId="49E4FD0A" w14:textId="77777777" w:rsidR="00947151" w:rsidRPr="00947151" w:rsidRDefault="00947151" w:rsidP="00947151">
            <w:pPr>
              <w:widowControl/>
              <w:suppressAutoHyphens w:val="0"/>
              <w:autoSpaceDE w:val="0"/>
              <w:autoSpaceDN w:val="0"/>
              <w:adjustRightInd w:val="0"/>
              <w:spacing w:line="240" w:lineRule="auto"/>
              <w:rPr>
                <w:rFonts w:ascii="Arial" w:eastAsiaTheme="minorHAnsi" w:hAnsi="Arial" w:cs="Arial"/>
                <w:color w:val="000000"/>
                <w:sz w:val="24"/>
                <w:szCs w:val="24"/>
                <w:lang w:eastAsia="ru-RU"/>
              </w:rPr>
            </w:pPr>
          </w:p>
          <w:p w14:paraId="448ACFA5" w14:textId="0EF90312" w:rsidR="00947151" w:rsidRPr="00947151" w:rsidRDefault="00947151" w:rsidP="00947151">
            <w:pPr>
              <w:tabs>
                <w:tab w:val="left" w:pos="540"/>
              </w:tabs>
              <w:jc w:val="both"/>
              <w:rPr>
                <w:rFonts w:eastAsiaTheme="minorHAnsi"/>
                <w:sz w:val="24"/>
                <w:szCs w:val="24"/>
                <w:lang w:eastAsia="ru-RU"/>
              </w:rPr>
            </w:pPr>
            <w:r w:rsidRPr="00DF2422">
              <w:rPr>
                <w:rFonts w:eastAsiaTheme="minorHAnsi"/>
                <w:sz w:val="24"/>
                <w:szCs w:val="24"/>
                <w:lang w:val="tr-TR" w:eastAsia="ru-RU"/>
              </w:rPr>
              <w:t>M</w:t>
            </w:r>
            <w:r w:rsidRPr="00DF2422">
              <w:rPr>
                <w:rFonts w:eastAsiaTheme="minorHAnsi"/>
                <w:sz w:val="24"/>
                <w:szCs w:val="24"/>
                <w:lang w:eastAsia="ru-RU"/>
              </w:rPr>
              <w:t>ektubun yazıldığı kişi veya kuruluşa hitap etmek için kullanılan kelimedir. Hitap ikinci derece bölümlerdendir, yani bazı iş yazılarında bu bölüm bulunmayabilir. İş yazısının gönderileceği adresin bitiminden itibaren üç boş satır bırakılıp sol bloğa dayalı yazılır. Kişiye adıyla Hitap; Sayın kelimesinden sonra, kişinin soyadı yazılır. Kişinin ünvanı varsa soyadından önce ünvanı da yazılır.</w:t>
            </w:r>
            <w:r w:rsidRPr="00947151">
              <w:rPr>
                <w:rFonts w:eastAsiaTheme="minorHAnsi"/>
                <w:sz w:val="24"/>
                <w:szCs w:val="24"/>
                <w:lang w:eastAsia="ru-RU"/>
              </w:rPr>
              <w:t xml:space="preserve"> </w:t>
            </w:r>
          </w:p>
          <w:p w14:paraId="367D0BA9" w14:textId="674105DD" w:rsidR="00E74D60" w:rsidRPr="00A65448" w:rsidRDefault="007C0E40" w:rsidP="00947151">
            <w:pPr>
              <w:tabs>
                <w:tab w:val="left" w:pos="540"/>
              </w:tabs>
              <w:jc w:val="both"/>
              <w:rPr>
                <w:b/>
                <w:bCs/>
                <w:i/>
                <w:sz w:val="24"/>
                <w:szCs w:val="24"/>
              </w:rPr>
            </w:pPr>
            <w:r>
              <w:rPr>
                <w:b/>
                <w:bCs/>
                <w:i/>
                <w:sz w:val="24"/>
                <w:szCs w:val="24"/>
              </w:rPr>
              <w:t>Уметь</w:t>
            </w:r>
            <w:r w:rsidRPr="00A65448">
              <w:rPr>
                <w:b/>
                <w:bCs/>
                <w:i/>
                <w:sz w:val="24"/>
                <w:szCs w:val="24"/>
              </w:rPr>
              <w:t>:</w:t>
            </w:r>
          </w:p>
          <w:p w14:paraId="763524BD" w14:textId="3BCEC4E4" w:rsidR="00E74D60" w:rsidRPr="00A65448" w:rsidRDefault="00B52CB2">
            <w:pPr>
              <w:jc w:val="both"/>
              <w:rPr>
                <w:sz w:val="24"/>
                <w:szCs w:val="24"/>
              </w:rPr>
            </w:pPr>
            <w:r>
              <w:rPr>
                <w:sz w:val="24"/>
                <w:szCs w:val="24"/>
              </w:rPr>
              <w:t>Умение вести переписку</w:t>
            </w:r>
            <w:r w:rsidR="007C0E40" w:rsidRPr="00A65448">
              <w:rPr>
                <w:sz w:val="24"/>
                <w:szCs w:val="24"/>
              </w:rPr>
              <w:t xml:space="preserve">. </w:t>
            </w:r>
          </w:p>
        </w:tc>
      </w:tr>
      <w:tr w:rsidR="00E74D60" w:rsidRPr="00E42E06" w14:paraId="1BB45018" w14:textId="77777777">
        <w:tc>
          <w:tcPr>
            <w:tcW w:w="2072" w:type="dxa"/>
            <w:vMerge/>
          </w:tcPr>
          <w:p w14:paraId="007F3712" w14:textId="77777777" w:rsidR="00E74D60" w:rsidRPr="00A65448" w:rsidRDefault="00E74D60">
            <w:pPr>
              <w:tabs>
                <w:tab w:val="left" w:pos="540"/>
              </w:tabs>
              <w:ind w:firstLine="709"/>
              <w:jc w:val="both"/>
              <w:rPr>
                <w:sz w:val="24"/>
                <w:szCs w:val="24"/>
                <w:lang w:eastAsia="ru-RU"/>
              </w:rPr>
            </w:pPr>
          </w:p>
        </w:tc>
        <w:tc>
          <w:tcPr>
            <w:tcW w:w="2200" w:type="dxa"/>
          </w:tcPr>
          <w:p w14:paraId="2B706450" w14:textId="77777777" w:rsidR="00E74D60" w:rsidRDefault="007C0E40">
            <w:pPr>
              <w:pStyle w:val="aff5"/>
              <w:tabs>
                <w:tab w:val="left" w:pos="540"/>
              </w:tabs>
              <w:ind w:left="0"/>
              <w:contextualSpacing/>
              <w:rPr>
                <w:sz w:val="24"/>
                <w:szCs w:val="24"/>
              </w:rPr>
            </w:pPr>
            <w:r>
              <w:rPr>
                <w:sz w:val="24"/>
                <w:szCs w:val="24"/>
              </w:rPr>
              <w:t>3. Использует приёмы публичной речи и делового и профессионального дискурса на иностранном языке.</w:t>
            </w:r>
          </w:p>
          <w:p w14:paraId="11C52270" w14:textId="77777777" w:rsidR="00E74D60" w:rsidRDefault="00E74D60">
            <w:pPr>
              <w:tabs>
                <w:tab w:val="left" w:pos="540"/>
              </w:tabs>
              <w:contextualSpacing/>
              <w:jc w:val="both"/>
              <w:rPr>
                <w:sz w:val="24"/>
                <w:szCs w:val="24"/>
                <w:lang w:eastAsia="ru-RU"/>
              </w:rPr>
            </w:pPr>
          </w:p>
        </w:tc>
        <w:tc>
          <w:tcPr>
            <w:tcW w:w="2493" w:type="dxa"/>
          </w:tcPr>
          <w:p w14:paraId="52C6EBB4" w14:textId="77777777" w:rsidR="00E74D60" w:rsidRDefault="007C0E40">
            <w:pPr>
              <w:tabs>
                <w:tab w:val="left" w:pos="540"/>
              </w:tabs>
              <w:contextualSpacing/>
              <w:rPr>
                <w:sz w:val="24"/>
                <w:szCs w:val="24"/>
              </w:rPr>
            </w:pPr>
            <w:r>
              <w:rPr>
                <w:b/>
                <w:bCs/>
                <w:i/>
                <w:sz w:val="24"/>
                <w:szCs w:val="24"/>
              </w:rPr>
              <w:t>3. знать</w:t>
            </w:r>
            <w:r>
              <w:rPr>
                <w:sz w:val="24"/>
                <w:szCs w:val="24"/>
              </w:rPr>
              <w:t xml:space="preserve">: </w:t>
            </w:r>
          </w:p>
          <w:p w14:paraId="344D45C0" w14:textId="77777777" w:rsidR="00E74D60" w:rsidRDefault="007C0E40">
            <w:pPr>
              <w:pStyle w:val="TableParagraph"/>
              <w:tabs>
                <w:tab w:val="left" w:pos="229"/>
                <w:tab w:val="left" w:pos="282"/>
                <w:tab w:val="left" w:pos="381"/>
              </w:tabs>
              <w:ind w:left="0"/>
              <w:rPr>
                <w:sz w:val="24"/>
                <w:szCs w:val="24"/>
              </w:rPr>
            </w:pPr>
            <w:r>
              <w:rPr>
                <w:sz w:val="24"/>
                <w:szCs w:val="24"/>
              </w:rPr>
              <w:t>- приёмы убеждения,</w:t>
            </w:r>
            <w:r>
              <w:rPr>
                <w:spacing w:val="1"/>
                <w:sz w:val="24"/>
                <w:szCs w:val="24"/>
              </w:rPr>
              <w:t xml:space="preserve"> </w:t>
            </w:r>
            <w:r>
              <w:rPr>
                <w:sz w:val="24"/>
                <w:szCs w:val="24"/>
              </w:rPr>
              <w:t>аргументации,</w:t>
            </w:r>
            <w:r>
              <w:rPr>
                <w:spacing w:val="1"/>
                <w:sz w:val="24"/>
                <w:szCs w:val="24"/>
              </w:rPr>
              <w:t xml:space="preserve"> </w:t>
            </w:r>
            <w:r>
              <w:rPr>
                <w:sz w:val="24"/>
                <w:szCs w:val="24"/>
              </w:rPr>
              <w:t>выражения</w:t>
            </w:r>
            <w:r>
              <w:rPr>
                <w:spacing w:val="-57"/>
                <w:sz w:val="24"/>
                <w:szCs w:val="24"/>
              </w:rPr>
              <w:t xml:space="preserve"> </w:t>
            </w:r>
            <w:r>
              <w:rPr>
                <w:sz w:val="24"/>
                <w:szCs w:val="24"/>
              </w:rPr>
              <w:t>точки</w:t>
            </w:r>
            <w:r>
              <w:rPr>
                <w:spacing w:val="-1"/>
                <w:sz w:val="24"/>
                <w:szCs w:val="24"/>
              </w:rPr>
              <w:t xml:space="preserve"> </w:t>
            </w:r>
            <w:r>
              <w:rPr>
                <w:sz w:val="24"/>
                <w:szCs w:val="24"/>
              </w:rPr>
              <w:t>зрения;</w:t>
            </w:r>
          </w:p>
          <w:p w14:paraId="1379A162" w14:textId="77777777" w:rsidR="00E74D60" w:rsidRDefault="00E74D60">
            <w:pPr>
              <w:pStyle w:val="TableParagraph"/>
              <w:tabs>
                <w:tab w:val="left" w:pos="229"/>
                <w:tab w:val="left" w:pos="282"/>
                <w:tab w:val="left" w:pos="381"/>
              </w:tabs>
              <w:ind w:left="0"/>
              <w:rPr>
                <w:sz w:val="24"/>
                <w:szCs w:val="24"/>
              </w:rPr>
            </w:pPr>
          </w:p>
          <w:p w14:paraId="3C30DCC8" w14:textId="77777777" w:rsidR="00E74D60" w:rsidRDefault="00E74D60">
            <w:pPr>
              <w:pStyle w:val="TableParagraph"/>
              <w:tabs>
                <w:tab w:val="left" w:pos="229"/>
                <w:tab w:val="left" w:pos="282"/>
                <w:tab w:val="left" w:pos="381"/>
              </w:tabs>
              <w:ind w:left="0"/>
              <w:rPr>
                <w:sz w:val="24"/>
                <w:szCs w:val="24"/>
              </w:rPr>
            </w:pPr>
          </w:p>
          <w:p w14:paraId="3992B6A1" w14:textId="77777777" w:rsidR="00E74D60" w:rsidRDefault="00E74D60">
            <w:pPr>
              <w:pStyle w:val="TableParagraph"/>
              <w:tabs>
                <w:tab w:val="left" w:pos="229"/>
                <w:tab w:val="left" w:pos="282"/>
                <w:tab w:val="left" w:pos="381"/>
              </w:tabs>
              <w:ind w:left="0"/>
              <w:rPr>
                <w:sz w:val="24"/>
                <w:szCs w:val="24"/>
              </w:rPr>
            </w:pPr>
          </w:p>
          <w:p w14:paraId="4C750D63" w14:textId="77777777" w:rsidR="00E74D60" w:rsidRDefault="00E74D60">
            <w:pPr>
              <w:pStyle w:val="TableParagraph"/>
              <w:tabs>
                <w:tab w:val="left" w:pos="229"/>
                <w:tab w:val="left" w:pos="282"/>
                <w:tab w:val="left" w:pos="381"/>
              </w:tabs>
              <w:ind w:left="0"/>
              <w:rPr>
                <w:sz w:val="24"/>
                <w:szCs w:val="24"/>
              </w:rPr>
            </w:pPr>
          </w:p>
          <w:p w14:paraId="418F7312" w14:textId="77777777" w:rsidR="00E74D60" w:rsidRDefault="00E74D60">
            <w:pPr>
              <w:pStyle w:val="TableParagraph"/>
              <w:tabs>
                <w:tab w:val="left" w:pos="229"/>
                <w:tab w:val="left" w:pos="282"/>
                <w:tab w:val="left" w:pos="381"/>
              </w:tabs>
              <w:ind w:left="0"/>
              <w:rPr>
                <w:sz w:val="24"/>
                <w:szCs w:val="24"/>
              </w:rPr>
            </w:pPr>
          </w:p>
          <w:p w14:paraId="373E46CA" w14:textId="77777777" w:rsidR="00E74D60" w:rsidRDefault="007C0E40">
            <w:pPr>
              <w:pStyle w:val="TableParagraph"/>
              <w:ind w:left="0"/>
              <w:rPr>
                <w:i/>
                <w:sz w:val="24"/>
                <w:szCs w:val="24"/>
              </w:rPr>
            </w:pPr>
            <w:r>
              <w:rPr>
                <w:b/>
                <w:bCs/>
                <w:i/>
                <w:sz w:val="24"/>
                <w:szCs w:val="24"/>
              </w:rPr>
              <w:t>уметь</w:t>
            </w:r>
            <w:r>
              <w:rPr>
                <w:i/>
                <w:sz w:val="24"/>
                <w:szCs w:val="24"/>
              </w:rPr>
              <w:t xml:space="preserve">: </w:t>
            </w:r>
          </w:p>
          <w:p w14:paraId="6B2E97A2" w14:textId="77777777" w:rsidR="00E74D60" w:rsidRDefault="007C0E40">
            <w:pPr>
              <w:pStyle w:val="TableParagraph"/>
              <w:tabs>
                <w:tab w:val="left" w:pos="249"/>
              </w:tabs>
              <w:ind w:left="0"/>
              <w:jc w:val="both"/>
              <w:rPr>
                <w:sz w:val="24"/>
                <w:szCs w:val="24"/>
              </w:rPr>
            </w:pPr>
            <w:r>
              <w:rPr>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757C2366" w14:textId="77777777" w:rsidR="00E74D60" w:rsidRDefault="00E74D60">
            <w:pPr>
              <w:tabs>
                <w:tab w:val="left" w:pos="540"/>
              </w:tabs>
              <w:ind w:firstLine="709"/>
              <w:contextualSpacing/>
              <w:jc w:val="both"/>
              <w:rPr>
                <w:sz w:val="24"/>
                <w:szCs w:val="24"/>
                <w:lang w:eastAsia="ru-RU"/>
              </w:rPr>
            </w:pPr>
          </w:p>
        </w:tc>
        <w:tc>
          <w:tcPr>
            <w:tcW w:w="3287" w:type="dxa"/>
          </w:tcPr>
          <w:p w14:paraId="36670281" w14:textId="77777777" w:rsidR="00E74D60" w:rsidRDefault="007C0E40">
            <w:pPr>
              <w:jc w:val="both"/>
              <w:rPr>
                <w:b/>
                <w:bCs/>
                <w:i/>
                <w:sz w:val="24"/>
                <w:szCs w:val="24"/>
              </w:rPr>
            </w:pPr>
            <w:r>
              <w:rPr>
                <w:b/>
                <w:bCs/>
                <w:i/>
                <w:sz w:val="24"/>
                <w:szCs w:val="24"/>
              </w:rPr>
              <w:t>Знать:</w:t>
            </w:r>
          </w:p>
          <w:p w14:paraId="28D7F1D8" w14:textId="02E331B9" w:rsidR="00E74D60" w:rsidRDefault="007C0E40">
            <w:pPr>
              <w:jc w:val="both"/>
              <w:rPr>
                <w:b/>
                <w:bCs/>
                <w:sz w:val="24"/>
                <w:szCs w:val="24"/>
              </w:rPr>
            </w:pPr>
            <w:r>
              <w:rPr>
                <w:b/>
                <w:bCs/>
                <w:iCs/>
                <w:sz w:val="24"/>
                <w:szCs w:val="24"/>
              </w:rPr>
              <w:t xml:space="preserve">Обсуждение с </w:t>
            </w:r>
            <w:r w:rsidR="00B52CB2">
              <w:rPr>
                <w:b/>
                <w:bCs/>
                <w:iCs/>
                <w:sz w:val="24"/>
                <w:szCs w:val="24"/>
              </w:rPr>
              <w:t>друзьями поход в театр</w:t>
            </w:r>
            <w:r>
              <w:rPr>
                <w:b/>
                <w:bCs/>
                <w:iCs/>
                <w:sz w:val="24"/>
                <w:szCs w:val="24"/>
              </w:rPr>
              <w:t>.</w:t>
            </w:r>
          </w:p>
          <w:p w14:paraId="7E019CDC" w14:textId="4EC5B1BA" w:rsidR="00E74D60" w:rsidRDefault="00DF2422">
            <w:pPr>
              <w:rPr>
                <w:sz w:val="24"/>
                <w:szCs w:val="24"/>
                <w:lang w:val="pt-PT"/>
              </w:rPr>
            </w:pPr>
            <w:r>
              <w:rPr>
                <w:sz w:val="24"/>
                <w:szCs w:val="24"/>
                <w:lang w:val="pt-PT"/>
              </w:rPr>
              <w:t>Ne zaman tiyatroya gidelim? Nereye?</w:t>
            </w:r>
          </w:p>
          <w:p w14:paraId="1EEB9FEE" w14:textId="77777777" w:rsidR="00E74D60" w:rsidRPr="007A3E50" w:rsidRDefault="007C0E40">
            <w:pPr>
              <w:tabs>
                <w:tab w:val="left" w:pos="540"/>
              </w:tabs>
              <w:jc w:val="both"/>
              <w:rPr>
                <w:b/>
                <w:bCs/>
                <w:i/>
                <w:sz w:val="24"/>
                <w:szCs w:val="24"/>
              </w:rPr>
            </w:pPr>
            <w:r>
              <w:rPr>
                <w:b/>
                <w:bCs/>
                <w:i/>
                <w:sz w:val="24"/>
                <w:szCs w:val="24"/>
              </w:rPr>
              <w:t>Уметь</w:t>
            </w:r>
            <w:r w:rsidRPr="007A3E50">
              <w:rPr>
                <w:b/>
                <w:bCs/>
                <w:i/>
                <w:sz w:val="24"/>
                <w:szCs w:val="24"/>
              </w:rPr>
              <w:t>:</w:t>
            </w:r>
          </w:p>
          <w:p w14:paraId="5063389D" w14:textId="68FDEA0B" w:rsidR="00E74D60" w:rsidRDefault="007C0E40">
            <w:pPr>
              <w:jc w:val="both"/>
              <w:rPr>
                <w:b/>
                <w:sz w:val="24"/>
                <w:szCs w:val="24"/>
                <w:lang w:eastAsia="zh-CN"/>
              </w:rPr>
            </w:pPr>
            <w:r>
              <w:rPr>
                <w:b/>
                <w:sz w:val="24"/>
                <w:szCs w:val="24"/>
                <w:lang w:eastAsia="zh-CN"/>
              </w:rPr>
              <w:t>Участие в ролевой игре “</w:t>
            </w:r>
            <w:r w:rsidR="00B52CB2">
              <w:rPr>
                <w:b/>
                <w:sz w:val="24"/>
                <w:szCs w:val="24"/>
                <w:lang w:eastAsia="zh-CN"/>
              </w:rPr>
              <w:t>Поступление в университет</w:t>
            </w:r>
            <w:r>
              <w:rPr>
                <w:b/>
                <w:sz w:val="24"/>
                <w:szCs w:val="24"/>
                <w:lang w:eastAsia="zh-CN"/>
              </w:rPr>
              <w:t>”.</w:t>
            </w:r>
          </w:p>
          <w:p w14:paraId="097FBFFF" w14:textId="54BDBC7E" w:rsidR="00E74D60" w:rsidRDefault="007C0E40">
            <w:pPr>
              <w:jc w:val="both"/>
              <w:rPr>
                <w:sz w:val="24"/>
                <w:szCs w:val="24"/>
                <w:lang w:val="en-US" w:eastAsia="ru-RU"/>
              </w:rPr>
            </w:pPr>
            <w:r w:rsidRPr="00DF2422">
              <w:rPr>
                <w:sz w:val="24"/>
                <w:szCs w:val="24"/>
                <w:lang w:val="en-US" w:eastAsia="ru-RU"/>
              </w:rPr>
              <w:t>II</w:t>
            </w:r>
            <w:r w:rsidRPr="00DF2422">
              <w:rPr>
                <w:sz w:val="24"/>
                <w:szCs w:val="24"/>
                <w:lang w:eastAsia="ru-RU"/>
              </w:rPr>
              <w:t xml:space="preserve">. </w:t>
            </w:r>
            <w:r w:rsidR="00947151" w:rsidRPr="00DF2422">
              <w:rPr>
                <w:sz w:val="24"/>
                <w:szCs w:val="24"/>
                <w:lang w:val="en-US" w:eastAsia="ru-RU"/>
              </w:rPr>
              <w:t>iki</w:t>
            </w:r>
            <w:r w:rsidR="00947151" w:rsidRPr="00DF2422">
              <w:rPr>
                <w:sz w:val="24"/>
                <w:szCs w:val="24"/>
                <w:lang w:eastAsia="ru-RU"/>
              </w:rPr>
              <w:t xml:space="preserve"> </w:t>
            </w:r>
            <w:r w:rsidR="00947151" w:rsidRPr="00DF2422">
              <w:rPr>
                <w:sz w:val="24"/>
                <w:szCs w:val="24"/>
                <w:lang w:val="en-US" w:eastAsia="ru-RU"/>
              </w:rPr>
              <w:t>tak</w:t>
            </w:r>
            <w:r w:rsidR="00947151" w:rsidRPr="00DF2422">
              <w:rPr>
                <w:sz w:val="24"/>
                <w:szCs w:val="24"/>
                <w:lang w:eastAsia="ru-RU"/>
              </w:rPr>
              <w:t>ı</w:t>
            </w:r>
            <w:r w:rsidR="00947151" w:rsidRPr="00DF2422">
              <w:rPr>
                <w:sz w:val="24"/>
                <w:szCs w:val="24"/>
                <w:lang w:val="en-US" w:eastAsia="ru-RU"/>
              </w:rPr>
              <w:t>ns</w:t>
            </w:r>
            <w:r w:rsidR="00947151" w:rsidRPr="00DF2422">
              <w:rPr>
                <w:sz w:val="24"/>
                <w:szCs w:val="24"/>
                <w:lang w:eastAsia="ru-RU"/>
              </w:rPr>
              <w:t>ı</w:t>
            </w:r>
            <w:r w:rsidR="00947151" w:rsidRPr="00DF2422">
              <w:rPr>
                <w:sz w:val="24"/>
                <w:szCs w:val="24"/>
                <w:lang w:val="en-US" w:eastAsia="ru-RU"/>
              </w:rPr>
              <w:t>n</w:t>
            </w:r>
            <w:r w:rsidR="00947151" w:rsidRPr="00DF2422">
              <w:rPr>
                <w:sz w:val="24"/>
                <w:szCs w:val="24"/>
                <w:lang w:eastAsia="ru-RU"/>
              </w:rPr>
              <w:t>ı</w:t>
            </w:r>
            <w:r w:rsidR="00947151" w:rsidRPr="00DF2422">
              <w:rPr>
                <w:sz w:val="24"/>
                <w:szCs w:val="24"/>
                <w:lang w:val="en-US" w:eastAsia="ru-RU"/>
              </w:rPr>
              <w:t>z</w:t>
            </w:r>
            <w:r w:rsidR="00947151" w:rsidRPr="00DF2422">
              <w:rPr>
                <w:sz w:val="24"/>
                <w:szCs w:val="24"/>
                <w:lang w:eastAsia="ru-RU"/>
              </w:rPr>
              <w:t xml:space="preserve"> </w:t>
            </w:r>
            <w:r w:rsidR="00947151" w:rsidRPr="00DF2422">
              <w:rPr>
                <w:sz w:val="24"/>
                <w:szCs w:val="24"/>
                <w:lang w:val="en-US" w:eastAsia="ru-RU"/>
              </w:rPr>
              <w:t>g</w:t>
            </w:r>
            <w:r w:rsidR="00947151" w:rsidRPr="00DF2422">
              <w:rPr>
                <w:sz w:val="24"/>
                <w:szCs w:val="24"/>
                <w:lang w:eastAsia="ru-RU"/>
              </w:rPr>
              <w:t>ö</w:t>
            </w:r>
            <w:r w:rsidR="00947151" w:rsidRPr="00DF2422">
              <w:rPr>
                <w:sz w:val="24"/>
                <w:szCs w:val="24"/>
                <w:lang w:val="en-US" w:eastAsia="ru-RU"/>
              </w:rPr>
              <w:t>r</w:t>
            </w:r>
            <w:r w:rsidR="00947151" w:rsidRPr="00DF2422">
              <w:rPr>
                <w:sz w:val="24"/>
                <w:szCs w:val="24"/>
                <w:lang w:eastAsia="ru-RU"/>
              </w:rPr>
              <w:t>üş</w:t>
            </w:r>
            <w:r w:rsidR="00947151" w:rsidRPr="00DF2422">
              <w:rPr>
                <w:sz w:val="24"/>
                <w:szCs w:val="24"/>
                <w:lang w:val="en-US" w:eastAsia="ru-RU"/>
              </w:rPr>
              <w:t>meler</w:t>
            </w:r>
            <w:r w:rsidR="00947151" w:rsidRPr="00DF2422">
              <w:rPr>
                <w:sz w:val="24"/>
                <w:szCs w:val="24"/>
                <w:lang w:eastAsia="ru-RU"/>
              </w:rPr>
              <w:t xml:space="preserve">  </w:t>
            </w:r>
            <w:r w:rsidR="00947151" w:rsidRPr="00DF2422">
              <w:rPr>
                <w:sz w:val="24"/>
                <w:szCs w:val="24"/>
                <w:lang w:val="en-US" w:eastAsia="ru-RU"/>
              </w:rPr>
              <w:t>i</w:t>
            </w:r>
            <w:r w:rsidR="00947151" w:rsidRPr="00DF2422">
              <w:rPr>
                <w:sz w:val="24"/>
                <w:szCs w:val="24"/>
                <w:lang w:eastAsia="ru-RU"/>
              </w:rPr>
              <w:t>ç</w:t>
            </w:r>
            <w:r w:rsidR="00947151" w:rsidRPr="00DF2422">
              <w:rPr>
                <w:sz w:val="24"/>
                <w:szCs w:val="24"/>
                <w:lang w:val="en-US" w:eastAsia="ru-RU"/>
              </w:rPr>
              <w:t>in</w:t>
            </w:r>
            <w:r w:rsidR="00947151" w:rsidRPr="00DF2422">
              <w:rPr>
                <w:sz w:val="24"/>
                <w:szCs w:val="24"/>
                <w:lang w:eastAsia="ru-RU"/>
              </w:rPr>
              <w:t xml:space="preserve">. </w:t>
            </w:r>
            <w:r w:rsidR="00947151" w:rsidRPr="00DF2422">
              <w:rPr>
                <w:sz w:val="24"/>
                <w:szCs w:val="24"/>
                <w:lang w:val="en-US" w:eastAsia="ru-RU"/>
              </w:rPr>
              <w:t>Her</w:t>
            </w:r>
            <w:r w:rsidR="00947151" w:rsidRPr="00E872FC">
              <w:rPr>
                <w:sz w:val="24"/>
                <w:szCs w:val="24"/>
                <w:lang w:val="en-US" w:eastAsia="ru-RU"/>
              </w:rPr>
              <w:t xml:space="preserve"> </w:t>
            </w:r>
            <w:r w:rsidR="00947151" w:rsidRPr="00DF2422">
              <w:rPr>
                <w:sz w:val="24"/>
                <w:szCs w:val="24"/>
                <w:lang w:val="en-US" w:eastAsia="ru-RU"/>
              </w:rPr>
              <w:t>tak</w:t>
            </w:r>
            <w:r w:rsidR="00947151" w:rsidRPr="00E872FC">
              <w:rPr>
                <w:sz w:val="24"/>
                <w:szCs w:val="24"/>
                <w:lang w:val="en-US" w:eastAsia="ru-RU"/>
              </w:rPr>
              <w:t>ı</w:t>
            </w:r>
            <w:r w:rsidR="00947151" w:rsidRPr="00DF2422">
              <w:rPr>
                <w:sz w:val="24"/>
                <w:szCs w:val="24"/>
                <w:lang w:val="en-US" w:eastAsia="ru-RU"/>
              </w:rPr>
              <w:t>m</w:t>
            </w:r>
            <w:r w:rsidR="00947151" w:rsidRPr="00E872FC">
              <w:rPr>
                <w:sz w:val="24"/>
                <w:szCs w:val="24"/>
                <w:lang w:val="en-US" w:eastAsia="ru-RU"/>
              </w:rPr>
              <w:t xml:space="preserve"> </w:t>
            </w:r>
            <w:r w:rsidR="00947151" w:rsidRPr="00DF2422">
              <w:rPr>
                <w:sz w:val="24"/>
                <w:szCs w:val="24"/>
                <w:lang w:val="en-US" w:eastAsia="ru-RU"/>
              </w:rPr>
              <w:t>onun</w:t>
            </w:r>
            <w:r w:rsidR="00947151" w:rsidRPr="00E872FC">
              <w:rPr>
                <w:sz w:val="24"/>
                <w:szCs w:val="24"/>
                <w:lang w:val="en-US" w:eastAsia="ru-RU"/>
              </w:rPr>
              <w:t xml:space="preserve"> </w:t>
            </w:r>
            <w:r w:rsidR="00947151" w:rsidRPr="00DF2422">
              <w:rPr>
                <w:sz w:val="24"/>
                <w:szCs w:val="24"/>
                <w:lang w:val="en-US" w:eastAsia="ru-RU"/>
              </w:rPr>
              <w:t>ama</w:t>
            </w:r>
            <w:r w:rsidR="00947151" w:rsidRPr="00E872FC">
              <w:rPr>
                <w:sz w:val="24"/>
                <w:szCs w:val="24"/>
                <w:lang w:val="en-US" w:eastAsia="ru-RU"/>
              </w:rPr>
              <w:t xml:space="preserve">çı </w:t>
            </w:r>
            <w:r w:rsidR="00947151" w:rsidRPr="00DF2422">
              <w:rPr>
                <w:sz w:val="24"/>
                <w:szCs w:val="24"/>
                <w:lang w:val="en-US" w:eastAsia="ru-RU"/>
              </w:rPr>
              <w:t>var</w:t>
            </w:r>
            <w:r w:rsidRPr="00E872FC">
              <w:rPr>
                <w:sz w:val="24"/>
                <w:szCs w:val="24"/>
                <w:lang w:val="en-US" w:eastAsia="ru-RU"/>
              </w:rPr>
              <w:t xml:space="preserve">. </w:t>
            </w:r>
            <w:r w:rsidR="00947151" w:rsidRPr="00DF2422">
              <w:rPr>
                <w:sz w:val="24"/>
                <w:szCs w:val="24"/>
                <w:lang w:val="en-US" w:eastAsia="ru-RU"/>
              </w:rPr>
              <w:t>tak</w:t>
            </w:r>
            <w:r w:rsidR="00947151" w:rsidRPr="00E872FC">
              <w:rPr>
                <w:sz w:val="24"/>
                <w:szCs w:val="24"/>
                <w:lang w:val="en-US" w:eastAsia="ru-RU"/>
              </w:rPr>
              <w:t>ı</w:t>
            </w:r>
            <w:r w:rsidR="00947151" w:rsidRPr="00DF2422">
              <w:rPr>
                <w:sz w:val="24"/>
                <w:szCs w:val="24"/>
                <w:lang w:val="en-US" w:eastAsia="ru-RU"/>
              </w:rPr>
              <w:t>m</w:t>
            </w:r>
            <w:r w:rsidR="00947151" w:rsidRPr="00E872FC">
              <w:rPr>
                <w:sz w:val="24"/>
                <w:szCs w:val="24"/>
                <w:lang w:val="en-US" w:eastAsia="ru-RU"/>
              </w:rPr>
              <w:t>ı</w:t>
            </w:r>
            <w:r w:rsidR="00947151" w:rsidRPr="00DF2422">
              <w:rPr>
                <w:sz w:val="24"/>
                <w:szCs w:val="24"/>
                <w:lang w:val="en-US" w:eastAsia="ru-RU"/>
              </w:rPr>
              <w:t>n</w:t>
            </w:r>
            <w:r w:rsidR="00947151" w:rsidRPr="00E872FC">
              <w:rPr>
                <w:sz w:val="24"/>
                <w:szCs w:val="24"/>
                <w:lang w:val="en-US" w:eastAsia="ru-RU"/>
              </w:rPr>
              <w:t xml:space="preserve"> ö</w:t>
            </w:r>
            <w:r w:rsidR="00947151" w:rsidRPr="00DF2422">
              <w:rPr>
                <w:sz w:val="24"/>
                <w:szCs w:val="24"/>
                <w:lang w:val="en-US" w:eastAsia="ru-RU"/>
              </w:rPr>
              <w:t>nc</w:t>
            </w:r>
            <w:r w:rsidR="00947151" w:rsidRPr="00E872FC">
              <w:rPr>
                <w:sz w:val="24"/>
                <w:szCs w:val="24"/>
                <w:lang w:val="en-US" w:eastAsia="ru-RU"/>
              </w:rPr>
              <w:t>ü</w:t>
            </w:r>
            <w:r w:rsidR="00947151" w:rsidRPr="00DF2422">
              <w:rPr>
                <w:sz w:val="24"/>
                <w:szCs w:val="24"/>
                <w:lang w:val="en-US" w:eastAsia="ru-RU"/>
              </w:rPr>
              <w:t>s</w:t>
            </w:r>
            <w:r w:rsidR="00947151" w:rsidRPr="00E872FC">
              <w:rPr>
                <w:sz w:val="24"/>
                <w:szCs w:val="24"/>
                <w:lang w:val="en-US" w:eastAsia="ru-RU"/>
              </w:rPr>
              <w:t xml:space="preserve">ü </w:t>
            </w:r>
            <w:r w:rsidR="00947151" w:rsidRPr="00DF2422">
              <w:rPr>
                <w:sz w:val="24"/>
                <w:szCs w:val="24"/>
                <w:lang w:val="en-US" w:eastAsia="ru-RU"/>
              </w:rPr>
              <w:t>se</w:t>
            </w:r>
            <w:r w:rsidR="00947151" w:rsidRPr="00E872FC">
              <w:rPr>
                <w:sz w:val="24"/>
                <w:szCs w:val="24"/>
                <w:lang w:val="en-US" w:eastAsia="ru-RU"/>
              </w:rPr>
              <w:t>ç</w:t>
            </w:r>
            <w:r w:rsidR="00947151" w:rsidRPr="00DF2422">
              <w:rPr>
                <w:sz w:val="24"/>
                <w:szCs w:val="24"/>
                <w:lang w:val="en-US" w:eastAsia="ru-RU"/>
              </w:rPr>
              <w:t>iniz</w:t>
            </w:r>
            <w:r w:rsidR="00947151" w:rsidRPr="00E872FC">
              <w:rPr>
                <w:sz w:val="24"/>
                <w:szCs w:val="24"/>
                <w:lang w:val="en-US" w:eastAsia="ru-RU"/>
              </w:rPr>
              <w:t xml:space="preserve">. </w:t>
            </w:r>
            <w:r w:rsidR="00947151" w:rsidRPr="00DF2422">
              <w:rPr>
                <w:sz w:val="24"/>
                <w:szCs w:val="24"/>
                <w:lang w:val="en-US" w:eastAsia="ru-RU"/>
              </w:rPr>
              <w:t>Farklı görüşmeler teknikleri kullanınız.</w:t>
            </w:r>
            <w:r w:rsidR="00947151">
              <w:rPr>
                <w:sz w:val="24"/>
                <w:szCs w:val="24"/>
                <w:lang w:val="en-US" w:eastAsia="ru-RU"/>
              </w:rPr>
              <w:t xml:space="preserve"> </w:t>
            </w:r>
          </w:p>
          <w:p w14:paraId="3648A37A" w14:textId="321B6EE5" w:rsidR="00E74D60" w:rsidRPr="00424F23" w:rsidRDefault="00E74D60" w:rsidP="00424F23">
            <w:pPr>
              <w:tabs>
                <w:tab w:val="left" w:pos="0"/>
              </w:tabs>
              <w:contextualSpacing/>
              <w:jc w:val="both"/>
              <w:rPr>
                <w:sz w:val="24"/>
                <w:szCs w:val="24"/>
                <w:lang w:val="en-GB" w:eastAsia="ru-RU"/>
              </w:rPr>
            </w:pPr>
          </w:p>
        </w:tc>
      </w:tr>
      <w:tr w:rsidR="00E74D60" w:rsidRPr="00515AF2" w14:paraId="5CE1B626" w14:textId="77777777">
        <w:tc>
          <w:tcPr>
            <w:tcW w:w="2072" w:type="dxa"/>
            <w:vMerge/>
          </w:tcPr>
          <w:p w14:paraId="6F717B36" w14:textId="77777777" w:rsidR="00E74D60" w:rsidRDefault="00E74D60">
            <w:pPr>
              <w:tabs>
                <w:tab w:val="left" w:pos="540"/>
              </w:tabs>
              <w:ind w:firstLine="709"/>
              <w:jc w:val="both"/>
              <w:rPr>
                <w:sz w:val="24"/>
                <w:szCs w:val="24"/>
                <w:lang w:val="en-US" w:eastAsia="ru-RU"/>
              </w:rPr>
            </w:pPr>
          </w:p>
        </w:tc>
        <w:tc>
          <w:tcPr>
            <w:tcW w:w="2200" w:type="dxa"/>
          </w:tcPr>
          <w:p w14:paraId="6F90C64B" w14:textId="77777777" w:rsidR="00E74D60" w:rsidRDefault="007C0E40">
            <w:pPr>
              <w:tabs>
                <w:tab w:val="left" w:pos="540"/>
              </w:tabs>
              <w:contextualSpacing/>
              <w:jc w:val="both"/>
              <w:rPr>
                <w:sz w:val="24"/>
                <w:szCs w:val="24"/>
              </w:rPr>
            </w:pPr>
            <w:r>
              <w:rPr>
                <w:sz w:val="24"/>
                <w:szCs w:val="24"/>
              </w:rPr>
              <w:t xml:space="preserve">4. Демонстрирует владения основами академической коммуникации и речевого этикета изучаемого </w:t>
            </w:r>
            <w:r>
              <w:rPr>
                <w:sz w:val="24"/>
                <w:szCs w:val="24"/>
              </w:rPr>
              <w:lastRenderedPageBreak/>
              <w:t>иностранного языка.</w:t>
            </w:r>
          </w:p>
        </w:tc>
        <w:tc>
          <w:tcPr>
            <w:tcW w:w="2493" w:type="dxa"/>
          </w:tcPr>
          <w:p w14:paraId="201418DE" w14:textId="77777777" w:rsidR="00E74D60" w:rsidRDefault="007C0E40">
            <w:pPr>
              <w:pStyle w:val="TableParagraph"/>
              <w:tabs>
                <w:tab w:val="left" w:pos="743"/>
              </w:tabs>
              <w:ind w:left="0"/>
              <w:jc w:val="both"/>
              <w:rPr>
                <w:b/>
                <w:bCs/>
                <w:i/>
                <w:spacing w:val="1"/>
                <w:sz w:val="24"/>
                <w:szCs w:val="24"/>
              </w:rPr>
            </w:pPr>
            <w:r>
              <w:rPr>
                <w:b/>
                <w:bCs/>
                <w:i/>
                <w:sz w:val="24"/>
                <w:szCs w:val="24"/>
              </w:rPr>
              <w:lastRenderedPageBreak/>
              <w:t>4. знать:</w:t>
            </w:r>
            <w:r>
              <w:rPr>
                <w:b/>
                <w:bCs/>
                <w:i/>
                <w:spacing w:val="1"/>
                <w:sz w:val="24"/>
                <w:szCs w:val="24"/>
              </w:rPr>
              <w:t xml:space="preserve"> </w:t>
            </w:r>
          </w:p>
          <w:p w14:paraId="3E0ACC99" w14:textId="77777777" w:rsidR="00E74D60" w:rsidRDefault="007C0E40">
            <w:pPr>
              <w:rPr>
                <w:sz w:val="24"/>
                <w:szCs w:val="24"/>
              </w:rPr>
            </w:pPr>
            <w:r>
              <w:rPr>
                <w:sz w:val="24"/>
                <w:szCs w:val="24"/>
              </w:rPr>
              <w:t>- правила речевого поведения в межличностном профессионально-деловом общении;</w:t>
            </w:r>
          </w:p>
          <w:p w14:paraId="3F57DC27" w14:textId="77777777" w:rsidR="00E74D60" w:rsidRDefault="007C0E40">
            <w:pPr>
              <w:rPr>
                <w:sz w:val="24"/>
                <w:szCs w:val="24"/>
              </w:rPr>
            </w:pPr>
            <w:r>
              <w:rPr>
                <w:sz w:val="24"/>
                <w:szCs w:val="24"/>
              </w:rPr>
              <w:lastRenderedPageBreak/>
              <w:t>- устные и письменные формы коммуникации и их особенности.</w:t>
            </w:r>
          </w:p>
          <w:p w14:paraId="28A5A474" w14:textId="77777777" w:rsidR="00E74D60" w:rsidRDefault="007C0E40">
            <w:pPr>
              <w:pStyle w:val="TableParagraph"/>
              <w:ind w:left="0"/>
              <w:jc w:val="both"/>
              <w:rPr>
                <w:i/>
                <w:spacing w:val="1"/>
                <w:sz w:val="24"/>
                <w:szCs w:val="24"/>
              </w:rPr>
            </w:pPr>
            <w:r>
              <w:rPr>
                <w:b/>
                <w:bCs/>
                <w:i/>
                <w:sz w:val="24"/>
                <w:szCs w:val="24"/>
              </w:rPr>
              <w:t>уметь:</w:t>
            </w:r>
            <w:r>
              <w:rPr>
                <w:i/>
                <w:spacing w:val="1"/>
                <w:sz w:val="24"/>
                <w:szCs w:val="24"/>
              </w:rPr>
              <w:t xml:space="preserve"> </w:t>
            </w:r>
          </w:p>
          <w:p w14:paraId="75A2B946" w14:textId="77777777" w:rsidR="00E74D60" w:rsidRDefault="007C0E40">
            <w:pPr>
              <w:pStyle w:val="TableParagraph"/>
              <w:ind w:left="0"/>
              <w:jc w:val="both"/>
              <w:rPr>
                <w:sz w:val="24"/>
                <w:szCs w:val="24"/>
              </w:rPr>
            </w:pPr>
            <w:r>
              <w:rPr>
                <w:sz w:val="24"/>
                <w:szCs w:val="24"/>
              </w:rPr>
              <w:t>-</w:t>
            </w:r>
            <w:r>
              <w:rPr>
                <w:spacing w:val="1"/>
                <w:sz w:val="24"/>
                <w:szCs w:val="24"/>
              </w:rPr>
              <w:t xml:space="preserve"> </w:t>
            </w:r>
            <w:r>
              <w:rPr>
                <w:sz w:val="24"/>
                <w:szCs w:val="24"/>
              </w:rPr>
              <w:t>анализировать</w:t>
            </w:r>
            <w:r>
              <w:rPr>
                <w:spacing w:val="1"/>
                <w:sz w:val="24"/>
                <w:szCs w:val="24"/>
              </w:rPr>
              <w:t xml:space="preserve"> </w:t>
            </w:r>
            <w:r>
              <w:rPr>
                <w:sz w:val="24"/>
                <w:szCs w:val="24"/>
              </w:rPr>
              <w:t>и</w:t>
            </w:r>
            <w:r>
              <w:rPr>
                <w:spacing w:val="1"/>
                <w:sz w:val="24"/>
                <w:szCs w:val="24"/>
              </w:rPr>
              <w:t xml:space="preserve"> </w:t>
            </w:r>
            <w:r>
              <w:rPr>
                <w:sz w:val="24"/>
                <w:szCs w:val="24"/>
              </w:rPr>
              <w:t>создавать</w:t>
            </w:r>
            <w:r>
              <w:rPr>
                <w:spacing w:val="1"/>
                <w:sz w:val="24"/>
                <w:szCs w:val="24"/>
              </w:rPr>
              <w:t xml:space="preserve"> </w:t>
            </w:r>
            <w:r>
              <w:rPr>
                <w:sz w:val="24"/>
                <w:szCs w:val="24"/>
              </w:rPr>
              <w:t>устные</w:t>
            </w:r>
            <w:r>
              <w:rPr>
                <w:spacing w:val="1"/>
                <w:sz w:val="24"/>
                <w:szCs w:val="24"/>
              </w:rPr>
              <w:t xml:space="preserve"> </w:t>
            </w:r>
            <w:r>
              <w:rPr>
                <w:sz w:val="24"/>
                <w:szCs w:val="24"/>
              </w:rPr>
              <w:t>и</w:t>
            </w:r>
            <w:r>
              <w:rPr>
                <w:spacing w:val="1"/>
                <w:sz w:val="24"/>
                <w:szCs w:val="24"/>
              </w:rPr>
              <w:t xml:space="preserve"> </w:t>
            </w:r>
            <w:r>
              <w:rPr>
                <w:sz w:val="24"/>
                <w:szCs w:val="24"/>
              </w:rPr>
              <w:t>письменные</w:t>
            </w:r>
            <w:r>
              <w:rPr>
                <w:spacing w:val="1"/>
                <w:sz w:val="24"/>
                <w:szCs w:val="24"/>
              </w:rPr>
              <w:t xml:space="preserve"> </w:t>
            </w:r>
            <w:r>
              <w:rPr>
                <w:sz w:val="24"/>
                <w:szCs w:val="24"/>
              </w:rPr>
              <w:t>тексты</w:t>
            </w:r>
            <w:r>
              <w:rPr>
                <w:spacing w:val="1"/>
                <w:sz w:val="24"/>
                <w:szCs w:val="24"/>
              </w:rPr>
              <w:t xml:space="preserve"> </w:t>
            </w:r>
            <w:r>
              <w:rPr>
                <w:sz w:val="24"/>
                <w:szCs w:val="24"/>
              </w:rPr>
              <w:t>с</w:t>
            </w:r>
            <w:r>
              <w:rPr>
                <w:spacing w:val="1"/>
                <w:sz w:val="24"/>
                <w:szCs w:val="24"/>
              </w:rPr>
              <w:t xml:space="preserve"> </w:t>
            </w:r>
            <w:r>
              <w:rPr>
                <w:sz w:val="24"/>
                <w:szCs w:val="24"/>
              </w:rPr>
              <w:t>опорой</w:t>
            </w:r>
            <w:r>
              <w:rPr>
                <w:spacing w:val="1"/>
                <w:sz w:val="24"/>
                <w:szCs w:val="24"/>
              </w:rPr>
              <w:t xml:space="preserve"> </w:t>
            </w:r>
            <w:r>
              <w:rPr>
                <w:sz w:val="24"/>
                <w:szCs w:val="24"/>
              </w:rPr>
              <w:t>на</w:t>
            </w:r>
            <w:r>
              <w:rPr>
                <w:spacing w:val="1"/>
                <w:sz w:val="24"/>
                <w:szCs w:val="24"/>
              </w:rPr>
              <w:t xml:space="preserve"> </w:t>
            </w:r>
            <w:r>
              <w:rPr>
                <w:sz w:val="24"/>
                <w:szCs w:val="24"/>
              </w:rPr>
              <w:t>сферы</w:t>
            </w:r>
            <w:r>
              <w:rPr>
                <w:spacing w:val="1"/>
                <w:sz w:val="24"/>
                <w:szCs w:val="24"/>
              </w:rPr>
              <w:t xml:space="preserve"> </w:t>
            </w:r>
            <w:r>
              <w:rPr>
                <w:sz w:val="24"/>
                <w:szCs w:val="24"/>
              </w:rPr>
              <w:t>общения, решаемую</w:t>
            </w:r>
            <w:r>
              <w:rPr>
                <w:spacing w:val="-1"/>
                <w:sz w:val="24"/>
                <w:szCs w:val="24"/>
              </w:rPr>
              <w:t xml:space="preserve"> </w:t>
            </w:r>
            <w:r>
              <w:rPr>
                <w:sz w:val="24"/>
                <w:szCs w:val="24"/>
              </w:rPr>
              <w:t>коммуникативную</w:t>
            </w:r>
            <w:r>
              <w:rPr>
                <w:spacing w:val="-1"/>
                <w:sz w:val="24"/>
                <w:szCs w:val="24"/>
              </w:rPr>
              <w:t xml:space="preserve"> </w:t>
            </w:r>
            <w:r>
              <w:rPr>
                <w:sz w:val="24"/>
                <w:szCs w:val="24"/>
              </w:rPr>
              <w:t>задачу.</w:t>
            </w:r>
          </w:p>
          <w:p w14:paraId="7EAAA90A" w14:textId="77777777" w:rsidR="00E74D60" w:rsidRDefault="00E74D60">
            <w:pPr>
              <w:tabs>
                <w:tab w:val="left" w:pos="540"/>
              </w:tabs>
              <w:ind w:firstLine="709"/>
              <w:contextualSpacing/>
              <w:jc w:val="both"/>
              <w:rPr>
                <w:sz w:val="24"/>
                <w:szCs w:val="24"/>
                <w:lang w:eastAsia="zh-CN"/>
              </w:rPr>
            </w:pPr>
          </w:p>
        </w:tc>
        <w:tc>
          <w:tcPr>
            <w:tcW w:w="3287" w:type="dxa"/>
          </w:tcPr>
          <w:p w14:paraId="7423D326" w14:textId="77777777" w:rsidR="00E74D60" w:rsidRDefault="007C0E40">
            <w:pPr>
              <w:jc w:val="both"/>
              <w:rPr>
                <w:b/>
                <w:bCs/>
                <w:i/>
                <w:sz w:val="24"/>
                <w:szCs w:val="24"/>
              </w:rPr>
            </w:pPr>
            <w:r>
              <w:rPr>
                <w:b/>
                <w:bCs/>
                <w:i/>
                <w:sz w:val="24"/>
                <w:szCs w:val="24"/>
              </w:rPr>
              <w:lastRenderedPageBreak/>
              <w:t>Знать:</w:t>
            </w:r>
          </w:p>
          <w:p w14:paraId="1D685603" w14:textId="78EB3A9E" w:rsidR="00E74D60" w:rsidRDefault="007C0E40">
            <w:pPr>
              <w:jc w:val="both"/>
              <w:rPr>
                <w:b/>
                <w:bCs/>
                <w:iCs/>
                <w:sz w:val="24"/>
                <w:szCs w:val="24"/>
              </w:rPr>
            </w:pPr>
            <w:r>
              <w:rPr>
                <w:iCs/>
                <w:sz w:val="24"/>
                <w:szCs w:val="24"/>
              </w:rPr>
              <w:t>Написание сообщения (доклада) о</w:t>
            </w:r>
            <w:r w:rsidR="00B52CB2">
              <w:rPr>
                <w:iCs/>
                <w:sz w:val="24"/>
                <w:szCs w:val="24"/>
              </w:rPr>
              <w:t xml:space="preserve"> культурных</w:t>
            </w:r>
            <w:r>
              <w:rPr>
                <w:iCs/>
                <w:sz w:val="24"/>
                <w:szCs w:val="24"/>
              </w:rPr>
              <w:t xml:space="preserve"> особенностях </w:t>
            </w:r>
            <w:r w:rsidR="00B52CB2">
              <w:rPr>
                <w:iCs/>
                <w:sz w:val="24"/>
                <w:szCs w:val="24"/>
              </w:rPr>
              <w:t>Турции</w:t>
            </w:r>
            <w:r>
              <w:rPr>
                <w:iCs/>
                <w:sz w:val="24"/>
                <w:szCs w:val="24"/>
              </w:rPr>
              <w:t xml:space="preserve">. </w:t>
            </w:r>
          </w:p>
          <w:p w14:paraId="46B878A5" w14:textId="77777777" w:rsidR="00E74D60" w:rsidRDefault="00E74D60">
            <w:pPr>
              <w:tabs>
                <w:tab w:val="left" w:pos="540"/>
              </w:tabs>
              <w:jc w:val="both"/>
              <w:rPr>
                <w:b/>
                <w:bCs/>
                <w:i/>
                <w:sz w:val="24"/>
                <w:szCs w:val="24"/>
              </w:rPr>
            </w:pPr>
          </w:p>
          <w:p w14:paraId="2DF93DB1" w14:textId="77777777" w:rsidR="00E74D60" w:rsidRDefault="00E74D60">
            <w:pPr>
              <w:tabs>
                <w:tab w:val="left" w:pos="540"/>
              </w:tabs>
              <w:jc w:val="both"/>
              <w:rPr>
                <w:b/>
                <w:bCs/>
                <w:i/>
                <w:sz w:val="24"/>
                <w:szCs w:val="24"/>
              </w:rPr>
            </w:pPr>
          </w:p>
          <w:p w14:paraId="4DC06A6B" w14:textId="77777777" w:rsidR="00E74D60" w:rsidRDefault="00E74D60">
            <w:pPr>
              <w:tabs>
                <w:tab w:val="left" w:pos="540"/>
              </w:tabs>
              <w:jc w:val="both"/>
              <w:rPr>
                <w:b/>
                <w:bCs/>
                <w:i/>
                <w:sz w:val="24"/>
                <w:szCs w:val="24"/>
              </w:rPr>
            </w:pPr>
          </w:p>
          <w:p w14:paraId="69BF70C5" w14:textId="77777777" w:rsidR="00E74D60" w:rsidRDefault="00E74D60">
            <w:pPr>
              <w:tabs>
                <w:tab w:val="left" w:pos="540"/>
              </w:tabs>
              <w:jc w:val="both"/>
              <w:rPr>
                <w:b/>
                <w:bCs/>
                <w:i/>
                <w:sz w:val="24"/>
                <w:szCs w:val="24"/>
              </w:rPr>
            </w:pPr>
          </w:p>
          <w:p w14:paraId="705636F7" w14:textId="77777777" w:rsidR="00E74D60" w:rsidRDefault="00E74D60">
            <w:pPr>
              <w:tabs>
                <w:tab w:val="left" w:pos="540"/>
              </w:tabs>
              <w:jc w:val="both"/>
              <w:rPr>
                <w:b/>
                <w:bCs/>
                <w:i/>
                <w:sz w:val="24"/>
                <w:szCs w:val="24"/>
              </w:rPr>
            </w:pPr>
          </w:p>
          <w:p w14:paraId="3687962C" w14:textId="77777777" w:rsidR="00E74D60" w:rsidRDefault="007C0E40">
            <w:pPr>
              <w:tabs>
                <w:tab w:val="left" w:pos="540"/>
              </w:tabs>
              <w:jc w:val="both"/>
              <w:rPr>
                <w:b/>
                <w:bCs/>
                <w:i/>
                <w:sz w:val="24"/>
                <w:szCs w:val="24"/>
              </w:rPr>
            </w:pPr>
            <w:r>
              <w:rPr>
                <w:b/>
                <w:bCs/>
                <w:i/>
                <w:sz w:val="24"/>
                <w:szCs w:val="24"/>
              </w:rPr>
              <w:t>Уметь:</w:t>
            </w:r>
          </w:p>
          <w:p w14:paraId="0A98D3F4" w14:textId="590DE7DF" w:rsidR="00E74D60" w:rsidRDefault="007C0E40">
            <w:pPr>
              <w:jc w:val="both"/>
              <w:rPr>
                <w:b/>
                <w:bCs/>
                <w:iCs/>
                <w:sz w:val="24"/>
                <w:szCs w:val="24"/>
              </w:rPr>
            </w:pPr>
            <w:r>
              <w:rPr>
                <w:b/>
                <w:bCs/>
                <w:iCs/>
                <w:sz w:val="24"/>
                <w:szCs w:val="24"/>
              </w:rPr>
              <w:t xml:space="preserve">Написание формального или академического письма </w:t>
            </w:r>
          </w:p>
          <w:p w14:paraId="59D509B1" w14:textId="5A6BE65C" w:rsidR="00E74D60" w:rsidRPr="00A65448" w:rsidRDefault="00FB0EB5" w:rsidP="00A6447F">
            <w:pPr>
              <w:tabs>
                <w:tab w:val="left" w:pos="540"/>
              </w:tabs>
              <w:jc w:val="both"/>
              <w:rPr>
                <w:lang w:val="en-US"/>
              </w:rPr>
            </w:pPr>
            <w:r>
              <w:rPr>
                <w:sz w:val="24"/>
                <w:szCs w:val="24"/>
                <w:lang w:val="en-US"/>
              </w:rPr>
              <w:t>Bir mektup Türk üniversitede okumak için yazınız.</w:t>
            </w:r>
          </w:p>
        </w:tc>
      </w:tr>
      <w:tr w:rsidR="00E74D60" w14:paraId="7D9026FD" w14:textId="77777777">
        <w:tc>
          <w:tcPr>
            <w:tcW w:w="2072" w:type="dxa"/>
            <w:vMerge/>
          </w:tcPr>
          <w:p w14:paraId="5A15AA64" w14:textId="77777777" w:rsidR="00E74D60" w:rsidRDefault="00E74D60">
            <w:pPr>
              <w:tabs>
                <w:tab w:val="left" w:pos="540"/>
              </w:tabs>
              <w:ind w:firstLine="709"/>
              <w:jc w:val="both"/>
              <w:rPr>
                <w:sz w:val="24"/>
                <w:szCs w:val="24"/>
                <w:lang w:val="en-US" w:eastAsia="ru-RU"/>
              </w:rPr>
            </w:pPr>
          </w:p>
        </w:tc>
        <w:tc>
          <w:tcPr>
            <w:tcW w:w="2200" w:type="dxa"/>
          </w:tcPr>
          <w:p w14:paraId="0C36AF53" w14:textId="77777777" w:rsidR="00E74D60" w:rsidRDefault="007C0E40">
            <w:pPr>
              <w:tabs>
                <w:tab w:val="left" w:pos="540"/>
              </w:tabs>
              <w:rPr>
                <w:sz w:val="24"/>
                <w:szCs w:val="24"/>
              </w:rPr>
            </w:pPr>
            <w:r>
              <w:rPr>
                <w:sz w:val="24"/>
                <w:szCs w:val="24"/>
              </w:rPr>
              <w:t>5. Грамотно и эффективно пользуется иноязычными источниками информации.</w:t>
            </w:r>
          </w:p>
        </w:tc>
        <w:tc>
          <w:tcPr>
            <w:tcW w:w="2493" w:type="dxa"/>
          </w:tcPr>
          <w:p w14:paraId="28F0B355" w14:textId="77777777" w:rsidR="00E74D60" w:rsidRDefault="007C0E40">
            <w:pPr>
              <w:pStyle w:val="TableParagraph"/>
              <w:tabs>
                <w:tab w:val="left" w:pos="743"/>
              </w:tabs>
              <w:ind w:left="0"/>
              <w:jc w:val="both"/>
              <w:rPr>
                <w:i/>
                <w:iCs/>
                <w:sz w:val="24"/>
                <w:szCs w:val="24"/>
              </w:rPr>
            </w:pPr>
            <w:r>
              <w:rPr>
                <w:b/>
                <w:bCs/>
                <w:i/>
                <w:iCs/>
                <w:sz w:val="24"/>
                <w:szCs w:val="24"/>
              </w:rPr>
              <w:t>5. знать:</w:t>
            </w:r>
            <w:r>
              <w:rPr>
                <w:i/>
                <w:iCs/>
                <w:sz w:val="24"/>
                <w:szCs w:val="24"/>
              </w:rPr>
              <w:t xml:space="preserve"> </w:t>
            </w:r>
          </w:p>
          <w:p w14:paraId="351C95DA" w14:textId="77777777" w:rsidR="00E74D60" w:rsidRDefault="007C0E40">
            <w:pPr>
              <w:pStyle w:val="TableParagraph"/>
              <w:tabs>
                <w:tab w:val="left" w:pos="743"/>
              </w:tabs>
              <w:ind w:left="0"/>
              <w:jc w:val="both"/>
              <w:rPr>
                <w:sz w:val="24"/>
                <w:szCs w:val="24"/>
              </w:rPr>
            </w:pPr>
            <w:r>
              <w:rPr>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24AD9B19" w14:textId="77777777" w:rsidR="00E74D60" w:rsidRDefault="007C0E40">
            <w:pPr>
              <w:pStyle w:val="TableParagraph"/>
              <w:tabs>
                <w:tab w:val="left" w:pos="743"/>
              </w:tabs>
              <w:ind w:left="0"/>
              <w:jc w:val="both"/>
              <w:rPr>
                <w:sz w:val="24"/>
                <w:szCs w:val="24"/>
              </w:rPr>
            </w:pPr>
            <w:r>
              <w:rPr>
                <w:b/>
                <w:bCs/>
                <w:i/>
                <w:sz w:val="24"/>
                <w:szCs w:val="24"/>
              </w:rPr>
              <w:t>уметь</w:t>
            </w:r>
            <w:r>
              <w:rPr>
                <w:b/>
                <w:bCs/>
                <w:sz w:val="24"/>
                <w:szCs w:val="24"/>
              </w:rPr>
              <w:t>:</w:t>
            </w:r>
            <w:r>
              <w:rPr>
                <w:sz w:val="24"/>
                <w:szCs w:val="24"/>
              </w:rPr>
              <w:t xml:space="preserve"> </w:t>
            </w:r>
          </w:p>
          <w:p w14:paraId="3323CBD3" w14:textId="77777777" w:rsidR="00E74D60" w:rsidRDefault="007C0E40">
            <w:pPr>
              <w:pStyle w:val="TableParagraph"/>
              <w:tabs>
                <w:tab w:val="left" w:pos="743"/>
              </w:tabs>
              <w:ind w:left="0"/>
              <w:jc w:val="both"/>
              <w:rPr>
                <w:sz w:val="24"/>
                <w:szCs w:val="24"/>
              </w:rPr>
            </w:pPr>
            <w:r>
              <w:rPr>
                <w:sz w:val="24"/>
                <w:szCs w:val="24"/>
              </w:rPr>
              <w:t>- извлекать информацию из различных источников.</w:t>
            </w:r>
          </w:p>
        </w:tc>
        <w:tc>
          <w:tcPr>
            <w:tcW w:w="3287" w:type="dxa"/>
          </w:tcPr>
          <w:p w14:paraId="7F4F2AE6" w14:textId="77777777" w:rsidR="00E74D60" w:rsidRDefault="007C0E40">
            <w:pPr>
              <w:jc w:val="both"/>
              <w:rPr>
                <w:b/>
                <w:bCs/>
                <w:i/>
                <w:sz w:val="24"/>
                <w:szCs w:val="24"/>
              </w:rPr>
            </w:pPr>
            <w:r>
              <w:rPr>
                <w:b/>
                <w:bCs/>
                <w:i/>
                <w:sz w:val="24"/>
                <w:szCs w:val="24"/>
              </w:rPr>
              <w:t>Знать:</w:t>
            </w:r>
          </w:p>
          <w:p w14:paraId="1B2DC42D" w14:textId="61CA6505" w:rsidR="00E74D60" w:rsidRDefault="007C0E40">
            <w:pPr>
              <w:tabs>
                <w:tab w:val="left" w:pos="540"/>
              </w:tabs>
              <w:jc w:val="both"/>
              <w:rPr>
                <w:b/>
                <w:bCs/>
                <w:i/>
                <w:sz w:val="24"/>
                <w:szCs w:val="24"/>
              </w:rPr>
            </w:pPr>
            <w:r>
              <w:rPr>
                <w:iCs/>
                <w:sz w:val="24"/>
                <w:szCs w:val="24"/>
              </w:rPr>
              <w:t>Диалог-беседа об ошибках, совершаемых в переписке</w:t>
            </w:r>
          </w:p>
          <w:p w14:paraId="45CBA752" w14:textId="77777777" w:rsidR="00E74D60" w:rsidRDefault="00E74D60">
            <w:pPr>
              <w:tabs>
                <w:tab w:val="left" w:pos="540"/>
              </w:tabs>
              <w:jc w:val="both"/>
              <w:rPr>
                <w:b/>
                <w:bCs/>
                <w:i/>
                <w:sz w:val="24"/>
                <w:szCs w:val="24"/>
              </w:rPr>
            </w:pPr>
          </w:p>
          <w:p w14:paraId="30DEDEBD" w14:textId="77777777" w:rsidR="00E74D60" w:rsidRDefault="00E74D60">
            <w:pPr>
              <w:tabs>
                <w:tab w:val="left" w:pos="540"/>
              </w:tabs>
              <w:jc w:val="both"/>
              <w:rPr>
                <w:b/>
                <w:bCs/>
                <w:i/>
                <w:sz w:val="24"/>
                <w:szCs w:val="24"/>
              </w:rPr>
            </w:pPr>
          </w:p>
          <w:p w14:paraId="7113CC5A" w14:textId="77777777" w:rsidR="00E74D60" w:rsidRDefault="00E74D60">
            <w:pPr>
              <w:tabs>
                <w:tab w:val="left" w:pos="540"/>
              </w:tabs>
              <w:jc w:val="both"/>
              <w:rPr>
                <w:b/>
                <w:bCs/>
                <w:i/>
                <w:sz w:val="24"/>
                <w:szCs w:val="24"/>
              </w:rPr>
            </w:pPr>
          </w:p>
          <w:p w14:paraId="1F9394C7" w14:textId="77777777" w:rsidR="00E74D60" w:rsidRDefault="00E74D60">
            <w:pPr>
              <w:tabs>
                <w:tab w:val="left" w:pos="540"/>
              </w:tabs>
              <w:jc w:val="both"/>
              <w:rPr>
                <w:b/>
                <w:bCs/>
                <w:i/>
                <w:sz w:val="24"/>
                <w:szCs w:val="24"/>
              </w:rPr>
            </w:pPr>
          </w:p>
          <w:p w14:paraId="7BBF6856" w14:textId="77777777" w:rsidR="00E74D60" w:rsidRDefault="00E74D60">
            <w:pPr>
              <w:tabs>
                <w:tab w:val="left" w:pos="540"/>
              </w:tabs>
              <w:jc w:val="both"/>
              <w:rPr>
                <w:b/>
                <w:bCs/>
                <w:i/>
                <w:sz w:val="24"/>
                <w:szCs w:val="24"/>
              </w:rPr>
            </w:pPr>
          </w:p>
          <w:p w14:paraId="7912A778" w14:textId="77777777" w:rsidR="00E74D60" w:rsidRDefault="007C0E40">
            <w:pPr>
              <w:tabs>
                <w:tab w:val="left" w:pos="540"/>
              </w:tabs>
              <w:jc w:val="both"/>
              <w:rPr>
                <w:b/>
                <w:bCs/>
                <w:i/>
                <w:sz w:val="24"/>
                <w:szCs w:val="24"/>
              </w:rPr>
            </w:pPr>
            <w:r>
              <w:rPr>
                <w:b/>
                <w:bCs/>
                <w:i/>
                <w:sz w:val="24"/>
                <w:szCs w:val="24"/>
              </w:rPr>
              <w:t>Уметь:</w:t>
            </w:r>
          </w:p>
          <w:p w14:paraId="5BAFAD17" w14:textId="77777777" w:rsidR="00E74D60" w:rsidRDefault="007C0E40">
            <w:pPr>
              <w:pStyle w:val="aff5"/>
              <w:spacing w:after="200"/>
              <w:ind w:left="0"/>
              <w:contextualSpacing/>
              <w:jc w:val="both"/>
              <w:rPr>
                <w:sz w:val="24"/>
                <w:szCs w:val="24"/>
              </w:rPr>
            </w:pPr>
            <w:r>
              <w:rPr>
                <w:sz w:val="24"/>
                <w:szCs w:val="24"/>
              </w:rPr>
              <w:t>Составление глоссария типовых фраз для начала письма, обращения, выражения проблемы, и т.д.</w:t>
            </w:r>
          </w:p>
        </w:tc>
      </w:tr>
      <w:tr w:rsidR="00E74D60" w:rsidRPr="001906EF" w14:paraId="74BC48C4" w14:textId="77777777">
        <w:tc>
          <w:tcPr>
            <w:tcW w:w="2072" w:type="dxa"/>
            <w:vMerge/>
          </w:tcPr>
          <w:p w14:paraId="1E34BDBC" w14:textId="77777777" w:rsidR="00E74D60" w:rsidRDefault="00E74D60">
            <w:pPr>
              <w:tabs>
                <w:tab w:val="left" w:pos="540"/>
              </w:tabs>
              <w:ind w:firstLine="709"/>
              <w:jc w:val="both"/>
              <w:rPr>
                <w:sz w:val="24"/>
                <w:szCs w:val="24"/>
                <w:lang w:eastAsia="ru-RU"/>
              </w:rPr>
            </w:pPr>
          </w:p>
        </w:tc>
        <w:tc>
          <w:tcPr>
            <w:tcW w:w="2200" w:type="dxa"/>
          </w:tcPr>
          <w:p w14:paraId="685F98A8" w14:textId="77777777" w:rsidR="00E74D60" w:rsidRDefault="007C0E40">
            <w:pPr>
              <w:tabs>
                <w:tab w:val="left" w:pos="540"/>
              </w:tabs>
              <w:rPr>
                <w:sz w:val="24"/>
                <w:szCs w:val="24"/>
              </w:rPr>
            </w:pPr>
            <w:r>
              <w:rPr>
                <w:sz w:val="24"/>
                <w:szCs w:val="24"/>
              </w:rPr>
              <w:t>6. Продуцирует на иностранном языке письменные речевые произведения в соответствии с коммуникативной задачей.</w:t>
            </w:r>
          </w:p>
        </w:tc>
        <w:tc>
          <w:tcPr>
            <w:tcW w:w="2493" w:type="dxa"/>
          </w:tcPr>
          <w:p w14:paraId="36704A2F" w14:textId="77777777" w:rsidR="00E74D60" w:rsidRDefault="007C0E40">
            <w:pPr>
              <w:pStyle w:val="TableParagraph"/>
              <w:tabs>
                <w:tab w:val="left" w:pos="474"/>
              </w:tabs>
              <w:ind w:left="0"/>
              <w:jc w:val="both"/>
              <w:rPr>
                <w:i/>
                <w:sz w:val="24"/>
                <w:szCs w:val="24"/>
              </w:rPr>
            </w:pPr>
            <w:r>
              <w:rPr>
                <w:i/>
                <w:sz w:val="24"/>
                <w:szCs w:val="24"/>
              </w:rPr>
              <w:t xml:space="preserve">6. </w:t>
            </w:r>
            <w:r>
              <w:rPr>
                <w:b/>
                <w:bCs/>
                <w:i/>
                <w:sz w:val="24"/>
                <w:szCs w:val="24"/>
              </w:rPr>
              <w:t>знать</w:t>
            </w:r>
            <w:r>
              <w:rPr>
                <w:i/>
                <w:sz w:val="24"/>
                <w:szCs w:val="24"/>
              </w:rPr>
              <w:t xml:space="preserve">: </w:t>
            </w:r>
          </w:p>
          <w:p w14:paraId="0CDACF29" w14:textId="77777777" w:rsidR="00E74D60" w:rsidRDefault="007C0E40">
            <w:pPr>
              <w:pStyle w:val="TableParagraph"/>
              <w:tabs>
                <w:tab w:val="left" w:pos="474"/>
              </w:tabs>
              <w:ind w:left="0"/>
              <w:jc w:val="both"/>
              <w:rPr>
                <w:sz w:val="24"/>
                <w:szCs w:val="24"/>
              </w:rPr>
            </w:pPr>
            <w:r>
              <w:rPr>
                <w:sz w:val="24"/>
                <w:szCs w:val="24"/>
              </w:rPr>
              <w:t>-</w:t>
            </w:r>
            <w:r>
              <w:rPr>
                <w:i/>
                <w:spacing w:val="1"/>
                <w:sz w:val="24"/>
                <w:szCs w:val="24"/>
              </w:rPr>
              <w:t xml:space="preserve"> </w:t>
            </w:r>
            <w:r>
              <w:rPr>
                <w:sz w:val="24"/>
                <w:szCs w:val="24"/>
              </w:rPr>
              <w:t>теоретические</w:t>
            </w:r>
            <w:r>
              <w:rPr>
                <w:spacing w:val="1"/>
                <w:sz w:val="24"/>
                <w:szCs w:val="24"/>
              </w:rPr>
              <w:t xml:space="preserve"> </w:t>
            </w:r>
            <w:r>
              <w:rPr>
                <w:sz w:val="24"/>
                <w:szCs w:val="24"/>
              </w:rPr>
              <w:t>основы</w:t>
            </w:r>
            <w:r>
              <w:rPr>
                <w:spacing w:val="1"/>
                <w:sz w:val="24"/>
                <w:szCs w:val="24"/>
              </w:rPr>
              <w:t xml:space="preserve"> </w:t>
            </w:r>
            <w:r>
              <w:rPr>
                <w:sz w:val="24"/>
                <w:szCs w:val="24"/>
              </w:rPr>
              <w:t>организации</w:t>
            </w:r>
            <w:r>
              <w:rPr>
                <w:spacing w:val="1"/>
                <w:sz w:val="24"/>
                <w:szCs w:val="24"/>
              </w:rPr>
              <w:t xml:space="preserve"> </w:t>
            </w:r>
            <w:r>
              <w:rPr>
                <w:sz w:val="24"/>
                <w:szCs w:val="24"/>
              </w:rPr>
              <w:t>и</w:t>
            </w:r>
            <w:r>
              <w:rPr>
                <w:spacing w:val="-57"/>
                <w:sz w:val="24"/>
                <w:szCs w:val="24"/>
              </w:rPr>
              <w:t xml:space="preserve"> </w:t>
            </w:r>
            <w:r>
              <w:rPr>
                <w:sz w:val="24"/>
                <w:szCs w:val="24"/>
              </w:rPr>
              <w:t>осуществления письменной</w:t>
            </w:r>
            <w:r>
              <w:rPr>
                <w:spacing w:val="-1"/>
                <w:sz w:val="24"/>
                <w:szCs w:val="24"/>
              </w:rPr>
              <w:t xml:space="preserve"> </w:t>
            </w:r>
            <w:r>
              <w:rPr>
                <w:sz w:val="24"/>
                <w:szCs w:val="24"/>
              </w:rPr>
              <w:t>коммуникации</w:t>
            </w:r>
          </w:p>
          <w:p w14:paraId="414A0274" w14:textId="77777777" w:rsidR="00E74D60" w:rsidRDefault="00E74D60">
            <w:pPr>
              <w:pStyle w:val="TableParagraph"/>
              <w:tabs>
                <w:tab w:val="left" w:pos="743"/>
              </w:tabs>
              <w:ind w:left="0"/>
              <w:jc w:val="both"/>
              <w:rPr>
                <w:b/>
                <w:bCs/>
                <w:i/>
                <w:sz w:val="24"/>
                <w:szCs w:val="24"/>
              </w:rPr>
            </w:pPr>
          </w:p>
          <w:p w14:paraId="4F4CFC93" w14:textId="77777777" w:rsidR="00E74D60" w:rsidRDefault="00E74D60">
            <w:pPr>
              <w:pStyle w:val="TableParagraph"/>
              <w:tabs>
                <w:tab w:val="left" w:pos="743"/>
              </w:tabs>
              <w:ind w:left="0"/>
              <w:jc w:val="both"/>
              <w:rPr>
                <w:b/>
                <w:bCs/>
                <w:i/>
                <w:sz w:val="24"/>
                <w:szCs w:val="24"/>
              </w:rPr>
            </w:pPr>
          </w:p>
          <w:p w14:paraId="57826479" w14:textId="77777777" w:rsidR="00E74D60" w:rsidRDefault="00E74D60">
            <w:pPr>
              <w:pStyle w:val="TableParagraph"/>
              <w:tabs>
                <w:tab w:val="left" w:pos="743"/>
              </w:tabs>
              <w:ind w:left="0"/>
              <w:jc w:val="both"/>
              <w:rPr>
                <w:b/>
                <w:bCs/>
                <w:i/>
                <w:sz w:val="24"/>
                <w:szCs w:val="24"/>
              </w:rPr>
            </w:pPr>
          </w:p>
          <w:p w14:paraId="40556454" w14:textId="77777777" w:rsidR="00E74D60" w:rsidRDefault="00E74D60">
            <w:pPr>
              <w:pStyle w:val="TableParagraph"/>
              <w:tabs>
                <w:tab w:val="left" w:pos="743"/>
              </w:tabs>
              <w:ind w:left="0"/>
              <w:jc w:val="both"/>
              <w:rPr>
                <w:b/>
                <w:bCs/>
                <w:i/>
                <w:sz w:val="24"/>
                <w:szCs w:val="24"/>
              </w:rPr>
            </w:pPr>
          </w:p>
          <w:p w14:paraId="26F6B359" w14:textId="77777777" w:rsidR="00E74D60" w:rsidRDefault="007C0E40">
            <w:pPr>
              <w:pStyle w:val="TableParagraph"/>
              <w:tabs>
                <w:tab w:val="left" w:pos="743"/>
              </w:tabs>
              <w:ind w:left="0"/>
              <w:jc w:val="both"/>
              <w:rPr>
                <w:i/>
                <w:sz w:val="24"/>
                <w:szCs w:val="24"/>
              </w:rPr>
            </w:pPr>
            <w:r>
              <w:rPr>
                <w:b/>
                <w:bCs/>
                <w:i/>
                <w:sz w:val="24"/>
                <w:szCs w:val="24"/>
              </w:rPr>
              <w:t>уметь</w:t>
            </w:r>
            <w:r>
              <w:rPr>
                <w:i/>
                <w:sz w:val="24"/>
                <w:szCs w:val="24"/>
              </w:rPr>
              <w:t xml:space="preserve">: </w:t>
            </w:r>
          </w:p>
          <w:p w14:paraId="614B2616" w14:textId="77777777" w:rsidR="00E74D60" w:rsidRDefault="007C0E40">
            <w:pPr>
              <w:pStyle w:val="TableParagraph"/>
              <w:tabs>
                <w:tab w:val="left" w:pos="743"/>
              </w:tabs>
              <w:ind w:left="0"/>
              <w:jc w:val="both"/>
              <w:rPr>
                <w:sz w:val="24"/>
                <w:szCs w:val="24"/>
              </w:rPr>
            </w:pPr>
            <w:r>
              <w:rPr>
                <w:sz w:val="24"/>
                <w:szCs w:val="24"/>
              </w:rPr>
              <w:t>-</w:t>
            </w:r>
            <w:r>
              <w:rPr>
                <w:i/>
                <w:sz w:val="24"/>
                <w:szCs w:val="24"/>
              </w:rPr>
              <w:t xml:space="preserve"> </w:t>
            </w:r>
            <w:r>
              <w:rPr>
                <w:sz w:val="24"/>
                <w:szCs w:val="24"/>
              </w:rPr>
              <w:t>производить письменные речевые</w:t>
            </w:r>
            <w:r>
              <w:rPr>
                <w:spacing w:val="1"/>
                <w:sz w:val="24"/>
                <w:szCs w:val="24"/>
              </w:rPr>
              <w:t xml:space="preserve"> </w:t>
            </w:r>
            <w:r>
              <w:rPr>
                <w:sz w:val="24"/>
                <w:szCs w:val="24"/>
              </w:rPr>
              <w:t>высказывания для реализации коммуникативных  намерений.</w:t>
            </w:r>
          </w:p>
        </w:tc>
        <w:tc>
          <w:tcPr>
            <w:tcW w:w="3287" w:type="dxa"/>
          </w:tcPr>
          <w:p w14:paraId="1B010225" w14:textId="77777777" w:rsidR="00E74D60" w:rsidRDefault="007C0E40">
            <w:pPr>
              <w:jc w:val="both"/>
              <w:rPr>
                <w:b/>
                <w:bCs/>
                <w:i/>
                <w:sz w:val="24"/>
                <w:szCs w:val="24"/>
              </w:rPr>
            </w:pPr>
            <w:r>
              <w:rPr>
                <w:b/>
                <w:bCs/>
                <w:i/>
                <w:sz w:val="24"/>
                <w:szCs w:val="24"/>
              </w:rPr>
              <w:t>Знать:</w:t>
            </w:r>
          </w:p>
          <w:p w14:paraId="10BC0B5A" w14:textId="77777777" w:rsidR="00E74D60" w:rsidRDefault="007C0E40">
            <w:pPr>
              <w:pStyle w:val="TableParagraph"/>
              <w:tabs>
                <w:tab w:val="left" w:pos="247"/>
              </w:tabs>
              <w:spacing w:line="240" w:lineRule="auto"/>
              <w:ind w:left="107" w:right="242"/>
              <w:rPr>
                <w:sz w:val="24"/>
              </w:rPr>
            </w:pPr>
            <w:r>
              <w:rPr>
                <w:sz w:val="24"/>
              </w:rPr>
              <w:t>Обсуждение структуры определенного письма;</w:t>
            </w:r>
          </w:p>
          <w:p w14:paraId="190C413B" w14:textId="77777777" w:rsidR="00E74D60" w:rsidRDefault="007C0E40">
            <w:pPr>
              <w:pStyle w:val="TableParagraph"/>
              <w:tabs>
                <w:tab w:val="left" w:pos="822"/>
                <w:tab w:val="left" w:pos="823"/>
                <w:tab w:val="left" w:pos="2700"/>
              </w:tabs>
              <w:spacing w:line="240" w:lineRule="auto"/>
              <w:ind w:left="107" w:right="95"/>
              <w:jc w:val="both"/>
              <w:rPr>
                <w:sz w:val="24"/>
              </w:rPr>
            </w:pPr>
            <w:r>
              <w:rPr>
                <w:sz w:val="24"/>
              </w:rPr>
              <w:t xml:space="preserve">Выполнение </w:t>
            </w:r>
            <w:r>
              <w:rPr>
                <w:spacing w:val="-1"/>
                <w:sz w:val="24"/>
              </w:rPr>
              <w:t>практико-</w:t>
            </w:r>
            <w:r>
              <w:rPr>
                <w:spacing w:val="-58"/>
                <w:sz w:val="24"/>
              </w:rPr>
              <w:t xml:space="preserve"> </w:t>
            </w:r>
            <w:r>
              <w:rPr>
                <w:sz w:val="24"/>
              </w:rPr>
              <w:t>ориентированных</w:t>
            </w:r>
            <w:r>
              <w:rPr>
                <w:spacing w:val="-2"/>
                <w:sz w:val="24"/>
              </w:rPr>
              <w:t xml:space="preserve"> </w:t>
            </w:r>
            <w:r>
              <w:rPr>
                <w:sz w:val="24"/>
              </w:rPr>
              <w:t>заданий;</w:t>
            </w:r>
          </w:p>
          <w:p w14:paraId="062F3D7E" w14:textId="016799C9" w:rsidR="00E74D60" w:rsidRDefault="007C0E40">
            <w:pPr>
              <w:pStyle w:val="TableParagraph"/>
              <w:ind w:right="100"/>
              <w:jc w:val="both"/>
              <w:rPr>
                <w:sz w:val="24"/>
                <w:szCs w:val="24"/>
                <w:lang w:eastAsia="ru-RU"/>
              </w:rPr>
            </w:pPr>
            <w:r>
              <w:rPr>
                <w:sz w:val="24"/>
              </w:rPr>
              <w:t>Обсуждение</w:t>
            </w:r>
            <w:r>
              <w:rPr>
                <w:spacing w:val="1"/>
                <w:sz w:val="24"/>
              </w:rPr>
              <w:t xml:space="preserve"> </w:t>
            </w:r>
            <w:r>
              <w:rPr>
                <w:sz w:val="24"/>
              </w:rPr>
              <w:t>лексических</w:t>
            </w:r>
            <w:r>
              <w:rPr>
                <w:spacing w:val="1"/>
                <w:sz w:val="24"/>
              </w:rPr>
              <w:t xml:space="preserve"> </w:t>
            </w:r>
            <w:r>
              <w:rPr>
                <w:sz w:val="24"/>
              </w:rPr>
              <w:t>замен</w:t>
            </w:r>
            <w:r>
              <w:rPr>
                <w:spacing w:val="1"/>
                <w:sz w:val="24"/>
              </w:rPr>
              <w:t xml:space="preserve"> </w:t>
            </w:r>
            <w:r>
              <w:rPr>
                <w:sz w:val="24"/>
              </w:rPr>
              <w:t>при</w:t>
            </w:r>
            <w:r>
              <w:rPr>
                <w:spacing w:val="1"/>
                <w:sz w:val="24"/>
              </w:rPr>
              <w:t xml:space="preserve"> </w:t>
            </w:r>
            <w:r>
              <w:rPr>
                <w:sz w:val="24"/>
              </w:rPr>
              <w:t>переводе</w:t>
            </w:r>
            <w:r>
              <w:rPr>
                <w:spacing w:val="1"/>
                <w:sz w:val="24"/>
              </w:rPr>
              <w:t xml:space="preserve"> </w:t>
            </w:r>
            <w:r w:rsidR="00620A44">
              <w:rPr>
                <w:sz w:val="24"/>
              </w:rPr>
              <w:t>текстов</w:t>
            </w:r>
            <w:r>
              <w:rPr>
                <w:spacing w:val="1"/>
                <w:sz w:val="24"/>
              </w:rPr>
              <w:t xml:space="preserve"> </w:t>
            </w:r>
            <w:r>
              <w:rPr>
                <w:sz w:val="24"/>
              </w:rPr>
              <w:t>с</w:t>
            </w:r>
            <w:r>
              <w:rPr>
                <w:spacing w:val="1"/>
                <w:sz w:val="24"/>
              </w:rPr>
              <w:t xml:space="preserve"> </w:t>
            </w:r>
            <w:r w:rsidR="00620A44">
              <w:rPr>
                <w:sz w:val="24"/>
              </w:rPr>
              <w:t>турецкого</w:t>
            </w:r>
            <w:r>
              <w:rPr>
                <w:spacing w:val="-4"/>
                <w:sz w:val="24"/>
              </w:rPr>
              <w:t xml:space="preserve"> </w:t>
            </w:r>
            <w:r>
              <w:rPr>
                <w:sz w:val="24"/>
              </w:rPr>
              <w:t>на</w:t>
            </w:r>
            <w:r>
              <w:rPr>
                <w:spacing w:val="-1"/>
                <w:sz w:val="24"/>
              </w:rPr>
              <w:t xml:space="preserve"> </w:t>
            </w:r>
            <w:r>
              <w:rPr>
                <w:sz w:val="24"/>
              </w:rPr>
              <w:t>русский</w:t>
            </w:r>
            <w:r>
              <w:rPr>
                <w:spacing w:val="-2"/>
                <w:sz w:val="24"/>
              </w:rPr>
              <w:t xml:space="preserve"> </w:t>
            </w:r>
            <w:r>
              <w:rPr>
                <w:sz w:val="24"/>
              </w:rPr>
              <w:t>язык.</w:t>
            </w:r>
          </w:p>
          <w:p w14:paraId="5D56C212" w14:textId="77777777" w:rsidR="00E74D60" w:rsidRDefault="007C0E40">
            <w:pPr>
              <w:jc w:val="both"/>
              <w:rPr>
                <w:b/>
                <w:bCs/>
                <w:i/>
                <w:sz w:val="24"/>
                <w:szCs w:val="24"/>
              </w:rPr>
            </w:pPr>
            <w:r>
              <w:rPr>
                <w:b/>
                <w:bCs/>
                <w:i/>
                <w:sz w:val="24"/>
                <w:szCs w:val="24"/>
              </w:rPr>
              <w:t>Уметь:</w:t>
            </w:r>
          </w:p>
          <w:p w14:paraId="64600853" w14:textId="77777777" w:rsidR="00E74D60" w:rsidRDefault="007C0E40">
            <w:pPr>
              <w:jc w:val="both"/>
              <w:rPr>
                <w:b/>
                <w:bCs/>
                <w:iCs/>
                <w:sz w:val="24"/>
                <w:szCs w:val="24"/>
              </w:rPr>
            </w:pPr>
            <w:r>
              <w:rPr>
                <w:b/>
                <w:bCs/>
                <w:iCs/>
                <w:sz w:val="24"/>
                <w:szCs w:val="24"/>
              </w:rPr>
              <w:t>Написание письма определенного типа.</w:t>
            </w:r>
          </w:p>
          <w:p w14:paraId="532C458C" w14:textId="2DBCE58D" w:rsidR="00E74D60" w:rsidRDefault="00EB62DB">
            <w:pPr>
              <w:jc w:val="both"/>
              <w:rPr>
                <w:sz w:val="24"/>
                <w:szCs w:val="24"/>
                <w:lang w:val="en-GB" w:eastAsia="zh-CN"/>
              </w:rPr>
            </w:pPr>
            <w:r>
              <w:rPr>
                <w:sz w:val="24"/>
                <w:szCs w:val="24"/>
                <w:lang w:val="en-GB" w:eastAsia="zh-CN"/>
              </w:rPr>
              <w:t>Şikayet yazınız kuralları kullanınız</w:t>
            </w:r>
          </w:p>
          <w:p w14:paraId="6474ED30" w14:textId="77777777" w:rsidR="00E74D60" w:rsidRDefault="00E74D60">
            <w:pPr>
              <w:ind w:firstLine="567"/>
              <w:jc w:val="both"/>
              <w:rPr>
                <w:sz w:val="24"/>
                <w:szCs w:val="24"/>
                <w:lang w:val="en-US" w:eastAsia="zh-CN"/>
              </w:rPr>
            </w:pPr>
          </w:p>
        </w:tc>
      </w:tr>
      <w:tr w:rsidR="00E132C3" w14:paraId="1456D894" w14:textId="77777777">
        <w:tc>
          <w:tcPr>
            <w:tcW w:w="2072" w:type="dxa"/>
          </w:tcPr>
          <w:p w14:paraId="0C197275" w14:textId="0CE0208D" w:rsidR="00E132C3" w:rsidRPr="002D62E1" w:rsidRDefault="00E132C3" w:rsidP="00E132C3">
            <w:pPr>
              <w:tabs>
                <w:tab w:val="left" w:pos="540"/>
              </w:tabs>
              <w:contextualSpacing/>
              <w:jc w:val="both"/>
              <w:rPr>
                <w:b/>
                <w:sz w:val="24"/>
                <w:szCs w:val="24"/>
              </w:rPr>
            </w:pPr>
            <w:r w:rsidRPr="002D62E1">
              <w:rPr>
                <w:b/>
                <w:sz w:val="24"/>
                <w:szCs w:val="24"/>
              </w:rPr>
              <w:t>ПКП-5</w:t>
            </w:r>
          </w:p>
          <w:p w14:paraId="2041E473" w14:textId="0D4D790C" w:rsidR="00E132C3" w:rsidRPr="002D62E1" w:rsidRDefault="00E132C3" w:rsidP="00E132C3">
            <w:pPr>
              <w:tabs>
                <w:tab w:val="left" w:pos="540"/>
              </w:tabs>
              <w:contextualSpacing/>
              <w:jc w:val="both"/>
              <w:rPr>
                <w:sz w:val="24"/>
                <w:szCs w:val="24"/>
              </w:rPr>
            </w:pPr>
            <w:r w:rsidRPr="002D62E1">
              <w:rPr>
                <w:rFonts w:eastAsiaTheme="minorEastAsia"/>
                <w:sz w:val="24"/>
                <w:szCs w:val="24"/>
                <w:lang w:eastAsia="ru-RU"/>
              </w:rPr>
              <w:t xml:space="preserve">Способность осуществлять </w:t>
            </w:r>
            <w:r w:rsidRPr="002D62E1">
              <w:rPr>
                <w:rFonts w:eastAsiaTheme="minorEastAsia"/>
                <w:sz w:val="24"/>
                <w:szCs w:val="24"/>
                <w:lang w:eastAsia="ru-RU"/>
              </w:rPr>
              <w:lastRenderedPageBreak/>
              <w:t>письменную и устную деловую коммуникацию на одном из восточных языков  и английском языке.</w:t>
            </w:r>
          </w:p>
        </w:tc>
        <w:tc>
          <w:tcPr>
            <w:tcW w:w="2200" w:type="dxa"/>
          </w:tcPr>
          <w:p w14:paraId="1AE5DBAF" w14:textId="3393B205" w:rsidR="00E132C3" w:rsidRPr="002D62E1" w:rsidRDefault="00E872FC" w:rsidP="00E132C3">
            <w:r>
              <w:rPr>
                <w:rStyle w:val="FontStyle12"/>
                <w:rFonts w:eastAsia="Calibri"/>
              </w:rPr>
              <w:lastRenderedPageBreak/>
              <w:t xml:space="preserve">1. </w:t>
            </w:r>
            <w:r w:rsidR="00E132C3" w:rsidRPr="002D62E1">
              <w:rPr>
                <w:rStyle w:val="FontStyle12"/>
                <w:rFonts w:eastAsia="Calibri"/>
              </w:rPr>
              <w:t xml:space="preserve">Демонстрирует навыки ведения деловых </w:t>
            </w:r>
            <w:r w:rsidR="00E132C3" w:rsidRPr="002D62E1">
              <w:rPr>
                <w:rStyle w:val="FontStyle12"/>
                <w:rFonts w:eastAsia="Calibri"/>
              </w:rPr>
              <w:lastRenderedPageBreak/>
              <w:t>переговоров и корреспонденции с внешними партнерами на иностранном языке</w:t>
            </w:r>
          </w:p>
        </w:tc>
        <w:tc>
          <w:tcPr>
            <w:tcW w:w="2493" w:type="dxa"/>
          </w:tcPr>
          <w:p w14:paraId="679DE148" w14:textId="77777777" w:rsidR="002D62E1" w:rsidRPr="002D62E1" w:rsidRDefault="002D62E1" w:rsidP="002D62E1">
            <w:pPr>
              <w:pStyle w:val="TableParagraph"/>
              <w:rPr>
                <w:b/>
                <w:bCs/>
                <w:i/>
                <w:sz w:val="24"/>
                <w:szCs w:val="24"/>
              </w:rPr>
            </w:pPr>
            <w:r w:rsidRPr="002D62E1">
              <w:rPr>
                <w:b/>
                <w:bCs/>
                <w:i/>
                <w:sz w:val="24"/>
                <w:szCs w:val="24"/>
              </w:rPr>
              <w:lastRenderedPageBreak/>
              <w:t xml:space="preserve">7. знать: </w:t>
            </w:r>
          </w:p>
          <w:p w14:paraId="2ED87BF9" w14:textId="77777777" w:rsidR="002D62E1" w:rsidRPr="002D62E1" w:rsidRDefault="002D62E1" w:rsidP="002D62E1">
            <w:pPr>
              <w:pStyle w:val="TableParagraph"/>
              <w:rPr>
                <w:iCs/>
                <w:sz w:val="24"/>
                <w:szCs w:val="24"/>
              </w:rPr>
            </w:pPr>
            <w:r w:rsidRPr="002D62E1">
              <w:rPr>
                <w:iCs/>
                <w:sz w:val="24"/>
                <w:szCs w:val="24"/>
              </w:rPr>
              <w:t xml:space="preserve">- основы устной и письменной </w:t>
            </w:r>
            <w:r w:rsidRPr="002D62E1">
              <w:rPr>
                <w:iCs/>
                <w:sz w:val="24"/>
                <w:szCs w:val="24"/>
              </w:rPr>
              <w:lastRenderedPageBreak/>
              <w:t>коммуникации</w:t>
            </w:r>
          </w:p>
          <w:p w14:paraId="4218B9C0" w14:textId="77777777" w:rsidR="002D62E1" w:rsidRPr="002D62E1" w:rsidRDefault="002D62E1" w:rsidP="002D62E1">
            <w:pPr>
              <w:pStyle w:val="TableParagraph"/>
              <w:tabs>
                <w:tab w:val="left" w:pos="474"/>
              </w:tabs>
              <w:rPr>
                <w:b/>
                <w:bCs/>
                <w:i/>
                <w:sz w:val="24"/>
                <w:szCs w:val="24"/>
              </w:rPr>
            </w:pPr>
          </w:p>
          <w:p w14:paraId="499AE0BA" w14:textId="77777777" w:rsidR="002D62E1" w:rsidRPr="002D62E1" w:rsidRDefault="002D62E1" w:rsidP="002D62E1">
            <w:pPr>
              <w:pStyle w:val="TableParagraph"/>
              <w:tabs>
                <w:tab w:val="left" w:pos="474"/>
              </w:tabs>
              <w:rPr>
                <w:b/>
                <w:bCs/>
                <w:i/>
                <w:sz w:val="24"/>
                <w:szCs w:val="24"/>
              </w:rPr>
            </w:pPr>
            <w:r w:rsidRPr="002D62E1">
              <w:rPr>
                <w:b/>
                <w:bCs/>
                <w:i/>
                <w:sz w:val="24"/>
                <w:szCs w:val="24"/>
              </w:rPr>
              <w:t xml:space="preserve">уметь: </w:t>
            </w:r>
          </w:p>
          <w:p w14:paraId="18ED0001" w14:textId="55AC2193" w:rsidR="00E132C3" w:rsidRPr="002D62E1" w:rsidRDefault="002D62E1" w:rsidP="002D62E1">
            <w:pPr>
              <w:pStyle w:val="TableParagraph"/>
              <w:tabs>
                <w:tab w:val="left" w:pos="474"/>
              </w:tabs>
              <w:jc w:val="both"/>
              <w:rPr>
                <w:iCs/>
                <w:sz w:val="24"/>
                <w:szCs w:val="24"/>
              </w:rPr>
            </w:pPr>
            <w:r w:rsidRPr="002D62E1">
              <w:rPr>
                <w:iCs/>
                <w:sz w:val="24"/>
                <w:szCs w:val="24"/>
              </w:rPr>
              <w:t>- вести переписку с партнерами на иностранном языке.</w:t>
            </w:r>
          </w:p>
        </w:tc>
        <w:tc>
          <w:tcPr>
            <w:tcW w:w="3287" w:type="dxa"/>
          </w:tcPr>
          <w:p w14:paraId="5725F171" w14:textId="77777777" w:rsidR="00E132C3" w:rsidRDefault="00E132C3" w:rsidP="00E132C3">
            <w:pPr>
              <w:jc w:val="both"/>
              <w:rPr>
                <w:b/>
                <w:bCs/>
                <w:sz w:val="24"/>
                <w:szCs w:val="24"/>
                <w:lang w:eastAsia="zh-CN"/>
              </w:rPr>
            </w:pPr>
            <w:r>
              <w:rPr>
                <w:b/>
                <w:bCs/>
                <w:i/>
                <w:iCs/>
                <w:sz w:val="24"/>
                <w:szCs w:val="24"/>
                <w:lang w:eastAsia="zh-CN"/>
              </w:rPr>
              <w:lastRenderedPageBreak/>
              <w:t xml:space="preserve"> Знать:</w:t>
            </w:r>
          </w:p>
          <w:p w14:paraId="65AC560A" w14:textId="2AC965AA" w:rsidR="00E132C3" w:rsidRDefault="00E132C3" w:rsidP="00E132C3">
            <w:pPr>
              <w:jc w:val="both"/>
              <w:rPr>
                <w:b/>
                <w:bCs/>
                <w:sz w:val="24"/>
                <w:szCs w:val="24"/>
                <w:lang w:eastAsia="zh-CN"/>
              </w:rPr>
            </w:pPr>
            <w:r>
              <w:rPr>
                <w:b/>
                <w:bCs/>
                <w:sz w:val="24"/>
                <w:szCs w:val="24"/>
                <w:lang w:eastAsia="zh-CN"/>
              </w:rPr>
              <w:t>Изучение географических особенностей Турции.</w:t>
            </w:r>
          </w:p>
          <w:p w14:paraId="1F6D9D3E" w14:textId="21C251A8" w:rsidR="00E132C3" w:rsidRDefault="00E132C3" w:rsidP="00E132C3">
            <w:pPr>
              <w:pStyle w:val="aff5"/>
              <w:ind w:left="80"/>
              <w:contextualSpacing/>
              <w:jc w:val="both"/>
              <w:rPr>
                <w:sz w:val="24"/>
                <w:szCs w:val="24"/>
                <w:lang w:val="pt-PT" w:eastAsia="zh-CN"/>
              </w:rPr>
            </w:pPr>
            <w:r>
              <w:rPr>
                <w:sz w:val="24"/>
                <w:szCs w:val="24"/>
                <w:lang w:val="pt-PT" w:eastAsia="zh-CN"/>
              </w:rPr>
              <w:lastRenderedPageBreak/>
              <w:t>Türkiyenin hangi bölgesini  var?</w:t>
            </w:r>
          </w:p>
          <w:p w14:paraId="4B3624AC" w14:textId="77777777" w:rsidR="00E132C3" w:rsidRPr="00E872FC" w:rsidRDefault="00E132C3" w:rsidP="00E132C3">
            <w:pPr>
              <w:tabs>
                <w:tab w:val="left" w:pos="540"/>
              </w:tabs>
              <w:jc w:val="both"/>
              <w:rPr>
                <w:b/>
                <w:bCs/>
                <w:i/>
                <w:sz w:val="24"/>
                <w:szCs w:val="24"/>
                <w:lang w:val="en-US"/>
              </w:rPr>
            </w:pPr>
            <w:r>
              <w:rPr>
                <w:b/>
                <w:bCs/>
                <w:i/>
                <w:sz w:val="24"/>
                <w:szCs w:val="24"/>
              </w:rPr>
              <w:t>Уметь</w:t>
            </w:r>
            <w:r w:rsidRPr="00E872FC">
              <w:rPr>
                <w:b/>
                <w:bCs/>
                <w:i/>
                <w:sz w:val="24"/>
                <w:szCs w:val="24"/>
                <w:lang w:val="en-US"/>
              </w:rPr>
              <w:t>:</w:t>
            </w:r>
          </w:p>
          <w:p w14:paraId="7729A975" w14:textId="43D71CB5" w:rsidR="00E132C3" w:rsidRDefault="00E132C3" w:rsidP="00E132C3">
            <w:pPr>
              <w:pStyle w:val="aff5"/>
              <w:ind w:left="80"/>
              <w:contextualSpacing/>
              <w:jc w:val="both"/>
              <w:rPr>
                <w:sz w:val="24"/>
                <w:szCs w:val="24"/>
                <w:lang w:val="pt-PT" w:eastAsia="zh-CN"/>
              </w:rPr>
            </w:pPr>
            <w:r>
              <w:rPr>
                <w:bCs/>
                <w:sz w:val="24"/>
                <w:szCs w:val="24"/>
                <w:lang w:eastAsia="ru-RU"/>
              </w:rPr>
              <w:t>Участие в ролевой игре на заданную тему “</w:t>
            </w:r>
            <w:r w:rsidRPr="00194B10">
              <w:rPr>
                <w:bCs/>
                <w:sz w:val="24"/>
                <w:szCs w:val="24"/>
                <w:lang w:eastAsia="ru-RU"/>
              </w:rPr>
              <w:t>İş</w:t>
            </w:r>
            <w:r>
              <w:rPr>
                <w:bCs/>
                <w:sz w:val="24"/>
                <w:szCs w:val="24"/>
                <w:lang w:val="tr-TR" w:eastAsia="ru-RU"/>
              </w:rPr>
              <w:t xml:space="preserve"> görüşmesi</w:t>
            </w:r>
            <w:r>
              <w:rPr>
                <w:bCs/>
                <w:sz w:val="24"/>
                <w:szCs w:val="24"/>
                <w:lang w:eastAsia="ru-RU"/>
              </w:rPr>
              <w:t xml:space="preserve">” с предварительным обменом письмами. </w:t>
            </w:r>
          </w:p>
        </w:tc>
      </w:tr>
    </w:tbl>
    <w:p w14:paraId="444D97E0" w14:textId="77777777" w:rsidR="004D5EA9" w:rsidRPr="00E872FC" w:rsidRDefault="004D5EA9" w:rsidP="004D5EA9">
      <w:pPr>
        <w:tabs>
          <w:tab w:val="left" w:pos="540"/>
        </w:tabs>
        <w:ind w:firstLine="709"/>
        <w:jc w:val="center"/>
        <w:rPr>
          <w:b/>
          <w:bCs/>
          <w:sz w:val="28"/>
          <w:szCs w:val="28"/>
          <w:highlight w:val="green"/>
        </w:rPr>
      </w:pPr>
    </w:p>
    <w:p w14:paraId="6789E4BB" w14:textId="77777777" w:rsidR="00D1006B" w:rsidRDefault="00D1006B" w:rsidP="00D1006B">
      <w:pPr>
        <w:tabs>
          <w:tab w:val="left" w:pos="540"/>
        </w:tabs>
        <w:ind w:firstLine="709"/>
        <w:jc w:val="center"/>
        <w:rPr>
          <w:b/>
          <w:sz w:val="28"/>
          <w:szCs w:val="28"/>
        </w:rPr>
      </w:pPr>
      <w:r w:rsidRPr="00A76D53">
        <w:rPr>
          <w:b/>
          <w:sz w:val="28"/>
          <w:szCs w:val="28"/>
        </w:rPr>
        <w:t xml:space="preserve">Арабский язык </w:t>
      </w:r>
    </w:p>
    <w:p w14:paraId="6017A7CA" w14:textId="77777777" w:rsidR="00DF2422" w:rsidRPr="00A76D53" w:rsidRDefault="00DF2422" w:rsidP="00D1006B">
      <w:pPr>
        <w:tabs>
          <w:tab w:val="left" w:pos="540"/>
        </w:tabs>
        <w:ind w:firstLine="709"/>
        <w:jc w:val="center"/>
        <w:rPr>
          <w:b/>
          <w:sz w:val="28"/>
          <w:szCs w:val="28"/>
        </w:rPr>
      </w:pPr>
    </w:p>
    <w:p w14:paraId="3018C60E" w14:textId="77777777" w:rsidR="00D1006B" w:rsidRPr="00A76D53" w:rsidRDefault="00D1006B" w:rsidP="00D1006B">
      <w:pPr>
        <w:tabs>
          <w:tab w:val="left" w:pos="540"/>
        </w:tabs>
        <w:ind w:firstLine="709"/>
        <w:jc w:val="center"/>
      </w:pPr>
    </w:p>
    <w:tbl>
      <w:tblPr>
        <w:tblW w:w="10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2"/>
        <w:gridCol w:w="2200"/>
        <w:gridCol w:w="2493"/>
        <w:gridCol w:w="3287"/>
      </w:tblGrid>
      <w:tr w:rsidR="00D1006B" w:rsidRPr="00A76D53" w14:paraId="004B907C" w14:textId="77777777" w:rsidTr="00E132C3">
        <w:tc>
          <w:tcPr>
            <w:tcW w:w="2072" w:type="dxa"/>
          </w:tcPr>
          <w:p w14:paraId="4172E50C" w14:textId="77777777" w:rsidR="00D1006B" w:rsidRPr="00A76D53" w:rsidRDefault="00D1006B" w:rsidP="00E132C3">
            <w:pPr>
              <w:tabs>
                <w:tab w:val="left" w:pos="540"/>
              </w:tabs>
              <w:jc w:val="both"/>
            </w:pPr>
            <w:r w:rsidRPr="00A76D53">
              <w:rPr>
                <w:b/>
              </w:rPr>
              <w:t>Код компетенции</w:t>
            </w:r>
          </w:p>
        </w:tc>
        <w:tc>
          <w:tcPr>
            <w:tcW w:w="2200" w:type="dxa"/>
          </w:tcPr>
          <w:p w14:paraId="6FC9CEA7" w14:textId="77777777" w:rsidR="00D1006B" w:rsidRPr="00A76D53" w:rsidRDefault="00D1006B" w:rsidP="00E132C3">
            <w:pPr>
              <w:tabs>
                <w:tab w:val="left" w:pos="540"/>
              </w:tabs>
              <w:ind w:hanging="12"/>
              <w:jc w:val="both"/>
              <w:rPr>
                <w:b/>
              </w:rPr>
            </w:pPr>
            <w:r w:rsidRPr="00A76D53">
              <w:rPr>
                <w:b/>
              </w:rPr>
              <w:t>Индикаторы достижения компетенции</w:t>
            </w:r>
          </w:p>
        </w:tc>
        <w:tc>
          <w:tcPr>
            <w:tcW w:w="2493" w:type="dxa"/>
          </w:tcPr>
          <w:p w14:paraId="2C09DFF2" w14:textId="77777777" w:rsidR="00D1006B" w:rsidRPr="00A76D53" w:rsidRDefault="00D1006B" w:rsidP="00E132C3">
            <w:pPr>
              <w:tabs>
                <w:tab w:val="left" w:pos="540"/>
              </w:tabs>
              <w:jc w:val="both"/>
              <w:rPr>
                <w:b/>
              </w:rPr>
            </w:pPr>
            <w:r w:rsidRPr="00A76D53">
              <w:rPr>
                <w:b/>
                <w:color w:val="000000"/>
              </w:rPr>
              <w:t>Результаты обучения    (умения и знания), соотнесенные с индикаторами достижения компетенции</w:t>
            </w:r>
          </w:p>
        </w:tc>
        <w:tc>
          <w:tcPr>
            <w:tcW w:w="3287" w:type="dxa"/>
          </w:tcPr>
          <w:p w14:paraId="11E10362" w14:textId="77777777" w:rsidR="00D1006B" w:rsidRPr="00A76D53" w:rsidRDefault="00D1006B" w:rsidP="00E132C3">
            <w:pPr>
              <w:tabs>
                <w:tab w:val="left" w:pos="540"/>
              </w:tabs>
              <w:jc w:val="both"/>
              <w:rPr>
                <w:b/>
              </w:rPr>
            </w:pPr>
            <w:r w:rsidRPr="00A76D53">
              <w:rPr>
                <w:b/>
              </w:rPr>
              <w:t>Типовые контрольные задания, необходимые для оценки индикаторов достижения компетенций, умений и знаний</w:t>
            </w:r>
          </w:p>
        </w:tc>
      </w:tr>
      <w:tr w:rsidR="00D1006B" w:rsidRPr="00A76D53" w14:paraId="4B249BA1" w14:textId="77777777" w:rsidTr="00E132C3">
        <w:tc>
          <w:tcPr>
            <w:tcW w:w="2072" w:type="dxa"/>
            <w:vMerge w:val="restart"/>
          </w:tcPr>
          <w:p w14:paraId="6DF29C44" w14:textId="77777777" w:rsidR="00D1006B" w:rsidRPr="00A76D53" w:rsidRDefault="00D1006B" w:rsidP="00E132C3">
            <w:pPr>
              <w:rPr>
                <w:b/>
              </w:rPr>
            </w:pPr>
            <w:r w:rsidRPr="00A76D53">
              <w:rPr>
                <w:b/>
              </w:rPr>
              <w:t>УК-3</w:t>
            </w:r>
          </w:p>
          <w:p w14:paraId="0F61D7E4" w14:textId="77777777" w:rsidR="00D1006B" w:rsidRPr="00A76D53" w:rsidRDefault="00D1006B" w:rsidP="00E132C3">
            <w:pPr>
              <w:rPr>
                <w:b/>
              </w:rPr>
            </w:pPr>
            <w:r w:rsidRPr="00A76D53">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37A3F901" w14:textId="77777777" w:rsidR="00D1006B" w:rsidRPr="00A76D53" w:rsidRDefault="00D1006B" w:rsidP="00E132C3">
            <w:pPr>
              <w:tabs>
                <w:tab w:val="left" w:pos="540"/>
              </w:tabs>
              <w:ind w:firstLine="34"/>
              <w:jc w:val="both"/>
            </w:pPr>
          </w:p>
        </w:tc>
        <w:tc>
          <w:tcPr>
            <w:tcW w:w="2200" w:type="dxa"/>
          </w:tcPr>
          <w:p w14:paraId="28947787" w14:textId="77777777" w:rsidR="00D1006B" w:rsidRPr="00A76D53" w:rsidRDefault="00D1006B" w:rsidP="00996894">
            <w:pPr>
              <w:numPr>
                <w:ilvl w:val="0"/>
                <w:numId w:val="26"/>
              </w:numPr>
              <w:pBdr>
                <w:top w:val="nil"/>
                <w:left w:val="nil"/>
                <w:bottom w:val="nil"/>
                <w:right w:val="nil"/>
                <w:between w:val="nil"/>
              </w:pBdr>
              <w:tabs>
                <w:tab w:val="left" w:pos="540"/>
              </w:tabs>
              <w:suppressAutoHyphens w:val="0"/>
              <w:rPr>
                <w:color w:val="000000"/>
              </w:rPr>
            </w:pPr>
            <w:r w:rsidRPr="00A76D53">
              <w:rPr>
                <w:color w:val="000000"/>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2BA398D" w14:textId="77777777" w:rsidR="00D1006B" w:rsidRPr="00A76D53" w:rsidRDefault="00D1006B" w:rsidP="00E132C3">
            <w:pPr>
              <w:pBdr>
                <w:top w:val="nil"/>
                <w:left w:val="nil"/>
                <w:bottom w:val="nil"/>
                <w:right w:val="nil"/>
                <w:between w:val="nil"/>
              </w:pBdr>
              <w:tabs>
                <w:tab w:val="left" w:pos="540"/>
              </w:tabs>
              <w:rPr>
                <w:color w:val="000000"/>
              </w:rPr>
            </w:pPr>
          </w:p>
          <w:p w14:paraId="1D3EC951" w14:textId="77777777" w:rsidR="00D1006B" w:rsidRPr="00A76D53" w:rsidRDefault="00D1006B" w:rsidP="00E132C3">
            <w:pPr>
              <w:pBdr>
                <w:top w:val="nil"/>
                <w:left w:val="nil"/>
                <w:bottom w:val="nil"/>
                <w:right w:val="nil"/>
                <w:between w:val="nil"/>
              </w:pBdr>
              <w:tabs>
                <w:tab w:val="left" w:pos="540"/>
              </w:tabs>
              <w:rPr>
                <w:color w:val="000000"/>
              </w:rPr>
            </w:pPr>
          </w:p>
        </w:tc>
        <w:tc>
          <w:tcPr>
            <w:tcW w:w="2493" w:type="dxa"/>
          </w:tcPr>
          <w:p w14:paraId="0CBDDBE8" w14:textId="77777777" w:rsidR="00D1006B" w:rsidRPr="00A76D53" w:rsidRDefault="00D1006B" w:rsidP="00996894">
            <w:pPr>
              <w:widowControl/>
              <w:numPr>
                <w:ilvl w:val="0"/>
                <w:numId w:val="27"/>
              </w:numPr>
              <w:suppressAutoHyphens w:val="0"/>
              <w:spacing w:line="240" w:lineRule="auto"/>
            </w:pPr>
            <w:r w:rsidRPr="00A76D53">
              <w:rPr>
                <w:b/>
                <w:i/>
              </w:rPr>
              <w:t>знать</w:t>
            </w:r>
            <w:r w:rsidRPr="00A76D53">
              <w:t>:</w:t>
            </w:r>
          </w:p>
          <w:p w14:paraId="6AA9FE96" w14:textId="77777777" w:rsidR="00D1006B" w:rsidRPr="00A76D53" w:rsidRDefault="00D1006B" w:rsidP="00E132C3">
            <w:pPr>
              <w:jc w:val="both"/>
            </w:pPr>
            <w:r w:rsidRPr="00A76D53">
              <w:t xml:space="preserve">теоретические основы организации коммуникации (психологический и лингвистический аспект); </w:t>
            </w:r>
          </w:p>
          <w:p w14:paraId="1698C03F" w14:textId="77777777" w:rsidR="00D1006B" w:rsidRPr="00A76D53" w:rsidRDefault="00D1006B" w:rsidP="00E132C3">
            <w:pPr>
              <w:jc w:val="both"/>
            </w:pPr>
            <w:r w:rsidRPr="00A76D53">
              <w:rPr>
                <w:b/>
                <w:i/>
              </w:rPr>
              <w:t>уметь</w:t>
            </w:r>
            <w:r w:rsidRPr="00A76D53">
              <w:t xml:space="preserve">: </w:t>
            </w:r>
          </w:p>
          <w:p w14:paraId="7D13FF1C" w14:textId="77777777" w:rsidR="00D1006B" w:rsidRPr="00A76D53" w:rsidRDefault="00D1006B" w:rsidP="00E132C3">
            <w:r w:rsidRPr="00A76D53">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r w:rsidRPr="00A76D53">
              <w:tab/>
            </w:r>
          </w:p>
          <w:p w14:paraId="032EC74B" w14:textId="77777777" w:rsidR="00D1006B" w:rsidRPr="00A76D53" w:rsidRDefault="00D1006B" w:rsidP="00E132C3">
            <w:r w:rsidRPr="00A76D53">
              <w:t>- переводить тексты с иностранного языка на родной</w:t>
            </w:r>
          </w:p>
          <w:p w14:paraId="34A02DF0" w14:textId="77777777" w:rsidR="00D1006B" w:rsidRPr="00A76D53" w:rsidRDefault="00D1006B" w:rsidP="00E132C3">
            <w:pPr>
              <w:jc w:val="both"/>
            </w:pPr>
            <w:r w:rsidRPr="00A76D53">
              <w:t xml:space="preserve">язык и с родного языка на иностранный язык информацию с использованием электронного словаря. </w:t>
            </w:r>
            <w:r w:rsidRPr="00A76D53">
              <w:tab/>
            </w:r>
          </w:p>
        </w:tc>
        <w:tc>
          <w:tcPr>
            <w:tcW w:w="3287" w:type="dxa"/>
          </w:tcPr>
          <w:p w14:paraId="000F11AE" w14:textId="77777777" w:rsidR="00D1006B" w:rsidRPr="00A76D53" w:rsidRDefault="00D1006B" w:rsidP="00E132C3">
            <w:pPr>
              <w:tabs>
                <w:tab w:val="left" w:pos="540"/>
              </w:tabs>
              <w:jc w:val="both"/>
              <w:rPr>
                <w:b/>
                <w:i/>
              </w:rPr>
            </w:pPr>
            <w:r w:rsidRPr="00A76D53">
              <w:rPr>
                <w:b/>
                <w:i/>
              </w:rPr>
              <w:t>Знать:</w:t>
            </w:r>
          </w:p>
          <w:p w14:paraId="5D26013F" w14:textId="77777777" w:rsidR="00D1006B" w:rsidRPr="00A76D53" w:rsidRDefault="00D1006B" w:rsidP="00E132C3">
            <w:pPr>
              <w:tabs>
                <w:tab w:val="left" w:pos="540"/>
              </w:tabs>
              <w:jc w:val="both"/>
            </w:pPr>
            <w:r w:rsidRPr="00A76D53">
              <w:t xml:space="preserve">Монолог-презентация об особенностях бизнес этикета. </w:t>
            </w:r>
          </w:p>
          <w:p w14:paraId="160AC135" w14:textId="77777777" w:rsidR="00D1006B" w:rsidRPr="00A76D53" w:rsidRDefault="00D1006B" w:rsidP="00E132C3">
            <w:pPr>
              <w:tabs>
                <w:tab w:val="left" w:pos="540"/>
              </w:tabs>
              <w:jc w:val="both"/>
              <w:rPr>
                <w:b/>
                <w:i/>
              </w:rPr>
            </w:pPr>
          </w:p>
          <w:p w14:paraId="35A2BDE9" w14:textId="77777777" w:rsidR="00D1006B" w:rsidRPr="00A76D53" w:rsidRDefault="00D1006B" w:rsidP="00E132C3">
            <w:pPr>
              <w:tabs>
                <w:tab w:val="left" w:pos="540"/>
              </w:tabs>
              <w:jc w:val="both"/>
              <w:rPr>
                <w:b/>
                <w:i/>
              </w:rPr>
            </w:pPr>
          </w:p>
          <w:p w14:paraId="3F5C5B34" w14:textId="77777777" w:rsidR="00D1006B" w:rsidRPr="00A76D53" w:rsidRDefault="00D1006B" w:rsidP="00E132C3">
            <w:pPr>
              <w:tabs>
                <w:tab w:val="left" w:pos="540"/>
              </w:tabs>
              <w:jc w:val="both"/>
              <w:rPr>
                <w:b/>
                <w:i/>
              </w:rPr>
            </w:pPr>
          </w:p>
          <w:p w14:paraId="55239F46" w14:textId="77777777" w:rsidR="00D1006B" w:rsidRPr="00A76D53" w:rsidRDefault="00D1006B" w:rsidP="00E132C3">
            <w:pPr>
              <w:tabs>
                <w:tab w:val="left" w:pos="540"/>
              </w:tabs>
              <w:jc w:val="both"/>
              <w:rPr>
                <w:b/>
                <w:i/>
              </w:rPr>
            </w:pPr>
          </w:p>
          <w:p w14:paraId="52A221E9" w14:textId="77777777" w:rsidR="00D1006B" w:rsidRPr="00A76D53" w:rsidRDefault="00D1006B" w:rsidP="00E132C3">
            <w:pPr>
              <w:tabs>
                <w:tab w:val="left" w:pos="540"/>
              </w:tabs>
              <w:jc w:val="both"/>
              <w:rPr>
                <w:b/>
                <w:i/>
              </w:rPr>
            </w:pPr>
            <w:r w:rsidRPr="00A76D53">
              <w:rPr>
                <w:b/>
                <w:i/>
              </w:rPr>
              <w:t>Уметь:</w:t>
            </w:r>
          </w:p>
          <w:p w14:paraId="30FBCD8C" w14:textId="77777777" w:rsidR="00D1006B" w:rsidRPr="00A76D53" w:rsidRDefault="00D1006B" w:rsidP="00E132C3">
            <w:pPr>
              <w:tabs>
                <w:tab w:val="left" w:pos="540"/>
              </w:tabs>
              <w:jc w:val="both"/>
            </w:pPr>
            <w:r w:rsidRPr="00A76D53">
              <w:t xml:space="preserve">Запись основных выражений по изучаемой проблематике и </w:t>
            </w:r>
          </w:p>
          <w:p w14:paraId="47094EE6" w14:textId="77777777" w:rsidR="00D1006B" w:rsidRPr="00A76D53" w:rsidRDefault="00D1006B" w:rsidP="00E132C3">
            <w:pPr>
              <w:tabs>
                <w:tab w:val="left" w:pos="540"/>
              </w:tabs>
              <w:jc w:val="both"/>
              <w:rPr>
                <w:b/>
                <w:i/>
              </w:rPr>
            </w:pPr>
            <w:r w:rsidRPr="00A76D53">
              <w:t xml:space="preserve">составление глоссария. </w:t>
            </w:r>
          </w:p>
        </w:tc>
      </w:tr>
      <w:tr w:rsidR="00D1006B" w:rsidRPr="00A76D53" w14:paraId="11A3C407" w14:textId="77777777" w:rsidTr="00E132C3">
        <w:tc>
          <w:tcPr>
            <w:tcW w:w="2072" w:type="dxa"/>
            <w:vMerge/>
          </w:tcPr>
          <w:p w14:paraId="567353AB" w14:textId="77777777" w:rsidR="00D1006B" w:rsidRPr="00A76D53" w:rsidRDefault="00D1006B" w:rsidP="00E132C3">
            <w:pPr>
              <w:pBdr>
                <w:top w:val="nil"/>
                <w:left w:val="nil"/>
                <w:bottom w:val="nil"/>
                <w:right w:val="nil"/>
                <w:between w:val="nil"/>
              </w:pBdr>
              <w:spacing w:line="276" w:lineRule="auto"/>
              <w:rPr>
                <w:b/>
                <w:i/>
              </w:rPr>
            </w:pPr>
          </w:p>
        </w:tc>
        <w:tc>
          <w:tcPr>
            <w:tcW w:w="2200" w:type="dxa"/>
          </w:tcPr>
          <w:p w14:paraId="215D9B58" w14:textId="77777777" w:rsidR="00D1006B" w:rsidRPr="00A76D53" w:rsidRDefault="00D1006B" w:rsidP="00E132C3">
            <w:pPr>
              <w:pBdr>
                <w:top w:val="nil"/>
                <w:left w:val="nil"/>
                <w:bottom w:val="nil"/>
                <w:right w:val="nil"/>
                <w:between w:val="nil"/>
              </w:pBdr>
              <w:rPr>
                <w:color w:val="000000"/>
              </w:rPr>
            </w:pPr>
            <w:r w:rsidRPr="00A76D53">
              <w:rPr>
                <w:color w:val="000000"/>
                <w:sz w:val="24"/>
                <w:szCs w:val="24"/>
              </w:rPr>
              <w:t xml:space="preserve">2. Реализует на иностранном языке коммуникативные намерения устно и </w:t>
            </w:r>
            <w:r w:rsidRPr="00A76D53">
              <w:rPr>
                <w:color w:val="000000"/>
                <w:sz w:val="24"/>
                <w:szCs w:val="24"/>
              </w:rPr>
              <w:lastRenderedPageBreak/>
              <w:t>письменно, используя современные информационно- коммуникационные технологии.</w:t>
            </w:r>
          </w:p>
          <w:p w14:paraId="1F1D38BE" w14:textId="77777777" w:rsidR="00D1006B" w:rsidRPr="00A76D53" w:rsidRDefault="00D1006B" w:rsidP="00E132C3">
            <w:pPr>
              <w:tabs>
                <w:tab w:val="left" w:pos="540"/>
              </w:tabs>
            </w:pPr>
          </w:p>
          <w:p w14:paraId="3F168639" w14:textId="77777777" w:rsidR="00D1006B" w:rsidRPr="00A76D53" w:rsidRDefault="00D1006B" w:rsidP="00E132C3">
            <w:pPr>
              <w:tabs>
                <w:tab w:val="left" w:pos="540"/>
              </w:tabs>
            </w:pPr>
          </w:p>
          <w:p w14:paraId="5E281132" w14:textId="77777777" w:rsidR="00D1006B" w:rsidRPr="00A76D53" w:rsidRDefault="00D1006B" w:rsidP="00E132C3">
            <w:pPr>
              <w:tabs>
                <w:tab w:val="left" w:pos="540"/>
              </w:tabs>
            </w:pPr>
          </w:p>
          <w:p w14:paraId="422898DC" w14:textId="77777777" w:rsidR="00D1006B" w:rsidRPr="00A76D53" w:rsidRDefault="00D1006B" w:rsidP="00E132C3">
            <w:pPr>
              <w:tabs>
                <w:tab w:val="left" w:pos="540"/>
              </w:tabs>
              <w:jc w:val="both"/>
            </w:pPr>
          </w:p>
        </w:tc>
        <w:tc>
          <w:tcPr>
            <w:tcW w:w="2493" w:type="dxa"/>
          </w:tcPr>
          <w:p w14:paraId="2A7D06C4" w14:textId="77777777" w:rsidR="00D1006B" w:rsidRPr="00A76D53" w:rsidRDefault="00D1006B" w:rsidP="00996894">
            <w:pPr>
              <w:widowControl/>
              <w:numPr>
                <w:ilvl w:val="0"/>
                <w:numId w:val="26"/>
              </w:numPr>
              <w:suppressAutoHyphens w:val="0"/>
              <w:spacing w:line="240" w:lineRule="auto"/>
              <w:rPr>
                <w:b/>
              </w:rPr>
            </w:pPr>
            <w:r w:rsidRPr="00A76D53">
              <w:rPr>
                <w:b/>
                <w:i/>
              </w:rPr>
              <w:lastRenderedPageBreak/>
              <w:t>знать</w:t>
            </w:r>
            <w:r w:rsidRPr="00A76D53">
              <w:rPr>
                <w:b/>
              </w:rPr>
              <w:t xml:space="preserve">: </w:t>
            </w:r>
          </w:p>
          <w:p w14:paraId="197954B0" w14:textId="77777777" w:rsidR="00D1006B" w:rsidRPr="00A76D53" w:rsidRDefault="00D1006B" w:rsidP="00E132C3">
            <w:r w:rsidRPr="00A76D53">
              <w:t>- правила речевого поведения в профессионально-деловом общении;</w:t>
            </w:r>
          </w:p>
          <w:p w14:paraId="5EB2A25A" w14:textId="77777777" w:rsidR="00D1006B" w:rsidRPr="00A76D53" w:rsidRDefault="00D1006B" w:rsidP="00E132C3">
            <w:pPr>
              <w:rPr>
                <w:b/>
                <w:i/>
              </w:rPr>
            </w:pPr>
          </w:p>
          <w:p w14:paraId="060B3C4D" w14:textId="77777777" w:rsidR="00D1006B" w:rsidRPr="00A76D53" w:rsidRDefault="00D1006B" w:rsidP="00E132C3">
            <w:pPr>
              <w:rPr>
                <w:b/>
                <w:i/>
              </w:rPr>
            </w:pPr>
          </w:p>
          <w:p w14:paraId="78151522" w14:textId="77777777" w:rsidR="00D1006B" w:rsidRPr="00A76D53" w:rsidRDefault="00D1006B" w:rsidP="00E132C3">
            <w:pPr>
              <w:rPr>
                <w:b/>
                <w:i/>
              </w:rPr>
            </w:pPr>
          </w:p>
          <w:p w14:paraId="5BD8BE46" w14:textId="77777777" w:rsidR="00D1006B" w:rsidRPr="00A76D53" w:rsidRDefault="00D1006B" w:rsidP="00E132C3">
            <w:pPr>
              <w:rPr>
                <w:b/>
                <w:i/>
              </w:rPr>
            </w:pPr>
          </w:p>
          <w:p w14:paraId="25086643" w14:textId="77777777" w:rsidR="00D1006B" w:rsidRPr="00A76D53" w:rsidRDefault="00D1006B" w:rsidP="00E132C3">
            <w:pPr>
              <w:rPr>
                <w:b/>
                <w:i/>
              </w:rPr>
            </w:pPr>
          </w:p>
          <w:p w14:paraId="4E47E238" w14:textId="77777777" w:rsidR="00D1006B" w:rsidRPr="00A76D53" w:rsidRDefault="00D1006B" w:rsidP="00E132C3">
            <w:r w:rsidRPr="00A76D53">
              <w:rPr>
                <w:b/>
                <w:i/>
              </w:rPr>
              <w:t>уметь</w:t>
            </w:r>
            <w:r w:rsidRPr="00A76D53">
              <w:t>:</w:t>
            </w:r>
          </w:p>
          <w:p w14:paraId="36BE5BEE" w14:textId="77777777" w:rsidR="00D1006B" w:rsidRPr="00A76D53" w:rsidRDefault="00D1006B" w:rsidP="00E132C3">
            <w:r w:rsidRPr="00A76D53">
              <w:t>- адекватно использовать языковые нормы профессионально-делового общения в письменной и устной коммуникации;</w:t>
            </w:r>
          </w:p>
        </w:tc>
        <w:tc>
          <w:tcPr>
            <w:tcW w:w="3287" w:type="dxa"/>
          </w:tcPr>
          <w:p w14:paraId="3FD98E48" w14:textId="77777777" w:rsidR="00D1006B" w:rsidRPr="00A76D53" w:rsidRDefault="00D1006B" w:rsidP="00E132C3">
            <w:pPr>
              <w:jc w:val="both"/>
              <w:rPr>
                <w:b/>
                <w:i/>
              </w:rPr>
            </w:pPr>
            <w:r w:rsidRPr="00A76D53">
              <w:rPr>
                <w:b/>
                <w:i/>
              </w:rPr>
              <w:lastRenderedPageBreak/>
              <w:t>Знать:</w:t>
            </w:r>
          </w:p>
          <w:p w14:paraId="18342B50" w14:textId="77777777" w:rsidR="00D1006B" w:rsidRPr="00A76D53" w:rsidRDefault="00D1006B" w:rsidP="00E132C3">
            <w:pPr>
              <w:jc w:val="right"/>
              <w:rPr>
                <w:b/>
                <w:color w:val="C00000"/>
              </w:rPr>
            </w:pPr>
            <w:r w:rsidRPr="00A76D53">
              <w:rPr>
                <w:b/>
              </w:rPr>
              <w:t>Составление списка ключевых фраз.</w:t>
            </w:r>
            <w:r w:rsidRPr="00A76D53">
              <w:rPr>
                <w:b/>
                <w:color w:val="C00000"/>
              </w:rPr>
              <w:t xml:space="preserve"> </w:t>
            </w:r>
          </w:p>
          <w:p w14:paraId="246E56A9" w14:textId="77777777" w:rsidR="00D1006B" w:rsidRPr="00A76D53" w:rsidRDefault="00D1006B" w:rsidP="00E132C3">
            <w:pPr>
              <w:tabs>
                <w:tab w:val="left" w:pos="540"/>
              </w:tabs>
              <w:jc w:val="right"/>
            </w:pPr>
          </w:p>
          <w:p w14:paraId="37FF4685" w14:textId="77777777" w:rsidR="00D1006B" w:rsidRPr="00A76D53" w:rsidRDefault="00D1006B" w:rsidP="00E132C3">
            <w:pPr>
              <w:tabs>
                <w:tab w:val="left" w:pos="540"/>
              </w:tabs>
              <w:jc w:val="right"/>
            </w:pPr>
            <w:r w:rsidRPr="00A76D53">
              <w:rPr>
                <w:rtl/>
              </w:rPr>
              <w:t xml:space="preserve">سرد العبارات الرئيسية لرسالة العمل: </w:t>
            </w:r>
            <w:r w:rsidRPr="00A76D53">
              <w:rPr>
                <w:rtl/>
              </w:rPr>
              <w:lastRenderedPageBreak/>
              <w:t>المقدمة والتحية والفكرة الرئيسية والاستنتاج. التعليق على الهيكل العام</w:t>
            </w:r>
            <w:r w:rsidRPr="00A76D53">
              <w:t>.</w:t>
            </w:r>
          </w:p>
          <w:p w14:paraId="57412DD6" w14:textId="77777777" w:rsidR="00D1006B" w:rsidRPr="00A76D53" w:rsidRDefault="00D1006B" w:rsidP="00E132C3">
            <w:pPr>
              <w:tabs>
                <w:tab w:val="left" w:pos="540"/>
              </w:tabs>
              <w:jc w:val="right"/>
            </w:pPr>
          </w:p>
          <w:p w14:paraId="7A885C8E" w14:textId="77777777" w:rsidR="00D1006B" w:rsidRPr="00A76D53" w:rsidRDefault="00D1006B" w:rsidP="00E132C3">
            <w:pPr>
              <w:tabs>
                <w:tab w:val="left" w:pos="540"/>
              </w:tabs>
              <w:jc w:val="both"/>
              <w:rPr>
                <w:b/>
                <w:i/>
              </w:rPr>
            </w:pPr>
            <w:r w:rsidRPr="00A76D53">
              <w:rPr>
                <w:b/>
                <w:i/>
              </w:rPr>
              <w:t>Уметь:</w:t>
            </w:r>
          </w:p>
          <w:p w14:paraId="5C53B06A" w14:textId="77777777" w:rsidR="00D1006B" w:rsidRPr="00A76D53" w:rsidRDefault="00D1006B" w:rsidP="00E132C3">
            <w:pPr>
              <w:jc w:val="both"/>
            </w:pPr>
            <w:r w:rsidRPr="00A76D53">
              <w:t xml:space="preserve">Перевод фрагментов делового письма различных типов. </w:t>
            </w:r>
          </w:p>
        </w:tc>
      </w:tr>
      <w:tr w:rsidR="00D1006B" w:rsidRPr="00A76D53" w14:paraId="77BB7599" w14:textId="77777777" w:rsidTr="00E132C3">
        <w:tc>
          <w:tcPr>
            <w:tcW w:w="2072" w:type="dxa"/>
            <w:vMerge/>
          </w:tcPr>
          <w:p w14:paraId="52A3FB23" w14:textId="77777777" w:rsidR="00D1006B" w:rsidRPr="00A76D53" w:rsidRDefault="00D1006B" w:rsidP="00E132C3">
            <w:pPr>
              <w:pBdr>
                <w:top w:val="nil"/>
                <w:left w:val="nil"/>
                <w:bottom w:val="nil"/>
                <w:right w:val="nil"/>
                <w:between w:val="nil"/>
              </w:pBdr>
              <w:spacing w:line="276" w:lineRule="auto"/>
            </w:pPr>
          </w:p>
        </w:tc>
        <w:tc>
          <w:tcPr>
            <w:tcW w:w="2200" w:type="dxa"/>
          </w:tcPr>
          <w:p w14:paraId="77E64933" w14:textId="77777777" w:rsidR="00D1006B" w:rsidRPr="00A76D53" w:rsidRDefault="00D1006B" w:rsidP="00E132C3">
            <w:pPr>
              <w:pBdr>
                <w:top w:val="nil"/>
                <w:left w:val="nil"/>
                <w:bottom w:val="nil"/>
                <w:right w:val="nil"/>
                <w:between w:val="nil"/>
              </w:pBdr>
              <w:tabs>
                <w:tab w:val="left" w:pos="540"/>
              </w:tabs>
              <w:rPr>
                <w:color w:val="000000"/>
              </w:rPr>
            </w:pPr>
            <w:r w:rsidRPr="00A76D53">
              <w:rPr>
                <w:color w:val="000000"/>
                <w:sz w:val="24"/>
                <w:szCs w:val="24"/>
              </w:rPr>
              <w:t>3. Использует приёмы публичной речи и делового и профессионального дискурса на иностранном языке.</w:t>
            </w:r>
          </w:p>
          <w:p w14:paraId="58932169" w14:textId="77777777" w:rsidR="00D1006B" w:rsidRPr="00A76D53" w:rsidRDefault="00D1006B" w:rsidP="00E132C3">
            <w:pPr>
              <w:tabs>
                <w:tab w:val="left" w:pos="540"/>
              </w:tabs>
              <w:jc w:val="both"/>
            </w:pPr>
          </w:p>
        </w:tc>
        <w:tc>
          <w:tcPr>
            <w:tcW w:w="2493" w:type="dxa"/>
          </w:tcPr>
          <w:p w14:paraId="1F75AAF7" w14:textId="77777777" w:rsidR="00D1006B" w:rsidRPr="00A76D53" w:rsidRDefault="00D1006B" w:rsidP="00E132C3">
            <w:pPr>
              <w:tabs>
                <w:tab w:val="left" w:pos="540"/>
              </w:tabs>
            </w:pPr>
            <w:r w:rsidRPr="00A76D53">
              <w:rPr>
                <w:b/>
                <w:i/>
              </w:rPr>
              <w:t>3. знать</w:t>
            </w:r>
            <w:r w:rsidRPr="00A76D53">
              <w:t xml:space="preserve">: </w:t>
            </w:r>
          </w:p>
          <w:p w14:paraId="002C75D7" w14:textId="77777777" w:rsidR="00D1006B" w:rsidRPr="00A76D53" w:rsidRDefault="00D1006B" w:rsidP="00E132C3">
            <w:pPr>
              <w:pBdr>
                <w:top w:val="nil"/>
                <w:left w:val="nil"/>
                <w:bottom w:val="nil"/>
                <w:right w:val="nil"/>
                <w:between w:val="nil"/>
              </w:pBdr>
              <w:tabs>
                <w:tab w:val="left" w:pos="229"/>
                <w:tab w:val="left" w:pos="282"/>
                <w:tab w:val="left" w:pos="381"/>
              </w:tabs>
              <w:rPr>
                <w:color w:val="000000"/>
              </w:rPr>
            </w:pPr>
            <w:r w:rsidRPr="00A76D53">
              <w:rPr>
                <w:color w:val="000000"/>
                <w:sz w:val="24"/>
                <w:szCs w:val="24"/>
              </w:rPr>
              <w:t>- приёмы убеждения, аргументации, выражения точки зрения;</w:t>
            </w:r>
          </w:p>
          <w:p w14:paraId="44B15DBF" w14:textId="77777777" w:rsidR="00D1006B" w:rsidRPr="00A76D53" w:rsidRDefault="00D1006B" w:rsidP="00E132C3">
            <w:pPr>
              <w:pBdr>
                <w:top w:val="nil"/>
                <w:left w:val="nil"/>
                <w:bottom w:val="nil"/>
                <w:right w:val="nil"/>
                <w:between w:val="nil"/>
              </w:pBdr>
              <w:tabs>
                <w:tab w:val="left" w:pos="229"/>
                <w:tab w:val="left" w:pos="282"/>
                <w:tab w:val="left" w:pos="381"/>
              </w:tabs>
              <w:rPr>
                <w:color w:val="000000"/>
              </w:rPr>
            </w:pPr>
          </w:p>
          <w:p w14:paraId="63663B68" w14:textId="77777777" w:rsidR="00D1006B" w:rsidRPr="00A76D53" w:rsidRDefault="00D1006B" w:rsidP="00E132C3">
            <w:pPr>
              <w:pBdr>
                <w:top w:val="nil"/>
                <w:left w:val="nil"/>
                <w:bottom w:val="nil"/>
                <w:right w:val="nil"/>
                <w:between w:val="nil"/>
              </w:pBdr>
              <w:tabs>
                <w:tab w:val="left" w:pos="229"/>
                <w:tab w:val="left" w:pos="282"/>
                <w:tab w:val="left" w:pos="381"/>
              </w:tabs>
              <w:rPr>
                <w:color w:val="000000"/>
              </w:rPr>
            </w:pPr>
          </w:p>
          <w:p w14:paraId="6401F6E5" w14:textId="77777777" w:rsidR="00D1006B" w:rsidRPr="00A76D53" w:rsidRDefault="00D1006B" w:rsidP="00E132C3">
            <w:pPr>
              <w:pBdr>
                <w:top w:val="nil"/>
                <w:left w:val="nil"/>
                <w:bottom w:val="nil"/>
                <w:right w:val="nil"/>
                <w:between w:val="nil"/>
              </w:pBdr>
              <w:tabs>
                <w:tab w:val="left" w:pos="229"/>
                <w:tab w:val="left" w:pos="282"/>
                <w:tab w:val="left" w:pos="381"/>
              </w:tabs>
              <w:rPr>
                <w:color w:val="000000"/>
              </w:rPr>
            </w:pPr>
          </w:p>
          <w:p w14:paraId="3A69A188" w14:textId="77777777" w:rsidR="00D1006B" w:rsidRPr="00A76D53" w:rsidRDefault="00D1006B" w:rsidP="00E132C3">
            <w:pPr>
              <w:pBdr>
                <w:top w:val="nil"/>
                <w:left w:val="nil"/>
                <w:bottom w:val="nil"/>
                <w:right w:val="nil"/>
                <w:between w:val="nil"/>
              </w:pBdr>
              <w:tabs>
                <w:tab w:val="left" w:pos="229"/>
                <w:tab w:val="left" w:pos="282"/>
                <w:tab w:val="left" w:pos="381"/>
              </w:tabs>
              <w:rPr>
                <w:color w:val="000000"/>
              </w:rPr>
            </w:pPr>
          </w:p>
          <w:p w14:paraId="0166BF4B" w14:textId="77777777" w:rsidR="00D1006B" w:rsidRPr="00A76D53" w:rsidRDefault="00D1006B" w:rsidP="00E132C3">
            <w:pPr>
              <w:pBdr>
                <w:top w:val="nil"/>
                <w:left w:val="nil"/>
                <w:bottom w:val="nil"/>
                <w:right w:val="nil"/>
                <w:between w:val="nil"/>
              </w:pBdr>
              <w:tabs>
                <w:tab w:val="left" w:pos="229"/>
                <w:tab w:val="left" w:pos="282"/>
                <w:tab w:val="left" w:pos="381"/>
              </w:tabs>
              <w:rPr>
                <w:color w:val="000000"/>
              </w:rPr>
            </w:pPr>
          </w:p>
          <w:p w14:paraId="5DC54E67" w14:textId="77777777" w:rsidR="00D1006B" w:rsidRPr="00A76D53" w:rsidRDefault="00D1006B" w:rsidP="00E132C3">
            <w:pPr>
              <w:pBdr>
                <w:top w:val="nil"/>
                <w:left w:val="nil"/>
                <w:bottom w:val="nil"/>
                <w:right w:val="nil"/>
                <w:between w:val="nil"/>
              </w:pBdr>
              <w:rPr>
                <w:i/>
                <w:color w:val="000000"/>
              </w:rPr>
            </w:pPr>
            <w:r w:rsidRPr="00A76D53">
              <w:rPr>
                <w:b/>
                <w:i/>
                <w:color w:val="000000"/>
                <w:sz w:val="24"/>
                <w:szCs w:val="24"/>
              </w:rPr>
              <w:t>уметь</w:t>
            </w:r>
            <w:r w:rsidRPr="00A76D53">
              <w:rPr>
                <w:i/>
                <w:color w:val="000000"/>
                <w:sz w:val="24"/>
                <w:szCs w:val="24"/>
              </w:rPr>
              <w:t xml:space="preserve">: </w:t>
            </w:r>
          </w:p>
          <w:p w14:paraId="755D9B0F" w14:textId="77777777" w:rsidR="00D1006B" w:rsidRPr="00A76D53" w:rsidRDefault="00D1006B" w:rsidP="00E132C3">
            <w:pPr>
              <w:pBdr>
                <w:top w:val="nil"/>
                <w:left w:val="nil"/>
                <w:bottom w:val="nil"/>
                <w:right w:val="nil"/>
                <w:between w:val="nil"/>
              </w:pBdr>
              <w:tabs>
                <w:tab w:val="left" w:pos="249"/>
              </w:tabs>
              <w:jc w:val="both"/>
              <w:rPr>
                <w:color w:val="000000"/>
              </w:rPr>
            </w:pPr>
            <w:r w:rsidRPr="00A76D53">
              <w:rPr>
                <w:color w:val="000000"/>
                <w:sz w:val="24"/>
                <w:szCs w:val="24"/>
              </w:rPr>
              <w:t xml:space="preserve">- презентовать проект, используя профессиональную терминологию, в письменной и устной формах согласно основным принципам делового этикета. </w:t>
            </w:r>
          </w:p>
          <w:p w14:paraId="23128B5B" w14:textId="77777777" w:rsidR="00D1006B" w:rsidRPr="00A76D53" w:rsidRDefault="00D1006B" w:rsidP="00E132C3">
            <w:pPr>
              <w:tabs>
                <w:tab w:val="left" w:pos="540"/>
              </w:tabs>
              <w:ind w:firstLine="709"/>
              <w:jc w:val="both"/>
            </w:pPr>
          </w:p>
        </w:tc>
        <w:tc>
          <w:tcPr>
            <w:tcW w:w="3287" w:type="dxa"/>
          </w:tcPr>
          <w:p w14:paraId="1978F41C" w14:textId="77777777" w:rsidR="00D1006B" w:rsidRPr="00A76D53" w:rsidRDefault="00D1006B" w:rsidP="00E132C3">
            <w:pPr>
              <w:jc w:val="both"/>
              <w:rPr>
                <w:b/>
                <w:i/>
              </w:rPr>
            </w:pPr>
            <w:r w:rsidRPr="00A76D53">
              <w:rPr>
                <w:b/>
                <w:i/>
              </w:rPr>
              <w:t>Знать:</w:t>
            </w:r>
          </w:p>
          <w:p w14:paraId="503985AD" w14:textId="77777777" w:rsidR="00D1006B" w:rsidRPr="00A76D53" w:rsidRDefault="00D1006B" w:rsidP="00E132C3">
            <w:pPr>
              <w:jc w:val="both"/>
            </w:pPr>
            <w:r w:rsidRPr="00A76D53">
              <w:rPr>
                <w:b/>
              </w:rPr>
              <w:t>Обсуждение с коллегами будущего предприятия.</w:t>
            </w:r>
            <w:r w:rsidRPr="00A76D53">
              <w:rPr>
                <w:b/>
                <w:color w:val="C00000"/>
              </w:rPr>
              <w:t xml:space="preserve"> </w:t>
            </w:r>
          </w:p>
          <w:p w14:paraId="49CA1DD5" w14:textId="77777777" w:rsidR="00D1006B" w:rsidRPr="00A76D53" w:rsidRDefault="00D1006B" w:rsidP="00E132C3">
            <w:pPr>
              <w:tabs>
                <w:tab w:val="left" w:pos="540"/>
              </w:tabs>
              <w:jc w:val="right"/>
            </w:pPr>
            <w:r w:rsidRPr="00A76D53">
              <w:rPr>
                <w:rtl/>
              </w:rPr>
              <w:t>سمات نقل الأعمال. الوضع: أنت منخرط في الشركات الناشئة. تحتاج إلى مناقشة النقاط الرئيسية للشركة الناشئة الناجحة مع زملائك</w:t>
            </w:r>
            <w:r w:rsidRPr="00A76D53">
              <w:t>.</w:t>
            </w:r>
          </w:p>
          <w:p w14:paraId="69E74201" w14:textId="77777777" w:rsidR="00D1006B" w:rsidRPr="00A76D53" w:rsidRDefault="00D1006B" w:rsidP="00E132C3">
            <w:pPr>
              <w:tabs>
                <w:tab w:val="left" w:pos="540"/>
              </w:tabs>
              <w:jc w:val="both"/>
            </w:pPr>
          </w:p>
          <w:p w14:paraId="67DC0118" w14:textId="77777777" w:rsidR="00D1006B" w:rsidRPr="00A76D53" w:rsidRDefault="00D1006B" w:rsidP="00E132C3">
            <w:pPr>
              <w:tabs>
                <w:tab w:val="left" w:pos="540"/>
              </w:tabs>
              <w:jc w:val="both"/>
              <w:rPr>
                <w:b/>
                <w:i/>
              </w:rPr>
            </w:pPr>
            <w:r w:rsidRPr="00A76D53">
              <w:rPr>
                <w:b/>
                <w:i/>
              </w:rPr>
              <w:t>Уметь:</w:t>
            </w:r>
          </w:p>
          <w:p w14:paraId="7E22E2A9" w14:textId="77777777" w:rsidR="00D1006B" w:rsidRPr="00A76D53" w:rsidRDefault="00D1006B" w:rsidP="00E132C3">
            <w:pPr>
              <w:jc w:val="both"/>
              <w:rPr>
                <w:b/>
              </w:rPr>
            </w:pPr>
            <w:r w:rsidRPr="00A76D53">
              <w:rPr>
                <w:b/>
              </w:rPr>
              <w:t>Участие в ролевой игре “Деловые переговоры” с задействованием корреспонденции.</w:t>
            </w:r>
            <w:r w:rsidRPr="00A76D53">
              <w:rPr>
                <w:b/>
                <w:color w:val="C00000"/>
              </w:rPr>
              <w:t xml:space="preserve"> </w:t>
            </w:r>
          </w:p>
          <w:p w14:paraId="1B5E71A5" w14:textId="77777777" w:rsidR="00D1006B" w:rsidRPr="00A76D53" w:rsidRDefault="00D1006B" w:rsidP="00E132C3">
            <w:pPr>
              <w:jc w:val="right"/>
            </w:pPr>
            <w:r w:rsidRPr="00A76D53">
              <w:rPr>
                <w:rtl/>
              </w:rPr>
              <w:t>يجب أن تنقسم إلى مجموعتين للمفاوضات التجارية. يسعى كل فريق إلى تحقيق أهدافه الخاصة. اختر قائد الفريق واستخدم تقنيات تفاوض مختلفة</w:t>
            </w:r>
          </w:p>
          <w:p w14:paraId="113A9159" w14:textId="77777777" w:rsidR="00D1006B" w:rsidRPr="00A76D53" w:rsidRDefault="00D1006B" w:rsidP="00E132C3">
            <w:pPr>
              <w:jc w:val="right"/>
            </w:pPr>
          </w:p>
          <w:p w14:paraId="0EE6C4F9" w14:textId="77777777" w:rsidR="00D1006B" w:rsidRPr="00A76D53" w:rsidRDefault="00D1006B" w:rsidP="00E132C3">
            <w:pPr>
              <w:jc w:val="right"/>
            </w:pPr>
            <w:r w:rsidRPr="00A76D53">
              <w:rPr>
                <w:rtl/>
              </w:rPr>
              <w:t>في عملية التفاوض</w:t>
            </w:r>
            <w:r w:rsidRPr="00A76D53">
              <w:t>:</w:t>
            </w:r>
          </w:p>
          <w:p w14:paraId="461F3C6E" w14:textId="77777777" w:rsidR="00D1006B" w:rsidRPr="00A76D53" w:rsidRDefault="00D1006B" w:rsidP="00E132C3">
            <w:pPr>
              <w:jc w:val="right"/>
            </w:pPr>
          </w:p>
          <w:p w14:paraId="375E15BD" w14:textId="77777777" w:rsidR="00D1006B" w:rsidRPr="00A76D53" w:rsidRDefault="00D1006B" w:rsidP="00E132C3">
            <w:pPr>
              <w:jc w:val="right"/>
            </w:pPr>
            <w:r w:rsidRPr="00A76D53">
              <w:rPr>
                <w:rtl/>
              </w:rPr>
              <w:t>أخبرنا عن مطالبك</w:t>
            </w:r>
          </w:p>
          <w:p w14:paraId="2F74BBF8" w14:textId="77777777" w:rsidR="00D1006B" w:rsidRPr="00A76D53" w:rsidRDefault="00D1006B" w:rsidP="00E132C3">
            <w:pPr>
              <w:jc w:val="right"/>
            </w:pPr>
            <w:r w:rsidRPr="00A76D53">
              <w:rPr>
                <w:rtl/>
              </w:rPr>
              <w:t>خذ موقفك</w:t>
            </w:r>
          </w:p>
          <w:p w14:paraId="2C5BD770" w14:textId="77777777" w:rsidR="00D1006B" w:rsidRPr="00A76D53" w:rsidRDefault="00D1006B" w:rsidP="00E132C3">
            <w:pPr>
              <w:jc w:val="right"/>
            </w:pPr>
            <w:r w:rsidRPr="00A76D53">
              <w:rPr>
                <w:rtl/>
              </w:rPr>
              <w:t>اطرح أسئلة خاصة</w:t>
            </w:r>
          </w:p>
          <w:p w14:paraId="5A649BF5" w14:textId="77777777" w:rsidR="00D1006B" w:rsidRPr="00A76D53" w:rsidRDefault="00D1006B" w:rsidP="00E132C3">
            <w:pPr>
              <w:jc w:val="right"/>
            </w:pPr>
            <w:r w:rsidRPr="00A76D53">
              <w:rPr>
                <w:rtl/>
              </w:rPr>
              <w:t>عرض بديل</w:t>
            </w:r>
          </w:p>
          <w:p w14:paraId="60BFEFA7" w14:textId="77777777" w:rsidR="00D1006B" w:rsidRPr="00A76D53" w:rsidRDefault="00D1006B" w:rsidP="00E132C3">
            <w:pPr>
              <w:jc w:val="right"/>
            </w:pPr>
            <w:r w:rsidRPr="00A76D53">
              <w:rPr>
                <w:rtl/>
              </w:rPr>
              <w:t>الاقتراح المضاد</w:t>
            </w:r>
          </w:p>
          <w:p w14:paraId="3E59B7DA" w14:textId="77777777" w:rsidR="00D1006B" w:rsidRPr="00A76D53" w:rsidRDefault="00D1006B" w:rsidP="00E132C3">
            <w:pPr>
              <w:jc w:val="both"/>
            </w:pPr>
          </w:p>
          <w:p w14:paraId="12EF0C67" w14:textId="77777777" w:rsidR="00D1006B" w:rsidRPr="00A76D53" w:rsidRDefault="00D1006B" w:rsidP="00E132C3">
            <w:pPr>
              <w:pBdr>
                <w:top w:val="nil"/>
                <w:left w:val="nil"/>
                <w:bottom w:val="nil"/>
                <w:right w:val="nil"/>
                <w:between w:val="nil"/>
              </w:pBdr>
              <w:tabs>
                <w:tab w:val="left" w:pos="0"/>
              </w:tabs>
              <w:ind w:left="720"/>
              <w:jc w:val="both"/>
              <w:rPr>
                <w:color w:val="000000"/>
              </w:rPr>
            </w:pPr>
            <w:r w:rsidRPr="00A76D53">
              <w:rPr>
                <w:color w:val="000000"/>
                <w:sz w:val="24"/>
                <w:szCs w:val="24"/>
              </w:rPr>
              <w:t xml:space="preserve"> </w:t>
            </w:r>
          </w:p>
        </w:tc>
      </w:tr>
      <w:tr w:rsidR="00D1006B" w:rsidRPr="00A76D53" w14:paraId="09548395" w14:textId="77777777" w:rsidTr="00E132C3">
        <w:tc>
          <w:tcPr>
            <w:tcW w:w="2072" w:type="dxa"/>
            <w:vMerge/>
          </w:tcPr>
          <w:p w14:paraId="6D9B78E6" w14:textId="77777777" w:rsidR="00D1006B" w:rsidRPr="00A76D53" w:rsidRDefault="00D1006B" w:rsidP="00E132C3">
            <w:pPr>
              <w:pBdr>
                <w:top w:val="nil"/>
                <w:left w:val="nil"/>
                <w:bottom w:val="nil"/>
                <w:right w:val="nil"/>
                <w:between w:val="nil"/>
              </w:pBdr>
              <w:spacing w:line="276" w:lineRule="auto"/>
              <w:rPr>
                <w:color w:val="000000"/>
              </w:rPr>
            </w:pPr>
          </w:p>
        </w:tc>
        <w:tc>
          <w:tcPr>
            <w:tcW w:w="2200" w:type="dxa"/>
          </w:tcPr>
          <w:p w14:paraId="0079F563" w14:textId="77777777" w:rsidR="00D1006B" w:rsidRPr="00A76D53" w:rsidRDefault="00D1006B" w:rsidP="00E132C3">
            <w:pPr>
              <w:tabs>
                <w:tab w:val="left" w:pos="540"/>
              </w:tabs>
              <w:jc w:val="both"/>
            </w:pPr>
            <w:r w:rsidRPr="00A76D53">
              <w:t>4. Демонстрирует владения основами академической коммуникации и речевого этикета изучаемого иностранного языка.</w:t>
            </w:r>
          </w:p>
        </w:tc>
        <w:tc>
          <w:tcPr>
            <w:tcW w:w="2493" w:type="dxa"/>
          </w:tcPr>
          <w:p w14:paraId="61C784BF" w14:textId="77777777" w:rsidR="00D1006B" w:rsidRPr="00A76D53" w:rsidRDefault="00D1006B" w:rsidP="00E132C3">
            <w:pPr>
              <w:pBdr>
                <w:top w:val="nil"/>
                <w:left w:val="nil"/>
                <w:bottom w:val="nil"/>
                <w:right w:val="nil"/>
                <w:between w:val="nil"/>
              </w:pBdr>
              <w:tabs>
                <w:tab w:val="left" w:pos="743"/>
              </w:tabs>
              <w:jc w:val="both"/>
              <w:rPr>
                <w:b/>
                <w:i/>
                <w:color w:val="000000"/>
              </w:rPr>
            </w:pPr>
            <w:r w:rsidRPr="00A76D53">
              <w:rPr>
                <w:b/>
                <w:i/>
                <w:color w:val="000000"/>
                <w:sz w:val="24"/>
                <w:szCs w:val="24"/>
              </w:rPr>
              <w:t xml:space="preserve">4. знать: </w:t>
            </w:r>
          </w:p>
          <w:p w14:paraId="3E3C6C8E" w14:textId="77777777" w:rsidR="00D1006B" w:rsidRPr="00A76D53" w:rsidRDefault="00D1006B" w:rsidP="00E132C3">
            <w:r w:rsidRPr="00A76D53">
              <w:t>- правила речевого поведения в межличностном профессионально-деловом общении;</w:t>
            </w:r>
          </w:p>
          <w:p w14:paraId="2F1D485F" w14:textId="77777777" w:rsidR="00D1006B" w:rsidRPr="00A76D53" w:rsidRDefault="00D1006B" w:rsidP="00E132C3">
            <w:r w:rsidRPr="00A76D53">
              <w:t>- устные и письменные формы коммуникации и их особенности.</w:t>
            </w:r>
          </w:p>
          <w:p w14:paraId="116E349D" w14:textId="77777777" w:rsidR="00D1006B" w:rsidRPr="00A76D53" w:rsidRDefault="00D1006B" w:rsidP="00E132C3">
            <w:pPr>
              <w:pBdr>
                <w:top w:val="nil"/>
                <w:left w:val="nil"/>
                <w:bottom w:val="nil"/>
                <w:right w:val="nil"/>
                <w:between w:val="nil"/>
              </w:pBdr>
              <w:jc w:val="both"/>
              <w:rPr>
                <w:i/>
                <w:color w:val="000000"/>
              </w:rPr>
            </w:pPr>
            <w:r w:rsidRPr="00A76D53">
              <w:rPr>
                <w:b/>
                <w:i/>
                <w:color w:val="000000"/>
                <w:sz w:val="24"/>
                <w:szCs w:val="24"/>
              </w:rPr>
              <w:t>уметь:</w:t>
            </w:r>
            <w:r w:rsidRPr="00A76D53">
              <w:rPr>
                <w:i/>
                <w:color w:val="000000"/>
                <w:sz w:val="24"/>
                <w:szCs w:val="24"/>
              </w:rPr>
              <w:t xml:space="preserve"> </w:t>
            </w:r>
          </w:p>
          <w:p w14:paraId="4BE5252E" w14:textId="77777777" w:rsidR="00D1006B" w:rsidRPr="00A76D53" w:rsidRDefault="00D1006B" w:rsidP="00E132C3">
            <w:pPr>
              <w:pBdr>
                <w:top w:val="nil"/>
                <w:left w:val="nil"/>
                <w:bottom w:val="nil"/>
                <w:right w:val="nil"/>
                <w:between w:val="nil"/>
              </w:pBdr>
              <w:jc w:val="both"/>
              <w:rPr>
                <w:color w:val="000000"/>
              </w:rPr>
            </w:pPr>
            <w:r w:rsidRPr="00A76D53">
              <w:rPr>
                <w:color w:val="000000"/>
                <w:sz w:val="24"/>
                <w:szCs w:val="24"/>
              </w:rPr>
              <w:t xml:space="preserve">- анализировать и создавать устные и </w:t>
            </w:r>
            <w:r w:rsidRPr="00A76D53">
              <w:rPr>
                <w:color w:val="000000"/>
                <w:sz w:val="24"/>
                <w:szCs w:val="24"/>
              </w:rPr>
              <w:lastRenderedPageBreak/>
              <w:t>письменные тексты с опорой на сферы общения, решаемую коммуникативную задачу.</w:t>
            </w:r>
          </w:p>
          <w:p w14:paraId="30D02DC1" w14:textId="77777777" w:rsidR="00D1006B" w:rsidRPr="00A76D53" w:rsidRDefault="00D1006B" w:rsidP="00E132C3">
            <w:pPr>
              <w:tabs>
                <w:tab w:val="left" w:pos="540"/>
              </w:tabs>
              <w:ind w:firstLine="709"/>
              <w:jc w:val="both"/>
            </w:pPr>
          </w:p>
        </w:tc>
        <w:tc>
          <w:tcPr>
            <w:tcW w:w="3287" w:type="dxa"/>
          </w:tcPr>
          <w:p w14:paraId="3D780900" w14:textId="77777777" w:rsidR="00D1006B" w:rsidRPr="00A76D53" w:rsidRDefault="00D1006B" w:rsidP="00E132C3">
            <w:pPr>
              <w:jc w:val="both"/>
              <w:rPr>
                <w:b/>
                <w:i/>
              </w:rPr>
            </w:pPr>
            <w:r w:rsidRPr="00A76D53">
              <w:rPr>
                <w:b/>
                <w:i/>
              </w:rPr>
              <w:lastRenderedPageBreak/>
              <w:t>Знать:</w:t>
            </w:r>
          </w:p>
          <w:p w14:paraId="40FE0E35" w14:textId="77777777" w:rsidR="00D1006B" w:rsidRPr="00A76D53" w:rsidRDefault="00D1006B" w:rsidP="00E132C3">
            <w:pPr>
              <w:jc w:val="both"/>
              <w:rPr>
                <w:b/>
              </w:rPr>
            </w:pPr>
            <w:r w:rsidRPr="00A76D53">
              <w:t xml:space="preserve">Написание сообщения (доклада) об особенностях писем при заявке на грант различных университетов. </w:t>
            </w:r>
          </w:p>
          <w:p w14:paraId="6D73CC7C" w14:textId="77777777" w:rsidR="00D1006B" w:rsidRPr="00A76D53" w:rsidRDefault="00D1006B" w:rsidP="00E132C3">
            <w:pPr>
              <w:tabs>
                <w:tab w:val="left" w:pos="540"/>
              </w:tabs>
              <w:jc w:val="both"/>
              <w:rPr>
                <w:b/>
                <w:i/>
              </w:rPr>
            </w:pPr>
          </w:p>
          <w:p w14:paraId="0E78AAF5" w14:textId="77777777" w:rsidR="00D1006B" w:rsidRPr="00A76D53" w:rsidRDefault="00D1006B" w:rsidP="00E132C3">
            <w:pPr>
              <w:tabs>
                <w:tab w:val="left" w:pos="540"/>
              </w:tabs>
              <w:jc w:val="both"/>
              <w:rPr>
                <w:b/>
                <w:i/>
              </w:rPr>
            </w:pPr>
          </w:p>
          <w:p w14:paraId="464340DC" w14:textId="77777777" w:rsidR="00D1006B" w:rsidRPr="00A76D53" w:rsidRDefault="00D1006B" w:rsidP="00E132C3">
            <w:pPr>
              <w:tabs>
                <w:tab w:val="left" w:pos="540"/>
              </w:tabs>
              <w:jc w:val="both"/>
              <w:rPr>
                <w:b/>
                <w:i/>
              </w:rPr>
            </w:pPr>
          </w:p>
          <w:p w14:paraId="1D1C192E" w14:textId="77777777" w:rsidR="00D1006B" w:rsidRPr="00A76D53" w:rsidRDefault="00D1006B" w:rsidP="00E132C3">
            <w:pPr>
              <w:tabs>
                <w:tab w:val="left" w:pos="540"/>
              </w:tabs>
              <w:jc w:val="both"/>
              <w:rPr>
                <w:b/>
                <w:i/>
              </w:rPr>
            </w:pPr>
          </w:p>
          <w:p w14:paraId="59FECAB5" w14:textId="77777777" w:rsidR="00D1006B" w:rsidRPr="00A76D53" w:rsidRDefault="00D1006B" w:rsidP="00E132C3">
            <w:pPr>
              <w:tabs>
                <w:tab w:val="left" w:pos="540"/>
              </w:tabs>
              <w:jc w:val="both"/>
              <w:rPr>
                <w:b/>
                <w:i/>
              </w:rPr>
            </w:pPr>
          </w:p>
          <w:p w14:paraId="1EB36928" w14:textId="77777777" w:rsidR="00D1006B" w:rsidRPr="00A76D53" w:rsidRDefault="00D1006B" w:rsidP="00E132C3">
            <w:pPr>
              <w:tabs>
                <w:tab w:val="left" w:pos="540"/>
              </w:tabs>
              <w:jc w:val="both"/>
              <w:rPr>
                <w:b/>
                <w:i/>
              </w:rPr>
            </w:pPr>
            <w:r w:rsidRPr="00A76D53">
              <w:rPr>
                <w:b/>
                <w:i/>
              </w:rPr>
              <w:t>Уметь:</w:t>
            </w:r>
          </w:p>
          <w:p w14:paraId="63D5F07B" w14:textId="77777777" w:rsidR="00D1006B" w:rsidRPr="00A76D53" w:rsidRDefault="00D1006B" w:rsidP="00E132C3">
            <w:pPr>
              <w:jc w:val="both"/>
              <w:rPr>
                <w:b/>
                <w:color w:val="C00000"/>
              </w:rPr>
            </w:pPr>
            <w:r w:rsidRPr="00A76D53">
              <w:rPr>
                <w:b/>
              </w:rPr>
              <w:t xml:space="preserve">Написание формального или академического письма </w:t>
            </w:r>
            <w:r w:rsidRPr="00A76D53">
              <w:rPr>
                <w:b/>
              </w:rPr>
              <w:lastRenderedPageBreak/>
              <w:t>(заявления на грант)</w:t>
            </w:r>
            <w:r w:rsidRPr="00A76D53">
              <w:rPr>
                <w:b/>
                <w:color w:val="C00000"/>
              </w:rPr>
              <w:t xml:space="preserve"> </w:t>
            </w:r>
          </w:p>
          <w:p w14:paraId="21778D6E" w14:textId="77777777" w:rsidR="00D1006B" w:rsidRPr="00A76D53" w:rsidRDefault="00D1006B" w:rsidP="00E132C3">
            <w:pPr>
              <w:jc w:val="both"/>
              <w:rPr>
                <w:b/>
                <w:color w:val="C00000"/>
              </w:rPr>
            </w:pPr>
          </w:p>
          <w:p w14:paraId="02797A46" w14:textId="77777777" w:rsidR="00D1006B" w:rsidRPr="00A76D53" w:rsidRDefault="00D1006B" w:rsidP="00E132C3">
            <w:pPr>
              <w:tabs>
                <w:tab w:val="left" w:pos="0"/>
                <w:tab w:val="left" w:pos="540"/>
              </w:tabs>
              <w:ind w:left="720"/>
              <w:jc w:val="right"/>
            </w:pPr>
            <w:r w:rsidRPr="00A76D53">
              <w:rPr>
                <w:rtl/>
              </w:rPr>
              <w:t>اكتب خطابًا للحصول على منحة في جامعة أجنبية أو بشكل فردي</w:t>
            </w:r>
            <w:r w:rsidRPr="00A76D53">
              <w:t>.</w:t>
            </w:r>
          </w:p>
        </w:tc>
      </w:tr>
      <w:tr w:rsidR="00D1006B" w:rsidRPr="00A76D53" w14:paraId="0E39AEB6" w14:textId="77777777" w:rsidTr="00E132C3">
        <w:tc>
          <w:tcPr>
            <w:tcW w:w="2072" w:type="dxa"/>
            <w:vMerge/>
          </w:tcPr>
          <w:p w14:paraId="0A48AECC" w14:textId="77777777" w:rsidR="00D1006B" w:rsidRPr="00A76D53" w:rsidRDefault="00D1006B" w:rsidP="00E132C3">
            <w:pPr>
              <w:pBdr>
                <w:top w:val="nil"/>
                <w:left w:val="nil"/>
                <w:bottom w:val="nil"/>
                <w:right w:val="nil"/>
                <w:between w:val="nil"/>
              </w:pBdr>
              <w:spacing w:line="276" w:lineRule="auto"/>
            </w:pPr>
          </w:p>
        </w:tc>
        <w:tc>
          <w:tcPr>
            <w:tcW w:w="2200" w:type="dxa"/>
          </w:tcPr>
          <w:p w14:paraId="21666D0B" w14:textId="77777777" w:rsidR="00D1006B" w:rsidRPr="00A76D53" w:rsidRDefault="00D1006B" w:rsidP="00E132C3">
            <w:pPr>
              <w:tabs>
                <w:tab w:val="left" w:pos="540"/>
              </w:tabs>
            </w:pPr>
            <w:r w:rsidRPr="00A76D53">
              <w:t>5. Грамотно и эффективно пользуется иноязычными источниками информации.</w:t>
            </w:r>
          </w:p>
        </w:tc>
        <w:tc>
          <w:tcPr>
            <w:tcW w:w="2493" w:type="dxa"/>
          </w:tcPr>
          <w:p w14:paraId="7171F844" w14:textId="77777777" w:rsidR="00D1006B" w:rsidRPr="00A76D53" w:rsidRDefault="00D1006B" w:rsidP="00E132C3">
            <w:pPr>
              <w:pBdr>
                <w:top w:val="nil"/>
                <w:left w:val="nil"/>
                <w:bottom w:val="nil"/>
                <w:right w:val="nil"/>
                <w:between w:val="nil"/>
              </w:pBdr>
              <w:tabs>
                <w:tab w:val="left" w:pos="743"/>
              </w:tabs>
              <w:jc w:val="both"/>
              <w:rPr>
                <w:i/>
                <w:color w:val="000000"/>
              </w:rPr>
            </w:pPr>
            <w:r w:rsidRPr="00A76D53">
              <w:rPr>
                <w:b/>
                <w:i/>
                <w:color w:val="000000"/>
                <w:sz w:val="24"/>
                <w:szCs w:val="24"/>
              </w:rPr>
              <w:t>5. знать:</w:t>
            </w:r>
            <w:r w:rsidRPr="00A76D53">
              <w:rPr>
                <w:i/>
                <w:color w:val="000000"/>
                <w:sz w:val="24"/>
                <w:szCs w:val="24"/>
              </w:rPr>
              <w:t xml:space="preserve"> </w:t>
            </w:r>
          </w:p>
          <w:p w14:paraId="3C4E47A2" w14:textId="77777777" w:rsidR="00D1006B" w:rsidRPr="00A76D53" w:rsidRDefault="00D1006B" w:rsidP="00E132C3">
            <w:pPr>
              <w:pBdr>
                <w:top w:val="nil"/>
                <w:left w:val="nil"/>
                <w:bottom w:val="nil"/>
                <w:right w:val="nil"/>
                <w:between w:val="nil"/>
              </w:pBdr>
              <w:tabs>
                <w:tab w:val="left" w:pos="743"/>
              </w:tabs>
              <w:jc w:val="both"/>
              <w:rPr>
                <w:color w:val="000000"/>
              </w:rPr>
            </w:pPr>
            <w:r w:rsidRPr="00A76D53">
              <w:rPr>
                <w:color w:val="000000"/>
                <w:sz w:val="24"/>
                <w:szCs w:val="24"/>
              </w:rPr>
              <w:t>- основные правила синтеза и анализа информации, правила использования различных технических средств с целью извлечения информации.</w:t>
            </w:r>
          </w:p>
          <w:p w14:paraId="221EE04E" w14:textId="77777777" w:rsidR="00D1006B" w:rsidRPr="00A76D53" w:rsidRDefault="00D1006B" w:rsidP="00E132C3">
            <w:pPr>
              <w:pBdr>
                <w:top w:val="nil"/>
                <w:left w:val="nil"/>
                <w:bottom w:val="nil"/>
                <w:right w:val="nil"/>
                <w:between w:val="nil"/>
              </w:pBdr>
              <w:tabs>
                <w:tab w:val="left" w:pos="743"/>
              </w:tabs>
              <w:jc w:val="both"/>
              <w:rPr>
                <w:color w:val="000000"/>
              </w:rPr>
            </w:pPr>
            <w:r w:rsidRPr="00A76D53">
              <w:rPr>
                <w:b/>
                <w:i/>
                <w:color w:val="000000"/>
                <w:sz w:val="24"/>
                <w:szCs w:val="24"/>
              </w:rPr>
              <w:t>уметь</w:t>
            </w:r>
            <w:r w:rsidRPr="00A76D53">
              <w:rPr>
                <w:b/>
                <w:color w:val="000000"/>
                <w:sz w:val="24"/>
                <w:szCs w:val="24"/>
              </w:rPr>
              <w:t>:</w:t>
            </w:r>
            <w:r w:rsidRPr="00A76D53">
              <w:rPr>
                <w:color w:val="000000"/>
                <w:sz w:val="24"/>
                <w:szCs w:val="24"/>
              </w:rPr>
              <w:t xml:space="preserve"> </w:t>
            </w:r>
          </w:p>
          <w:p w14:paraId="158FCAA2" w14:textId="77777777" w:rsidR="00D1006B" w:rsidRPr="00A76D53" w:rsidRDefault="00D1006B" w:rsidP="00E132C3">
            <w:pPr>
              <w:pBdr>
                <w:top w:val="nil"/>
                <w:left w:val="nil"/>
                <w:bottom w:val="nil"/>
                <w:right w:val="nil"/>
                <w:between w:val="nil"/>
              </w:pBdr>
              <w:tabs>
                <w:tab w:val="left" w:pos="743"/>
              </w:tabs>
              <w:jc w:val="both"/>
              <w:rPr>
                <w:color w:val="000000"/>
              </w:rPr>
            </w:pPr>
            <w:r w:rsidRPr="00A76D53">
              <w:rPr>
                <w:color w:val="000000"/>
                <w:sz w:val="24"/>
                <w:szCs w:val="24"/>
              </w:rPr>
              <w:t>- извлекать информацию из различных источников.</w:t>
            </w:r>
          </w:p>
        </w:tc>
        <w:tc>
          <w:tcPr>
            <w:tcW w:w="3287" w:type="dxa"/>
          </w:tcPr>
          <w:p w14:paraId="485D6877" w14:textId="77777777" w:rsidR="00D1006B" w:rsidRPr="00A76D53" w:rsidRDefault="00D1006B" w:rsidP="00E132C3">
            <w:pPr>
              <w:jc w:val="both"/>
              <w:rPr>
                <w:b/>
                <w:i/>
              </w:rPr>
            </w:pPr>
            <w:r w:rsidRPr="00A76D53">
              <w:rPr>
                <w:b/>
                <w:i/>
              </w:rPr>
              <w:t>Знать:</w:t>
            </w:r>
          </w:p>
          <w:p w14:paraId="427D7F3D" w14:textId="77777777" w:rsidR="00D1006B" w:rsidRPr="00A76D53" w:rsidRDefault="00D1006B" w:rsidP="00E132C3">
            <w:pPr>
              <w:tabs>
                <w:tab w:val="left" w:pos="540"/>
              </w:tabs>
              <w:jc w:val="both"/>
              <w:rPr>
                <w:b/>
                <w:i/>
              </w:rPr>
            </w:pPr>
            <w:r w:rsidRPr="00A76D53">
              <w:t>Диалог-беседа об ошибках, совершаемых в бизнес-переписке</w:t>
            </w:r>
          </w:p>
          <w:p w14:paraId="6387111D" w14:textId="77777777" w:rsidR="00D1006B" w:rsidRPr="00A76D53" w:rsidRDefault="00D1006B" w:rsidP="00E132C3">
            <w:pPr>
              <w:tabs>
                <w:tab w:val="left" w:pos="540"/>
              </w:tabs>
              <w:jc w:val="both"/>
              <w:rPr>
                <w:b/>
                <w:i/>
              </w:rPr>
            </w:pPr>
          </w:p>
          <w:p w14:paraId="4FA86A17" w14:textId="77777777" w:rsidR="00D1006B" w:rsidRPr="00A76D53" w:rsidRDefault="00D1006B" w:rsidP="00E132C3">
            <w:pPr>
              <w:tabs>
                <w:tab w:val="left" w:pos="540"/>
              </w:tabs>
              <w:jc w:val="both"/>
              <w:rPr>
                <w:b/>
                <w:i/>
              </w:rPr>
            </w:pPr>
          </w:p>
          <w:p w14:paraId="0AFAC50F" w14:textId="77777777" w:rsidR="00D1006B" w:rsidRPr="00A76D53" w:rsidRDefault="00D1006B" w:rsidP="00E132C3">
            <w:pPr>
              <w:tabs>
                <w:tab w:val="left" w:pos="540"/>
              </w:tabs>
              <w:jc w:val="both"/>
              <w:rPr>
                <w:b/>
                <w:i/>
              </w:rPr>
            </w:pPr>
          </w:p>
          <w:p w14:paraId="5166759D" w14:textId="77777777" w:rsidR="00D1006B" w:rsidRPr="00A76D53" w:rsidRDefault="00D1006B" w:rsidP="00E132C3">
            <w:pPr>
              <w:tabs>
                <w:tab w:val="left" w:pos="540"/>
              </w:tabs>
              <w:jc w:val="both"/>
              <w:rPr>
                <w:b/>
                <w:i/>
              </w:rPr>
            </w:pPr>
          </w:p>
          <w:p w14:paraId="62BAE578" w14:textId="77777777" w:rsidR="00D1006B" w:rsidRPr="00A76D53" w:rsidRDefault="00D1006B" w:rsidP="00E132C3">
            <w:pPr>
              <w:tabs>
                <w:tab w:val="left" w:pos="540"/>
              </w:tabs>
              <w:jc w:val="both"/>
              <w:rPr>
                <w:b/>
                <w:i/>
              </w:rPr>
            </w:pPr>
          </w:p>
          <w:p w14:paraId="370219D7" w14:textId="77777777" w:rsidR="00D1006B" w:rsidRPr="00A76D53" w:rsidRDefault="00D1006B" w:rsidP="00E132C3">
            <w:pPr>
              <w:tabs>
                <w:tab w:val="left" w:pos="540"/>
              </w:tabs>
              <w:jc w:val="both"/>
              <w:rPr>
                <w:b/>
                <w:i/>
              </w:rPr>
            </w:pPr>
            <w:r w:rsidRPr="00A76D53">
              <w:rPr>
                <w:b/>
                <w:i/>
              </w:rPr>
              <w:t>Уметь:</w:t>
            </w:r>
          </w:p>
          <w:p w14:paraId="66A62080" w14:textId="77777777" w:rsidR="00D1006B" w:rsidRPr="00A76D53" w:rsidRDefault="00D1006B" w:rsidP="00E132C3">
            <w:pPr>
              <w:pBdr>
                <w:top w:val="nil"/>
                <w:left w:val="nil"/>
                <w:bottom w:val="nil"/>
                <w:right w:val="nil"/>
                <w:between w:val="nil"/>
              </w:pBdr>
              <w:spacing w:after="200"/>
              <w:jc w:val="both"/>
              <w:rPr>
                <w:color w:val="000000"/>
              </w:rPr>
            </w:pPr>
            <w:r w:rsidRPr="00A76D53">
              <w:rPr>
                <w:color w:val="000000"/>
                <w:sz w:val="24"/>
                <w:szCs w:val="24"/>
              </w:rPr>
              <w:t>Составление глоссария типовых фраз для начала письма, обращения, выражения проблемы, и т.д.</w:t>
            </w:r>
          </w:p>
        </w:tc>
      </w:tr>
      <w:tr w:rsidR="00D1006B" w:rsidRPr="00A76D53" w14:paraId="39537D55" w14:textId="77777777" w:rsidTr="00E132C3">
        <w:tc>
          <w:tcPr>
            <w:tcW w:w="2072" w:type="dxa"/>
            <w:vMerge/>
          </w:tcPr>
          <w:p w14:paraId="55F03849" w14:textId="77777777" w:rsidR="00D1006B" w:rsidRPr="00A76D53" w:rsidRDefault="00D1006B" w:rsidP="00E132C3">
            <w:pPr>
              <w:pBdr>
                <w:top w:val="nil"/>
                <w:left w:val="nil"/>
                <w:bottom w:val="nil"/>
                <w:right w:val="nil"/>
                <w:between w:val="nil"/>
              </w:pBdr>
              <w:spacing w:line="276" w:lineRule="auto"/>
              <w:rPr>
                <w:color w:val="000000"/>
              </w:rPr>
            </w:pPr>
          </w:p>
        </w:tc>
        <w:tc>
          <w:tcPr>
            <w:tcW w:w="2200" w:type="dxa"/>
          </w:tcPr>
          <w:p w14:paraId="7BAC1CE3" w14:textId="77777777" w:rsidR="00D1006B" w:rsidRPr="00A76D53" w:rsidRDefault="00D1006B" w:rsidP="00E132C3">
            <w:pPr>
              <w:tabs>
                <w:tab w:val="left" w:pos="540"/>
              </w:tabs>
            </w:pPr>
            <w:r w:rsidRPr="00A76D53">
              <w:t>6. Продуцирует на иностранном языке письменные речевые произведения в соответствии с коммуникативной задачей.</w:t>
            </w:r>
          </w:p>
        </w:tc>
        <w:tc>
          <w:tcPr>
            <w:tcW w:w="2493" w:type="dxa"/>
          </w:tcPr>
          <w:p w14:paraId="14DD1E8A" w14:textId="77777777" w:rsidR="00D1006B" w:rsidRPr="00A76D53" w:rsidRDefault="00D1006B" w:rsidP="00E132C3">
            <w:pPr>
              <w:pBdr>
                <w:top w:val="nil"/>
                <w:left w:val="nil"/>
                <w:bottom w:val="nil"/>
                <w:right w:val="nil"/>
                <w:between w:val="nil"/>
              </w:pBdr>
              <w:tabs>
                <w:tab w:val="left" w:pos="474"/>
              </w:tabs>
              <w:jc w:val="both"/>
              <w:rPr>
                <w:i/>
                <w:color w:val="000000"/>
              </w:rPr>
            </w:pPr>
            <w:r w:rsidRPr="00A76D53">
              <w:rPr>
                <w:i/>
                <w:color w:val="000000"/>
                <w:sz w:val="24"/>
                <w:szCs w:val="24"/>
              </w:rPr>
              <w:t xml:space="preserve">6. </w:t>
            </w:r>
            <w:r w:rsidRPr="00A76D53">
              <w:rPr>
                <w:b/>
                <w:i/>
                <w:color w:val="000000"/>
                <w:sz w:val="24"/>
                <w:szCs w:val="24"/>
              </w:rPr>
              <w:t>знать</w:t>
            </w:r>
            <w:r w:rsidRPr="00A76D53">
              <w:rPr>
                <w:i/>
                <w:color w:val="000000"/>
                <w:sz w:val="24"/>
                <w:szCs w:val="24"/>
              </w:rPr>
              <w:t xml:space="preserve">: </w:t>
            </w:r>
          </w:p>
          <w:p w14:paraId="01E9412B" w14:textId="77777777" w:rsidR="00D1006B" w:rsidRPr="00A76D53" w:rsidRDefault="00D1006B" w:rsidP="00E132C3">
            <w:pPr>
              <w:pBdr>
                <w:top w:val="nil"/>
                <w:left w:val="nil"/>
                <w:bottom w:val="nil"/>
                <w:right w:val="nil"/>
                <w:between w:val="nil"/>
              </w:pBdr>
              <w:tabs>
                <w:tab w:val="left" w:pos="474"/>
              </w:tabs>
              <w:jc w:val="both"/>
              <w:rPr>
                <w:color w:val="000000"/>
              </w:rPr>
            </w:pPr>
            <w:r w:rsidRPr="00A76D53">
              <w:rPr>
                <w:color w:val="000000"/>
                <w:sz w:val="24"/>
                <w:szCs w:val="24"/>
              </w:rPr>
              <w:t>-</w:t>
            </w:r>
            <w:r w:rsidRPr="00A76D53">
              <w:rPr>
                <w:i/>
                <w:color w:val="000000"/>
                <w:sz w:val="24"/>
                <w:szCs w:val="24"/>
              </w:rPr>
              <w:t xml:space="preserve"> </w:t>
            </w:r>
            <w:r w:rsidRPr="00A76D53">
              <w:rPr>
                <w:color w:val="000000"/>
                <w:sz w:val="24"/>
                <w:szCs w:val="24"/>
              </w:rPr>
              <w:t>теоретические основы организации и осуществления письменной коммуникации</w:t>
            </w:r>
          </w:p>
          <w:p w14:paraId="6C75C877" w14:textId="77777777" w:rsidR="00D1006B" w:rsidRPr="00A76D53" w:rsidRDefault="00D1006B" w:rsidP="00E132C3">
            <w:pPr>
              <w:pBdr>
                <w:top w:val="nil"/>
                <w:left w:val="nil"/>
                <w:bottom w:val="nil"/>
                <w:right w:val="nil"/>
                <w:between w:val="nil"/>
              </w:pBdr>
              <w:tabs>
                <w:tab w:val="left" w:pos="743"/>
              </w:tabs>
              <w:jc w:val="both"/>
              <w:rPr>
                <w:b/>
                <w:i/>
                <w:color w:val="000000"/>
              </w:rPr>
            </w:pPr>
          </w:p>
          <w:p w14:paraId="7D985FC3" w14:textId="77777777" w:rsidR="00D1006B" w:rsidRPr="00A76D53" w:rsidRDefault="00D1006B" w:rsidP="00E132C3">
            <w:pPr>
              <w:pBdr>
                <w:top w:val="nil"/>
                <w:left w:val="nil"/>
                <w:bottom w:val="nil"/>
                <w:right w:val="nil"/>
                <w:between w:val="nil"/>
              </w:pBdr>
              <w:tabs>
                <w:tab w:val="left" w:pos="743"/>
              </w:tabs>
              <w:jc w:val="both"/>
              <w:rPr>
                <w:b/>
                <w:i/>
                <w:color w:val="000000"/>
              </w:rPr>
            </w:pPr>
          </w:p>
          <w:p w14:paraId="599EA736" w14:textId="77777777" w:rsidR="00D1006B" w:rsidRPr="00A76D53" w:rsidRDefault="00D1006B" w:rsidP="00E132C3">
            <w:pPr>
              <w:pBdr>
                <w:top w:val="nil"/>
                <w:left w:val="nil"/>
                <w:bottom w:val="nil"/>
                <w:right w:val="nil"/>
                <w:between w:val="nil"/>
              </w:pBdr>
              <w:tabs>
                <w:tab w:val="left" w:pos="743"/>
              </w:tabs>
              <w:jc w:val="both"/>
              <w:rPr>
                <w:b/>
                <w:i/>
                <w:color w:val="000000"/>
              </w:rPr>
            </w:pPr>
          </w:p>
          <w:p w14:paraId="3681A7B2" w14:textId="77777777" w:rsidR="00D1006B" w:rsidRPr="00A76D53" w:rsidRDefault="00D1006B" w:rsidP="00E132C3">
            <w:pPr>
              <w:pBdr>
                <w:top w:val="nil"/>
                <w:left w:val="nil"/>
                <w:bottom w:val="nil"/>
                <w:right w:val="nil"/>
                <w:between w:val="nil"/>
              </w:pBdr>
              <w:tabs>
                <w:tab w:val="left" w:pos="743"/>
              </w:tabs>
              <w:jc w:val="both"/>
              <w:rPr>
                <w:b/>
                <w:i/>
                <w:color w:val="000000"/>
              </w:rPr>
            </w:pPr>
          </w:p>
          <w:p w14:paraId="270B32C7" w14:textId="77777777" w:rsidR="00D1006B" w:rsidRPr="00A76D53" w:rsidRDefault="00D1006B" w:rsidP="00E132C3">
            <w:pPr>
              <w:pBdr>
                <w:top w:val="nil"/>
                <w:left w:val="nil"/>
                <w:bottom w:val="nil"/>
                <w:right w:val="nil"/>
                <w:between w:val="nil"/>
              </w:pBdr>
              <w:tabs>
                <w:tab w:val="left" w:pos="743"/>
              </w:tabs>
              <w:jc w:val="both"/>
              <w:rPr>
                <w:i/>
                <w:color w:val="000000"/>
              </w:rPr>
            </w:pPr>
            <w:r w:rsidRPr="00A76D53">
              <w:rPr>
                <w:b/>
                <w:i/>
                <w:color w:val="000000"/>
                <w:sz w:val="24"/>
                <w:szCs w:val="24"/>
              </w:rPr>
              <w:t>уметь</w:t>
            </w:r>
            <w:r w:rsidRPr="00A76D53">
              <w:rPr>
                <w:i/>
                <w:color w:val="000000"/>
                <w:sz w:val="24"/>
                <w:szCs w:val="24"/>
              </w:rPr>
              <w:t xml:space="preserve">: </w:t>
            </w:r>
          </w:p>
          <w:p w14:paraId="73A7D155" w14:textId="77777777" w:rsidR="00D1006B" w:rsidRPr="00A76D53" w:rsidRDefault="00D1006B" w:rsidP="00E132C3">
            <w:pPr>
              <w:pBdr>
                <w:top w:val="nil"/>
                <w:left w:val="nil"/>
                <w:bottom w:val="nil"/>
                <w:right w:val="nil"/>
                <w:between w:val="nil"/>
              </w:pBdr>
              <w:tabs>
                <w:tab w:val="left" w:pos="743"/>
              </w:tabs>
              <w:jc w:val="both"/>
              <w:rPr>
                <w:color w:val="000000"/>
              </w:rPr>
            </w:pPr>
            <w:r w:rsidRPr="00A76D53">
              <w:rPr>
                <w:color w:val="000000"/>
                <w:sz w:val="24"/>
                <w:szCs w:val="24"/>
              </w:rPr>
              <w:t>-</w:t>
            </w:r>
            <w:r w:rsidRPr="00A76D53">
              <w:rPr>
                <w:i/>
                <w:color w:val="000000"/>
                <w:sz w:val="24"/>
                <w:szCs w:val="24"/>
              </w:rPr>
              <w:t xml:space="preserve"> </w:t>
            </w:r>
            <w:r w:rsidRPr="00A76D53">
              <w:rPr>
                <w:color w:val="000000"/>
                <w:sz w:val="24"/>
                <w:szCs w:val="24"/>
              </w:rPr>
              <w:t>производить письменные речевые высказывания для реализации коммуникативных  намерений.</w:t>
            </w:r>
          </w:p>
        </w:tc>
        <w:tc>
          <w:tcPr>
            <w:tcW w:w="3287" w:type="dxa"/>
          </w:tcPr>
          <w:p w14:paraId="0816B04E" w14:textId="77777777" w:rsidR="00D1006B" w:rsidRPr="00A76D53" w:rsidRDefault="00D1006B" w:rsidP="00E132C3">
            <w:pPr>
              <w:jc w:val="both"/>
              <w:rPr>
                <w:b/>
                <w:i/>
              </w:rPr>
            </w:pPr>
            <w:r w:rsidRPr="00A76D53">
              <w:rPr>
                <w:b/>
                <w:i/>
              </w:rPr>
              <w:t>Знать:</w:t>
            </w:r>
          </w:p>
          <w:p w14:paraId="69764EB7" w14:textId="77777777" w:rsidR="00D1006B" w:rsidRPr="00A76D53" w:rsidRDefault="00D1006B" w:rsidP="00E132C3">
            <w:pPr>
              <w:pBdr>
                <w:top w:val="nil"/>
                <w:left w:val="nil"/>
                <w:bottom w:val="nil"/>
                <w:right w:val="nil"/>
                <w:between w:val="nil"/>
              </w:pBdr>
              <w:tabs>
                <w:tab w:val="left" w:pos="247"/>
              </w:tabs>
              <w:ind w:left="107" w:right="242"/>
              <w:rPr>
                <w:color w:val="000000"/>
              </w:rPr>
            </w:pPr>
            <w:r w:rsidRPr="00A76D53">
              <w:rPr>
                <w:color w:val="000000"/>
                <w:sz w:val="24"/>
                <w:szCs w:val="24"/>
              </w:rPr>
              <w:t>Обсуждение структуры определенного письма;</w:t>
            </w:r>
          </w:p>
          <w:p w14:paraId="7AB6AD06" w14:textId="77777777" w:rsidR="00D1006B" w:rsidRPr="00A76D53" w:rsidRDefault="00D1006B" w:rsidP="00E132C3">
            <w:pPr>
              <w:pBdr>
                <w:top w:val="nil"/>
                <w:left w:val="nil"/>
                <w:bottom w:val="nil"/>
                <w:right w:val="nil"/>
                <w:between w:val="nil"/>
              </w:pBdr>
              <w:tabs>
                <w:tab w:val="left" w:pos="822"/>
                <w:tab w:val="left" w:pos="823"/>
                <w:tab w:val="left" w:pos="2700"/>
              </w:tabs>
              <w:ind w:left="107" w:right="95"/>
              <w:jc w:val="both"/>
              <w:rPr>
                <w:color w:val="000000"/>
              </w:rPr>
            </w:pPr>
            <w:r w:rsidRPr="00A76D53">
              <w:rPr>
                <w:color w:val="000000"/>
                <w:sz w:val="24"/>
                <w:szCs w:val="24"/>
              </w:rPr>
              <w:t>Выполнение практико- ориентированных заданий;</w:t>
            </w:r>
          </w:p>
          <w:p w14:paraId="4D18CA9F" w14:textId="77777777" w:rsidR="00D1006B" w:rsidRPr="00A76D53" w:rsidRDefault="00D1006B" w:rsidP="00E132C3">
            <w:pPr>
              <w:pBdr>
                <w:top w:val="nil"/>
                <w:left w:val="nil"/>
                <w:bottom w:val="nil"/>
                <w:right w:val="nil"/>
                <w:between w:val="nil"/>
              </w:pBdr>
              <w:ind w:left="110" w:right="100"/>
              <w:jc w:val="both"/>
              <w:rPr>
                <w:color w:val="000000"/>
              </w:rPr>
            </w:pPr>
            <w:r w:rsidRPr="00A76D53">
              <w:rPr>
                <w:color w:val="000000"/>
                <w:sz w:val="24"/>
                <w:szCs w:val="24"/>
              </w:rPr>
              <w:t>Обсуждение лексических замен при переводе деловых писем с английского на русский язык.</w:t>
            </w:r>
          </w:p>
          <w:p w14:paraId="4B2210F3" w14:textId="77777777" w:rsidR="00D1006B" w:rsidRPr="00A76D53" w:rsidRDefault="00D1006B" w:rsidP="00E132C3">
            <w:pPr>
              <w:jc w:val="both"/>
              <w:rPr>
                <w:b/>
                <w:i/>
              </w:rPr>
            </w:pPr>
            <w:r w:rsidRPr="00A76D53">
              <w:rPr>
                <w:b/>
                <w:i/>
              </w:rPr>
              <w:t>Уметь:</w:t>
            </w:r>
          </w:p>
          <w:p w14:paraId="74F11649" w14:textId="77777777" w:rsidR="00D1006B" w:rsidRPr="00A76D53" w:rsidRDefault="00D1006B" w:rsidP="00E132C3">
            <w:pPr>
              <w:jc w:val="both"/>
              <w:rPr>
                <w:b/>
              </w:rPr>
            </w:pPr>
            <w:r w:rsidRPr="00A76D53">
              <w:rPr>
                <w:b/>
              </w:rPr>
              <w:t>Написание письма определенного типа.</w:t>
            </w:r>
            <w:r w:rsidRPr="00A76D53">
              <w:rPr>
                <w:b/>
                <w:color w:val="C00000"/>
              </w:rPr>
              <w:t xml:space="preserve"> </w:t>
            </w:r>
          </w:p>
          <w:p w14:paraId="5FF0F0D1" w14:textId="77777777" w:rsidR="00D1006B" w:rsidRPr="00A76D53" w:rsidRDefault="00D1006B" w:rsidP="00E132C3">
            <w:pPr>
              <w:ind w:firstLine="567"/>
              <w:jc w:val="right"/>
            </w:pPr>
            <w:r w:rsidRPr="00A76D53">
              <w:rPr>
                <w:rtl/>
              </w:rPr>
              <w:t>اكتب رسالة شكوى حول عدم الرضا عن جودة السلع أو الخدمات</w:t>
            </w:r>
          </w:p>
        </w:tc>
      </w:tr>
      <w:tr w:rsidR="00E132C3" w:rsidRPr="00A76D53" w14:paraId="7D3F4671" w14:textId="77777777" w:rsidTr="00E132C3">
        <w:tc>
          <w:tcPr>
            <w:tcW w:w="2072" w:type="dxa"/>
          </w:tcPr>
          <w:p w14:paraId="297C9CC9" w14:textId="3827AE4D" w:rsidR="00E132C3" w:rsidRPr="003E2ACE" w:rsidRDefault="00E132C3" w:rsidP="00E132C3">
            <w:pPr>
              <w:tabs>
                <w:tab w:val="left" w:pos="540"/>
              </w:tabs>
              <w:contextualSpacing/>
              <w:jc w:val="both"/>
              <w:rPr>
                <w:b/>
                <w:sz w:val="24"/>
                <w:szCs w:val="24"/>
              </w:rPr>
            </w:pPr>
            <w:r w:rsidRPr="003E2ACE">
              <w:rPr>
                <w:b/>
                <w:sz w:val="24"/>
                <w:szCs w:val="24"/>
              </w:rPr>
              <w:t>ПКП-5</w:t>
            </w:r>
            <w:r w:rsidRPr="003E2ACE">
              <w:rPr>
                <w:strike/>
                <w:sz w:val="24"/>
                <w:szCs w:val="24"/>
              </w:rPr>
              <w:br/>
            </w:r>
            <w:r w:rsidRPr="003E2ACE">
              <w:rPr>
                <w:rFonts w:eastAsiaTheme="minorEastAsia"/>
                <w:sz w:val="24"/>
                <w:szCs w:val="24"/>
                <w:lang w:eastAsia="ru-RU"/>
              </w:rPr>
              <w:t>Способность осуществлять письменную и устную деловую коммуникацию на одном из восточных языков  и английском языке.</w:t>
            </w:r>
          </w:p>
        </w:tc>
        <w:tc>
          <w:tcPr>
            <w:tcW w:w="2200" w:type="dxa"/>
          </w:tcPr>
          <w:p w14:paraId="2C978145" w14:textId="75E4BABF" w:rsidR="00E132C3" w:rsidRPr="003E2ACE" w:rsidRDefault="00E872FC" w:rsidP="00E132C3">
            <w:r>
              <w:rPr>
                <w:rStyle w:val="FontStyle12"/>
                <w:rFonts w:eastAsia="Calibri"/>
              </w:rPr>
              <w:t xml:space="preserve">1. </w:t>
            </w:r>
            <w:r w:rsidR="00E132C3" w:rsidRPr="003E2ACE">
              <w:rPr>
                <w:rStyle w:val="FontStyle12"/>
                <w:rFonts w:eastAsia="Calibri"/>
              </w:rPr>
              <w:t>Демонстрирует навыки ведения деловых переговоров и корреспонденции с внешними партнерами на иностранном языке</w:t>
            </w:r>
          </w:p>
        </w:tc>
        <w:tc>
          <w:tcPr>
            <w:tcW w:w="2493" w:type="dxa"/>
          </w:tcPr>
          <w:p w14:paraId="50F17E82" w14:textId="77777777" w:rsidR="003E2ACE" w:rsidRPr="003E2ACE" w:rsidRDefault="003E2ACE" w:rsidP="003E2ACE">
            <w:pPr>
              <w:pBdr>
                <w:top w:val="nil"/>
                <w:left w:val="nil"/>
                <w:bottom w:val="nil"/>
                <w:right w:val="nil"/>
                <w:between w:val="nil"/>
              </w:pBdr>
              <w:tabs>
                <w:tab w:val="left" w:pos="474"/>
              </w:tabs>
              <w:ind w:left="110"/>
              <w:jc w:val="both"/>
              <w:rPr>
                <w:b/>
                <w:i/>
                <w:color w:val="000000"/>
                <w:sz w:val="24"/>
                <w:szCs w:val="24"/>
              </w:rPr>
            </w:pPr>
            <w:r w:rsidRPr="003E2ACE">
              <w:rPr>
                <w:b/>
                <w:i/>
                <w:color w:val="000000"/>
                <w:sz w:val="24"/>
                <w:szCs w:val="24"/>
              </w:rPr>
              <w:t xml:space="preserve">7. </w:t>
            </w:r>
            <w:r w:rsidRPr="003E2ACE">
              <w:rPr>
                <w:b/>
                <w:bCs/>
                <w:i/>
                <w:color w:val="000000"/>
                <w:sz w:val="24"/>
                <w:szCs w:val="24"/>
              </w:rPr>
              <w:t>знать</w:t>
            </w:r>
            <w:r w:rsidRPr="003E2ACE">
              <w:rPr>
                <w:b/>
                <w:i/>
                <w:color w:val="000000"/>
                <w:sz w:val="24"/>
                <w:szCs w:val="24"/>
              </w:rPr>
              <w:t xml:space="preserve">: </w:t>
            </w:r>
          </w:p>
          <w:p w14:paraId="5B8F25B4" w14:textId="77777777" w:rsidR="003E2ACE" w:rsidRPr="003E2ACE" w:rsidRDefault="003E2ACE" w:rsidP="003E2ACE">
            <w:pPr>
              <w:pBdr>
                <w:top w:val="nil"/>
                <w:left w:val="nil"/>
                <w:bottom w:val="nil"/>
                <w:right w:val="nil"/>
                <w:between w:val="nil"/>
              </w:pBdr>
              <w:tabs>
                <w:tab w:val="left" w:pos="474"/>
              </w:tabs>
              <w:ind w:left="110"/>
              <w:jc w:val="both"/>
              <w:rPr>
                <w:bCs/>
                <w:iCs/>
                <w:color w:val="000000"/>
                <w:sz w:val="24"/>
                <w:szCs w:val="24"/>
              </w:rPr>
            </w:pPr>
            <w:r w:rsidRPr="003E2ACE">
              <w:rPr>
                <w:bCs/>
                <w:iCs/>
                <w:color w:val="000000"/>
                <w:sz w:val="24"/>
                <w:szCs w:val="24"/>
              </w:rPr>
              <w:t>- основы устной и письменной коммуникации</w:t>
            </w:r>
          </w:p>
          <w:p w14:paraId="1DA65A7C" w14:textId="77777777" w:rsidR="003E2ACE" w:rsidRPr="003E2ACE" w:rsidRDefault="003E2ACE" w:rsidP="003E2ACE">
            <w:pPr>
              <w:pBdr>
                <w:top w:val="nil"/>
                <w:left w:val="nil"/>
                <w:bottom w:val="nil"/>
                <w:right w:val="nil"/>
                <w:between w:val="nil"/>
              </w:pBdr>
              <w:tabs>
                <w:tab w:val="left" w:pos="474"/>
              </w:tabs>
              <w:ind w:left="110"/>
              <w:jc w:val="both"/>
              <w:rPr>
                <w:b/>
                <w:bCs/>
                <w:i/>
                <w:color w:val="000000"/>
                <w:sz w:val="24"/>
                <w:szCs w:val="24"/>
              </w:rPr>
            </w:pPr>
          </w:p>
          <w:p w14:paraId="11EA16B3" w14:textId="77777777" w:rsidR="003E2ACE" w:rsidRPr="003E2ACE" w:rsidRDefault="003E2ACE" w:rsidP="003E2ACE">
            <w:pPr>
              <w:pBdr>
                <w:top w:val="nil"/>
                <w:left w:val="nil"/>
                <w:bottom w:val="nil"/>
                <w:right w:val="nil"/>
                <w:between w:val="nil"/>
              </w:pBdr>
              <w:tabs>
                <w:tab w:val="left" w:pos="474"/>
              </w:tabs>
              <w:ind w:left="110"/>
              <w:jc w:val="both"/>
              <w:rPr>
                <w:b/>
                <w:i/>
                <w:color w:val="000000"/>
                <w:sz w:val="24"/>
                <w:szCs w:val="24"/>
              </w:rPr>
            </w:pPr>
            <w:r w:rsidRPr="003E2ACE">
              <w:rPr>
                <w:b/>
                <w:bCs/>
                <w:i/>
                <w:color w:val="000000"/>
                <w:sz w:val="24"/>
                <w:szCs w:val="24"/>
              </w:rPr>
              <w:t>уметь</w:t>
            </w:r>
            <w:r w:rsidRPr="003E2ACE">
              <w:rPr>
                <w:b/>
                <w:i/>
                <w:color w:val="000000"/>
                <w:sz w:val="24"/>
                <w:szCs w:val="24"/>
              </w:rPr>
              <w:t xml:space="preserve">: </w:t>
            </w:r>
          </w:p>
          <w:p w14:paraId="6886CE1B" w14:textId="5C7587B9" w:rsidR="00E132C3" w:rsidRPr="003E2ACE" w:rsidRDefault="003E2ACE" w:rsidP="003E2ACE">
            <w:pPr>
              <w:pBdr>
                <w:top w:val="nil"/>
                <w:left w:val="nil"/>
                <w:bottom w:val="nil"/>
                <w:right w:val="nil"/>
                <w:between w:val="nil"/>
              </w:pBdr>
              <w:tabs>
                <w:tab w:val="left" w:pos="474"/>
              </w:tabs>
              <w:ind w:left="110"/>
              <w:jc w:val="both"/>
              <w:rPr>
                <w:bCs/>
                <w:iCs/>
                <w:color w:val="000000"/>
              </w:rPr>
            </w:pPr>
            <w:r w:rsidRPr="003E2ACE">
              <w:rPr>
                <w:bCs/>
                <w:iCs/>
                <w:color w:val="000000"/>
                <w:sz w:val="24"/>
                <w:szCs w:val="24"/>
              </w:rPr>
              <w:t>- вести переписку с партнерами на иностранном языке.</w:t>
            </w:r>
          </w:p>
        </w:tc>
        <w:tc>
          <w:tcPr>
            <w:tcW w:w="3287" w:type="dxa"/>
          </w:tcPr>
          <w:p w14:paraId="169DDFFE" w14:textId="77777777" w:rsidR="00E132C3" w:rsidRPr="00A76D53" w:rsidRDefault="00E132C3" w:rsidP="00E132C3">
            <w:pPr>
              <w:jc w:val="both"/>
              <w:rPr>
                <w:b/>
              </w:rPr>
            </w:pPr>
            <w:r w:rsidRPr="00A76D53">
              <w:rPr>
                <w:b/>
                <w:i/>
              </w:rPr>
              <w:t xml:space="preserve"> Знать:</w:t>
            </w:r>
          </w:p>
          <w:p w14:paraId="41A6C241" w14:textId="77777777" w:rsidR="00E132C3" w:rsidRPr="00A76D53" w:rsidRDefault="00E132C3" w:rsidP="00E132C3">
            <w:pPr>
              <w:jc w:val="both"/>
              <w:rPr>
                <w:b/>
              </w:rPr>
            </w:pPr>
            <w:r w:rsidRPr="00A76D53">
              <w:rPr>
                <w:b/>
              </w:rPr>
              <w:t>Исследование о приемах убедительного письма.</w:t>
            </w:r>
            <w:r w:rsidRPr="00A76D53">
              <w:rPr>
                <w:b/>
                <w:color w:val="C00000"/>
              </w:rPr>
              <w:t xml:space="preserve"> </w:t>
            </w:r>
          </w:p>
          <w:p w14:paraId="35770D2F" w14:textId="77777777" w:rsidR="00E132C3" w:rsidRPr="00A76D53" w:rsidRDefault="00E132C3" w:rsidP="00E132C3">
            <w:pPr>
              <w:tabs>
                <w:tab w:val="left" w:pos="540"/>
              </w:tabs>
              <w:jc w:val="right"/>
            </w:pPr>
            <w:r w:rsidRPr="00A76D53">
              <w:rPr>
                <w:rtl/>
              </w:rPr>
              <w:t>ابحث عن مقطع فيديو حول مبادئ الرسالة المقنعة. تحدث عن الأخطاء وكيفية تجنبها في المراسلات التجارية. كتابة النصائح وتقديم أفكارك للجمهور</w:t>
            </w:r>
            <w:r w:rsidRPr="00A76D53">
              <w:t>.</w:t>
            </w:r>
          </w:p>
          <w:p w14:paraId="3341882F" w14:textId="77777777" w:rsidR="00E132C3" w:rsidRPr="00A76D53" w:rsidRDefault="00E132C3" w:rsidP="00E132C3">
            <w:pPr>
              <w:tabs>
                <w:tab w:val="left" w:pos="540"/>
              </w:tabs>
              <w:jc w:val="right"/>
            </w:pPr>
          </w:p>
          <w:p w14:paraId="7412512E" w14:textId="77777777" w:rsidR="00E132C3" w:rsidRPr="00A76D53" w:rsidRDefault="00E132C3" w:rsidP="00E132C3">
            <w:pPr>
              <w:tabs>
                <w:tab w:val="left" w:pos="540"/>
              </w:tabs>
              <w:jc w:val="both"/>
              <w:rPr>
                <w:b/>
                <w:i/>
              </w:rPr>
            </w:pPr>
            <w:r w:rsidRPr="00A76D53">
              <w:rPr>
                <w:b/>
                <w:i/>
              </w:rPr>
              <w:t>Уметь:</w:t>
            </w:r>
          </w:p>
          <w:p w14:paraId="7DC1574E" w14:textId="77777777" w:rsidR="00E132C3" w:rsidRPr="00A76D53" w:rsidRDefault="00E132C3" w:rsidP="00E132C3">
            <w:pPr>
              <w:pBdr>
                <w:top w:val="nil"/>
                <w:left w:val="nil"/>
                <w:bottom w:val="nil"/>
                <w:right w:val="nil"/>
                <w:between w:val="nil"/>
              </w:pBdr>
              <w:ind w:left="80"/>
              <w:jc w:val="both"/>
              <w:rPr>
                <w:color w:val="000000"/>
              </w:rPr>
            </w:pPr>
            <w:r w:rsidRPr="00A76D53">
              <w:rPr>
                <w:color w:val="000000"/>
                <w:sz w:val="24"/>
                <w:szCs w:val="24"/>
              </w:rPr>
              <w:t>Участие в ролевой игре на заданную тему “</w:t>
            </w:r>
            <w:r w:rsidRPr="00A76D53">
              <w:rPr>
                <w:color w:val="000000"/>
              </w:rPr>
              <w:t xml:space="preserve"> </w:t>
            </w:r>
            <w:r w:rsidRPr="00A76D53">
              <w:rPr>
                <w:color w:val="000000"/>
                <w:sz w:val="24"/>
                <w:szCs w:val="24"/>
                <w:rtl/>
              </w:rPr>
              <w:t xml:space="preserve">مفاوضات </w:t>
            </w:r>
            <w:r w:rsidRPr="00A76D53">
              <w:rPr>
                <w:color w:val="000000"/>
                <w:sz w:val="24"/>
                <w:szCs w:val="24"/>
                <w:rtl/>
              </w:rPr>
              <w:lastRenderedPageBreak/>
              <w:t>تجارية</w:t>
            </w:r>
            <w:r w:rsidRPr="00A76D53">
              <w:rPr>
                <w:color w:val="000000"/>
                <w:sz w:val="24"/>
                <w:szCs w:val="24"/>
              </w:rPr>
              <w:t xml:space="preserve"> ” с предварительным обменом письмами. </w:t>
            </w:r>
          </w:p>
        </w:tc>
      </w:tr>
    </w:tbl>
    <w:p w14:paraId="7512E51E" w14:textId="77777777" w:rsidR="00D1006B" w:rsidRDefault="00D1006B">
      <w:pPr>
        <w:pStyle w:val="aff6"/>
        <w:spacing w:line="360" w:lineRule="auto"/>
        <w:ind w:firstLine="709"/>
        <w:jc w:val="center"/>
        <w:rPr>
          <w:rFonts w:ascii="Times New Roman" w:hAnsi="Times New Roman" w:cs="Times New Roman"/>
          <w:b/>
          <w:bCs/>
          <w:sz w:val="28"/>
          <w:szCs w:val="28"/>
        </w:rPr>
      </w:pPr>
    </w:p>
    <w:p w14:paraId="122DDBEF" w14:textId="3286B678" w:rsidR="00E74D60" w:rsidRDefault="007C0E40">
      <w:pPr>
        <w:pStyle w:val="aff6"/>
        <w:spacing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Структура зачета </w:t>
      </w:r>
    </w:p>
    <w:tbl>
      <w:tblPr>
        <w:tblW w:w="9910" w:type="dxa"/>
        <w:tblInd w:w="-106" w:type="dxa"/>
        <w:tblLayout w:type="fixed"/>
        <w:tblLook w:val="04A0" w:firstRow="1" w:lastRow="0" w:firstColumn="1" w:lastColumn="0" w:noHBand="0" w:noVBand="1"/>
      </w:tblPr>
      <w:tblGrid>
        <w:gridCol w:w="1555"/>
        <w:gridCol w:w="8355"/>
      </w:tblGrid>
      <w:tr w:rsidR="00E74D60" w14:paraId="34E8CD58" w14:textId="77777777">
        <w:tc>
          <w:tcPr>
            <w:tcW w:w="1555" w:type="dxa"/>
            <w:tcBorders>
              <w:top w:val="single" w:sz="4" w:space="0" w:color="000000"/>
              <w:left w:val="single" w:sz="4" w:space="0" w:color="000000"/>
              <w:bottom w:val="single" w:sz="4" w:space="0" w:color="000000"/>
              <w:right w:val="single" w:sz="4" w:space="0" w:color="000000"/>
            </w:tcBorders>
          </w:tcPr>
          <w:p w14:paraId="045B0F2F"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 xml:space="preserve">Форма контроля </w:t>
            </w:r>
          </w:p>
        </w:tc>
        <w:tc>
          <w:tcPr>
            <w:tcW w:w="8355" w:type="dxa"/>
            <w:tcBorders>
              <w:top w:val="single" w:sz="4" w:space="0" w:color="000000"/>
              <w:left w:val="single" w:sz="4" w:space="0" w:color="000000"/>
              <w:bottom w:val="single" w:sz="4" w:space="0" w:color="000000"/>
              <w:right w:val="single" w:sz="4" w:space="0" w:color="000000"/>
            </w:tcBorders>
          </w:tcPr>
          <w:p w14:paraId="346229C2" w14:textId="77777777" w:rsidR="00E74D60" w:rsidRDefault="00E74D60">
            <w:pPr>
              <w:pStyle w:val="aff6"/>
              <w:widowControl w:val="0"/>
              <w:jc w:val="center"/>
              <w:rPr>
                <w:rFonts w:ascii="Times New Roman" w:hAnsi="Times New Roman" w:cs="Times New Roman"/>
                <w:b/>
                <w:bCs/>
                <w:sz w:val="24"/>
                <w:szCs w:val="24"/>
              </w:rPr>
            </w:pPr>
          </w:p>
        </w:tc>
      </w:tr>
      <w:tr w:rsidR="00E74D60" w14:paraId="20479ABC" w14:textId="77777777">
        <w:trPr>
          <w:trHeight w:val="1362"/>
        </w:trPr>
        <w:tc>
          <w:tcPr>
            <w:tcW w:w="1555" w:type="dxa"/>
            <w:tcBorders>
              <w:top w:val="single" w:sz="4" w:space="0" w:color="000000"/>
              <w:left w:val="single" w:sz="4" w:space="0" w:color="000000"/>
              <w:bottom w:val="single" w:sz="4" w:space="0" w:color="000000"/>
              <w:right w:val="single" w:sz="4" w:space="0" w:color="000000"/>
            </w:tcBorders>
          </w:tcPr>
          <w:p w14:paraId="621A88F3" w14:textId="77777777" w:rsidR="00E74D60" w:rsidRDefault="007C0E40">
            <w:pPr>
              <w:pStyle w:val="aff6"/>
              <w:widowControl w:val="0"/>
              <w:jc w:val="center"/>
              <w:rPr>
                <w:rFonts w:ascii="Times New Roman" w:hAnsi="Times New Roman" w:cs="Times New Roman"/>
                <w:b/>
                <w:bCs/>
                <w:sz w:val="24"/>
                <w:szCs w:val="24"/>
              </w:rPr>
            </w:pPr>
            <w:r>
              <w:rPr>
                <w:rFonts w:ascii="Times New Roman" w:hAnsi="Times New Roman" w:cs="Times New Roman"/>
                <w:b/>
                <w:bCs/>
                <w:sz w:val="24"/>
                <w:szCs w:val="24"/>
              </w:rPr>
              <w:t>6 семестр</w:t>
            </w:r>
          </w:p>
          <w:p w14:paraId="2F04C645" w14:textId="77777777" w:rsidR="00E74D60" w:rsidRDefault="00E74D60">
            <w:pPr>
              <w:pStyle w:val="aff6"/>
              <w:widowControl w:val="0"/>
              <w:jc w:val="center"/>
              <w:rPr>
                <w:rFonts w:ascii="Times New Roman" w:hAnsi="Times New Roman" w:cs="Times New Roman"/>
                <w:b/>
                <w:bCs/>
                <w:sz w:val="24"/>
                <w:szCs w:val="24"/>
              </w:rPr>
            </w:pPr>
          </w:p>
        </w:tc>
        <w:tc>
          <w:tcPr>
            <w:tcW w:w="8355" w:type="dxa"/>
            <w:tcBorders>
              <w:top w:val="single" w:sz="4" w:space="0" w:color="000000"/>
              <w:left w:val="single" w:sz="4" w:space="0" w:color="000000"/>
              <w:bottom w:val="single" w:sz="4" w:space="0" w:color="000000"/>
              <w:right w:val="single" w:sz="4" w:space="0" w:color="000000"/>
            </w:tcBorders>
          </w:tcPr>
          <w:p w14:paraId="6536FF6F" w14:textId="77777777" w:rsidR="00E74D60" w:rsidRDefault="007C0E40">
            <w:pPr>
              <w:pStyle w:val="aff6"/>
              <w:widowControl w:val="0"/>
              <w:rPr>
                <w:rFonts w:ascii="Times New Roman" w:hAnsi="Times New Roman" w:cs="Times New Roman"/>
                <w:b/>
                <w:bCs/>
                <w:color w:val="000000"/>
                <w:sz w:val="24"/>
                <w:szCs w:val="24"/>
              </w:rPr>
            </w:pPr>
            <w:r>
              <w:rPr>
                <w:rFonts w:ascii="Times New Roman" w:hAnsi="Times New Roman" w:cs="Times New Roman"/>
                <w:b/>
                <w:bCs/>
                <w:sz w:val="24"/>
                <w:szCs w:val="24"/>
              </w:rPr>
              <w:t xml:space="preserve">Вопросы для подготовки к зачету: </w:t>
            </w:r>
            <w:r>
              <w:rPr>
                <w:rFonts w:ascii="Times New Roman" w:hAnsi="Times New Roman" w:cs="Times New Roman"/>
                <w:sz w:val="24"/>
                <w:szCs w:val="24"/>
              </w:rPr>
              <w:t>темы 1 - 7 данной рабочей программы.</w:t>
            </w:r>
          </w:p>
          <w:p w14:paraId="09F23246" w14:textId="77777777" w:rsidR="00E74D60" w:rsidRDefault="00E74D60">
            <w:pPr>
              <w:pStyle w:val="aff6"/>
              <w:widowControl w:val="0"/>
              <w:rPr>
                <w:rFonts w:ascii="Times New Roman" w:hAnsi="Times New Roman" w:cs="Times New Roman"/>
                <w:b/>
                <w:bCs/>
                <w:sz w:val="24"/>
                <w:szCs w:val="24"/>
              </w:rPr>
            </w:pPr>
          </w:p>
          <w:p w14:paraId="2B7F5EF4" w14:textId="77777777" w:rsidR="00E74D60" w:rsidRDefault="007C0E40">
            <w:pPr>
              <w:jc w:val="both"/>
              <w:rPr>
                <w:b/>
                <w:bCs/>
                <w:color w:val="000000"/>
                <w:sz w:val="24"/>
                <w:szCs w:val="24"/>
              </w:rPr>
            </w:pPr>
            <w:r>
              <w:rPr>
                <w:b/>
                <w:bCs/>
                <w:color w:val="000000"/>
                <w:sz w:val="24"/>
                <w:szCs w:val="24"/>
              </w:rPr>
              <w:t xml:space="preserve">Письменная часть – 60 баллов: </w:t>
            </w:r>
          </w:p>
          <w:p w14:paraId="506A80F8" w14:textId="77777777" w:rsidR="00E74D60" w:rsidRDefault="007C0E40" w:rsidP="007919A9">
            <w:pPr>
              <w:numPr>
                <w:ilvl w:val="0"/>
                <w:numId w:val="13"/>
              </w:numPr>
              <w:jc w:val="both"/>
              <w:rPr>
                <w:color w:val="000000"/>
                <w:sz w:val="24"/>
                <w:szCs w:val="24"/>
              </w:rPr>
            </w:pPr>
            <w:r>
              <w:rPr>
                <w:color w:val="000000"/>
                <w:sz w:val="24"/>
                <w:szCs w:val="24"/>
              </w:rPr>
              <w:t>Лексико-грамматический тест (40 заданий) (20 баллов);</w:t>
            </w:r>
          </w:p>
          <w:p w14:paraId="20E28B21" w14:textId="6588E2E6" w:rsidR="00E74D60" w:rsidRDefault="00C16676" w:rsidP="007919A9">
            <w:pPr>
              <w:numPr>
                <w:ilvl w:val="0"/>
                <w:numId w:val="13"/>
              </w:numPr>
              <w:jc w:val="both"/>
              <w:rPr>
                <w:color w:val="000000"/>
                <w:sz w:val="24"/>
                <w:szCs w:val="24"/>
              </w:rPr>
            </w:pPr>
            <w:r>
              <w:rPr>
                <w:color w:val="000000"/>
                <w:sz w:val="24"/>
                <w:szCs w:val="24"/>
              </w:rPr>
              <w:t>Монологическое высказывание на одну из тем РПД</w:t>
            </w:r>
            <w:r w:rsidR="007C0E40">
              <w:rPr>
                <w:color w:val="000000"/>
                <w:sz w:val="24"/>
                <w:szCs w:val="24"/>
              </w:rPr>
              <w:t xml:space="preserve"> (20 баллов);</w:t>
            </w:r>
          </w:p>
          <w:p w14:paraId="2E002D15" w14:textId="7913AA94" w:rsidR="00E74D60" w:rsidRDefault="007C0E40">
            <w:pPr>
              <w:jc w:val="both"/>
              <w:rPr>
                <w:color w:val="000000"/>
                <w:sz w:val="24"/>
                <w:szCs w:val="24"/>
              </w:rPr>
            </w:pPr>
            <w:r>
              <w:rPr>
                <w:color w:val="000000"/>
                <w:sz w:val="24"/>
                <w:szCs w:val="24"/>
              </w:rPr>
              <w:t xml:space="preserve">3. Написание письма на </w:t>
            </w:r>
            <w:r w:rsidR="00A66521">
              <w:rPr>
                <w:color w:val="000000"/>
                <w:sz w:val="24"/>
                <w:szCs w:val="24"/>
              </w:rPr>
              <w:t>изучаемом</w:t>
            </w:r>
            <w:r>
              <w:rPr>
                <w:color w:val="000000"/>
                <w:sz w:val="24"/>
                <w:szCs w:val="24"/>
              </w:rPr>
              <w:t xml:space="preserve"> языке по заданным атрибутам. (20 баллов).</w:t>
            </w:r>
          </w:p>
          <w:p w14:paraId="57CE4C07" w14:textId="77777777" w:rsidR="00E74D60" w:rsidRDefault="00E74D60">
            <w:pPr>
              <w:jc w:val="both"/>
              <w:rPr>
                <w:color w:val="000000"/>
                <w:sz w:val="24"/>
                <w:szCs w:val="24"/>
              </w:rPr>
            </w:pPr>
          </w:p>
        </w:tc>
      </w:tr>
    </w:tbl>
    <w:p w14:paraId="7607F13D" w14:textId="77777777" w:rsidR="00E74D60" w:rsidRDefault="007C0E40">
      <w:pPr>
        <w:pStyle w:val="aff6"/>
        <w:spacing w:line="360" w:lineRule="auto"/>
        <w:jc w:val="center"/>
        <w:rPr>
          <w:rStyle w:val="af4"/>
          <w:rFonts w:ascii="Times New Roman" w:hAnsi="Times New Roman" w:cs="Times New Roman"/>
          <w:sz w:val="28"/>
          <w:szCs w:val="28"/>
          <w:shd w:val="clear" w:color="auto" w:fill="FFFFFF"/>
        </w:rPr>
      </w:pPr>
      <w:r>
        <w:rPr>
          <w:rStyle w:val="af4"/>
          <w:rFonts w:ascii="Times New Roman" w:hAnsi="Times New Roman" w:cs="Times New Roman"/>
          <w:sz w:val="28"/>
          <w:szCs w:val="28"/>
          <w:shd w:val="clear" w:color="auto" w:fill="FFFFFF"/>
        </w:rPr>
        <w:t xml:space="preserve">Образцы для подготовки к зачету </w:t>
      </w:r>
    </w:p>
    <w:tbl>
      <w:tblPr>
        <w:tblW w:w="9911" w:type="dxa"/>
        <w:tblInd w:w="-106" w:type="dxa"/>
        <w:tblLayout w:type="fixed"/>
        <w:tblLook w:val="04A0" w:firstRow="1" w:lastRow="0" w:firstColumn="1" w:lastColumn="0" w:noHBand="0" w:noVBand="1"/>
      </w:tblPr>
      <w:tblGrid>
        <w:gridCol w:w="9911"/>
      </w:tblGrid>
      <w:tr w:rsidR="00E74D60" w14:paraId="47DE0252" w14:textId="77777777">
        <w:tc>
          <w:tcPr>
            <w:tcW w:w="9911" w:type="dxa"/>
            <w:tcBorders>
              <w:top w:val="single" w:sz="4" w:space="0" w:color="000000"/>
              <w:left w:val="single" w:sz="4" w:space="0" w:color="000000"/>
              <w:bottom w:val="single" w:sz="4" w:space="0" w:color="000000"/>
              <w:right w:val="single" w:sz="4" w:space="0" w:color="000000"/>
            </w:tcBorders>
          </w:tcPr>
          <w:p w14:paraId="29BEB449" w14:textId="77777777" w:rsidR="00E74D60" w:rsidRDefault="007C0E40">
            <w:pPr>
              <w:jc w:val="center"/>
              <w:rPr>
                <w:b/>
                <w:bCs/>
              </w:rPr>
            </w:pPr>
            <w:r>
              <w:rPr>
                <w:b/>
                <w:bCs/>
              </w:rPr>
              <w:t xml:space="preserve">Федеральное государственное образовательное бюджетное учреждение высшего образования </w:t>
            </w:r>
          </w:p>
          <w:p w14:paraId="14172991" w14:textId="77777777" w:rsidR="00E74D60" w:rsidRDefault="007C0E40">
            <w:pPr>
              <w:jc w:val="center"/>
              <w:rPr>
                <w:b/>
                <w:bCs/>
              </w:rPr>
            </w:pPr>
            <w:r>
              <w:rPr>
                <w:b/>
                <w:bCs/>
              </w:rPr>
              <w:t>«Финансовый университет при Правительстве Российской Федерации» (Финуниверситет)</w:t>
            </w:r>
          </w:p>
          <w:p w14:paraId="57A2595F" w14:textId="77777777" w:rsidR="00E74D60" w:rsidRDefault="007C0E40">
            <w:pPr>
              <w:jc w:val="center"/>
              <w:rPr>
                <w:b/>
                <w:bCs/>
              </w:rPr>
            </w:pPr>
            <w:r>
              <w:rPr>
                <w:b/>
                <w:bCs/>
              </w:rPr>
              <w:t>-----------------------------------------------------------------------------------------------------------------------</w:t>
            </w:r>
          </w:p>
          <w:p w14:paraId="0A4B661C" w14:textId="6660BCC3" w:rsidR="00E74D60" w:rsidRDefault="00E132C3" w:rsidP="00E132C3">
            <w:pPr>
              <w:jc w:val="center"/>
              <w:rPr>
                <w:b/>
                <w:bCs/>
              </w:rPr>
            </w:pPr>
            <w:r w:rsidRPr="00BB30FF">
              <w:rPr>
                <w:b/>
                <w:bCs/>
              </w:rPr>
              <w:t>Кафедра</w:t>
            </w:r>
            <w:r>
              <w:rPr>
                <w:b/>
                <w:bCs/>
              </w:rPr>
              <w:t xml:space="preserve"> иностранных языков и межкультурной коммуникации</w:t>
            </w:r>
          </w:p>
          <w:p w14:paraId="0998F66C" w14:textId="77777777" w:rsidR="00E74D60" w:rsidRDefault="00E74D60">
            <w:pPr>
              <w:jc w:val="center"/>
              <w:rPr>
                <w:b/>
                <w:bCs/>
              </w:rPr>
            </w:pPr>
          </w:p>
          <w:p w14:paraId="4C325431" w14:textId="77777777" w:rsidR="00E74D60" w:rsidRDefault="007C0E40">
            <w:pPr>
              <w:spacing w:line="360" w:lineRule="auto"/>
              <w:jc w:val="center"/>
            </w:pPr>
            <w:r>
              <w:rPr>
                <w:b/>
                <w:bCs/>
              </w:rPr>
              <w:t>ЗАЧЕТНАЯ РАБОТА ПО ДИСЦИПЛИНЕ</w:t>
            </w:r>
          </w:p>
          <w:p w14:paraId="41D4B62A" w14:textId="48518B9E" w:rsidR="00E74D60" w:rsidRDefault="007C0E40">
            <w:pPr>
              <w:jc w:val="center"/>
              <w:rPr>
                <w:b/>
                <w:bCs/>
                <w:sz w:val="24"/>
                <w:szCs w:val="24"/>
              </w:rPr>
            </w:pPr>
            <w:r>
              <w:rPr>
                <w:b/>
                <w:bCs/>
                <w:sz w:val="24"/>
                <w:szCs w:val="24"/>
              </w:rPr>
              <w:t>«</w:t>
            </w:r>
            <w:r w:rsidR="004057E7">
              <w:rPr>
                <w:b/>
                <w:bCs/>
                <w:sz w:val="24"/>
                <w:szCs w:val="24"/>
              </w:rPr>
              <w:t>Практика устной и письменной речи основного языка</w:t>
            </w:r>
            <w:r>
              <w:rPr>
                <w:b/>
                <w:bCs/>
                <w:sz w:val="24"/>
                <w:szCs w:val="24"/>
              </w:rPr>
              <w:t>»</w:t>
            </w:r>
          </w:p>
          <w:p w14:paraId="56CDE9CC" w14:textId="60E9C5D8" w:rsidR="00E132C3" w:rsidRPr="002D2E81" w:rsidRDefault="00E132C3" w:rsidP="00E132C3">
            <w:pPr>
              <w:spacing w:line="240" w:lineRule="auto"/>
              <w:jc w:val="both"/>
              <w:rPr>
                <w:color w:val="000000"/>
              </w:rPr>
            </w:pPr>
            <w:r w:rsidRPr="002D2E81">
              <w:t xml:space="preserve">38.03.01«Экономика», </w:t>
            </w:r>
            <w:r w:rsidRPr="002D2E81">
              <w:rPr>
                <w:color w:val="000000"/>
              </w:rPr>
              <w:t>ОП «Экономика и бизнес стран Востока»</w:t>
            </w:r>
            <w:r w:rsidRPr="002D2E81">
              <w:t xml:space="preserve"> </w:t>
            </w:r>
            <w:r w:rsidRPr="002D2E81">
              <w:rPr>
                <w:color w:val="000000"/>
              </w:rPr>
              <w:t>профиль: «Экономика и бизнес стран Востока»</w:t>
            </w:r>
          </w:p>
          <w:p w14:paraId="4D3A23E0" w14:textId="0B1F99C9" w:rsidR="00E74D60" w:rsidRDefault="00D978BF">
            <w:pPr>
              <w:jc w:val="center"/>
              <w:rPr>
                <w:b/>
                <w:bCs/>
                <w:sz w:val="24"/>
                <w:szCs w:val="24"/>
              </w:rPr>
            </w:pPr>
            <w:r>
              <w:rPr>
                <w:b/>
                <w:bCs/>
                <w:sz w:val="24"/>
                <w:szCs w:val="24"/>
              </w:rPr>
              <w:t>3</w:t>
            </w:r>
            <w:r w:rsidR="007C0E40">
              <w:rPr>
                <w:b/>
                <w:bCs/>
                <w:sz w:val="24"/>
                <w:szCs w:val="24"/>
              </w:rPr>
              <w:t xml:space="preserve"> курс </w:t>
            </w:r>
            <w:r>
              <w:rPr>
                <w:b/>
                <w:bCs/>
                <w:sz w:val="24"/>
                <w:szCs w:val="24"/>
              </w:rPr>
              <w:t>6</w:t>
            </w:r>
            <w:r w:rsidR="007C0E40">
              <w:rPr>
                <w:b/>
                <w:bCs/>
                <w:sz w:val="24"/>
                <w:szCs w:val="24"/>
              </w:rPr>
              <w:t xml:space="preserve"> семестр</w:t>
            </w:r>
          </w:p>
          <w:p w14:paraId="4A7F1939" w14:textId="77777777" w:rsidR="00E74D60" w:rsidRDefault="00E74D60">
            <w:pPr>
              <w:jc w:val="center"/>
              <w:rPr>
                <w:b/>
                <w:bCs/>
                <w:sz w:val="24"/>
                <w:szCs w:val="24"/>
              </w:rPr>
            </w:pPr>
          </w:p>
          <w:p w14:paraId="08F7792D" w14:textId="77777777" w:rsidR="00E74D60" w:rsidRDefault="007C0E40">
            <w:pPr>
              <w:jc w:val="center"/>
            </w:pPr>
            <w:r>
              <w:t>20__ /20__ учебный год</w:t>
            </w:r>
          </w:p>
          <w:p w14:paraId="18F0622E" w14:textId="77777777" w:rsidR="00E74D60" w:rsidRDefault="007C0E40">
            <w:pPr>
              <w:jc w:val="center"/>
            </w:pPr>
            <w:r>
              <w:rPr>
                <w:lang w:val="en-US"/>
              </w:rPr>
              <w:t>I</w:t>
            </w:r>
            <w:r>
              <w:t xml:space="preserve"> вариант</w:t>
            </w:r>
          </w:p>
          <w:p w14:paraId="58F34657" w14:textId="77777777" w:rsidR="00E74D60" w:rsidRDefault="00E74D60">
            <w:pPr>
              <w:spacing w:line="360" w:lineRule="auto"/>
              <w:jc w:val="center"/>
            </w:pPr>
          </w:p>
          <w:p w14:paraId="07DE6A53" w14:textId="77777777" w:rsidR="00E74D60" w:rsidRDefault="007C0E40">
            <w:pPr>
              <w:spacing w:line="360" w:lineRule="auto"/>
            </w:pPr>
            <w:r>
              <w:t>Работу выполнил студент __________________________________ гр. ______.</w:t>
            </w:r>
          </w:p>
          <w:p w14:paraId="4011706C" w14:textId="7EE03BC4" w:rsidR="00F825AA" w:rsidRDefault="007C0E40" w:rsidP="00F825AA">
            <w:pPr>
              <w:jc w:val="center"/>
              <w:rPr>
                <w:b/>
                <w:bCs/>
                <w:sz w:val="24"/>
                <w:szCs w:val="24"/>
              </w:rPr>
            </w:pPr>
            <w:r>
              <w:rPr>
                <w:b/>
                <w:bCs/>
              </w:rPr>
              <w:t xml:space="preserve">Система оценки знаний по учебной дисциплине </w:t>
            </w:r>
            <w:r w:rsidR="00AA072D">
              <w:rPr>
                <w:b/>
                <w:bCs/>
                <w:sz w:val="24"/>
                <w:szCs w:val="24"/>
              </w:rPr>
              <w:t>«</w:t>
            </w:r>
            <w:r w:rsidR="00F825AA">
              <w:rPr>
                <w:b/>
                <w:bCs/>
                <w:sz w:val="24"/>
                <w:szCs w:val="24"/>
              </w:rPr>
              <w:t>Практика устной и письменной речи основного языка»</w:t>
            </w:r>
          </w:p>
          <w:p w14:paraId="26E2FD15" w14:textId="7812A8BC" w:rsidR="00E74D60" w:rsidRDefault="007C0E40">
            <w:pPr>
              <w:jc w:val="right"/>
            </w:pPr>
            <w:r>
              <w:rPr>
                <w:noProof/>
                <w:lang w:eastAsia="ru-RU"/>
              </w:rPr>
              <mc:AlternateContent>
                <mc:Choice Requires="wps">
                  <w:drawing>
                    <wp:anchor distT="0" distB="0" distL="114300" distR="114300" simplePos="0" relativeHeight="1024" behindDoc="0" locked="0" layoutInCell="0" allowOverlap="1" wp14:anchorId="43FE4AE5" wp14:editId="0D8BFC2D">
                      <wp:simplePos x="0" y="0"/>
                      <wp:positionH relativeFrom="column">
                        <wp:posOffset>17145</wp:posOffset>
                      </wp:positionH>
                      <wp:positionV relativeFrom="paragraph">
                        <wp:posOffset>125730</wp:posOffset>
                      </wp:positionV>
                      <wp:extent cx="6151245" cy="2145030"/>
                      <wp:effectExtent l="0" t="0" r="0" b="0"/>
                      <wp:wrapSquare wrapText="bothSides"/>
                      <wp:docPr id="1" name="Врезка2"/>
                      <wp:cNvGraphicFramePr/>
                      <a:graphic xmlns:a="http://schemas.openxmlformats.org/drawingml/2006/main">
                        <a:graphicData uri="http://schemas.microsoft.com/office/word/2010/wordprocessingShape">
                          <wps:wsp>
                            <wps:cNvSpPr/>
                            <wps:spPr>
                              <a:xfrm>
                                <a:off x="0" y="0"/>
                                <a:ext cx="6150600" cy="2144520"/>
                              </a:xfrm>
                              <a:prstGeom prst="rect">
                                <a:avLst/>
                              </a:prstGeom>
                              <a:noFill/>
                              <a:ln w="0">
                                <a:noFill/>
                              </a:ln>
                            </wps:spPr>
                            <wps:style>
                              <a:lnRef idx="0">
                                <a:srgbClr val="FFFFFF"/>
                              </a:lnRef>
                              <a:fillRef idx="0">
                                <a:srgbClr val="FFFFFF"/>
                              </a:fillRef>
                              <a:effectRef idx="0">
                                <a:srgbClr val="FFFFFF"/>
                              </a:effectRef>
                              <a:fontRef idx="minor"/>
                            </wps:style>
                            <wps:txbx>
                              <w:txbxContent>
                                <w:p w14:paraId="51E53CC7" w14:textId="77777777" w:rsidR="00E132C3" w:rsidRDefault="00E132C3">
                                  <w:pPr>
                                    <w:pStyle w:val="aff8"/>
                                    <w:rPr>
                                      <w:color w:val="000000"/>
                                    </w:rPr>
                                  </w:pPr>
                                </w:p>
                              </w:txbxContent>
                            </wps:txbx>
                            <wps:bodyPr lIns="0" tIns="0" rIns="0" bIns="0">
                              <a:spAutoFit/>
                            </wps:bodyPr>
                          </wps:wsp>
                        </a:graphicData>
                      </a:graphic>
                    </wp:anchor>
                  </w:drawing>
                </mc:Choice>
                <mc:Fallback>
                  <w:pict>
                    <v:rect w14:anchorId="43FE4AE5" id="Врезка2" o:spid="_x0000_s1026" style="position:absolute;left:0;text-align:left;margin-left:1.35pt;margin-top:9.9pt;width:484.35pt;height:168.9pt;z-index:1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" o:allowincell="f" filled="f" stroked="f" strokeweight="0">
                      <v:textbox style="mso-fit-shape-to-text:t" inset="0,0,0,0">
                        <w:txbxContent>
                          <w:p w14:paraId="51E53CC7" w14:textId="77777777" w:rsidR="00E132C3" w:rsidRDefault="00E132C3">
                            <w:pPr>
                              <w:pStyle w:val="aff8"/>
                              <w:rPr>
                                <w:color w:val="000000"/>
                              </w:rPr>
                            </w:pPr>
                          </w:p>
                        </w:txbxContent>
                      </v:textbox>
                      <w10:wrap type="square"/>
                    </v:rect>
                  </w:pict>
                </mc:Fallback>
              </mc:AlternateContent>
            </w:r>
            <w:r>
              <w:t>Работу подготовила _______________________________Ф.И.О. преподавателя</w:t>
            </w:r>
          </w:p>
          <w:p w14:paraId="6D13E638" w14:textId="77777777" w:rsidR="00E74D60" w:rsidRDefault="007C0E40">
            <w:pPr>
              <w:pStyle w:val="aff6"/>
              <w:widowControl w:val="0"/>
              <w:spacing w:line="360" w:lineRule="auto"/>
              <w:jc w:val="right"/>
              <w:rPr>
                <w:rFonts w:ascii="Times New Roman" w:hAnsi="Times New Roman" w:cs="Times New Roman"/>
              </w:rPr>
            </w:pPr>
            <w:r>
              <w:rPr>
                <w:rFonts w:ascii="Times New Roman" w:hAnsi="Times New Roman" w:cs="Times New Roman"/>
              </w:rPr>
              <w:t>Работу проверил(а) ________________________________Ф.И.О. преподавателя</w:t>
            </w:r>
          </w:p>
          <w:p w14:paraId="376B2B5B" w14:textId="77777777" w:rsidR="0045362B" w:rsidRDefault="007C0E40" w:rsidP="0045362B">
            <w:pPr>
              <w:jc w:val="center"/>
              <w:rPr>
                <w:b/>
                <w:bCs/>
                <w:sz w:val="24"/>
                <w:szCs w:val="24"/>
              </w:rPr>
            </w:pPr>
            <w:r>
              <w:rPr>
                <w:b/>
                <w:bCs/>
                <w:sz w:val="24"/>
                <w:szCs w:val="24"/>
              </w:rPr>
              <w:t xml:space="preserve">Система оценки знаний по учебной дисциплине </w:t>
            </w:r>
            <w:r w:rsidR="0045362B">
              <w:rPr>
                <w:b/>
                <w:bCs/>
                <w:sz w:val="24"/>
                <w:szCs w:val="24"/>
              </w:rPr>
              <w:t>«Практика устной и письменной речи основного языка»</w:t>
            </w:r>
          </w:p>
          <w:p w14:paraId="2F73D926" w14:textId="256B130F" w:rsidR="00E74D60" w:rsidRDefault="00E74D60">
            <w:pPr>
              <w:spacing w:line="240" w:lineRule="auto"/>
              <w:jc w:val="center"/>
              <w:rPr>
                <w:b/>
                <w:bCs/>
                <w:sz w:val="24"/>
                <w:szCs w:val="24"/>
              </w:rPr>
            </w:pPr>
          </w:p>
          <w:tbl>
            <w:tblPr>
              <w:tblpPr w:leftFromText="180" w:rightFromText="180" w:vertAnchor="text" w:horzAnchor="page" w:tblpX="556" w:tblpY="198"/>
              <w:tblOverlap w:val="never"/>
              <w:tblW w:w="8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1"/>
              <w:gridCol w:w="1660"/>
              <w:gridCol w:w="1660"/>
              <w:gridCol w:w="1659"/>
              <w:gridCol w:w="1114"/>
              <w:gridCol w:w="1070"/>
            </w:tblGrid>
            <w:tr w:rsidR="00E74D60" w14:paraId="7A0C314E" w14:textId="77777777">
              <w:trPr>
                <w:trHeight w:val="330"/>
              </w:trPr>
              <w:tc>
                <w:tcPr>
                  <w:tcW w:w="1341" w:type="dxa"/>
                  <w:vMerge w:val="restart"/>
                  <w:vAlign w:val="center"/>
                </w:tcPr>
                <w:p w14:paraId="0A5E4260" w14:textId="64E11AF1" w:rsidR="00E74D60" w:rsidRDefault="007C0E40">
                  <w:pPr>
                    <w:spacing w:line="240" w:lineRule="auto"/>
                    <w:jc w:val="center"/>
                    <w:rPr>
                      <w:rFonts w:eastAsiaTheme="minorEastAsia"/>
                      <w:b/>
                      <w:bCs/>
                      <w:sz w:val="20"/>
                      <w:szCs w:val="20"/>
                      <w:lang w:eastAsia="ru-RU"/>
                    </w:rPr>
                  </w:pPr>
                  <w:r>
                    <w:rPr>
                      <w:rFonts w:eastAsiaTheme="minorEastAsia"/>
                      <w:b/>
                      <w:bCs/>
                      <w:sz w:val="20"/>
                      <w:szCs w:val="20"/>
                      <w:lang w:eastAsia="ru-RU"/>
                    </w:rPr>
                    <w:t>Текущий контроль, СРС, домашние задания (сентябрь-декабрь 20</w:t>
                  </w:r>
                  <w:r w:rsidR="0045362B">
                    <w:rPr>
                      <w:rFonts w:eastAsiaTheme="minorEastAsia"/>
                      <w:b/>
                      <w:bCs/>
                      <w:sz w:val="20"/>
                      <w:szCs w:val="20"/>
                      <w:lang w:eastAsia="ru-RU"/>
                    </w:rPr>
                    <w:t>-</w:t>
                  </w:r>
                  <w:r>
                    <w:rPr>
                      <w:rFonts w:eastAsiaTheme="minorEastAsia"/>
                      <w:b/>
                      <w:bCs/>
                      <w:sz w:val="20"/>
                      <w:szCs w:val="20"/>
                      <w:lang w:eastAsia="ru-RU"/>
                    </w:rPr>
                    <w:t>/20</w:t>
                  </w:r>
                  <w:r w:rsidR="0045362B">
                    <w:rPr>
                      <w:rFonts w:eastAsiaTheme="minorEastAsia"/>
                      <w:b/>
                      <w:bCs/>
                      <w:sz w:val="20"/>
                      <w:szCs w:val="20"/>
                      <w:lang w:eastAsia="ru-RU"/>
                    </w:rPr>
                    <w:t>-</w:t>
                  </w:r>
                  <w:r>
                    <w:rPr>
                      <w:rFonts w:eastAsiaTheme="minorEastAsia"/>
                      <w:b/>
                      <w:bCs/>
                      <w:sz w:val="20"/>
                      <w:szCs w:val="20"/>
                      <w:lang w:eastAsia="ru-RU"/>
                    </w:rPr>
                    <w:t>)</w:t>
                  </w:r>
                </w:p>
                <w:p w14:paraId="5D251FDC" w14:textId="77777777" w:rsidR="00E74D60" w:rsidRDefault="00E74D60">
                  <w:pPr>
                    <w:spacing w:line="240" w:lineRule="auto"/>
                    <w:jc w:val="center"/>
                    <w:rPr>
                      <w:b/>
                      <w:bCs/>
                      <w:sz w:val="20"/>
                      <w:szCs w:val="20"/>
                    </w:rPr>
                  </w:pPr>
                </w:p>
              </w:tc>
              <w:tc>
                <w:tcPr>
                  <w:tcW w:w="4979" w:type="dxa"/>
                  <w:gridSpan w:val="3"/>
                  <w:vAlign w:val="center"/>
                </w:tcPr>
                <w:p w14:paraId="74442398" w14:textId="77777777" w:rsidR="00E74D60" w:rsidRDefault="007C0E40">
                  <w:pPr>
                    <w:spacing w:line="240" w:lineRule="auto"/>
                    <w:jc w:val="center"/>
                    <w:rPr>
                      <w:b/>
                      <w:bCs/>
                      <w:sz w:val="20"/>
                      <w:szCs w:val="20"/>
                    </w:rPr>
                  </w:pPr>
                  <w:r>
                    <w:rPr>
                      <w:b/>
                      <w:bCs/>
                      <w:sz w:val="20"/>
                      <w:szCs w:val="20"/>
                    </w:rPr>
                    <w:t xml:space="preserve">Зачет </w:t>
                  </w:r>
                </w:p>
              </w:tc>
              <w:tc>
                <w:tcPr>
                  <w:tcW w:w="1114" w:type="dxa"/>
                  <w:vMerge w:val="restart"/>
                  <w:vAlign w:val="center"/>
                </w:tcPr>
                <w:p w14:paraId="751674E7" w14:textId="77777777" w:rsidR="00E74D60" w:rsidRDefault="00E74D60">
                  <w:pPr>
                    <w:spacing w:line="240" w:lineRule="auto"/>
                    <w:jc w:val="center"/>
                    <w:rPr>
                      <w:b/>
                      <w:bCs/>
                      <w:sz w:val="20"/>
                      <w:szCs w:val="20"/>
                    </w:rPr>
                  </w:pPr>
                </w:p>
                <w:p w14:paraId="798FB754" w14:textId="77777777" w:rsidR="00E74D60" w:rsidRDefault="00E74D60">
                  <w:pPr>
                    <w:spacing w:line="240" w:lineRule="auto"/>
                    <w:jc w:val="center"/>
                    <w:rPr>
                      <w:b/>
                      <w:bCs/>
                      <w:sz w:val="20"/>
                      <w:szCs w:val="20"/>
                    </w:rPr>
                  </w:pPr>
                </w:p>
                <w:p w14:paraId="197903A2" w14:textId="77777777" w:rsidR="00E74D60" w:rsidRDefault="007C0E40">
                  <w:pPr>
                    <w:spacing w:line="240" w:lineRule="auto"/>
                    <w:jc w:val="center"/>
                    <w:rPr>
                      <w:b/>
                      <w:bCs/>
                      <w:sz w:val="20"/>
                      <w:szCs w:val="20"/>
                    </w:rPr>
                  </w:pPr>
                  <w:r>
                    <w:rPr>
                      <w:b/>
                      <w:bCs/>
                      <w:sz w:val="20"/>
                      <w:szCs w:val="20"/>
                    </w:rPr>
                    <w:t>Оценка за экзамен</w:t>
                  </w:r>
                </w:p>
                <w:p w14:paraId="528D29E7" w14:textId="77777777" w:rsidR="00E74D60" w:rsidRDefault="00E74D60">
                  <w:pPr>
                    <w:spacing w:line="240" w:lineRule="auto"/>
                    <w:jc w:val="center"/>
                    <w:rPr>
                      <w:b/>
                      <w:bCs/>
                      <w:sz w:val="20"/>
                      <w:szCs w:val="20"/>
                    </w:rPr>
                  </w:pPr>
                </w:p>
              </w:tc>
              <w:tc>
                <w:tcPr>
                  <w:tcW w:w="1070" w:type="dxa"/>
                  <w:vMerge w:val="restart"/>
                  <w:tcBorders>
                    <w:right w:val="single" w:sz="4" w:space="0" w:color="auto"/>
                  </w:tcBorders>
                  <w:vAlign w:val="center"/>
                </w:tcPr>
                <w:p w14:paraId="0C8D6AC6" w14:textId="77777777" w:rsidR="00E74D60" w:rsidRDefault="007C0E40">
                  <w:pPr>
                    <w:spacing w:line="240" w:lineRule="auto"/>
                    <w:jc w:val="center"/>
                    <w:rPr>
                      <w:b/>
                      <w:bCs/>
                      <w:sz w:val="20"/>
                      <w:szCs w:val="20"/>
                    </w:rPr>
                  </w:pPr>
                  <w:r>
                    <w:rPr>
                      <w:b/>
                      <w:bCs/>
                      <w:sz w:val="20"/>
                      <w:szCs w:val="20"/>
                    </w:rPr>
                    <w:t>Итоговая</w:t>
                  </w:r>
                </w:p>
                <w:p w14:paraId="2845D7F7" w14:textId="77777777" w:rsidR="00E74D60" w:rsidRDefault="007C0E40">
                  <w:pPr>
                    <w:spacing w:line="240" w:lineRule="auto"/>
                    <w:jc w:val="center"/>
                    <w:rPr>
                      <w:b/>
                      <w:bCs/>
                      <w:sz w:val="20"/>
                      <w:szCs w:val="20"/>
                    </w:rPr>
                  </w:pPr>
                  <w:r>
                    <w:rPr>
                      <w:b/>
                      <w:bCs/>
                      <w:sz w:val="20"/>
                      <w:szCs w:val="20"/>
                    </w:rPr>
                    <w:t>оценка</w:t>
                  </w:r>
                </w:p>
                <w:p w14:paraId="1A7AF4C0" w14:textId="77777777" w:rsidR="00E74D60" w:rsidRDefault="00E74D60">
                  <w:pPr>
                    <w:spacing w:line="240" w:lineRule="auto"/>
                    <w:jc w:val="center"/>
                    <w:rPr>
                      <w:b/>
                      <w:bCs/>
                      <w:sz w:val="20"/>
                      <w:szCs w:val="20"/>
                    </w:rPr>
                  </w:pPr>
                </w:p>
              </w:tc>
            </w:tr>
            <w:tr w:rsidR="00E74D60" w14:paraId="292206D9" w14:textId="77777777">
              <w:trPr>
                <w:trHeight w:val="521"/>
              </w:trPr>
              <w:tc>
                <w:tcPr>
                  <w:tcW w:w="1341" w:type="dxa"/>
                  <w:vMerge/>
                  <w:vAlign w:val="center"/>
                </w:tcPr>
                <w:p w14:paraId="40CC6915" w14:textId="77777777" w:rsidR="00E74D60" w:rsidRDefault="00E74D60">
                  <w:pPr>
                    <w:spacing w:line="240" w:lineRule="auto"/>
                    <w:jc w:val="center"/>
                    <w:rPr>
                      <w:b/>
                      <w:bCs/>
                      <w:sz w:val="20"/>
                      <w:szCs w:val="20"/>
                    </w:rPr>
                  </w:pPr>
                </w:p>
              </w:tc>
              <w:tc>
                <w:tcPr>
                  <w:tcW w:w="4979" w:type="dxa"/>
                  <w:gridSpan w:val="3"/>
                  <w:vAlign w:val="center"/>
                </w:tcPr>
                <w:p w14:paraId="7CE82C42" w14:textId="77777777" w:rsidR="00E74D60" w:rsidRDefault="007C0E40">
                  <w:pPr>
                    <w:spacing w:line="240" w:lineRule="auto"/>
                    <w:jc w:val="center"/>
                    <w:rPr>
                      <w:b/>
                      <w:bCs/>
                      <w:sz w:val="20"/>
                      <w:szCs w:val="20"/>
                    </w:rPr>
                  </w:pPr>
                  <w:r>
                    <w:rPr>
                      <w:b/>
                      <w:bCs/>
                      <w:sz w:val="20"/>
                      <w:szCs w:val="20"/>
                    </w:rPr>
                    <w:t>Письменная часть</w:t>
                  </w:r>
                </w:p>
              </w:tc>
              <w:tc>
                <w:tcPr>
                  <w:tcW w:w="1114" w:type="dxa"/>
                  <w:vMerge/>
                  <w:vAlign w:val="center"/>
                </w:tcPr>
                <w:p w14:paraId="71F6D3D0" w14:textId="77777777" w:rsidR="00E74D60" w:rsidRDefault="00E74D60">
                  <w:pPr>
                    <w:spacing w:line="240" w:lineRule="auto"/>
                    <w:jc w:val="center"/>
                    <w:rPr>
                      <w:b/>
                      <w:bCs/>
                      <w:sz w:val="20"/>
                      <w:szCs w:val="20"/>
                    </w:rPr>
                  </w:pPr>
                </w:p>
              </w:tc>
              <w:tc>
                <w:tcPr>
                  <w:tcW w:w="1070" w:type="dxa"/>
                  <w:vMerge/>
                  <w:tcBorders>
                    <w:right w:val="single" w:sz="4" w:space="0" w:color="auto"/>
                  </w:tcBorders>
                  <w:vAlign w:val="center"/>
                </w:tcPr>
                <w:p w14:paraId="2528CBE0" w14:textId="77777777" w:rsidR="00E74D60" w:rsidRDefault="00E74D60">
                  <w:pPr>
                    <w:spacing w:line="240" w:lineRule="auto"/>
                    <w:jc w:val="center"/>
                    <w:rPr>
                      <w:b/>
                      <w:bCs/>
                      <w:sz w:val="20"/>
                      <w:szCs w:val="20"/>
                    </w:rPr>
                  </w:pPr>
                </w:p>
              </w:tc>
            </w:tr>
            <w:tr w:rsidR="00E74D60" w14:paraId="0AFD0871" w14:textId="77777777">
              <w:trPr>
                <w:trHeight w:val="392"/>
              </w:trPr>
              <w:tc>
                <w:tcPr>
                  <w:tcW w:w="1341" w:type="dxa"/>
                  <w:vMerge/>
                  <w:vAlign w:val="center"/>
                </w:tcPr>
                <w:p w14:paraId="196D8EB2" w14:textId="77777777" w:rsidR="00E74D60" w:rsidRDefault="00E74D60">
                  <w:pPr>
                    <w:spacing w:line="240" w:lineRule="auto"/>
                    <w:jc w:val="center"/>
                    <w:rPr>
                      <w:b/>
                      <w:bCs/>
                      <w:sz w:val="20"/>
                      <w:szCs w:val="20"/>
                    </w:rPr>
                  </w:pPr>
                </w:p>
              </w:tc>
              <w:tc>
                <w:tcPr>
                  <w:tcW w:w="1660" w:type="dxa"/>
                  <w:vAlign w:val="center"/>
                </w:tcPr>
                <w:p w14:paraId="1B0810AB" w14:textId="77777777" w:rsidR="00E74D60" w:rsidRDefault="007C0E40">
                  <w:pPr>
                    <w:spacing w:line="240" w:lineRule="auto"/>
                    <w:jc w:val="center"/>
                    <w:rPr>
                      <w:b/>
                      <w:bCs/>
                      <w:sz w:val="20"/>
                      <w:szCs w:val="20"/>
                    </w:rPr>
                  </w:pPr>
                  <w:r>
                    <w:rPr>
                      <w:rFonts w:eastAsiaTheme="minorEastAsia"/>
                      <w:b/>
                      <w:bCs/>
                      <w:sz w:val="20"/>
                      <w:szCs w:val="20"/>
                      <w:lang w:eastAsia="ru-RU"/>
                    </w:rPr>
                    <w:t>Лексико-грамматический тест</w:t>
                  </w:r>
                </w:p>
              </w:tc>
              <w:tc>
                <w:tcPr>
                  <w:tcW w:w="1660" w:type="dxa"/>
                  <w:tcBorders>
                    <w:bottom w:val="single" w:sz="4" w:space="0" w:color="auto"/>
                  </w:tcBorders>
                  <w:vAlign w:val="center"/>
                </w:tcPr>
                <w:p w14:paraId="1F7426F9" w14:textId="0682C258" w:rsidR="00E74D60" w:rsidRDefault="0045362B">
                  <w:pPr>
                    <w:spacing w:line="240" w:lineRule="auto"/>
                    <w:jc w:val="center"/>
                    <w:rPr>
                      <w:rFonts w:eastAsiaTheme="minorEastAsia"/>
                      <w:b/>
                      <w:bCs/>
                      <w:sz w:val="20"/>
                      <w:szCs w:val="20"/>
                      <w:lang w:eastAsia="ru-RU"/>
                    </w:rPr>
                  </w:pPr>
                  <w:r>
                    <w:rPr>
                      <w:b/>
                      <w:bCs/>
                      <w:sz w:val="20"/>
                      <w:szCs w:val="20"/>
                    </w:rPr>
                    <w:t>Моноголическое высказываение</w:t>
                  </w:r>
                  <w:r w:rsidR="007C0E40">
                    <w:rPr>
                      <w:b/>
                      <w:bCs/>
                      <w:sz w:val="20"/>
                      <w:szCs w:val="20"/>
                    </w:rPr>
                    <w:t>.</w:t>
                  </w:r>
                </w:p>
              </w:tc>
              <w:tc>
                <w:tcPr>
                  <w:tcW w:w="1659" w:type="dxa"/>
                  <w:vAlign w:val="center"/>
                </w:tcPr>
                <w:p w14:paraId="4607D06F" w14:textId="61665FB1" w:rsidR="00E74D60" w:rsidRDefault="007C0E40">
                  <w:pPr>
                    <w:spacing w:line="240" w:lineRule="auto"/>
                    <w:jc w:val="center"/>
                    <w:rPr>
                      <w:b/>
                      <w:bCs/>
                      <w:sz w:val="20"/>
                      <w:szCs w:val="20"/>
                    </w:rPr>
                  </w:pPr>
                  <w:r>
                    <w:rPr>
                      <w:b/>
                      <w:bCs/>
                      <w:sz w:val="20"/>
                      <w:szCs w:val="20"/>
                    </w:rPr>
                    <w:t xml:space="preserve"> Написание письма</w:t>
                  </w:r>
                </w:p>
                <w:p w14:paraId="34D41215" w14:textId="77777777" w:rsidR="00E74D60" w:rsidRDefault="007C0E40">
                  <w:pPr>
                    <w:spacing w:line="240" w:lineRule="auto"/>
                    <w:jc w:val="center"/>
                    <w:rPr>
                      <w:b/>
                      <w:bCs/>
                      <w:sz w:val="20"/>
                      <w:szCs w:val="20"/>
                    </w:rPr>
                  </w:pPr>
                  <w:r>
                    <w:rPr>
                      <w:b/>
                      <w:bCs/>
                      <w:sz w:val="20"/>
                      <w:szCs w:val="20"/>
                    </w:rPr>
                    <w:t xml:space="preserve"> </w:t>
                  </w:r>
                </w:p>
              </w:tc>
              <w:tc>
                <w:tcPr>
                  <w:tcW w:w="1114" w:type="dxa"/>
                  <w:vMerge/>
                  <w:vAlign w:val="center"/>
                </w:tcPr>
                <w:p w14:paraId="46C68EB6" w14:textId="77777777" w:rsidR="00E74D60" w:rsidRDefault="00E74D60">
                  <w:pPr>
                    <w:spacing w:line="240" w:lineRule="auto"/>
                    <w:jc w:val="center"/>
                    <w:rPr>
                      <w:b/>
                      <w:bCs/>
                      <w:sz w:val="20"/>
                      <w:szCs w:val="20"/>
                    </w:rPr>
                  </w:pPr>
                </w:p>
              </w:tc>
              <w:tc>
                <w:tcPr>
                  <w:tcW w:w="1070" w:type="dxa"/>
                  <w:vMerge/>
                  <w:tcBorders>
                    <w:right w:val="single" w:sz="4" w:space="0" w:color="auto"/>
                  </w:tcBorders>
                  <w:vAlign w:val="center"/>
                </w:tcPr>
                <w:p w14:paraId="4A5DC936" w14:textId="77777777" w:rsidR="00E74D60" w:rsidRDefault="00E74D60">
                  <w:pPr>
                    <w:spacing w:line="240" w:lineRule="auto"/>
                    <w:jc w:val="center"/>
                    <w:rPr>
                      <w:b/>
                      <w:bCs/>
                      <w:sz w:val="20"/>
                      <w:szCs w:val="20"/>
                    </w:rPr>
                  </w:pPr>
                </w:p>
              </w:tc>
            </w:tr>
            <w:tr w:rsidR="00E74D60" w14:paraId="26F09D8D" w14:textId="77777777">
              <w:trPr>
                <w:trHeight w:val="401"/>
              </w:trPr>
              <w:tc>
                <w:tcPr>
                  <w:tcW w:w="1341" w:type="dxa"/>
                  <w:vAlign w:val="center"/>
                </w:tcPr>
                <w:p w14:paraId="28399924" w14:textId="77777777" w:rsidR="00E74D60" w:rsidRDefault="007C0E40">
                  <w:pPr>
                    <w:spacing w:line="240" w:lineRule="auto"/>
                    <w:jc w:val="center"/>
                    <w:rPr>
                      <w:b/>
                      <w:bCs/>
                      <w:sz w:val="20"/>
                      <w:szCs w:val="20"/>
                    </w:rPr>
                  </w:pPr>
                  <w:r>
                    <w:rPr>
                      <w:b/>
                      <w:bCs/>
                      <w:sz w:val="20"/>
                      <w:szCs w:val="20"/>
                    </w:rPr>
                    <w:lastRenderedPageBreak/>
                    <w:t>40 баллов</w:t>
                  </w:r>
                </w:p>
              </w:tc>
              <w:tc>
                <w:tcPr>
                  <w:tcW w:w="1660" w:type="dxa"/>
                  <w:vAlign w:val="center"/>
                </w:tcPr>
                <w:p w14:paraId="44B4B57F" w14:textId="77777777" w:rsidR="00E74D60" w:rsidRDefault="007C0E40">
                  <w:pPr>
                    <w:spacing w:line="240" w:lineRule="auto"/>
                    <w:jc w:val="center"/>
                    <w:rPr>
                      <w:b/>
                      <w:bCs/>
                      <w:sz w:val="20"/>
                      <w:szCs w:val="20"/>
                    </w:rPr>
                  </w:pPr>
                  <w:r>
                    <w:rPr>
                      <w:b/>
                      <w:bCs/>
                      <w:sz w:val="20"/>
                      <w:szCs w:val="20"/>
                    </w:rPr>
                    <w:t>20  баллов</w:t>
                  </w:r>
                </w:p>
              </w:tc>
              <w:tc>
                <w:tcPr>
                  <w:tcW w:w="1660" w:type="dxa"/>
                  <w:vAlign w:val="center"/>
                </w:tcPr>
                <w:p w14:paraId="63A3A48C" w14:textId="77777777" w:rsidR="00E74D60" w:rsidRDefault="007C0E40">
                  <w:pPr>
                    <w:spacing w:line="240" w:lineRule="auto"/>
                    <w:jc w:val="center"/>
                    <w:rPr>
                      <w:b/>
                      <w:bCs/>
                      <w:sz w:val="20"/>
                      <w:szCs w:val="20"/>
                    </w:rPr>
                  </w:pPr>
                  <w:r>
                    <w:rPr>
                      <w:b/>
                      <w:bCs/>
                      <w:sz w:val="20"/>
                      <w:szCs w:val="20"/>
                    </w:rPr>
                    <w:t>20  баллов</w:t>
                  </w:r>
                </w:p>
              </w:tc>
              <w:tc>
                <w:tcPr>
                  <w:tcW w:w="1659" w:type="dxa"/>
                  <w:vAlign w:val="center"/>
                </w:tcPr>
                <w:p w14:paraId="17EC7FC7" w14:textId="77777777" w:rsidR="00E74D60" w:rsidRDefault="007C0E40">
                  <w:pPr>
                    <w:spacing w:line="240" w:lineRule="auto"/>
                    <w:jc w:val="center"/>
                    <w:rPr>
                      <w:b/>
                      <w:bCs/>
                      <w:sz w:val="20"/>
                      <w:szCs w:val="20"/>
                    </w:rPr>
                  </w:pPr>
                  <w:r>
                    <w:rPr>
                      <w:b/>
                      <w:bCs/>
                      <w:sz w:val="20"/>
                      <w:szCs w:val="20"/>
                    </w:rPr>
                    <w:t>2</w:t>
                  </w:r>
                  <w:r>
                    <w:rPr>
                      <w:b/>
                      <w:bCs/>
                      <w:sz w:val="20"/>
                      <w:szCs w:val="20"/>
                      <w:lang w:val="en-GB"/>
                    </w:rPr>
                    <w:t xml:space="preserve">0 </w:t>
                  </w:r>
                  <w:r>
                    <w:rPr>
                      <w:b/>
                      <w:bCs/>
                      <w:sz w:val="20"/>
                      <w:szCs w:val="20"/>
                    </w:rPr>
                    <w:t>баллов</w:t>
                  </w:r>
                </w:p>
              </w:tc>
              <w:tc>
                <w:tcPr>
                  <w:tcW w:w="1114" w:type="dxa"/>
                  <w:vAlign w:val="center"/>
                </w:tcPr>
                <w:p w14:paraId="66EEC4DD" w14:textId="77777777" w:rsidR="00E74D60" w:rsidRDefault="007C0E40">
                  <w:pPr>
                    <w:spacing w:line="240" w:lineRule="auto"/>
                    <w:jc w:val="center"/>
                    <w:rPr>
                      <w:b/>
                      <w:bCs/>
                      <w:sz w:val="20"/>
                      <w:szCs w:val="20"/>
                    </w:rPr>
                  </w:pPr>
                  <w:r>
                    <w:rPr>
                      <w:b/>
                      <w:bCs/>
                      <w:sz w:val="20"/>
                      <w:szCs w:val="20"/>
                    </w:rPr>
                    <w:t>60 баллов</w:t>
                  </w:r>
                </w:p>
              </w:tc>
              <w:tc>
                <w:tcPr>
                  <w:tcW w:w="1070" w:type="dxa"/>
                  <w:vAlign w:val="center"/>
                </w:tcPr>
                <w:p w14:paraId="71034EBD" w14:textId="77777777" w:rsidR="00E74D60" w:rsidRDefault="007C0E40">
                  <w:pPr>
                    <w:spacing w:line="240" w:lineRule="auto"/>
                    <w:jc w:val="center"/>
                    <w:rPr>
                      <w:b/>
                      <w:bCs/>
                      <w:sz w:val="20"/>
                      <w:szCs w:val="20"/>
                    </w:rPr>
                  </w:pPr>
                  <w:r>
                    <w:rPr>
                      <w:b/>
                      <w:bCs/>
                      <w:sz w:val="20"/>
                      <w:szCs w:val="20"/>
                    </w:rPr>
                    <w:t>100 баллов</w:t>
                  </w:r>
                </w:p>
              </w:tc>
            </w:tr>
            <w:tr w:rsidR="00E74D60" w14:paraId="6A4CE9E2" w14:textId="77777777">
              <w:trPr>
                <w:trHeight w:val="603"/>
              </w:trPr>
              <w:tc>
                <w:tcPr>
                  <w:tcW w:w="1341" w:type="dxa"/>
                  <w:vAlign w:val="center"/>
                </w:tcPr>
                <w:p w14:paraId="77D8EB7B" w14:textId="77777777" w:rsidR="00E74D60" w:rsidRDefault="00E74D60">
                  <w:pPr>
                    <w:spacing w:line="240" w:lineRule="auto"/>
                    <w:jc w:val="center"/>
                    <w:rPr>
                      <w:b/>
                      <w:bCs/>
                      <w:sz w:val="20"/>
                      <w:szCs w:val="20"/>
                    </w:rPr>
                  </w:pPr>
                </w:p>
              </w:tc>
              <w:tc>
                <w:tcPr>
                  <w:tcW w:w="1660" w:type="dxa"/>
                  <w:vAlign w:val="center"/>
                </w:tcPr>
                <w:p w14:paraId="57CED5E7" w14:textId="77777777" w:rsidR="00E74D60" w:rsidRDefault="00E74D60">
                  <w:pPr>
                    <w:spacing w:line="240" w:lineRule="auto"/>
                    <w:jc w:val="center"/>
                    <w:rPr>
                      <w:b/>
                      <w:bCs/>
                      <w:sz w:val="20"/>
                      <w:szCs w:val="20"/>
                    </w:rPr>
                  </w:pPr>
                </w:p>
              </w:tc>
              <w:tc>
                <w:tcPr>
                  <w:tcW w:w="1660" w:type="dxa"/>
                  <w:vAlign w:val="center"/>
                </w:tcPr>
                <w:p w14:paraId="34F0E173" w14:textId="77777777" w:rsidR="00E74D60" w:rsidRDefault="00E74D60">
                  <w:pPr>
                    <w:spacing w:line="240" w:lineRule="auto"/>
                    <w:jc w:val="center"/>
                    <w:rPr>
                      <w:b/>
                      <w:bCs/>
                      <w:sz w:val="20"/>
                      <w:szCs w:val="20"/>
                      <w:lang w:val="pt-PT"/>
                    </w:rPr>
                  </w:pPr>
                </w:p>
              </w:tc>
              <w:tc>
                <w:tcPr>
                  <w:tcW w:w="1659" w:type="dxa"/>
                  <w:vAlign w:val="center"/>
                </w:tcPr>
                <w:p w14:paraId="1805CD26" w14:textId="77777777" w:rsidR="00E74D60" w:rsidRDefault="00E74D60">
                  <w:pPr>
                    <w:spacing w:line="240" w:lineRule="auto"/>
                    <w:jc w:val="center"/>
                    <w:rPr>
                      <w:b/>
                      <w:bCs/>
                      <w:sz w:val="20"/>
                      <w:szCs w:val="20"/>
                    </w:rPr>
                  </w:pPr>
                </w:p>
              </w:tc>
              <w:tc>
                <w:tcPr>
                  <w:tcW w:w="1114" w:type="dxa"/>
                  <w:vAlign w:val="center"/>
                </w:tcPr>
                <w:p w14:paraId="319BF283" w14:textId="77777777" w:rsidR="00E74D60" w:rsidRDefault="00E74D60">
                  <w:pPr>
                    <w:spacing w:line="240" w:lineRule="auto"/>
                    <w:jc w:val="center"/>
                    <w:rPr>
                      <w:b/>
                      <w:bCs/>
                      <w:sz w:val="20"/>
                      <w:szCs w:val="20"/>
                    </w:rPr>
                  </w:pPr>
                </w:p>
              </w:tc>
              <w:tc>
                <w:tcPr>
                  <w:tcW w:w="1070" w:type="dxa"/>
                  <w:vAlign w:val="center"/>
                </w:tcPr>
                <w:p w14:paraId="46B35EE9" w14:textId="77777777" w:rsidR="00E74D60" w:rsidRDefault="00E74D60">
                  <w:pPr>
                    <w:spacing w:line="240" w:lineRule="auto"/>
                    <w:jc w:val="center"/>
                    <w:rPr>
                      <w:b/>
                      <w:bCs/>
                      <w:sz w:val="20"/>
                      <w:szCs w:val="20"/>
                    </w:rPr>
                  </w:pPr>
                </w:p>
              </w:tc>
            </w:tr>
          </w:tbl>
          <w:p w14:paraId="23B569C1" w14:textId="77777777" w:rsidR="00E74D60" w:rsidRDefault="00E74D60">
            <w:pPr>
              <w:spacing w:line="240" w:lineRule="auto"/>
              <w:rPr>
                <w:sz w:val="28"/>
                <w:szCs w:val="28"/>
              </w:rPr>
            </w:pPr>
          </w:p>
          <w:p w14:paraId="01A6E51D" w14:textId="77777777" w:rsidR="00E74D60" w:rsidRDefault="00E74D60">
            <w:pPr>
              <w:spacing w:line="360" w:lineRule="auto"/>
              <w:jc w:val="center"/>
              <w:rPr>
                <w:color w:val="000000"/>
                <w:szCs w:val="28"/>
                <w:lang w:eastAsia="ru-RU"/>
              </w:rPr>
            </w:pPr>
          </w:p>
          <w:p w14:paraId="7AB02E66" w14:textId="77777777" w:rsidR="00E74D60" w:rsidRDefault="00E74D60">
            <w:pPr>
              <w:pStyle w:val="aff6"/>
              <w:widowControl w:val="0"/>
              <w:spacing w:line="360" w:lineRule="auto"/>
              <w:jc w:val="center"/>
              <w:rPr>
                <w:rStyle w:val="af4"/>
                <w:rFonts w:ascii="Times New Roman" w:hAnsi="Times New Roman" w:cs="Times New Roman"/>
                <w:shd w:val="clear" w:color="auto" w:fill="FFFFFF"/>
              </w:rPr>
            </w:pPr>
          </w:p>
          <w:p w14:paraId="53F0E6FB" w14:textId="77777777" w:rsidR="00E74D60" w:rsidRDefault="00E74D60">
            <w:pPr>
              <w:pStyle w:val="aff6"/>
              <w:widowControl w:val="0"/>
              <w:spacing w:line="360" w:lineRule="auto"/>
              <w:jc w:val="center"/>
              <w:rPr>
                <w:rStyle w:val="af4"/>
                <w:rFonts w:ascii="Times New Roman" w:hAnsi="Times New Roman" w:cs="Times New Roman"/>
                <w:shd w:val="clear" w:color="auto" w:fill="FFFFFF"/>
              </w:rPr>
            </w:pPr>
          </w:p>
          <w:tbl>
            <w:tblPr>
              <w:tblW w:w="9338" w:type="dxa"/>
              <w:tblLayout w:type="fixed"/>
              <w:tblLook w:val="04A0" w:firstRow="1" w:lastRow="0" w:firstColumn="1" w:lastColumn="0" w:noHBand="0" w:noVBand="1"/>
            </w:tblPr>
            <w:tblGrid>
              <w:gridCol w:w="3823"/>
              <w:gridCol w:w="5515"/>
            </w:tblGrid>
            <w:tr w:rsidR="00E74D60" w14:paraId="3842B9F4" w14:textId="77777777">
              <w:tc>
                <w:tcPr>
                  <w:tcW w:w="3823" w:type="dxa"/>
                </w:tcPr>
                <w:p w14:paraId="5BDA0E2A" w14:textId="77777777" w:rsidR="00E74D60" w:rsidRDefault="007C0E40">
                  <w:pPr>
                    <w:jc w:val="both"/>
                    <w:rPr>
                      <w:lang w:eastAsia="ru-RU"/>
                    </w:rPr>
                  </w:pPr>
                  <w:r>
                    <w:rPr>
                      <w:lang w:eastAsia="ru-RU"/>
                    </w:rPr>
                    <w:t xml:space="preserve">Заместитель руководителя </w:t>
                  </w:r>
                </w:p>
                <w:p w14:paraId="575E3913" w14:textId="7F0D6B9A" w:rsidR="00E74D60" w:rsidRDefault="008E7058">
                  <w:pPr>
                    <w:jc w:val="both"/>
                    <w:rPr>
                      <w:lang w:eastAsia="ru-RU"/>
                    </w:rPr>
                  </w:pPr>
                  <w:r w:rsidRPr="00E872FC">
                    <w:rPr>
                      <w:bCs/>
                    </w:rPr>
                    <w:t>Кафедры</w:t>
                  </w:r>
                  <w:r w:rsidR="007C0E40">
                    <w:rPr>
                      <w:lang w:eastAsia="ru-RU"/>
                    </w:rPr>
                    <w:t xml:space="preserve"> иностранных языков и </w:t>
                  </w:r>
                </w:p>
                <w:p w14:paraId="54C0633F" w14:textId="77777777" w:rsidR="00E74D60" w:rsidRDefault="007C0E40">
                  <w:pPr>
                    <w:jc w:val="both"/>
                    <w:rPr>
                      <w:lang w:eastAsia="ru-RU"/>
                    </w:rPr>
                  </w:pPr>
                  <w:r>
                    <w:rPr>
                      <w:lang w:eastAsia="ru-RU"/>
                    </w:rPr>
                    <w:t xml:space="preserve">межкультурной коммуникации </w:t>
                  </w:r>
                </w:p>
                <w:p w14:paraId="73AC3D74" w14:textId="77777777" w:rsidR="00E74D60" w:rsidRDefault="007C0E40">
                  <w:pPr>
                    <w:jc w:val="both"/>
                    <w:rPr>
                      <w:lang w:eastAsia="ru-RU"/>
                    </w:rPr>
                  </w:pPr>
                  <w:r>
                    <w:rPr>
                      <w:lang w:eastAsia="ru-RU"/>
                    </w:rPr>
                    <w:t>по учебной и учебно-методической работе</w:t>
                  </w:r>
                </w:p>
                <w:p w14:paraId="31BE759D" w14:textId="77777777" w:rsidR="00E74D60" w:rsidRDefault="00E74D60">
                  <w:pPr>
                    <w:jc w:val="both"/>
                    <w:rPr>
                      <w:lang w:eastAsia="ru-RU"/>
                    </w:rPr>
                  </w:pPr>
                </w:p>
                <w:p w14:paraId="72B2E638" w14:textId="77777777" w:rsidR="00E74D60" w:rsidRDefault="007C0E40">
                  <w:pPr>
                    <w:jc w:val="both"/>
                    <w:rPr>
                      <w:lang w:eastAsia="ru-RU"/>
                    </w:rPr>
                  </w:pPr>
                  <w:r>
                    <w:rPr>
                      <w:lang w:eastAsia="ru-RU"/>
                    </w:rPr>
                    <w:t>«___» _________ 20__ г.</w:t>
                  </w:r>
                </w:p>
                <w:p w14:paraId="5436D88C" w14:textId="77777777" w:rsidR="00E74D60" w:rsidRDefault="00E74D60">
                  <w:pPr>
                    <w:rPr>
                      <w:lang w:eastAsia="ru-RU"/>
                    </w:rPr>
                  </w:pPr>
                </w:p>
              </w:tc>
              <w:tc>
                <w:tcPr>
                  <w:tcW w:w="5515" w:type="dxa"/>
                </w:tcPr>
                <w:p w14:paraId="571E4368" w14:textId="77777777" w:rsidR="00E74D60" w:rsidRDefault="00E74D60">
                  <w:pPr>
                    <w:rPr>
                      <w:lang w:eastAsia="ru-RU"/>
                    </w:rPr>
                  </w:pPr>
                </w:p>
                <w:p w14:paraId="3F0CD0BC" w14:textId="77777777" w:rsidR="00E74D60" w:rsidRDefault="00E74D60">
                  <w:pPr>
                    <w:jc w:val="right"/>
                    <w:rPr>
                      <w:lang w:eastAsia="ru-RU"/>
                    </w:rPr>
                  </w:pPr>
                </w:p>
                <w:p w14:paraId="69B0A1F9" w14:textId="77777777" w:rsidR="00E74D60" w:rsidRDefault="007C0E40">
                  <w:pPr>
                    <w:jc w:val="right"/>
                    <w:rPr>
                      <w:lang w:val="en-GB" w:eastAsia="ru-RU"/>
                    </w:rPr>
                  </w:pPr>
                  <w:r>
                    <w:rPr>
                      <w:lang w:eastAsia="ru-RU"/>
                    </w:rPr>
                    <w:t>___________ (Ф.И.О)</w:t>
                  </w:r>
                </w:p>
              </w:tc>
            </w:tr>
          </w:tbl>
          <w:p w14:paraId="72E4A014" w14:textId="77777777" w:rsidR="00E74D60" w:rsidRDefault="00E74D60">
            <w:pPr>
              <w:pStyle w:val="aff6"/>
              <w:widowControl w:val="0"/>
              <w:spacing w:line="360" w:lineRule="auto"/>
              <w:jc w:val="center"/>
              <w:rPr>
                <w:rStyle w:val="af4"/>
                <w:rFonts w:ascii="Times New Roman" w:hAnsi="Times New Roman" w:cs="Times New Roman"/>
                <w:sz w:val="28"/>
                <w:szCs w:val="28"/>
                <w:shd w:val="clear" w:color="auto" w:fill="FFFFFF"/>
              </w:rPr>
            </w:pPr>
          </w:p>
        </w:tc>
      </w:tr>
    </w:tbl>
    <w:p w14:paraId="2B0BE2BA" w14:textId="77777777" w:rsidR="00E74D60" w:rsidRDefault="00E74D60">
      <w:pPr>
        <w:spacing w:line="360" w:lineRule="auto"/>
        <w:jc w:val="center"/>
        <w:rPr>
          <w:b/>
          <w:bCs/>
        </w:rPr>
      </w:pPr>
    </w:p>
    <w:p w14:paraId="0205B25F" w14:textId="77777777" w:rsidR="00E74D60" w:rsidRDefault="00E74D60">
      <w:pPr>
        <w:rPr>
          <w:lang w:val="en-US" w:eastAsia="zh-CN"/>
        </w:rPr>
      </w:pPr>
    </w:p>
    <w:p w14:paraId="5DB4430E" w14:textId="77777777" w:rsidR="00753E36" w:rsidRPr="00652999" w:rsidRDefault="00753E36" w:rsidP="00753E36">
      <w:pPr>
        <w:pStyle w:val="1"/>
        <w:spacing w:before="77"/>
        <w:ind w:left="2181"/>
      </w:pPr>
      <w:r w:rsidRPr="00652999">
        <w:t>Образцы</w:t>
      </w:r>
      <w:r w:rsidRPr="00652999">
        <w:rPr>
          <w:spacing w:val="-4"/>
        </w:rPr>
        <w:t xml:space="preserve"> </w:t>
      </w:r>
      <w:r w:rsidRPr="00652999">
        <w:t>заданий</w:t>
      </w:r>
      <w:r w:rsidRPr="00652999">
        <w:rPr>
          <w:spacing w:val="-3"/>
        </w:rPr>
        <w:t xml:space="preserve"> </w:t>
      </w:r>
      <w:r w:rsidRPr="00652999">
        <w:t>для</w:t>
      </w:r>
      <w:r w:rsidRPr="00652999">
        <w:rPr>
          <w:spacing w:val="-4"/>
        </w:rPr>
        <w:t xml:space="preserve"> </w:t>
      </w:r>
      <w:r w:rsidRPr="00652999">
        <w:t>письменного</w:t>
      </w:r>
      <w:r w:rsidRPr="00652999">
        <w:rPr>
          <w:spacing w:val="-1"/>
        </w:rPr>
        <w:t xml:space="preserve"> </w:t>
      </w:r>
      <w:r w:rsidRPr="00652999">
        <w:t>зачета</w:t>
      </w:r>
    </w:p>
    <w:p w14:paraId="4F818A8D" w14:textId="77777777" w:rsidR="00C528DB" w:rsidRPr="00652999" w:rsidRDefault="00C528DB" w:rsidP="00C528DB"/>
    <w:p w14:paraId="17C7F7F7" w14:textId="77777777" w:rsidR="00652999" w:rsidRPr="00652999" w:rsidRDefault="00652999" w:rsidP="00652999">
      <w:pPr>
        <w:pStyle w:val="1"/>
        <w:spacing w:before="77"/>
        <w:contextualSpacing/>
      </w:pPr>
      <w:r w:rsidRPr="00652999">
        <w:rPr>
          <w:lang w:val="tr-TR"/>
        </w:rPr>
        <w:t xml:space="preserve">                                                     </w:t>
      </w:r>
      <w:r w:rsidRPr="00652999">
        <w:t>Турецкий язык</w:t>
      </w:r>
    </w:p>
    <w:p w14:paraId="6D8085C3" w14:textId="77777777" w:rsidR="00652999" w:rsidRPr="00652999" w:rsidRDefault="00652999" w:rsidP="00652999">
      <w:pPr>
        <w:pStyle w:val="aff5"/>
        <w:numPr>
          <w:ilvl w:val="0"/>
          <w:numId w:val="14"/>
        </w:numPr>
        <w:tabs>
          <w:tab w:val="left" w:pos="762"/>
          <w:tab w:val="left" w:pos="763"/>
        </w:tabs>
        <w:spacing w:before="159" w:line="242" w:lineRule="auto"/>
        <w:ind w:right="561" w:firstLine="0"/>
        <w:jc w:val="left"/>
        <w:rPr>
          <w:b/>
          <w:sz w:val="24"/>
          <w:szCs w:val="24"/>
          <w:lang w:val="en-US"/>
        </w:rPr>
      </w:pPr>
      <w:r w:rsidRPr="00652999">
        <w:rPr>
          <w:b/>
          <w:sz w:val="24"/>
          <w:szCs w:val="24"/>
        </w:rPr>
        <w:t xml:space="preserve">Лексико-грамматический тест </w:t>
      </w:r>
    </w:p>
    <w:p w14:paraId="76986B2B" w14:textId="77777777" w:rsidR="00652999" w:rsidRPr="00652999" w:rsidRDefault="00652999" w:rsidP="00652999">
      <w:pPr>
        <w:rPr>
          <w:b/>
          <w:bCs/>
          <w:i/>
          <w:iCs/>
          <w:sz w:val="24"/>
          <w:szCs w:val="24"/>
          <w:u w:val="single"/>
          <w:lang w:val="tr-TR"/>
        </w:rPr>
      </w:pPr>
      <w:r w:rsidRPr="00652999">
        <w:rPr>
          <w:b/>
          <w:bCs/>
          <w:i/>
          <w:iCs/>
          <w:sz w:val="24"/>
          <w:szCs w:val="24"/>
          <w:u w:val="single"/>
          <w:lang w:val="tr-TR"/>
        </w:rPr>
        <w:t>Doğru cevap seçelim</w:t>
      </w:r>
    </w:p>
    <w:p w14:paraId="50544F06" w14:textId="77777777" w:rsidR="00652999" w:rsidRPr="00652999" w:rsidRDefault="00652999" w:rsidP="00996894">
      <w:pPr>
        <w:pStyle w:val="aff5"/>
        <w:widowControl/>
        <w:numPr>
          <w:ilvl w:val="0"/>
          <w:numId w:val="58"/>
        </w:numPr>
        <w:suppressAutoHyphens w:val="0"/>
        <w:spacing w:after="160" w:line="240" w:lineRule="auto"/>
        <w:rPr>
          <w:lang w:val="tr-TR"/>
        </w:rPr>
      </w:pPr>
      <w:r w:rsidRPr="00652999">
        <w:rPr>
          <w:lang w:val="tr-TR"/>
        </w:rPr>
        <w:t>Mariya Polonyalı. Onun milliyeti ____</w:t>
      </w:r>
    </w:p>
    <w:p w14:paraId="4D688381" w14:textId="77777777" w:rsidR="00652999" w:rsidRPr="00652999" w:rsidRDefault="00652999" w:rsidP="00996894">
      <w:pPr>
        <w:pStyle w:val="aff5"/>
        <w:widowControl/>
        <w:numPr>
          <w:ilvl w:val="0"/>
          <w:numId w:val="59"/>
        </w:numPr>
        <w:suppressAutoHyphens w:val="0"/>
        <w:spacing w:after="160" w:line="240" w:lineRule="auto"/>
        <w:ind w:left="1066" w:hanging="357"/>
        <w:contextualSpacing/>
        <w:rPr>
          <w:lang w:val="tr-TR"/>
        </w:rPr>
      </w:pPr>
      <w:r w:rsidRPr="00652999">
        <w:rPr>
          <w:lang w:val="tr-TR"/>
        </w:rPr>
        <w:t>Polonca</w:t>
      </w:r>
    </w:p>
    <w:p w14:paraId="3D89BC09" w14:textId="77777777" w:rsidR="00652999" w:rsidRPr="00652999" w:rsidRDefault="00652999" w:rsidP="00996894">
      <w:pPr>
        <w:pStyle w:val="aff5"/>
        <w:widowControl/>
        <w:numPr>
          <w:ilvl w:val="0"/>
          <w:numId w:val="59"/>
        </w:numPr>
        <w:suppressAutoHyphens w:val="0"/>
        <w:spacing w:after="160" w:line="240" w:lineRule="auto"/>
        <w:ind w:left="1066" w:hanging="357"/>
        <w:contextualSpacing/>
        <w:rPr>
          <w:lang w:val="tr-TR"/>
        </w:rPr>
      </w:pPr>
      <w:r w:rsidRPr="00652999">
        <w:rPr>
          <w:lang w:val="tr-TR"/>
        </w:rPr>
        <w:t>Leh</w:t>
      </w:r>
    </w:p>
    <w:p w14:paraId="67FF8CBE" w14:textId="77777777" w:rsidR="00652999" w:rsidRPr="00652999" w:rsidRDefault="00652999" w:rsidP="00996894">
      <w:pPr>
        <w:pStyle w:val="aff5"/>
        <w:widowControl/>
        <w:numPr>
          <w:ilvl w:val="0"/>
          <w:numId w:val="59"/>
        </w:numPr>
        <w:suppressAutoHyphens w:val="0"/>
        <w:spacing w:after="160" w:line="360" w:lineRule="auto"/>
        <w:ind w:left="1066" w:hanging="357"/>
        <w:contextualSpacing/>
        <w:rPr>
          <w:lang w:val="tr-TR"/>
        </w:rPr>
      </w:pPr>
      <w:r w:rsidRPr="00652999">
        <w:rPr>
          <w:lang w:val="tr-TR"/>
        </w:rPr>
        <w:t>Polon</w:t>
      </w:r>
    </w:p>
    <w:p w14:paraId="51C74F4E" w14:textId="77777777" w:rsidR="00652999" w:rsidRPr="00652999" w:rsidRDefault="00652999" w:rsidP="00996894">
      <w:pPr>
        <w:pStyle w:val="aff5"/>
        <w:widowControl/>
        <w:numPr>
          <w:ilvl w:val="0"/>
          <w:numId w:val="58"/>
        </w:numPr>
        <w:suppressAutoHyphens w:val="0"/>
        <w:spacing w:after="160" w:line="360" w:lineRule="auto"/>
        <w:rPr>
          <w:lang w:val="tr-TR"/>
        </w:rPr>
      </w:pPr>
      <w:r w:rsidRPr="00652999">
        <w:rPr>
          <w:lang w:val="tr-TR"/>
        </w:rPr>
        <w:t>Viktór aslen Macar. Onun ülkesi____</w:t>
      </w:r>
    </w:p>
    <w:p w14:paraId="663A4DF5" w14:textId="77777777" w:rsidR="00652999" w:rsidRPr="00652999" w:rsidRDefault="00652999" w:rsidP="00996894">
      <w:pPr>
        <w:pStyle w:val="aff5"/>
        <w:widowControl/>
        <w:numPr>
          <w:ilvl w:val="0"/>
          <w:numId w:val="60"/>
        </w:numPr>
        <w:suppressAutoHyphens w:val="0"/>
        <w:spacing w:after="160" w:line="240" w:lineRule="auto"/>
        <w:ind w:left="1077" w:hanging="357"/>
        <w:contextualSpacing/>
        <w:rPr>
          <w:lang w:val="tr-TR"/>
        </w:rPr>
      </w:pPr>
      <w:r w:rsidRPr="00652999">
        <w:rPr>
          <w:lang w:val="tr-TR"/>
        </w:rPr>
        <w:t>Macaristan</w:t>
      </w:r>
    </w:p>
    <w:p w14:paraId="65CD9C0C" w14:textId="77777777" w:rsidR="00652999" w:rsidRPr="00652999" w:rsidRDefault="00652999" w:rsidP="00996894">
      <w:pPr>
        <w:pStyle w:val="aff5"/>
        <w:widowControl/>
        <w:numPr>
          <w:ilvl w:val="0"/>
          <w:numId w:val="60"/>
        </w:numPr>
        <w:suppressAutoHyphens w:val="0"/>
        <w:spacing w:after="160" w:line="240" w:lineRule="auto"/>
        <w:ind w:left="1077" w:hanging="357"/>
        <w:contextualSpacing/>
        <w:rPr>
          <w:lang w:val="tr-TR"/>
        </w:rPr>
      </w:pPr>
      <w:r w:rsidRPr="00652999">
        <w:rPr>
          <w:lang w:val="tr-TR"/>
        </w:rPr>
        <w:t>İngiltere</w:t>
      </w:r>
    </w:p>
    <w:p w14:paraId="1BE875B8" w14:textId="77777777" w:rsidR="00652999" w:rsidRPr="00652999" w:rsidRDefault="00652999" w:rsidP="00996894">
      <w:pPr>
        <w:pStyle w:val="aff5"/>
        <w:widowControl/>
        <w:numPr>
          <w:ilvl w:val="0"/>
          <w:numId w:val="60"/>
        </w:numPr>
        <w:suppressAutoHyphens w:val="0"/>
        <w:spacing w:after="160" w:line="240" w:lineRule="auto"/>
        <w:ind w:left="1077" w:hanging="357"/>
        <w:contextualSpacing/>
        <w:rPr>
          <w:lang w:val="tr-TR"/>
        </w:rPr>
      </w:pPr>
      <w:r w:rsidRPr="00652999">
        <w:rPr>
          <w:lang w:val="tr-TR"/>
        </w:rPr>
        <w:t>Fransa</w:t>
      </w:r>
    </w:p>
    <w:p w14:paraId="3FF8C2E6" w14:textId="77777777" w:rsidR="00652999" w:rsidRPr="00652999" w:rsidRDefault="00652999" w:rsidP="00652999">
      <w:pPr>
        <w:spacing w:line="360" w:lineRule="auto"/>
        <w:contextualSpacing/>
        <w:rPr>
          <w:lang w:val="tr-TR"/>
        </w:rPr>
      </w:pPr>
      <w:r w:rsidRPr="00652999">
        <w:rPr>
          <w:lang w:val="en-US"/>
        </w:rPr>
        <w:t xml:space="preserve">       3. Saat birde</w:t>
      </w:r>
      <w:r w:rsidRPr="00652999">
        <w:rPr>
          <w:lang w:val="tr-TR"/>
        </w:rPr>
        <w:t xml:space="preserve"> okuldan ev____ dönüyorum.</w:t>
      </w:r>
    </w:p>
    <w:p w14:paraId="4559CE17" w14:textId="77777777" w:rsidR="00652999" w:rsidRPr="00652999" w:rsidRDefault="00652999" w:rsidP="00652999">
      <w:pPr>
        <w:spacing w:line="240" w:lineRule="auto"/>
        <w:contextualSpacing/>
        <w:rPr>
          <w:lang w:val="tr-TR"/>
        </w:rPr>
      </w:pPr>
      <w:r w:rsidRPr="00652999">
        <w:rPr>
          <w:lang w:val="tr-TR"/>
        </w:rPr>
        <w:t xml:space="preserve">  </w:t>
      </w:r>
      <w:r w:rsidRPr="00652999">
        <w:rPr>
          <w:lang w:val="en-US"/>
        </w:rPr>
        <w:t xml:space="preserve">           </w:t>
      </w:r>
      <w:r w:rsidRPr="00652999">
        <w:rPr>
          <w:lang w:val="tr-TR"/>
        </w:rPr>
        <w:t xml:space="preserve">a) -e </w:t>
      </w:r>
    </w:p>
    <w:p w14:paraId="21442EB6" w14:textId="77777777" w:rsidR="00652999" w:rsidRPr="00652999" w:rsidRDefault="00652999" w:rsidP="00652999">
      <w:pPr>
        <w:spacing w:line="240" w:lineRule="auto"/>
        <w:contextualSpacing/>
        <w:rPr>
          <w:lang w:val="tr-TR"/>
        </w:rPr>
      </w:pPr>
      <w:r w:rsidRPr="00652999">
        <w:rPr>
          <w:lang w:val="es-ES"/>
        </w:rPr>
        <w:t xml:space="preserve">             </w:t>
      </w:r>
      <w:r w:rsidRPr="00652999">
        <w:rPr>
          <w:lang w:val="tr-TR"/>
        </w:rPr>
        <w:t>b) -a</w:t>
      </w:r>
    </w:p>
    <w:p w14:paraId="4FC0B43D" w14:textId="77777777" w:rsidR="00652999" w:rsidRPr="00652999" w:rsidRDefault="00652999" w:rsidP="00652999">
      <w:pPr>
        <w:spacing w:line="240" w:lineRule="auto"/>
        <w:contextualSpacing/>
        <w:rPr>
          <w:lang w:val="en-US"/>
        </w:rPr>
      </w:pPr>
      <w:r w:rsidRPr="00652999">
        <w:rPr>
          <w:lang w:val="es-ES"/>
        </w:rPr>
        <w:t xml:space="preserve">             </w:t>
      </w:r>
      <w:r w:rsidRPr="00652999">
        <w:rPr>
          <w:lang w:val="tr-TR"/>
        </w:rPr>
        <w:t>c) –</w:t>
      </w:r>
    </w:p>
    <w:p w14:paraId="2ECF63E0" w14:textId="77777777" w:rsidR="00652999" w:rsidRPr="00652999" w:rsidRDefault="00652999" w:rsidP="00652999">
      <w:pPr>
        <w:spacing w:line="240" w:lineRule="auto"/>
        <w:rPr>
          <w:lang w:val="en-US"/>
        </w:rPr>
      </w:pPr>
    </w:p>
    <w:p w14:paraId="65374870" w14:textId="77777777" w:rsidR="00652999" w:rsidRPr="00652999" w:rsidRDefault="00652999" w:rsidP="00652999">
      <w:pPr>
        <w:spacing w:line="360" w:lineRule="auto"/>
        <w:rPr>
          <w:lang w:val="es-ES"/>
        </w:rPr>
      </w:pPr>
      <w:r w:rsidRPr="00652999">
        <w:rPr>
          <w:lang w:val="es-ES"/>
        </w:rPr>
        <w:t xml:space="preserve">       </w:t>
      </w:r>
      <w:r w:rsidRPr="00652999">
        <w:rPr>
          <w:lang w:val="tr-TR"/>
        </w:rPr>
        <w:t>4. Ben ve sınıf arkadaşlarım her hafta son___ futbol oynuyoruz.</w:t>
      </w:r>
    </w:p>
    <w:p w14:paraId="14E2D625" w14:textId="77777777" w:rsidR="00652999" w:rsidRPr="00652999" w:rsidRDefault="00652999" w:rsidP="00652999">
      <w:pPr>
        <w:pStyle w:val="aff5"/>
        <w:spacing w:line="240" w:lineRule="auto"/>
        <w:contextualSpacing/>
        <w:rPr>
          <w:lang w:val="tr-TR"/>
        </w:rPr>
      </w:pPr>
      <w:r w:rsidRPr="00652999">
        <w:rPr>
          <w:lang w:val="tr-TR"/>
        </w:rPr>
        <w:t>a) -u</w:t>
      </w:r>
    </w:p>
    <w:p w14:paraId="5D3DFAAB" w14:textId="77777777" w:rsidR="00652999" w:rsidRPr="00652999" w:rsidRDefault="00652999" w:rsidP="00652999">
      <w:pPr>
        <w:pStyle w:val="aff5"/>
        <w:spacing w:line="240" w:lineRule="auto"/>
        <w:contextualSpacing/>
        <w:rPr>
          <w:lang w:val="tr-TR"/>
        </w:rPr>
      </w:pPr>
      <w:r w:rsidRPr="00652999">
        <w:rPr>
          <w:lang w:val="tr-TR"/>
        </w:rPr>
        <w:t>b) -ı</w:t>
      </w:r>
    </w:p>
    <w:p w14:paraId="2DC658ED" w14:textId="77777777" w:rsidR="00652999" w:rsidRPr="00652999" w:rsidRDefault="00652999" w:rsidP="00652999">
      <w:pPr>
        <w:pStyle w:val="aff5"/>
        <w:spacing w:line="240" w:lineRule="auto"/>
        <w:contextualSpacing/>
        <w:rPr>
          <w:lang w:val="es-ES"/>
        </w:rPr>
      </w:pPr>
      <w:r w:rsidRPr="00652999">
        <w:rPr>
          <w:lang w:val="tr-TR"/>
        </w:rPr>
        <w:t>c) -lar</w:t>
      </w:r>
    </w:p>
    <w:p w14:paraId="2D4E37AB" w14:textId="77777777" w:rsidR="00652999" w:rsidRPr="00652999" w:rsidRDefault="00652999" w:rsidP="00652999">
      <w:pPr>
        <w:pStyle w:val="aff5"/>
        <w:spacing w:line="240" w:lineRule="auto"/>
        <w:rPr>
          <w:lang w:val="es-ES"/>
        </w:rPr>
      </w:pPr>
    </w:p>
    <w:p w14:paraId="2CBA5E1C" w14:textId="77777777" w:rsidR="00652999" w:rsidRPr="00652999" w:rsidRDefault="00652999" w:rsidP="00652999">
      <w:pPr>
        <w:pStyle w:val="aff5"/>
        <w:spacing w:line="360" w:lineRule="auto"/>
        <w:ind w:left="360"/>
        <w:rPr>
          <w:lang w:val="tr-TR"/>
        </w:rPr>
      </w:pPr>
      <w:r w:rsidRPr="00652999">
        <w:rPr>
          <w:lang w:val="es-ES"/>
        </w:rPr>
        <w:t>5</w:t>
      </w:r>
      <w:r w:rsidRPr="00652999">
        <w:rPr>
          <w:lang w:val="tr-TR"/>
        </w:rPr>
        <w:t>. Üniversitemizdeki kütüphane ve kantin 1. katta bulunur</w:t>
      </w:r>
    </w:p>
    <w:p w14:paraId="04B91A7D" w14:textId="77777777" w:rsidR="00652999" w:rsidRPr="00652999" w:rsidRDefault="00652999" w:rsidP="00652999">
      <w:pPr>
        <w:pStyle w:val="aff5"/>
        <w:widowControl/>
        <w:suppressAutoHyphens w:val="0"/>
        <w:spacing w:after="160" w:line="240" w:lineRule="auto"/>
        <w:ind w:left="357"/>
        <w:contextualSpacing/>
        <w:rPr>
          <w:lang w:val="tr-TR"/>
        </w:rPr>
      </w:pPr>
      <w:r w:rsidRPr="00652999">
        <w:rPr>
          <w:lang w:val="tr-TR"/>
        </w:rPr>
        <w:t xml:space="preserve">      a) -üncü</w:t>
      </w:r>
    </w:p>
    <w:p w14:paraId="4C39D75F" w14:textId="77777777" w:rsidR="00652999" w:rsidRPr="00652999" w:rsidRDefault="00652999" w:rsidP="00652999">
      <w:pPr>
        <w:pStyle w:val="aff5"/>
        <w:widowControl/>
        <w:suppressAutoHyphens w:val="0"/>
        <w:spacing w:after="160" w:line="240" w:lineRule="auto"/>
        <w:ind w:left="357"/>
        <w:contextualSpacing/>
        <w:rPr>
          <w:lang w:val="tr-TR"/>
        </w:rPr>
      </w:pPr>
      <w:r w:rsidRPr="00652999">
        <w:rPr>
          <w:lang w:val="tr-TR"/>
        </w:rPr>
        <w:t xml:space="preserve">      b) -ıncı</w:t>
      </w:r>
    </w:p>
    <w:p w14:paraId="6208268F" w14:textId="77777777" w:rsidR="00652999" w:rsidRPr="00652999" w:rsidRDefault="00652999" w:rsidP="00652999">
      <w:pPr>
        <w:pStyle w:val="aff5"/>
        <w:widowControl/>
        <w:suppressAutoHyphens w:val="0"/>
        <w:spacing w:after="160" w:line="240" w:lineRule="auto"/>
        <w:ind w:left="357"/>
        <w:contextualSpacing/>
        <w:rPr>
          <w:lang w:val="tr-TR"/>
        </w:rPr>
      </w:pPr>
      <w:r w:rsidRPr="00652999">
        <w:rPr>
          <w:lang w:val="tr-TR"/>
        </w:rPr>
        <w:t xml:space="preserve">      c) -inci</w:t>
      </w:r>
    </w:p>
    <w:p w14:paraId="6DBC2DFD" w14:textId="77777777" w:rsidR="00652999" w:rsidRPr="00652999" w:rsidRDefault="00652999" w:rsidP="00652999">
      <w:pPr>
        <w:spacing w:line="360" w:lineRule="auto"/>
        <w:contextualSpacing/>
        <w:rPr>
          <w:lang w:val="tr-TR"/>
        </w:rPr>
      </w:pPr>
      <w:r w:rsidRPr="00652999">
        <w:rPr>
          <w:lang w:val="tr-TR"/>
        </w:rPr>
        <w:t xml:space="preserve">       6. Bu yazarın ____  romanı bizim yayınevimiz tarafında yayınlanmıştır.</w:t>
      </w:r>
    </w:p>
    <w:p w14:paraId="673D2E48" w14:textId="77777777" w:rsidR="00652999" w:rsidRPr="00652999" w:rsidRDefault="00652999" w:rsidP="00652999">
      <w:pPr>
        <w:spacing w:line="240" w:lineRule="auto"/>
        <w:contextualSpacing/>
        <w:rPr>
          <w:lang w:val="tr-TR"/>
        </w:rPr>
      </w:pPr>
      <w:r w:rsidRPr="00652999">
        <w:rPr>
          <w:lang w:val="tr-TR"/>
        </w:rPr>
        <w:t xml:space="preserve">              a) ilk</w:t>
      </w:r>
    </w:p>
    <w:p w14:paraId="3125653C" w14:textId="77777777" w:rsidR="00652999" w:rsidRPr="00652999" w:rsidRDefault="00652999" w:rsidP="00652999">
      <w:pPr>
        <w:spacing w:line="240" w:lineRule="auto"/>
        <w:rPr>
          <w:lang w:val="tr-TR"/>
        </w:rPr>
      </w:pPr>
      <w:r w:rsidRPr="00652999">
        <w:rPr>
          <w:lang w:val="tr-TR"/>
        </w:rPr>
        <w:t xml:space="preserve">              b) bir</w:t>
      </w:r>
    </w:p>
    <w:p w14:paraId="02A989EA" w14:textId="77777777" w:rsidR="00652999" w:rsidRPr="00652999" w:rsidRDefault="00652999" w:rsidP="00652999">
      <w:pPr>
        <w:spacing w:line="240" w:lineRule="auto"/>
        <w:rPr>
          <w:lang w:val="en-US"/>
        </w:rPr>
      </w:pPr>
      <w:r w:rsidRPr="00652999">
        <w:rPr>
          <w:lang w:val="tr-TR"/>
        </w:rPr>
        <w:t xml:space="preserve">              c) birinci</w:t>
      </w:r>
    </w:p>
    <w:p w14:paraId="3D1C84B0" w14:textId="77777777" w:rsidR="00652999" w:rsidRPr="00652999" w:rsidRDefault="00652999" w:rsidP="00652999">
      <w:pPr>
        <w:spacing w:line="240" w:lineRule="auto"/>
        <w:rPr>
          <w:lang w:val="en-US"/>
        </w:rPr>
      </w:pPr>
    </w:p>
    <w:p w14:paraId="0A1B3400" w14:textId="77777777" w:rsidR="00652999" w:rsidRPr="00652999" w:rsidRDefault="00652999" w:rsidP="00652999">
      <w:pPr>
        <w:pStyle w:val="aff5"/>
        <w:spacing w:line="360" w:lineRule="auto"/>
        <w:ind w:left="357"/>
        <w:contextualSpacing/>
        <w:rPr>
          <w:lang w:val="es-ES"/>
        </w:rPr>
      </w:pPr>
      <w:r w:rsidRPr="00652999">
        <w:rPr>
          <w:lang w:val="tr-TR"/>
        </w:rPr>
        <w:t>7. Salı’dan sonra hangi gün geliyor</w:t>
      </w:r>
      <w:r w:rsidRPr="00652999">
        <w:rPr>
          <w:lang w:val="es-ES"/>
        </w:rPr>
        <w:t>?</w:t>
      </w:r>
    </w:p>
    <w:p w14:paraId="50A6A93C" w14:textId="77777777" w:rsidR="00652999" w:rsidRPr="00652999" w:rsidRDefault="00652999" w:rsidP="00652999">
      <w:pPr>
        <w:pStyle w:val="aff5"/>
        <w:spacing w:line="240" w:lineRule="auto"/>
        <w:ind w:left="357"/>
        <w:contextualSpacing/>
        <w:rPr>
          <w:lang w:val="es-ES"/>
        </w:rPr>
      </w:pPr>
      <w:r w:rsidRPr="00652999">
        <w:rPr>
          <w:lang w:val="es-ES"/>
        </w:rPr>
        <w:t xml:space="preserve">       a) Pazartesi</w:t>
      </w:r>
    </w:p>
    <w:p w14:paraId="24B73658" w14:textId="77777777" w:rsidR="00652999" w:rsidRPr="00652999" w:rsidRDefault="00652999" w:rsidP="00652999">
      <w:pPr>
        <w:pStyle w:val="aff5"/>
        <w:spacing w:line="240" w:lineRule="auto"/>
        <w:ind w:left="357"/>
        <w:contextualSpacing/>
        <w:rPr>
          <w:lang w:val="es-ES"/>
        </w:rPr>
      </w:pPr>
      <w:r w:rsidRPr="00652999">
        <w:rPr>
          <w:lang w:val="es-ES"/>
        </w:rPr>
        <w:t xml:space="preserve">       b) Perşembe</w:t>
      </w:r>
    </w:p>
    <w:p w14:paraId="23AC95C1" w14:textId="77777777" w:rsidR="00652999" w:rsidRPr="00652999" w:rsidRDefault="00652999" w:rsidP="00652999">
      <w:pPr>
        <w:pStyle w:val="aff5"/>
        <w:spacing w:line="240" w:lineRule="auto"/>
        <w:ind w:left="357"/>
        <w:contextualSpacing/>
        <w:rPr>
          <w:lang w:val="es-ES"/>
        </w:rPr>
      </w:pPr>
      <w:r w:rsidRPr="00652999">
        <w:rPr>
          <w:lang w:val="es-ES"/>
        </w:rPr>
        <w:t xml:space="preserve">       c) Çarşamba</w:t>
      </w:r>
    </w:p>
    <w:p w14:paraId="2EF9C10A" w14:textId="77777777" w:rsidR="00652999" w:rsidRPr="00652999" w:rsidRDefault="00652999" w:rsidP="00652999">
      <w:pPr>
        <w:pStyle w:val="aff5"/>
        <w:spacing w:line="240" w:lineRule="auto"/>
        <w:ind w:left="360"/>
        <w:rPr>
          <w:lang w:val="es-ES"/>
        </w:rPr>
      </w:pPr>
    </w:p>
    <w:p w14:paraId="3E6F71C0" w14:textId="77777777" w:rsidR="00652999" w:rsidRPr="00652999" w:rsidRDefault="00652999" w:rsidP="00652999">
      <w:pPr>
        <w:pStyle w:val="aff5"/>
        <w:spacing w:line="240" w:lineRule="auto"/>
        <w:ind w:left="360"/>
        <w:rPr>
          <w:lang w:val="es-ES"/>
        </w:rPr>
      </w:pPr>
      <w:r w:rsidRPr="00652999">
        <w:rPr>
          <w:lang w:val="es-ES"/>
        </w:rPr>
        <w:t>8. Üniversitemizdeki ilk ders saat sekiz buçukta (____) başlıyor.</w:t>
      </w:r>
    </w:p>
    <w:p w14:paraId="546BB9C7" w14:textId="77777777" w:rsidR="00652999" w:rsidRPr="00652999" w:rsidRDefault="00652999" w:rsidP="00652999">
      <w:pPr>
        <w:pStyle w:val="aff5"/>
        <w:spacing w:line="240" w:lineRule="auto"/>
        <w:ind w:left="360"/>
        <w:rPr>
          <w:lang w:val="es-ES"/>
        </w:rPr>
      </w:pPr>
    </w:p>
    <w:p w14:paraId="43C2D7C4" w14:textId="77777777" w:rsidR="00652999" w:rsidRPr="00652999" w:rsidRDefault="00652999" w:rsidP="00652999">
      <w:pPr>
        <w:pStyle w:val="aff5"/>
        <w:spacing w:line="240" w:lineRule="auto"/>
        <w:ind w:left="360"/>
        <w:rPr>
          <w:lang w:val="tr-TR"/>
        </w:rPr>
      </w:pPr>
      <w:r w:rsidRPr="00652999">
        <w:rPr>
          <w:lang w:val="es-ES"/>
        </w:rPr>
        <w:t xml:space="preserve">       a) 08:</w:t>
      </w:r>
      <w:r w:rsidRPr="00652999">
        <w:rPr>
          <w:lang w:val="tr-TR"/>
        </w:rPr>
        <w:t>30</w:t>
      </w:r>
    </w:p>
    <w:p w14:paraId="24DC5731" w14:textId="77777777" w:rsidR="00652999" w:rsidRPr="00652999" w:rsidRDefault="00652999" w:rsidP="00652999">
      <w:pPr>
        <w:pStyle w:val="aff5"/>
        <w:spacing w:line="240" w:lineRule="auto"/>
        <w:ind w:left="360"/>
        <w:rPr>
          <w:lang w:val="es-ES"/>
        </w:rPr>
      </w:pPr>
      <w:r w:rsidRPr="00652999">
        <w:rPr>
          <w:lang w:val="tr-TR"/>
        </w:rPr>
        <w:t xml:space="preserve">   </w:t>
      </w:r>
      <w:r w:rsidRPr="00652999">
        <w:rPr>
          <w:lang w:val="es-ES"/>
        </w:rPr>
        <w:t xml:space="preserve">   </w:t>
      </w:r>
      <w:r w:rsidRPr="00652999">
        <w:rPr>
          <w:lang w:val="tr-TR"/>
        </w:rPr>
        <w:t xml:space="preserve"> b) 09</w:t>
      </w:r>
      <w:r w:rsidRPr="00652999">
        <w:rPr>
          <w:lang w:val="es-ES"/>
        </w:rPr>
        <w:t>:30</w:t>
      </w:r>
    </w:p>
    <w:p w14:paraId="3409B63D" w14:textId="77777777" w:rsidR="00652999" w:rsidRPr="00652999" w:rsidRDefault="00652999" w:rsidP="00652999">
      <w:pPr>
        <w:pStyle w:val="aff5"/>
        <w:spacing w:line="240" w:lineRule="auto"/>
        <w:ind w:left="360"/>
        <w:rPr>
          <w:lang w:val="es-ES"/>
        </w:rPr>
      </w:pPr>
      <w:r w:rsidRPr="00652999">
        <w:rPr>
          <w:lang w:val="tr-TR"/>
        </w:rPr>
        <w:t xml:space="preserve">    </w:t>
      </w:r>
      <w:r w:rsidRPr="00652999">
        <w:rPr>
          <w:lang w:val="es-ES"/>
        </w:rPr>
        <w:t xml:space="preserve">   </w:t>
      </w:r>
      <w:r w:rsidRPr="00652999">
        <w:rPr>
          <w:lang w:val="tr-TR"/>
        </w:rPr>
        <w:t>c) 10</w:t>
      </w:r>
      <w:r w:rsidRPr="00652999">
        <w:rPr>
          <w:lang w:val="es-ES"/>
        </w:rPr>
        <w:t>:30</w:t>
      </w:r>
    </w:p>
    <w:p w14:paraId="73A107EA" w14:textId="77777777" w:rsidR="00652999" w:rsidRPr="00652999" w:rsidRDefault="00652999" w:rsidP="00652999">
      <w:pPr>
        <w:pStyle w:val="aff5"/>
        <w:spacing w:line="360" w:lineRule="auto"/>
        <w:ind w:left="357"/>
        <w:contextualSpacing/>
        <w:rPr>
          <w:lang w:val="es-ES"/>
        </w:rPr>
      </w:pPr>
    </w:p>
    <w:p w14:paraId="03B9A056" w14:textId="77777777" w:rsidR="00652999" w:rsidRPr="00652999" w:rsidRDefault="00652999" w:rsidP="00652999">
      <w:pPr>
        <w:pStyle w:val="aff5"/>
        <w:spacing w:line="360" w:lineRule="auto"/>
        <w:ind w:left="357"/>
        <w:contextualSpacing/>
        <w:rPr>
          <w:lang w:val="tr-TR"/>
        </w:rPr>
      </w:pPr>
      <w:r w:rsidRPr="00652999">
        <w:rPr>
          <w:lang w:val="tr-TR"/>
        </w:rPr>
        <w:t>9</w:t>
      </w:r>
      <w:r w:rsidRPr="00652999">
        <w:rPr>
          <w:lang w:val="es-ES"/>
        </w:rPr>
        <w:t xml:space="preserve">. Üniversitemiz hafta </w:t>
      </w:r>
      <w:r w:rsidRPr="00652999">
        <w:rPr>
          <w:lang w:val="tr-TR"/>
        </w:rPr>
        <w:t>içinde kaç gün çalışıyor</w:t>
      </w:r>
      <w:r w:rsidRPr="00652999">
        <w:rPr>
          <w:lang w:val="es-ES"/>
        </w:rPr>
        <w:t>?</w:t>
      </w:r>
    </w:p>
    <w:p w14:paraId="0348AE54" w14:textId="77777777" w:rsidR="00652999" w:rsidRPr="00652999" w:rsidRDefault="00652999" w:rsidP="00652999">
      <w:pPr>
        <w:pStyle w:val="aff5"/>
        <w:spacing w:line="240" w:lineRule="auto"/>
        <w:ind w:left="357"/>
        <w:contextualSpacing/>
        <w:rPr>
          <w:lang w:val="tr-TR"/>
        </w:rPr>
      </w:pPr>
      <w:r w:rsidRPr="00652999">
        <w:rPr>
          <w:lang w:val="tr-TR"/>
        </w:rPr>
        <w:t xml:space="preserve">      </w:t>
      </w:r>
      <w:r w:rsidRPr="00652999">
        <w:rPr>
          <w:lang w:val="es-ES"/>
        </w:rPr>
        <w:t xml:space="preserve"> </w:t>
      </w:r>
      <w:r w:rsidRPr="00652999">
        <w:rPr>
          <w:lang w:val="tr-TR"/>
        </w:rPr>
        <w:t>a) beş</w:t>
      </w:r>
    </w:p>
    <w:p w14:paraId="16549101" w14:textId="77777777" w:rsidR="00652999" w:rsidRPr="00652999" w:rsidRDefault="00652999" w:rsidP="00652999">
      <w:pPr>
        <w:pStyle w:val="aff5"/>
        <w:spacing w:line="240" w:lineRule="auto"/>
        <w:ind w:left="357"/>
        <w:contextualSpacing/>
        <w:rPr>
          <w:lang w:val="tr-TR"/>
        </w:rPr>
      </w:pPr>
      <w:r w:rsidRPr="00652999">
        <w:rPr>
          <w:lang w:val="tr-TR"/>
        </w:rPr>
        <w:t xml:space="preserve">  </w:t>
      </w:r>
      <w:r w:rsidRPr="00652999">
        <w:rPr>
          <w:lang w:val="en-US"/>
        </w:rPr>
        <w:t xml:space="preserve">  </w:t>
      </w:r>
      <w:r w:rsidRPr="00652999">
        <w:rPr>
          <w:lang w:val="tr-TR"/>
        </w:rPr>
        <w:t xml:space="preserve">  b) altı</w:t>
      </w:r>
    </w:p>
    <w:p w14:paraId="454B8797" w14:textId="77777777" w:rsidR="00652999" w:rsidRPr="00652999" w:rsidRDefault="00652999" w:rsidP="00652999">
      <w:pPr>
        <w:pStyle w:val="aff5"/>
        <w:spacing w:line="240" w:lineRule="auto"/>
        <w:ind w:left="357"/>
        <w:contextualSpacing/>
        <w:rPr>
          <w:lang w:val="en-US"/>
        </w:rPr>
      </w:pPr>
      <w:r w:rsidRPr="00652999">
        <w:rPr>
          <w:lang w:val="tr-TR"/>
        </w:rPr>
        <w:t xml:space="preserve">      c) yedi</w:t>
      </w:r>
    </w:p>
    <w:p w14:paraId="7D9D8D7C" w14:textId="77777777" w:rsidR="00652999" w:rsidRPr="00652999" w:rsidRDefault="00652999" w:rsidP="00652999">
      <w:pPr>
        <w:pStyle w:val="aff5"/>
        <w:spacing w:line="240" w:lineRule="auto"/>
        <w:ind w:left="360"/>
        <w:rPr>
          <w:lang w:val="en-US"/>
        </w:rPr>
      </w:pPr>
    </w:p>
    <w:p w14:paraId="2049C1E3" w14:textId="77777777" w:rsidR="00652999" w:rsidRPr="00652999" w:rsidRDefault="00652999" w:rsidP="00652999">
      <w:pPr>
        <w:spacing w:line="360" w:lineRule="auto"/>
        <w:rPr>
          <w:lang w:val="en-US"/>
        </w:rPr>
      </w:pPr>
      <w:r w:rsidRPr="00652999">
        <w:rPr>
          <w:lang w:val="en-US"/>
        </w:rPr>
        <w:t xml:space="preserve">      10. </w:t>
      </w:r>
      <w:r w:rsidRPr="00652999">
        <w:rPr>
          <w:lang w:val="tr-TR"/>
        </w:rPr>
        <w:t>Amca kimdir</w:t>
      </w:r>
      <w:r w:rsidRPr="00652999">
        <w:rPr>
          <w:lang w:val="en-US"/>
        </w:rPr>
        <w:t>?</w:t>
      </w:r>
    </w:p>
    <w:p w14:paraId="489FF469" w14:textId="77777777" w:rsidR="00652999" w:rsidRPr="00652999" w:rsidRDefault="00652999" w:rsidP="00652999">
      <w:pPr>
        <w:pStyle w:val="aff5"/>
        <w:spacing w:line="240" w:lineRule="auto"/>
        <w:contextualSpacing/>
        <w:rPr>
          <w:lang w:val="tr-TR"/>
        </w:rPr>
      </w:pPr>
      <w:r w:rsidRPr="00652999">
        <w:rPr>
          <w:lang w:val="tr-TR"/>
        </w:rPr>
        <w:t>a) babanın abisi</w:t>
      </w:r>
    </w:p>
    <w:p w14:paraId="3B703CE8" w14:textId="77777777" w:rsidR="00652999" w:rsidRPr="00652999" w:rsidRDefault="00652999" w:rsidP="00652999">
      <w:pPr>
        <w:pStyle w:val="aff5"/>
        <w:spacing w:line="240" w:lineRule="auto"/>
        <w:contextualSpacing/>
        <w:rPr>
          <w:lang w:val="tr-TR"/>
        </w:rPr>
      </w:pPr>
      <w:r w:rsidRPr="00652999">
        <w:rPr>
          <w:lang w:val="tr-TR"/>
        </w:rPr>
        <w:t>b) babanın kız kardeşi</w:t>
      </w:r>
    </w:p>
    <w:p w14:paraId="5BDD652C" w14:textId="77777777" w:rsidR="00652999" w:rsidRPr="00652999" w:rsidRDefault="00652999" w:rsidP="00652999">
      <w:pPr>
        <w:pStyle w:val="aff5"/>
        <w:spacing w:line="240" w:lineRule="auto"/>
        <w:contextualSpacing/>
        <w:rPr>
          <w:lang w:val="en-US"/>
        </w:rPr>
      </w:pPr>
      <w:r w:rsidRPr="00652999">
        <w:rPr>
          <w:lang w:val="tr-TR"/>
        </w:rPr>
        <w:t>c) babanın kuzeni</w:t>
      </w:r>
    </w:p>
    <w:p w14:paraId="577F4178" w14:textId="77777777" w:rsidR="00652999" w:rsidRPr="00652999" w:rsidRDefault="00652999" w:rsidP="00652999">
      <w:pPr>
        <w:pStyle w:val="aff5"/>
        <w:spacing w:line="360" w:lineRule="auto"/>
        <w:rPr>
          <w:lang w:val="en-US"/>
        </w:rPr>
      </w:pPr>
    </w:p>
    <w:p w14:paraId="47FF756E" w14:textId="77777777" w:rsidR="00652999" w:rsidRPr="00652999" w:rsidRDefault="00652999" w:rsidP="00652999">
      <w:pPr>
        <w:spacing w:line="240" w:lineRule="auto"/>
        <w:contextualSpacing/>
        <w:rPr>
          <w:lang w:val="en-US"/>
        </w:rPr>
      </w:pPr>
      <w:r w:rsidRPr="00652999">
        <w:rPr>
          <w:lang w:val="en-US"/>
        </w:rPr>
        <w:t xml:space="preserve">       </w:t>
      </w:r>
      <w:r w:rsidRPr="00652999">
        <w:rPr>
          <w:lang w:val="tr-TR"/>
        </w:rPr>
        <w:t>11. Hala kimdir</w:t>
      </w:r>
      <w:r w:rsidRPr="00652999">
        <w:rPr>
          <w:lang w:val="en-US"/>
        </w:rPr>
        <w:t>?</w:t>
      </w:r>
    </w:p>
    <w:p w14:paraId="2E48D8D3" w14:textId="77777777" w:rsidR="00652999" w:rsidRPr="00652999" w:rsidRDefault="00652999" w:rsidP="00652999">
      <w:pPr>
        <w:spacing w:line="240" w:lineRule="auto"/>
        <w:contextualSpacing/>
        <w:rPr>
          <w:lang w:val="en-US"/>
        </w:rPr>
      </w:pPr>
    </w:p>
    <w:p w14:paraId="3BB2E4A7" w14:textId="77777777" w:rsidR="00652999" w:rsidRPr="00652999" w:rsidRDefault="00652999" w:rsidP="00652999">
      <w:pPr>
        <w:pStyle w:val="aff5"/>
        <w:spacing w:line="240" w:lineRule="auto"/>
        <w:contextualSpacing/>
        <w:rPr>
          <w:lang w:val="tr-TR"/>
        </w:rPr>
      </w:pPr>
      <w:r w:rsidRPr="00652999">
        <w:rPr>
          <w:lang w:val="tr-TR"/>
        </w:rPr>
        <w:t>a) annenin ablası</w:t>
      </w:r>
    </w:p>
    <w:p w14:paraId="58FAB7E1" w14:textId="77777777" w:rsidR="00652999" w:rsidRPr="00652999" w:rsidRDefault="00652999" w:rsidP="00652999">
      <w:pPr>
        <w:pStyle w:val="aff5"/>
        <w:spacing w:line="240" w:lineRule="auto"/>
        <w:contextualSpacing/>
        <w:rPr>
          <w:lang w:val="tr-TR"/>
        </w:rPr>
      </w:pPr>
      <w:r w:rsidRPr="00652999">
        <w:rPr>
          <w:lang w:val="tr-TR"/>
        </w:rPr>
        <w:t>b) babanın ablası</w:t>
      </w:r>
    </w:p>
    <w:p w14:paraId="256D0B15" w14:textId="77777777" w:rsidR="00652999" w:rsidRPr="00652999" w:rsidRDefault="00652999" w:rsidP="00652999">
      <w:pPr>
        <w:pStyle w:val="aff5"/>
        <w:spacing w:line="240" w:lineRule="auto"/>
        <w:contextualSpacing/>
      </w:pPr>
      <w:r w:rsidRPr="00652999">
        <w:rPr>
          <w:lang w:val="tr-TR"/>
        </w:rPr>
        <w:t>c) babanın yeğeni</w:t>
      </w:r>
    </w:p>
    <w:p w14:paraId="634EDE06" w14:textId="77777777" w:rsidR="00652999" w:rsidRPr="00652999" w:rsidRDefault="00652999" w:rsidP="00652999">
      <w:pPr>
        <w:pStyle w:val="aff5"/>
        <w:spacing w:line="240" w:lineRule="auto"/>
      </w:pPr>
    </w:p>
    <w:p w14:paraId="63A86B43" w14:textId="77777777" w:rsidR="00652999" w:rsidRPr="00652999" w:rsidRDefault="00652999" w:rsidP="00996894">
      <w:pPr>
        <w:pStyle w:val="aff5"/>
        <w:numPr>
          <w:ilvl w:val="0"/>
          <w:numId w:val="61"/>
        </w:numPr>
        <w:spacing w:line="240" w:lineRule="auto"/>
      </w:pPr>
      <w:r w:rsidRPr="00652999">
        <w:rPr>
          <w:lang w:val="tr-TR"/>
        </w:rPr>
        <w:t>Teyze kelimesi Rusça’ya nasıl tercüme edeceksiniz?</w:t>
      </w:r>
    </w:p>
    <w:p w14:paraId="4F27D66F" w14:textId="77777777" w:rsidR="00652999" w:rsidRPr="00652999" w:rsidRDefault="00652999" w:rsidP="00652999">
      <w:pPr>
        <w:pStyle w:val="aff5"/>
        <w:spacing w:line="240" w:lineRule="auto"/>
        <w:ind w:left="644"/>
      </w:pPr>
    </w:p>
    <w:p w14:paraId="465A4C25" w14:textId="77777777" w:rsidR="00652999" w:rsidRPr="00652999" w:rsidRDefault="00652999" w:rsidP="00652999">
      <w:pPr>
        <w:pStyle w:val="aff5"/>
        <w:spacing w:line="240" w:lineRule="auto"/>
      </w:pPr>
      <w:r w:rsidRPr="00652999">
        <w:rPr>
          <w:lang w:val="tr-TR"/>
        </w:rPr>
        <w:t xml:space="preserve">a) </w:t>
      </w:r>
      <w:r w:rsidRPr="00652999">
        <w:t>тётя по маме</w:t>
      </w:r>
    </w:p>
    <w:p w14:paraId="11280FE5" w14:textId="77777777" w:rsidR="00652999" w:rsidRPr="00652999" w:rsidRDefault="00652999" w:rsidP="00652999">
      <w:pPr>
        <w:pStyle w:val="aff5"/>
        <w:spacing w:line="240" w:lineRule="auto"/>
      </w:pPr>
      <w:r w:rsidRPr="00652999">
        <w:rPr>
          <w:lang w:val="tr-TR"/>
        </w:rPr>
        <w:t>b)</w:t>
      </w:r>
      <w:r w:rsidRPr="00652999">
        <w:t xml:space="preserve"> тётя по отцу</w:t>
      </w:r>
    </w:p>
    <w:p w14:paraId="48F67F9C" w14:textId="77777777" w:rsidR="00652999" w:rsidRPr="00652999" w:rsidRDefault="00652999" w:rsidP="00652999">
      <w:pPr>
        <w:pStyle w:val="aff5"/>
        <w:spacing w:line="240" w:lineRule="auto"/>
      </w:pPr>
    </w:p>
    <w:p w14:paraId="338A5F16" w14:textId="77777777" w:rsidR="00652999" w:rsidRPr="00E872FC" w:rsidRDefault="00652999" w:rsidP="00996894">
      <w:pPr>
        <w:pStyle w:val="aff5"/>
        <w:numPr>
          <w:ilvl w:val="0"/>
          <w:numId w:val="61"/>
        </w:numPr>
        <w:spacing w:line="240" w:lineRule="auto"/>
        <w:rPr>
          <w:lang w:val="en-US"/>
        </w:rPr>
      </w:pPr>
      <w:r w:rsidRPr="00652999">
        <w:rPr>
          <w:lang w:val="tr-TR"/>
        </w:rPr>
        <w:t>Dayi kelimesi Rusça’ya nasıl tercüme edeceksiniz?</w:t>
      </w:r>
    </w:p>
    <w:p w14:paraId="5E6E998B" w14:textId="77777777" w:rsidR="00652999" w:rsidRPr="00E872FC" w:rsidRDefault="00652999" w:rsidP="00652999">
      <w:pPr>
        <w:pStyle w:val="aff5"/>
        <w:spacing w:line="240" w:lineRule="auto"/>
        <w:ind w:left="644"/>
        <w:rPr>
          <w:lang w:val="en-US"/>
        </w:rPr>
      </w:pPr>
    </w:p>
    <w:p w14:paraId="54055F6F" w14:textId="77777777" w:rsidR="00652999" w:rsidRPr="00652999" w:rsidRDefault="00652999" w:rsidP="00652999">
      <w:pPr>
        <w:pStyle w:val="aff5"/>
        <w:spacing w:line="240" w:lineRule="auto"/>
      </w:pPr>
      <w:r w:rsidRPr="00652999">
        <w:rPr>
          <w:lang w:val="tr-TR"/>
        </w:rPr>
        <w:t xml:space="preserve">a) </w:t>
      </w:r>
      <w:r w:rsidRPr="00652999">
        <w:t>дядя по маме</w:t>
      </w:r>
    </w:p>
    <w:p w14:paraId="6D2AFB6A" w14:textId="77777777" w:rsidR="00652999" w:rsidRPr="00652999" w:rsidRDefault="00652999" w:rsidP="00652999">
      <w:pPr>
        <w:pStyle w:val="aff5"/>
        <w:spacing w:line="240" w:lineRule="auto"/>
      </w:pPr>
      <w:r w:rsidRPr="00652999">
        <w:rPr>
          <w:lang w:val="tr-TR"/>
        </w:rPr>
        <w:t>b)</w:t>
      </w:r>
      <w:r w:rsidRPr="00652999">
        <w:t xml:space="preserve"> дядя по отцу</w:t>
      </w:r>
    </w:p>
    <w:p w14:paraId="24FC0666" w14:textId="77777777" w:rsidR="00652999" w:rsidRPr="00652999" w:rsidRDefault="00652999" w:rsidP="00652999">
      <w:pPr>
        <w:pStyle w:val="aff5"/>
        <w:spacing w:line="240" w:lineRule="auto"/>
      </w:pPr>
    </w:p>
    <w:p w14:paraId="738E3850" w14:textId="77777777" w:rsidR="00652999" w:rsidRPr="00652999" w:rsidRDefault="00652999" w:rsidP="00996894">
      <w:pPr>
        <w:pStyle w:val="aff5"/>
        <w:widowControl/>
        <w:numPr>
          <w:ilvl w:val="0"/>
          <w:numId w:val="61"/>
        </w:numPr>
        <w:suppressAutoHyphens w:val="0"/>
        <w:spacing w:after="160" w:line="240" w:lineRule="auto"/>
        <w:contextualSpacing/>
        <w:rPr>
          <w:lang w:val="tr-TR"/>
        </w:rPr>
      </w:pPr>
      <w:r w:rsidRPr="00652999">
        <w:rPr>
          <w:lang w:val="tr-TR"/>
        </w:rPr>
        <w:t>09</w:t>
      </w:r>
      <w:r w:rsidRPr="00652999">
        <w:t>:45</w:t>
      </w:r>
    </w:p>
    <w:p w14:paraId="32135D49" w14:textId="77777777" w:rsidR="00652999" w:rsidRPr="00652999" w:rsidRDefault="00652999" w:rsidP="00652999">
      <w:pPr>
        <w:pStyle w:val="aff5"/>
        <w:widowControl/>
        <w:suppressAutoHyphens w:val="0"/>
        <w:spacing w:after="160" w:line="240" w:lineRule="auto"/>
        <w:ind w:left="644"/>
        <w:contextualSpacing/>
        <w:rPr>
          <w:lang w:val="tr-TR"/>
        </w:rPr>
      </w:pPr>
    </w:p>
    <w:p w14:paraId="2BEE75B0" w14:textId="77777777" w:rsidR="00652999" w:rsidRPr="00652999" w:rsidRDefault="00652999" w:rsidP="00996894">
      <w:pPr>
        <w:pStyle w:val="aff5"/>
        <w:widowControl/>
        <w:numPr>
          <w:ilvl w:val="0"/>
          <w:numId w:val="62"/>
        </w:numPr>
        <w:suppressAutoHyphens w:val="0"/>
        <w:spacing w:after="160" w:line="240" w:lineRule="auto"/>
        <w:contextualSpacing/>
        <w:rPr>
          <w:lang w:val="tr-TR"/>
        </w:rPr>
      </w:pPr>
      <w:r w:rsidRPr="00652999">
        <w:rPr>
          <w:lang w:val="tr-TR"/>
        </w:rPr>
        <w:t>Ona çeyrek kala</w:t>
      </w:r>
    </w:p>
    <w:p w14:paraId="7625B54E" w14:textId="77777777" w:rsidR="00652999" w:rsidRPr="00652999" w:rsidRDefault="00652999" w:rsidP="00996894">
      <w:pPr>
        <w:pStyle w:val="aff5"/>
        <w:widowControl/>
        <w:numPr>
          <w:ilvl w:val="0"/>
          <w:numId w:val="62"/>
        </w:numPr>
        <w:suppressAutoHyphens w:val="0"/>
        <w:spacing w:after="160" w:line="240" w:lineRule="auto"/>
        <w:contextualSpacing/>
        <w:rPr>
          <w:lang w:val="tr-TR"/>
        </w:rPr>
      </w:pPr>
      <w:r w:rsidRPr="00652999">
        <w:t>Onu çeyrek geçiyor</w:t>
      </w:r>
    </w:p>
    <w:p w14:paraId="1FA95F68" w14:textId="77777777" w:rsidR="00652999" w:rsidRPr="00652999" w:rsidRDefault="00652999" w:rsidP="00652999">
      <w:pPr>
        <w:pStyle w:val="aff5"/>
        <w:widowControl/>
        <w:suppressAutoHyphens w:val="0"/>
        <w:spacing w:after="160" w:line="240" w:lineRule="auto"/>
        <w:ind w:left="1004"/>
        <w:contextualSpacing/>
        <w:rPr>
          <w:lang w:val="tr-TR"/>
        </w:rPr>
      </w:pPr>
    </w:p>
    <w:p w14:paraId="3FBDEC2D" w14:textId="77777777" w:rsidR="00652999" w:rsidRPr="00652999" w:rsidRDefault="00652999" w:rsidP="00996894">
      <w:pPr>
        <w:pStyle w:val="aff5"/>
        <w:widowControl/>
        <w:numPr>
          <w:ilvl w:val="0"/>
          <w:numId w:val="61"/>
        </w:numPr>
        <w:suppressAutoHyphens w:val="0"/>
        <w:spacing w:after="160" w:line="240" w:lineRule="auto"/>
        <w:contextualSpacing/>
        <w:rPr>
          <w:lang w:val="tr-TR"/>
        </w:rPr>
      </w:pPr>
      <w:r w:rsidRPr="00652999">
        <w:t>15:20</w:t>
      </w:r>
    </w:p>
    <w:p w14:paraId="741A5A8D" w14:textId="77777777" w:rsidR="00652999" w:rsidRPr="00652999" w:rsidRDefault="00652999" w:rsidP="00652999">
      <w:pPr>
        <w:pStyle w:val="aff5"/>
        <w:spacing w:line="240" w:lineRule="auto"/>
        <w:ind w:left="644"/>
      </w:pPr>
    </w:p>
    <w:p w14:paraId="3210DC1E" w14:textId="77777777" w:rsidR="00652999" w:rsidRPr="00652999" w:rsidRDefault="00652999" w:rsidP="00996894">
      <w:pPr>
        <w:pStyle w:val="aff5"/>
        <w:numPr>
          <w:ilvl w:val="0"/>
          <w:numId w:val="63"/>
        </w:numPr>
        <w:spacing w:line="240" w:lineRule="auto"/>
        <w:rPr>
          <w:lang w:val="tr-TR"/>
        </w:rPr>
      </w:pPr>
      <w:r w:rsidRPr="00652999">
        <w:rPr>
          <w:lang w:val="en-US"/>
        </w:rPr>
        <w:t>Üçü yirmi geçe</w:t>
      </w:r>
    </w:p>
    <w:p w14:paraId="4BD93F58" w14:textId="77777777" w:rsidR="00652999" w:rsidRPr="00652999" w:rsidRDefault="00652999" w:rsidP="00996894">
      <w:pPr>
        <w:pStyle w:val="aff5"/>
        <w:numPr>
          <w:ilvl w:val="0"/>
          <w:numId w:val="63"/>
        </w:numPr>
        <w:spacing w:line="240" w:lineRule="auto"/>
        <w:rPr>
          <w:lang w:val="tr-TR"/>
        </w:rPr>
      </w:pPr>
      <w:r w:rsidRPr="00652999">
        <w:t>Üçe yirmi var</w:t>
      </w:r>
    </w:p>
    <w:p w14:paraId="685FE1A4" w14:textId="77777777" w:rsidR="00652999" w:rsidRPr="00652999" w:rsidRDefault="00652999" w:rsidP="00652999">
      <w:pPr>
        <w:widowControl/>
        <w:suppressAutoHyphens w:val="0"/>
        <w:spacing w:after="160"/>
        <w:ind w:left="720"/>
        <w:contextualSpacing/>
        <w:rPr>
          <w:sz w:val="24"/>
          <w:szCs w:val="24"/>
          <w:lang w:val="en-US"/>
        </w:rPr>
      </w:pPr>
    </w:p>
    <w:p w14:paraId="41604624" w14:textId="77777777" w:rsidR="00652999" w:rsidRPr="00652999" w:rsidRDefault="00652999" w:rsidP="00996894">
      <w:pPr>
        <w:pStyle w:val="aff5"/>
        <w:widowControl/>
        <w:numPr>
          <w:ilvl w:val="0"/>
          <w:numId w:val="61"/>
        </w:numPr>
        <w:suppressAutoHyphens w:val="0"/>
        <w:spacing w:after="160"/>
        <w:contextualSpacing/>
        <w:rPr>
          <w:sz w:val="24"/>
          <w:szCs w:val="24"/>
          <w:lang w:val="en-US"/>
        </w:rPr>
      </w:pPr>
      <w:r w:rsidRPr="00652999">
        <w:rPr>
          <w:sz w:val="24"/>
          <w:szCs w:val="24"/>
          <w:lang w:val="tr-TR"/>
        </w:rPr>
        <w:t xml:space="preserve">Doğru </w:t>
      </w:r>
      <w:r w:rsidRPr="00652999">
        <w:rPr>
          <w:sz w:val="24"/>
          <w:szCs w:val="24"/>
          <w:lang w:val="en-US"/>
        </w:rPr>
        <w:t>Rusça tercümesi seçin:</w:t>
      </w:r>
    </w:p>
    <w:p w14:paraId="256FACB2" w14:textId="77777777" w:rsidR="00652999" w:rsidRPr="00652999" w:rsidRDefault="00652999" w:rsidP="00652999">
      <w:pPr>
        <w:pStyle w:val="aff5"/>
        <w:widowControl/>
        <w:suppressAutoHyphens w:val="0"/>
        <w:spacing w:after="160"/>
        <w:ind w:left="644"/>
        <w:contextualSpacing/>
        <w:rPr>
          <w:sz w:val="24"/>
          <w:szCs w:val="24"/>
          <w:lang w:val="en-US"/>
        </w:rPr>
      </w:pPr>
      <w:r w:rsidRPr="00652999">
        <w:rPr>
          <w:sz w:val="24"/>
          <w:szCs w:val="24"/>
          <w:lang w:val="en-US"/>
        </w:rPr>
        <w:t>‘Ayça saat sekizde uyanıyor’.</w:t>
      </w:r>
    </w:p>
    <w:p w14:paraId="4840E56E" w14:textId="77777777" w:rsidR="00652999" w:rsidRPr="00652999" w:rsidRDefault="00652999" w:rsidP="00652999">
      <w:pPr>
        <w:pStyle w:val="aff5"/>
        <w:widowControl/>
        <w:suppressAutoHyphens w:val="0"/>
        <w:spacing w:after="160"/>
        <w:ind w:left="644"/>
        <w:contextualSpacing/>
        <w:rPr>
          <w:sz w:val="24"/>
          <w:szCs w:val="24"/>
          <w:lang w:val="en-US"/>
        </w:rPr>
      </w:pPr>
    </w:p>
    <w:p w14:paraId="7CAE92B6" w14:textId="77777777" w:rsidR="00652999" w:rsidRPr="00652999" w:rsidRDefault="00652999" w:rsidP="00996894">
      <w:pPr>
        <w:pStyle w:val="aff5"/>
        <w:widowControl/>
        <w:numPr>
          <w:ilvl w:val="0"/>
          <w:numId w:val="64"/>
        </w:numPr>
        <w:suppressAutoHyphens w:val="0"/>
        <w:spacing w:after="160"/>
        <w:contextualSpacing/>
        <w:rPr>
          <w:sz w:val="24"/>
          <w:szCs w:val="24"/>
          <w:lang w:val="en-US"/>
        </w:rPr>
      </w:pPr>
      <w:r w:rsidRPr="00652999">
        <w:rPr>
          <w:sz w:val="24"/>
          <w:szCs w:val="24"/>
        </w:rPr>
        <w:t>Айча просыпается в восемь</w:t>
      </w:r>
    </w:p>
    <w:p w14:paraId="503F4395" w14:textId="77777777" w:rsidR="00652999" w:rsidRPr="00652999" w:rsidRDefault="00652999" w:rsidP="00996894">
      <w:pPr>
        <w:pStyle w:val="aff5"/>
        <w:widowControl/>
        <w:numPr>
          <w:ilvl w:val="0"/>
          <w:numId w:val="64"/>
        </w:numPr>
        <w:suppressAutoHyphens w:val="0"/>
        <w:spacing w:after="160"/>
        <w:contextualSpacing/>
        <w:rPr>
          <w:sz w:val="24"/>
          <w:szCs w:val="24"/>
          <w:lang w:val="en-US"/>
        </w:rPr>
      </w:pPr>
      <w:r w:rsidRPr="00652999">
        <w:rPr>
          <w:sz w:val="24"/>
          <w:szCs w:val="24"/>
        </w:rPr>
        <w:lastRenderedPageBreak/>
        <w:t>Айча засыпает в восемь</w:t>
      </w:r>
    </w:p>
    <w:p w14:paraId="26108186" w14:textId="77777777" w:rsidR="00652999" w:rsidRPr="00652999" w:rsidRDefault="00652999" w:rsidP="00652999">
      <w:pPr>
        <w:pStyle w:val="aff5"/>
        <w:widowControl/>
        <w:suppressAutoHyphens w:val="0"/>
        <w:spacing w:after="160"/>
        <w:contextualSpacing/>
        <w:rPr>
          <w:sz w:val="24"/>
          <w:szCs w:val="24"/>
          <w:lang w:val="en-US"/>
        </w:rPr>
      </w:pPr>
    </w:p>
    <w:p w14:paraId="6245B5B6" w14:textId="77777777" w:rsidR="00652999" w:rsidRPr="00652999" w:rsidRDefault="00652999" w:rsidP="00996894">
      <w:pPr>
        <w:pStyle w:val="aff5"/>
        <w:widowControl/>
        <w:numPr>
          <w:ilvl w:val="0"/>
          <w:numId w:val="61"/>
        </w:numPr>
        <w:suppressAutoHyphens w:val="0"/>
        <w:spacing w:after="160"/>
        <w:contextualSpacing/>
        <w:rPr>
          <w:sz w:val="24"/>
          <w:szCs w:val="24"/>
          <w:lang w:val="en-US"/>
        </w:rPr>
      </w:pPr>
      <w:r w:rsidRPr="00652999">
        <w:rPr>
          <w:sz w:val="24"/>
          <w:szCs w:val="24"/>
          <w:lang w:val="tr-TR"/>
        </w:rPr>
        <w:t xml:space="preserve">Doğru </w:t>
      </w:r>
      <w:r w:rsidRPr="00652999">
        <w:rPr>
          <w:sz w:val="24"/>
          <w:szCs w:val="24"/>
          <w:lang w:val="en-US"/>
        </w:rPr>
        <w:t>Türkçe tercümesi seçin:</w:t>
      </w:r>
    </w:p>
    <w:p w14:paraId="275904A0" w14:textId="77777777" w:rsidR="00652999" w:rsidRPr="00652999" w:rsidRDefault="00652999" w:rsidP="00652999">
      <w:pPr>
        <w:pStyle w:val="aff5"/>
        <w:widowControl/>
        <w:suppressAutoHyphens w:val="0"/>
        <w:spacing w:after="160"/>
        <w:ind w:left="644"/>
        <w:contextualSpacing/>
        <w:rPr>
          <w:sz w:val="24"/>
          <w:szCs w:val="24"/>
        </w:rPr>
      </w:pPr>
      <w:r w:rsidRPr="00652999">
        <w:rPr>
          <w:sz w:val="24"/>
          <w:szCs w:val="24"/>
        </w:rPr>
        <w:t>«Ваша работа заканчивается в полседьмого?»</w:t>
      </w:r>
    </w:p>
    <w:p w14:paraId="1D132B1E" w14:textId="77777777" w:rsidR="00652999" w:rsidRPr="00652999" w:rsidRDefault="00652999" w:rsidP="00652999">
      <w:pPr>
        <w:pStyle w:val="aff5"/>
        <w:widowControl/>
        <w:suppressAutoHyphens w:val="0"/>
        <w:spacing w:after="160"/>
        <w:ind w:left="644"/>
        <w:contextualSpacing/>
        <w:rPr>
          <w:sz w:val="24"/>
          <w:szCs w:val="24"/>
        </w:rPr>
      </w:pPr>
    </w:p>
    <w:p w14:paraId="0369F232" w14:textId="77777777" w:rsidR="00652999" w:rsidRPr="00652999" w:rsidRDefault="00652999" w:rsidP="00996894">
      <w:pPr>
        <w:pStyle w:val="aff5"/>
        <w:widowControl/>
        <w:numPr>
          <w:ilvl w:val="0"/>
          <w:numId w:val="65"/>
        </w:numPr>
        <w:suppressAutoHyphens w:val="0"/>
        <w:spacing w:after="160"/>
        <w:contextualSpacing/>
        <w:rPr>
          <w:sz w:val="24"/>
          <w:szCs w:val="24"/>
          <w:lang w:val="tr-TR"/>
        </w:rPr>
      </w:pPr>
      <w:r w:rsidRPr="00652999">
        <w:rPr>
          <w:sz w:val="24"/>
          <w:szCs w:val="24"/>
          <w:lang w:val="tr-TR"/>
        </w:rPr>
        <w:t>İşiniz altı buçukta mı bitiyor</w:t>
      </w:r>
      <w:r w:rsidRPr="00652999">
        <w:rPr>
          <w:sz w:val="24"/>
          <w:szCs w:val="24"/>
        </w:rPr>
        <w:t>?</w:t>
      </w:r>
    </w:p>
    <w:p w14:paraId="127D28E8" w14:textId="77777777" w:rsidR="00652999" w:rsidRPr="00652999" w:rsidRDefault="00652999" w:rsidP="00996894">
      <w:pPr>
        <w:pStyle w:val="aff5"/>
        <w:widowControl/>
        <w:numPr>
          <w:ilvl w:val="0"/>
          <w:numId w:val="65"/>
        </w:numPr>
        <w:suppressAutoHyphens w:val="0"/>
        <w:spacing w:after="160"/>
        <w:contextualSpacing/>
        <w:rPr>
          <w:sz w:val="24"/>
          <w:szCs w:val="24"/>
          <w:lang w:val="tr-TR"/>
        </w:rPr>
      </w:pPr>
      <w:r w:rsidRPr="00652999">
        <w:rPr>
          <w:sz w:val="24"/>
          <w:szCs w:val="24"/>
          <w:lang w:val="tr-TR"/>
        </w:rPr>
        <w:t>İşiniz yedi buçukta mı bitiyor?</w:t>
      </w:r>
    </w:p>
    <w:p w14:paraId="6696FD5B" w14:textId="77777777" w:rsidR="00652999" w:rsidRPr="00652999" w:rsidRDefault="00652999" w:rsidP="00996894">
      <w:pPr>
        <w:pStyle w:val="aff5"/>
        <w:widowControl/>
        <w:numPr>
          <w:ilvl w:val="0"/>
          <w:numId w:val="61"/>
        </w:numPr>
        <w:suppressAutoHyphens w:val="0"/>
        <w:spacing w:after="160"/>
        <w:contextualSpacing/>
        <w:rPr>
          <w:sz w:val="24"/>
          <w:szCs w:val="24"/>
          <w:lang w:val="tr-TR"/>
        </w:rPr>
      </w:pPr>
      <w:r w:rsidRPr="00652999">
        <w:rPr>
          <w:sz w:val="24"/>
          <w:szCs w:val="24"/>
          <w:lang w:val="tr-TR"/>
        </w:rPr>
        <w:t xml:space="preserve"> Ramazan Bayram kaç gün tatil</w:t>
      </w:r>
      <w:r w:rsidRPr="00652999">
        <w:rPr>
          <w:sz w:val="24"/>
          <w:szCs w:val="24"/>
          <w:lang w:val="en-US"/>
        </w:rPr>
        <w:t>?</w:t>
      </w:r>
    </w:p>
    <w:p w14:paraId="49828B49" w14:textId="77777777" w:rsidR="00652999" w:rsidRPr="00652999" w:rsidRDefault="00652999" w:rsidP="00996894">
      <w:pPr>
        <w:pStyle w:val="aff5"/>
        <w:widowControl/>
        <w:numPr>
          <w:ilvl w:val="0"/>
          <w:numId w:val="66"/>
        </w:numPr>
        <w:suppressAutoHyphens w:val="0"/>
        <w:spacing w:after="160"/>
        <w:contextualSpacing/>
        <w:rPr>
          <w:sz w:val="24"/>
          <w:szCs w:val="24"/>
          <w:lang w:val="tr-TR"/>
        </w:rPr>
      </w:pPr>
      <w:r w:rsidRPr="00652999">
        <w:rPr>
          <w:sz w:val="24"/>
          <w:szCs w:val="24"/>
          <w:lang w:val="tr-TR"/>
        </w:rPr>
        <w:t>Bir gündür</w:t>
      </w:r>
    </w:p>
    <w:p w14:paraId="302659B2" w14:textId="77777777" w:rsidR="00652999" w:rsidRPr="00652999" w:rsidRDefault="00652999" w:rsidP="00996894">
      <w:pPr>
        <w:pStyle w:val="aff5"/>
        <w:widowControl/>
        <w:numPr>
          <w:ilvl w:val="0"/>
          <w:numId w:val="66"/>
        </w:numPr>
        <w:suppressAutoHyphens w:val="0"/>
        <w:spacing w:after="160"/>
        <w:contextualSpacing/>
        <w:rPr>
          <w:sz w:val="24"/>
          <w:szCs w:val="24"/>
          <w:lang w:val="tr-TR"/>
        </w:rPr>
      </w:pPr>
      <w:r w:rsidRPr="00652999">
        <w:rPr>
          <w:sz w:val="24"/>
          <w:szCs w:val="24"/>
          <w:lang w:val="tr-TR"/>
        </w:rPr>
        <w:t>İki gündür</w:t>
      </w:r>
    </w:p>
    <w:p w14:paraId="4A4BC3E6" w14:textId="77777777" w:rsidR="00652999" w:rsidRPr="00652999" w:rsidRDefault="00652999" w:rsidP="00996894">
      <w:pPr>
        <w:pStyle w:val="aff5"/>
        <w:widowControl/>
        <w:numPr>
          <w:ilvl w:val="0"/>
          <w:numId w:val="66"/>
        </w:numPr>
        <w:suppressAutoHyphens w:val="0"/>
        <w:spacing w:after="160"/>
        <w:contextualSpacing/>
        <w:rPr>
          <w:sz w:val="24"/>
          <w:szCs w:val="24"/>
          <w:lang w:val="tr-TR"/>
        </w:rPr>
      </w:pPr>
      <w:r w:rsidRPr="00652999">
        <w:rPr>
          <w:sz w:val="24"/>
          <w:szCs w:val="24"/>
          <w:lang w:val="tr-TR"/>
        </w:rPr>
        <w:t>Üç gündür</w:t>
      </w:r>
    </w:p>
    <w:p w14:paraId="57A73E46" w14:textId="77777777" w:rsidR="00652999" w:rsidRPr="00652999" w:rsidRDefault="00652999" w:rsidP="00652999">
      <w:pPr>
        <w:pStyle w:val="aff5"/>
        <w:widowControl/>
        <w:suppressAutoHyphens w:val="0"/>
        <w:spacing w:after="160"/>
        <w:ind w:left="1004"/>
        <w:contextualSpacing/>
        <w:rPr>
          <w:sz w:val="24"/>
          <w:szCs w:val="24"/>
          <w:lang w:val="tr-TR"/>
        </w:rPr>
      </w:pPr>
    </w:p>
    <w:p w14:paraId="460CD69A" w14:textId="77777777" w:rsidR="00652999" w:rsidRPr="00652999" w:rsidRDefault="00652999" w:rsidP="00996894">
      <w:pPr>
        <w:pStyle w:val="aff5"/>
        <w:widowControl/>
        <w:numPr>
          <w:ilvl w:val="0"/>
          <w:numId w:val="61"/>
        </w:numPr>
        <w:suppressAutoHyphens w:val="0"/>
        <w:spacing w:after="160"/>
        <w:contextualSpacing/>
        <w:rPr>
          <w:sz w:val="24"/>
          <w:szCs w:val="24"/>
          <w:lang w:val="tr-TR"/>
        </w:rPr>
      </w:pPr>
      <w:r w:rsidRPr="00652999">
        <w:rPr>
          <w:sz w:val="24"/>
          <w:szCs w:val="24"/>
          <w:lang w:val="tr-TR"/>
        </w:rPr>
        <w:t>Kurban Bayram kaç gün tatil</w:t>
      </w:r>
      <w:r w:rsidRPr="00652999">
        <w:rPr>
          <w:sz w:val="24"/>
          <w:szCs w:val="24"/>
          <w:lang w:val="en-US"/>
        </w:rPr>
        <w:t>?</w:t>
      </w:r>
    </w:p>
    <w:p w14:paraId="75919D3F" w14:textId="77777777" w:rsidR="00652999" w:rsidRPr="00652999" w:rsidRDefault="00652999" w:rsidP="00996894">
      <w:pPr>
        <w:pStyle w:val="aff5"/>
        <w:widowControl/>
        <w:numPr>
          <w:ilvl w:val="0"/>
          <w:numId w:val="67"/>
        </w:numPr>
        <w:suppressAutoHyphens w:val="0"/>
        <w:spacing w:after="160"/>
        <w:contextualSpacing/>
        <w:rPr>
          <w:sz w:val="24"/>
          <w:szCs w:val="24"/>
          <w:lang w:val="tr-TR"/>
        </w:rPr>
      </w:pPr>
      <w:r w:rsidRPr="00652999">
        <w:rPr>
          <w:sz w:val="24"/>
          <w:szCs w:val="24"/>
          <w:lang w:val="tr-TR"/>
        </w:rPr>
        <w:t>Üç gündür</w:t>
      </w:r>
    </w:p>
    <w:p w14:paraId="6E4A68C7" w14:textId="77777777" w:rsidR="00652999" w:rsidRPr="00652999" w:rsidRDefault="00652999" w:rsidP="00996894">
      <w:pPr>
        <w:pStyle w:val="aff5"/>
        <w:widowControl/>
        <w:numPr>
          <w:ilvl w:val="0"/>
          <w:numId w:val="67"/>
        </w:numPr>
        <w:suppressAutoHyphens w:val="0"/>
        <w:spacing w:after="160"/>
        <w:contextualSpacing/>
        <w:rPr>
          <w:sz w:val="24"/>
          <w:szCs w:val="24"/>
          <w:lang w:val="tr-TR"/>
        </w:rPr>
      </w:pPr>
      <w:r w:rsidRPr="00652999">
        <w:rPr>
          <w:sz w:val="24"/>
          <w:szCs w:val="24"/>
          <w:lang w:val="tr-TR"/>
        </w:rPr>
        <w:t>Dört gündür</w:t>
      </w:r>
    </w:p>
    <w:p w14:paraId="37A293E7" w14:textId="77777777" w:rsidR="00652999" w:rsidRPr="00652999" w:rsidRDefault="00652999" w:rsidP="00996894">
      <w:pPr>
        <w:pStyle w:val="aff5"/>
        <w:widowControl/>
        <w:numPr>
          <w:ilvl w:val="0"/>
          <w:numId w:val="67"/>
        </w:numPr>
        <w:suppressAutoHyphens w:val="0"/>
        <w:spacing w:after="160"/>
        <w:contextualSpacing/>
        <w:rPr>
          <w:sz w:val="24"/>
          <w:szCs w:val="24"/>
          <w:lang w:val="tr-TR"/>
        </w:rPr>
      </w:pPr>
      <w:r w:rsidRPr="00652999">
        <w:rPr>
          <w:sz w:val="24"/>
          <w:szCs w:val="24"/>
          <w:lang w:val="tr-TR"/>
        </w:rPr>
        <w:t>Beş gündür</w:t>
      </w:r>
    </w:p>
    <w:p w14:paraId="7310D743" w14:textId="77777777" w:rsidR="00652999" w:rsidRPr="00652999" w:rsidRDefault="00652999" w:rsidP="00652999">
      <w:pPr>
        <w:pStyle w:val="aff5"/>
        <w:widowControl/>
        <w:suppressAutoHyphens w:val="0"/>
        <w:spacing w:after="160"/>
        <w:ind w:left="1004"/>
        <w:contextualSpacing/>
        <w:rPr>
          <w:sz w:val="24"/>
          <w:szCs w:val="24"/>
          <w:lang w:val="tr-TR"/>
        </w:rPr>
      </w:pPr>
    </w:p>
    <w:p w14:paraId="681F1714" w14:textId="77777777" w:rsidR="00652999" w:rsidRPr="00652999" w:rsidRDefault="00652999" w:rsidP="00996894">
      <w:pPr>
        <w:pStyle w:val="aff5"/>
        <w:widowControl/>
        <w:numPr>
          <w:ilvl w:val="0"/>
          <w:numId w:val="61"/>
        </w:numPr>
        <w:suppressAutoHyphens w:val="0"/>
        <w:spacing w:after="160"/>
        <w:contextualSpacing/>
        <w:rPr>
          <w:sz w:val="24"/>
          <w:szCs w:val="24"/>
          <w:lang w:val="tr-TR"/>
        </w:rPr>
      </w:pPr>
      <w:r w:rsidRPr="00652999">
        <w:rPr>
          <w:sz w:val="24"/>
          <w:szCs w:val="24"/>
          <w:lang w:val="tr-TR"/>
        </w:rPr>
        <w:t>Dini bayramlar sırasında kim kime yardım ediyor?</w:t>
      </w:r>
    </w:p>
    <w:p w14:paraId="0BC55048" w14:textId="77777777" w:rsidR="00652999" w:rsidRPr="00652999" w:rsidRDefault="00652999" w:rsidP="00996894">
      <w:pPr>
        <w:pStyle w:val="aff5"/>
        <w:widowControl/>
        <w:numPr>
          <w:ilvl w:val="0"/>
          <w:numId w:val="68"/>
        </w:numPr>
        <w:suppressAutoHyphens w:val="0"/>
        <w:spacing w:after="160"/>
        <w:contextualSpacing/>
        <w:rPr>
          <w:sz w:val="24"/>
          <w:szCs w:val="24"/>
          <w:lang w:val="tr-TR"/>
        </w:rPr>
      </w:pPr>
      <w:r w:rsidRPr="00652999">
        <w:rPr>
          <w:sz w:val="24"/>
          <w:szCs w:val="24"/>
          <w:lang w:val="en-US"/>
        </w:rPr>
        <w:t>zengin insanlar fakirlere daha çok yardım ediyor.</w:t>
      </w:r>
    </w:p>
    <w:p w14:paraId="2BA590DB" w14:textId="77777777" w:rsidR="00652999" w:rsidRPr="00652999" w:rsidRDefault="00652999" w:rsidP="00996894">
      <w:pPr>
        <w:pStyle w:val="aff5"/>
        <w:widowControl/>
        <w:numPr>
          <w:ilvl w:val="0"/>
          <w:numId w:val="68"/>
        </w:numPr>
        <w:suppressAutoHyphens w:val="0"/>
        <w:spacing w:after="160"/>
        <w:contextualSpacing/>
        <w:rPr>
          <w:sz w:val="24"/>
          <w:szCs w:val="24"/>
          <w:lang w:val="tr-TR"/>
        </w:rPr>
      </w:pPr>
      <w:r w:rsidRPr="00652999">
        <w:rPr>
          <w:sz w:val="24"/>
          <w:szCs w:val="24"/>
          <w:lang w:val="en-US"/>
        </w:rPr>
        <w:t>fakir insanlar zenginlere yardım ediyor</w:t>
      </w:r>
    </w:p>
    <w:p w14:paraId="09B2EBF7" w14:textId="77777777" w:rsidR="00652999" w:rsidRPr="00652999" w:rsidRDefault="00652999" w:rsidP="00652999">
      <w:pPr>
        <w:pStyle w:val="a5"/>
        <w:numPr>
          <w:ilvl w:val="0"/>
          <w:numId w:val="13"/>
        </w:numPr>
        <w:rPr>
          <w:b/>
        </w:rPr>
      </w:pPr>
      <w:r w:rsidRPr="00652999">
        <w:rPr>
          <w:b/>
          <w:bCs/>
        </w:rPr>
        <w:t>Переведите два фрагмента письма</w:t>
      </w:r>
      <w:r w:rsidRPr="00652999">
        <w:rPr>
          <w:b/>
        </w:rPr>
        <w:t xml:space="preserve"> на турецкий язык и на русский язык:</w:t>
      </w:r>
    </w:p>
    <w:p w14:paraId="3013245E" w14:textId="77777777" w:rsidR="00652999" w:rsidRPr="00652999" w:rsidRDefault="00652999" w:rsidP="00652999">
      <w:pPr>
        <w:pStyle w:val="a5"/>
        <w:rPr>
          <w:b/>
        </w:rPr>
      </w:pPr>
    </w:p>
    <w:p w14:paraId="6967087B" w14:textId="77777777" w:rsidR="00652999" w:rsidRPr="00652999" w:rsidRDefault="00652999" w:rsidP="00652999">
      <w:pPr>
        <w:pStyle w:val="a5"/>
        <w:spacing w:line="240" w:lineRule="auto"/>
        <w:ind w:firstLine="709"/>
        <w:contextualSpacing/>
        <w:jc w:val="both"/>
        <w:rPr>
          <w:bCs/>
          <w:lang w:val="es-ES"/>
        </w:rPr>
      </w:pPr>
      <w:r w:rsidRPr="00652999">
        <w:rPr>
          <w:bCs/>
          <w:lang w:val="es-ES"/>
        </w:rPr>
        <w:t>Sevgili Neslihan ve Can;</w:t>
      </w:r>
    </w:p>
    <w:p w14:paraId="30BD4AD3" w14:textId="77777777" w:rsidR="00652999" w:rsidRPr="00652999" w:rsidRDefault="00652999" w:rsidP="00652999">
      <w:pPr>
        <w:pStyle w:val="a5"/>
        <w:spacing w:line="240" w:lineRule="auto"/>
        <w:ind w:firstLine="709"/>
        <w:contextualSpacing/>
        <w:jc w:val="both"/>
        <w:rPr>
          <w:bCs/>
          <w:lang w:val="es-ES"/>
        </w:rPr>
      </w:pPr>
      <w:r w:rsidRPr="00652999">
        <w:rPr>
          <w:bCs/>
          <w:lang w:val="es-ES"/>
        </w:rPr>
        <w:t xml:space="preserve">E-postan için teşekkürler. Ahmet ve ben şimdi İstanbul’dayız . Biz Antalya’daydık . </w:t>
      </w:r>
    </w:p>
    <w:p w14:paraId="68EC48F5" w14:textId="77777777" w:rsidR="00652999" w:rsidRPr="00652999" w:rsidRDefault="00652999" w:rsidP="00652999">
      <w:pPr>
        <w:pStyle w:val="a5"/>
        <w:spacing w:line="240" w:lineRule="auto"/>
        <w:ind w:firstLine="709"/>
        <w:contextualSpacing/>
        <w:jc w:val="both"/>
        <w:rPr>
          <w:bCs/>
          <w:lang w:val="es-ES"/>
        </w:rPr>
      </w:pPr>
      <w:r w:rsidRPr="00652999">
        <w:rPr>
          <w:bCs/>
          <w:lang w:val="es-ES"/>
        </w:rPr>
        <w:t xml:space="preserve">Burası çok güzel ve insanlar çok sıcakkalpli. Burada birçok turist var. Biz deniz kenarında </w:t>
      </w:r>
    </w:p>
    <w:p w14:paraId="4BB7C3B5" w14:textId="77777777" w:rsidR="00652999" w:rsidRPr="00652999" w:rsidRDefault="00652999" w:rsidP="00652999">
      <w:pPr>
        <w:pStyle w:val="a5"/>
        <w:spacing w:line="240" w:lineRule="auto"/>
        <w:ind w:firstLine="709"/>
        <w:contextualSpacing/>
        <w:jc w:val="both"/>
        <w:rPr>
          <w:bCs/>
          <w:lang w:val="es-ES"/>
        </w:rPr>
      </w:pPr>
      <w:r w:rsidRPr="00652999">
        <w:rPr>
          <w:bCs/>
          <w:lang w:val="es-ES"/>
        </w:rPr>
        <w:t xml:space="preserve">küçük bir otelde kaldık . Otel pahalıydı ama odalar iyi değildi. Hava soğuk değil, çok sıcak. </w:t>
      </w:r>
    </w:p>
    <w:p w14:paraId="63DBD563" w14:textId="77777777" w:rsidR="00652999" w:rsidRPr="00652999" w:rsidRDefault="00652999" w:rsidP="00652999">
      <w:pPr>
        <w:pStyle w:val="a5"/>
        <w:spacing w:line="240" w:lineRule="auto"/>
        <w:ind w:firstLine="709"/>
        <w:contextualSpacing/>
        <w:jc w:val="both"/>
        <w:rPr>
          <w:bCs/>
          <w:lang w:val="es-ES"/>
        </w:rPr>
      </w:pPr>
      <w:r w:rsidRPr="00652999">
        <w:rPr>
          <w:bCs/>
          <w:lang w:val="es-ES"/>
        </w:rPr>
        <w:t>Biz bütün gün sahilde gezdik . Akşamları balık restoranlarında yemek yedik, şarap içtik.</w:t>
      </w:r>
    </w:p>
    <w:p w14:paraId="0396209E" w14:textId="77777777" w:rsidR="00652999" w:rsidRPr="00652999" w:rsidRDefault="00652999" w:rsidP="00652999">
      <w:pPr>
        <w:pStyle w:val="a5"/>
        <w:spacing w:line="240" w:lineRule="auto"/>
        <w:ind w:firstLine="709"/>
        <w:contextualSpacing/>
        <w:jc w:val="both"/>
        <w:rPr>
          <w:bCs/>
          <w:lang w:val="es-ES"/>
        </w:rPr>
      </w:pPr>
      <w:r w:rsidRPr="00652999">
        <w:rPr>
          <w:bCs/>
          <w:lang w:val="es-ES"/>
        </w:rPr>
        <w:t xml:space="preserve">pahalı bir yer aslında. Ben şimdi odadayım, Ahmet sahilde. İstanbul’da görüşürüz. </w:t>
      </w:r>
    </w:p>
    <w:p w14:paraId="316E0539" w14:textId="77777777" w:rsidR="00652999" w:rsidRPr="00652999" w:rsidRDefault="00652999" w:rsidP="00652999">
      <w:pPr>
        <w:pStyle w:val="a5"/>
        <w:spacing w:line="240" w:lineRule="auto"/>
        <w:ind w:firstLine="709"/>
        <w:contextualSpacing/>
        <w:jc w:val="right"/>
        <w:rPr>
          <w:bCs/>
          <w:lang w:val="es-ES"/>
        </w:rPr>
      </w:pPr>
      <w:r w:rsidRPr="00652999">
        <w:rPr>
          <w:bCs/>
          <w:lang w:val="es-ES"/>
        </w:rPr>
        <w:t>Sevgiler</w:t>
      </w:r>
    </w:p>
    <w:p w14:paraId="64CB1B8B" w14:textId="77777777" w:rsidR="00652999" w:rsidRPr="00652999" w:rsidRDefault="00652999" w:rsidP="00652999">
      <w:pPr>
        <w:pStyle w:val="a5"/>
        <w:spacing w:before="1"/>
        <w:rPr>
          <w:lang w:val="es-ES"/>
        </w:rPr>
      </w:pPr>
      <w:r w:rsidRPr="00652999">
        <w:rPr>
          <w:lang w:val="es-ES"/>
        </w:rPr>
        <w:t xml:space="preserve">            </w:t>
      </w:r>
      <w:r w:rsidRPr="00652999">
        <w:t>Карина</w:t>
      </w:r>
      <w:r w:rsidRPr="00652999">
        <w:rPr>
          <w:lang w:val="es-ES"/>
        </w:rPr>
        <w:t xml:space="preserve">, </w:t>
      </w:r>
      <w:r w:rsidRPr="00652999">
        <w:t>привет</w:t>
      </w:r>
      <w:r w:rsidRPr="00652999">
        <w:rPr>
          <w:lang w:val="es-ES"/>
        </w:rPr>
        <w:t>!</w:t>
      </w:r>
    </w:p>
    <w:p w14:paraId="5EEC9A68" w14:textId="77777777" w:rsidR="00652999" w:rsidRPr="00652999" w:rsidRDefault="00652999" w:rsidP="00652999">
      <w:pPr>
        <w:pStyle w:val="a5"/>
        <w:spacing w:before="1"/>
        <w:ind w:firstLine="709"/>
        <w:contextualSpacing/>
        <w:jc w:val="both"/>
      </w:pPr>
      <w:r w:rsidRPr="00652999">
        <w:t xml:space="preserve">Как твои дела? Как поживаешь? У меня всё хорошо. Я сейчас нахожусь в командировке в Иркутске. Я никогда здесь не была, поэтому попросила своих коллег отвезти меня на озеро Байкал.  </w:t>
      </w:r>
    </w:p>
    <w:p w14:paraId="35EC6BBD" w14:textId="77777777" w:rsidR="00652999" w:rsidRPr="00652999" w:rsidRDefault="00652999" w:rsidP="00652999">
      <w:pPr>
        <w:pStyle w:val="a5"/>
        <w:spacing w:before="1"/>
        <w:ind w:firstLine="709"/>
        <w:contextualSpacing/>
        <w:jc w:val="both"/>
      </w:pPr>
      <w:r w:rsidRPr="00652999">
        <w:t>Здесь сейчас весна, поэтому не очень холодно. Мне очень здесь нравится. Надеюсь, что мы увидимся в Москве, когда ты приедешь из Антальи, а я из Иркутска.</w:t>
      </w:r>
    </w:p>
    <w:p w14:paraId="49EDF0F9" w14:textId="77777777" w:rsidR="00652999" w:rsidRPr="00652999" w:rsidRDefault="00652999" w:rsidP="00652999">
      <w:pPr>
        <w:pStyle w:val="a5"/>
        <w:spacing w:before="1"/>
        <w:ind w:firstLine="709"/>
        <w:contextualSpacing/>
        <w:jc w:val="right"/>
      </w:pPr>
      <w:r w:rsidRPr="00652999">
        <w:t>Целую, обнимаю</w:t>
      </w:r>
    </w:p>
    <w:p w14:paraId="48426CF4" w14:textId="77777777" w:rsidR="00652999" w:rsidRPr="00FF009B" w:rsidRDefault="00652999" w:rsidP="00652999">
      <w:pPr>
        <w:pStyle w:val="a5"/>
        <w:spacing w:before="1"/>
        <w:ind w:firstLine="709"/>
        <w:contextualSpacing/>
        <w:jc w:val="right"/>
      </w:pPr>
      <w:r w:rsidRPr="00652999">
        <w:t>Даша</w:t>
      </w:r>
    </w:p>
    <w:p w14:paraId="375AA714" w14:textId="77777777" w:rsidR="00652999" w:rsidRPr="00FF009B" w:rsidRDefault="00652999" w:rsidP="00652999">
      <w:pPr>
        <w:pStyle w:val="a5"/>
        <w:spacing w:before="1"/>
        <w:ind w:firstLine="709"/>
        <w:contextualSpacing/>
        <w:jc w:val="both"/>
      </w:pPr>
      <w:r w:rsidRPr="00FF009B">
        <w:t xml:space="preserve">                                                                   </w:t>
      </w:r>
    </w:p>
    <w:p w14:paraId="2BC88D53" w14:textId="77777777" w:rsidR="00652999" w:rsidRPr="00FF009B" w:rsidRDefault="00652999" w:rsidP="00652999">
      <w:pPr>
        <w:pStyle w:val="a5"/>
        <w:spacing w:before="1"/>
        <w:jc w:val="center"/>
        <w:rPr>
          <w:lang w:val="tr-TR"/>
        </w:rPr>
      </w:pPr>
    </w:p>
    <w:p w14:paraId="47E26193" w14:textId="77777777" w:rsidR="00652999" w:rsidRPr="00753E36" w:rsidRDefault="00652999" w:rsidP="00652999">
      <w:pPr>
        <w:pStyle w:val="a5"/>
        <w:numPr>
          <w:ilvl w:val="0"/>
          <w:numId w:val="13"/>
        </w:numPr>
        <w:spacing w:before="1"/>
        <w:rPr>
          <w:b/>
          <w:bCs/>
          <w:lang w:val="tr-TR"/>
        </w:rPr>
      </w:pPr>
      <w:r w:rsidRPr="00753E36">
        <w:rPr>
          <w:b/>
          <w:bCs/>
          <w:sz w:val="28"/>
          <w:szCs w:val="28"/>
          <w:lang w:val="tr-TR"/>
        </w:rPr>
        <w:t>Напишите письмо на турецком языке</w:t>
      </w:r>
    </w:p>
    <w:p w14:paraId="50E59725" w14:textId="77777777" w:rsidR="00753E36" w:rsidRPr="00753E36" w:rsidRDefault="00753E36" w:rsidP="00753E36">
      <w:pPr>
        <w:pStyle w:val="a5"/>
        <w:spacing w:before="1"/>
        <w:jc w:val="right"/>
        <w:rPr>
          <w:lang w:val="tr-TR"/>
        </w:rPr>
      </w:pPr>
    </w:p>
    <w:p w14:paraId="12E45424" w14:textId="77777777" w:rsidR="00753E36" w:rsidRPr="00753E36" w:rsidRDefault="00753E36" w:rsidP="007919A9">
      <w:pPr>
        <w:pStyle w:val="a5"/>
        <w:numPr>
          <w:ilvl w:val="0"/>
          <w:numId w:val="13"/>
        </w:numPr>
        <w:spacing w:before="1"/>
        <w:rPr>
          <w:b/>
          <w:bCs/>
          <w:lang w:val="tr-TR"/>
        </w:rPr>
      </w:pPr>
      <w:r w:rsidRPr="00753E36">
        <w:rPr>
          <w:b/>
          <w:bCs/>
          <w:sz w:val="28"/>
          <w:szCs w:val="28"/>
          <w:lang w:val="tr-TR"/>
        </w:rPr>
        <w:t>Напишите деловое письмо в стиле письмо – запрос на турецком языке</w:t>
      </w:r>
    </w:p>
    <w:p w14:paraId="4712060A" w14:textId="77777777" w:rsidR="00E74D60" w:rsidRPr="00C528DB" w:rsidRDefault="00E74D60">
      <w:pPr>
        <w:rPr>
          <w:lang w:eastAsia="zh-CN"/>
        </w:rPr>
      </w:pPr>
    </w:p>
    <w:p w14:paraId="0E59B181" w14:textId="77777777" w:rsidR="00806EC0" w:rsidRDefault="00806EC0" w:rsidP="00806EC0">
      <w:pPr>
        <w:jc w:val="center"/>
        <w:rPr>
          <w:b/>
          <w:sz w:val="28"/>
          <w:szCs w:val="28"/>
        </w:rPr>
      </w:pPr>
      <w:r w:rsidRPr="00806EC0">
        <w:rPr>
          <w:b/>
          <w:sz w:val="28"/>
          <w:szCs w:val="28"/>
        </w:rPr>
        <w:t>Арабский</w:t>
      </w:r>
      <w:r w:rsidRPr="007A3E50">
        <w:rPr>
          <w:b/>
          <w:sz w:val="28"/>
          <w:szCs w:val="28"/>
        </w:rPr>
        <w:t xml:space="preserve"> </w:t>
      </w:r>
      <w:r w:rsidRPr="00806EC0">
        <w:rPr>
          <w:b/>
          <w:sz w:val="28"/>
          <w:szCs w:val="28"/>
        </w:rPr>
        <w:t>язык</w:t>
      </w:r>
    </w:p>
    <w:p w14:paraId="6F5717DF" w14:textId="77777777" w:rsidR="001B658B" w:rsidRDefault="001B658B" w:rsidP="001B658B">
      <w:pPr>
        <w:jc w:val="center"/>
        <w:rPr>
          <w:b/>
          <w:sz w:val="28"/>
          <w:szCs w:val="28"/>
        </w:rPr>
      </w:pPr>
      <w:r w:rsidRPr="00806EC0">
        <w:rPr>
          <w:b/>
          <w:sz w:val="28"/>
          <w:szCs w:val="28"/>
        </w:rPr>
        <w:t>Арабский</w:t>
      </w:r>
      <w:r w:rsidRPr="00BD1E18">
        <w:rPr>
          <w:b/>
          <w:sz w:val="28"/>
          <w:szCs w:val="28"/>
        </w:rPr>
        <w:t xml:space="preserve"> </w:t>
      </w:r>
      <w:r w:rsidRPr="00806EC0">
        <w:rPr>
          <w:b/>
          <w:sz w:val="28"/>
          <w:szCs w:val="28"/>
        </w:rPr>
        <w:t>язык</w:t>
      </w:r>
    </w:p>
    <w:p w14:paraId="7B3BBE91" w14:textId="77777777" w:rsidR="001B658B" w:rsidRPr="007F0B31" w:rsidRDefault="001B658B" w:rsidP="001B658B"/>
    <w:p w14:paraId="3E0ACAEB" w14:textId="77777777" w:rsidR="001B658B" w:rsidRPr="00C528DB" w:rsidRDefault="001B658B" w:rsidP="001B658B">
      <w:pPr>
        <w:jc w:val="center"/>
        <w:rPr>
          <w:b/>
          <w:sz w:val="28"/>
          <w:szCs w:val="28"/>
          <w:highlight w:val="yellow"/>
        </w:rPr>
      </w:pPr>
    </w:p>
    <w:p w14:paraId="3F177828" w14:textId="77777777" w:rsidR="001B658B" w:rsidRPr="00C528DB" w:rsidRDefault="001B658B" w:rsidP="001B658B">
      <w:pPr>
        <w:jc w:val="center"/>
        <w:rPr>
          <w:b/>
          <w:sz w:val="28"/>
          <w:szCs w:val="28"/>
          <w:highlight w:val="yellow"/>
        </w:rPr>
      </w:pPr>
    </w:p>
    <w:p w14:paraId="026967C2" w14:textId="77777777" w:rsidR="001B658B" w:rsidRPr="007F0B31" w:rsidRDefault="001B658B" w:rsidP="00996894">
      <w:pPr>
        <w:widowControl/>
        <w:numPr>
          <w:ilvl w:val="0"/>
          <w:numId w:val="28"/>
        </w:numPr>
        <w:pBdr>
          <w:top w:val="nil"/>
          <w:left w:val="nil"/>
          <w:bottom w:val="nil"/>
          <w:right w:val="nil"/>
          <w:between w:val="nil"/>
        </w:pBdr>
        <w:tabs>
          <w:tab w:val="left" w:pos="762"/>
          <w:tab w:val="left" w:pos="763"/>
        </w:tabs>
        <w:suppressAutoHyphens w:val="0"/>
        <w:spacing w:before="159" w:line="242" w:lineRule="auto"/>
        <w:ind w:right="561" w:firstLine="0"/>
        <w:rPr>
          <w:b/>
        </w:rPr>
      </w:pPr>
      <w:r w:rsidRPr="007F0B31">
        <w:rPr>
          <w:b/>
        </w:rPr>
        <w:t xml:space="preserve">Лексико-грамматический тест </w:t>
      </w:r>
    </w:p>
    <w:p w14:paraId="20BE2D0F" w14:textId="77777777" w:rsidR="001B658B" w:rsidRPr="00C528DB" w:rsidRDefault="001B658B" w:rsidP="001B658B">
      <w:pPr>
        <w:pBdr>
          <w:top w:val="nil"/>
          <w:left w:val="nil"/>
          <w:bottom w:val="nil"/>
          <w:right w:val="nil"/>
          <w:between w:val="nil"/>
        </w:pBdr>
        <w:spacing w:before="7"/>
        <w:rPr>
          <w:b/>
          <w:highlight w:val="yellow"/>
        </w:rPr>
      </w:pPr>
    </w:p>
    <w:p w14:paraId="3AD3590A" w14:textId="77777777" w:rsidR="001B658B" w:rsidRPr="007F0B31" w:rsidRDefault="001B658B" w:rsidP="001B658B">
      <w:pPr>
        <w:bidi/>
        <w:rPr>
          <w:b/>
          <w:bCs/>
          <w:highlight w:val="yellow"/>
        </w:rPr>
      </w:pPr>
      <w:r w:rsidRPr="007F0B31">
        <w:rPr>
          <w:b/>
          <w:bCs/>
          <w:rtl/>
        </w:rPr>
        <w:t>ضع ال</w:t>
      </w:r>
      <w:r w:rsidRPr="007F0B31">
        <w:rPr>
          <w:rFonts w:hint="cs"/>
          <w:b/>
          <w:bCs/>
          <w:rtl/>
        </w:rPr>
        <w:t>كلمة</w:t>
      </w:r>
      <w:r w:rsidRPr="007F0B31">
        <w:rPr>
          <w:b/>
          <w:bCs/>
          <w:rtl/>
        </w:rPr>
        <w:t xml:space="preserve"> المناسب</w:t>
      </w:r>
      <w:r w:rsidRPr="007F0B31">
        <w:rPr>
          <w:rFonts w:hint="cs"/>
          <w:b/>
          <w:bCs/>
          <w:rtl/>
        </w:rPr>
        <w:t>ة</w:t>
      </w:r>
    </w:p>
    <w:p w14:paraId="590BB524" w14:textId="77777777" w:rsidR="001B658B" w:rsidRPr="007F0B31" w:rsidRDefault="001B658B" w:rsidP="001B658B">
      <w:pPr>
        <w:pBdr>
          <w:top w:val="nil"/>
          <w:left w:val="nil"/>
          <w:bottom w:val="nil"/>
          <w:right w:val="nil"/>
          <w:between w:val="nil"/>
        </w:pBdr>
        <w:spacing w:before="4" w:line="360" w:lineRule="auto"/>
        <w:rPr>
          <w:highlight w:val="yellow"/>
        </w:rPr>
      </w:pPr>
    </w:p>
    <w:p w14:paraId="3130FE1F"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١ . فندق مختار فندق كبير. فيه ـــــــــ كثيرة.</w:t>
      </w:r>
    </w:p>
    <w:p w14:paraId="3F91AF26"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٢. في الفندق مطعم وبار، وصالة </w:t>
      </w:r>
      <w:r>
        <w:rPr>
          <w:rFonts w:hint="cs"/>
          <w:rtl/>
        </w:rPr>
        <w:t>ـــــــــ</w:t>
      </w:r>
      <w:r w:rsidRPr="007F0B31">
        <w:rPr>
          <w:rFonts w:hint="cs"/>
          <w:rtl/>
        </w:rPr>
        <w:t xml:space="preserve"> والشاي.</w:t>
      </w:r>
    </w:p>
    <w:p w14:paraId="52F90E02"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pPr>
      <w:r w:rsidRPr="007F0B31">
        <w:rPr>
          <w:rFonts w:hint="cs"/>
          <w:rtl/>
        </w:rPr>
        <w:t xml:space="preserve">٣ . الفندق ملآن </w:t>
      </w:r>
      <w:r>
        <w:rPr>
          <w:rFonts w:hint="cs"/>
          <w:rtl/>
        </w:rPr>
        <w:t>ـــــــــــ</w:t>
      </w:r>
      <w:r w:rsidRPr="007F0B31">
        <w:rPr>
          <w:rFonts w:hint="cs"/>
          <w:rtl/>
        </w:rPr>
        <w:t xml:space="preserve"> من البلاد العربية والبلاد </w:t>
      </w:r>
      <w:r>
        <w:rPr>
          <w:rFonts w:hint="cs"/>
          <w:rtl/>
        </w:rPr>
        <w:t>ــــــــــــ</w:t>
      </w:r>
      <w:r w:rsidRPr="007F0B31">
        <w:rPr>
          <w:rFonts w:hint="cs"/>
          <w:rtl/>
        </w:rPr>
        <w:t>.</w:t>
      </w:r>
    </w:p>
    <w:p w14:paraId="379B4E53"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٤ .  الطعا</w:t>
      </w:r>
      <w:r w:rsidRPr="007F0B31">
        <w:rPr>
          <w:rtl/>
        </w:rPr>
        <w:t>م</w:t>
      </w:r>
      <w:r w:rsidRPr="007F0B31">
        <w:rPr>
          <w:rFonts w:hint="cs"/>
          <w:rtl/>
        </w:rPr>
        <w:t xml:space="preserve"> في هذا المطعم </w:t>
      </w:r>
      <w:r>
        <w:rPr>
          <w:rFonts w:hint="cs"/>
          <w:rtl/>
        </w:rPr>
        <w:t>ــــــــــ</w:t>
      </w:r>
      <w:r w:rsidRPr="007F0B31">
        <w:rPr>
          <w:rFonts w:hint="cs"/>
          <w:rtl/>
        </w:rPr>
        <w:t xml:space="preserve"> جدا. هناك كثير من </w:t>
      </w:r>
      <w:r>
        <w:rPr>
          <w:rFonts w:hint="cs"/>
          <w:rtl/>
        </w:rPr>
        <w:t>ـــــــــ</w:t>
      </w:r>
      <w:r w:rsidRPr="007F0B31">
        <w:rPr>
          <w:rFonts w:hint="cs"/>
          <w:rtl/>
        </w:rPr>
        <w:t xml:space="preserve"> المختلفة.</w:t>
      </w:r>
    </w:p>
    <w:p w14:paraId="5C1899B2"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٥ .  ثم الناس يجلسون في الصالة و</w:t>
      </w:r>
      <w:r>
        <w:rPr>
          <w:rFonts w:hint="cs"/>
          <w:rtl/>
        </w:rPr>
        <w:t>ـــــــــــــ</w:t>
      </w:r>
      <w:r w:rsidRPr="007F0B31">
        <w:rPr>
          <w:rFonts w:hint="cs"/>
          <w:rtl/>
        </w:rPr>
        <w:t xml:space="preserve"> الجرائد والمجلات.</w:t>
      </w:r>
    </w:p>
    <w:p w14:paraId="36CD2FCF"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٦ . ثم يرجعون الى الفندق و</w:t>
      </w:r>
      <w:r>
        <w:rPr>
          <w:rFonts w:hint="cs"/>
          <w:rtl/>
        </w:rPr>
        <w:t>ــــــــــ</w:t>
      </w:r>
      <w:r w:rsidRPr="007F0B31">
        <w:rPr>
          <w:rFonts w:hint="cs"/>
          <w:rtl/>
        </w:rPr>
        <w:t xml:space="preserve"> الى غرفهم.</w:t>
      </w:r>
    </w:p>
    <w:p w14:paraId="78AFF27C"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٧ . قرب وصول الطائرة </w:t>
      </w:r>
      <w:r>
        <w:rPr>
          <w:rFonts w:hint="cs"/>
          <w:rtl/>
        </w:rPr>
        <w:t>ــــــــــــ</w:t>
      </w:r>
      <w:r w:rsidRPr="007F0B31">
        <w:rPr>
          <w:rFonts w:hint="cs"/>
          <w:rtl/>
        </w:rPr>
        <w:t xml:space="preserve"> من باريس الى القاهرة.</w:t>
      </w:r>
    </w:p>
    <w:p w14:paraId="10F67A88"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٨ . وكان الأقارب والأصدقاء واقفين في </w:t>
      </w:r>
      <w:r>
        <w:rPr>
          <w:rFonts w:hint="cs"/>
          <w:rtl/>
        </w:rPr>
        <w:t>ــــــــــ</w:t>
      </w:r>
      <w:r w:rsidRPr="007F0B31">
        <w:rPr>
          <w:rFonts w:hint="cs"/>
          <w:rtl/>
        </w:rPr>
        <w:t xml:space="preserve"> الركاب.</w:t>
      </w:r>
    </w:p>
    <w:p w14:paraId="5AC77411"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٩ . </w:t>
      </w:r>
      <w:r w:rsidRPr="007F0B31">
        <w:rPr>
          <w:rtl/>
        </w:rPr>
        <w:t>واقتربت الطائرة من المطار ثم هبطت فيه و</w:t>
      </w:r>
      <w:r>
        <w:rPr>
          <w:rFonts w:hint="cs"/>
          <w:rtl/>
        </w:rPr>
        <w:t>ـــــــــــ</w:t>
      </w:r>
      <w:r w:rsidRPr="007F0B31">
        <w:rPr>
          <w:rtl/>
        </w:rPr>
        <w:t xml:space="preserve"> في المكان المخصص لها.</w:t>
      </w:r>
    </w:p>
    <w:p w14:paraId="30BCA703"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 xml:space="preserve">١٠ . </w:t>
      </w:r>
      <w:r>
        <w:rPr>
          <w:rFonts w:hint="cs"/>
          <w:rtl/>
        </w:rPr>
        <w:t>ـــــــــــ</w:t>
      </w:r>
      <w:r w:rsidRPr="007F0B31">
        <w:rPr>
          <w:rtl/>
        </w:rPr>
        <w:t xml:space="preserve"> شهرين بدات السنة الدراسية</w:t>
      </w:r>
    </w:p>
    <w:p w14:paraId="505FFB13"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 xml:space="preserve">١١ . انا طالب في </w:t>
      </w:r>
      <w:r>
        <w:rPr>
          <w:rFonts w:hint="cs"/>
          <w:rtl/>
        </w:rPr>
        <w:t>ــــــــــــ</w:t>
      </w:r>
      <w:r w:rsidRPr="007F0B31">
        <w:rPr>
          <w:rtl/>
        </w:rPr>
        <w:t xml:space="preserve"> الاقتصاد العالمي</w:t>
      </w:r>
    </w:p>
    <w:p w14:paraId="0D2FF1B4"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١٢ . وهذا القسم قد</w:t>
      </w:r>
      <w:r>
        <w:rPr>
          <w:rFonts w:hint="cs"/>
          <w:rtl/>
        </w:rPr>
        <w:t xml:space="preserve"> ـــــــــــ</w:t>
      </w:r>
      <w:r w:rsidRPr="007F0B31">
        <w:rPr>
          <w:rtl/>
        </w:rPr>
        <w:t xml:space="preserve"> منه في السنة الماضية صديق </w:t>
      </w:r>
      <w:r w:rsidRPr="007F0B31">
        <w:rPr>
          <w:rFonts w:hint="cs"/>
          <w:rtl/>
        </w:rPr>
        <w:t>لأخي</w:t>
      </w:r>
      <w:r w:rsidRPr="007F0B31">
        <w:rPr>
          <w:rtl/>
        </w:rPr>
        <w:t xml:space="preserve"> الكبير</w:t>
      </w:r>
    </w:p>
    <w:p w14:paraId="03584C27"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١٣ . ان مدرسي الجامعة كثيرون والمدرسات</w:t>
      </w:r>
      <w:r>
        <w:rPr>
          <w:rFonts w:hint="cs"/>
          <w:rtl/>
        </w:rPr>
        <w:t xml:space="preserve"> ــــــــــ</w:t>
      </w:r>
    </w:p>
    <w:p w14:paraId="6D6E2BC3"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١٤ . أَمْس كَانُوا في مَطعَم عَلى شاطئ</w:t>
      </w:r>
      <w:r>
        <w:rPr>
          <w:rFonts w:hint="cs"/>
          <w:rtl/>
        </w:rPr>
        <w:t xml:space="preserve"> </w:t>
      </w:r>
      <w:r>
        <w:rPr>
          <w:rFonts w:hint="cs"/>
          <w:rtl/>
          <w:lang w:bidi="ar-AE"/>
        </w:rPr>
        <w:t>ـــــــ</w:t>
      </w:r>
      <w:r w:rsidRPr="007F0B31">
        <w:rPr>
          <w:rtl/>
        </w:rPr>
        <w:t xml:space="preserve"> النيل</w:t>
      </w:r>
    </w:p>
    <w:p w14:paraId="3691CF80"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١٥ .أَمْس</w:t>
      </w:r>
      <w:r>
        <w:rPr>
          <w:rFonts w:hint="cs"/>
          <w:rtl/>
        </w:rPr>
        <w:t xml:space="preserve">  ـــــــ ـ</w:t>
      </w:r>
      <w:r w:rsidRPr="007F0B31">
        <w:rPr>
          <w:rtl/>
        </w:rPr>
        <w:t>لصَّباح كَلَّمَ السَيْدُ حَسَن مُديرَ المَطعَم بِالتّليِفون</w:t>
      </w:r>
      <w:r w:rsidRPr="007F0B31">
        <w:rPr>
          <w:rtl/>
          <w:lang w:bidi="ar-AE"/>
        </w:rPr>
        <w:t xml:space="preserve"> وَ</w:t>
      </w:r>
      <w:r>
        <w:rPr>
          <w:rFonts w:hint="cs"/>
          <w:rtl/>
        </w:rPr>
        <w:t>ــــــــ</w:t>
      </w:r>
      <w:r w:rsidRPr="007F0B31">
        <w:rPr>
          <w:rtl/>
        </w:rPr>
        <w:t xml:space="preserve"> لَهُمْ مائدة لِسِتّة أشخاص</w:t>
      </w:r>
    </w:p>
    <w:p w14:paraId="12D23E7D"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 xml:space="preserve">الْقَريبة </w:t>
      </w:r>
      <w:r>
        <w:rPr>
          <w:rFonts w:hint="cs"/>
          <w:rtl/>
        </w:rPr>
        <w:t>ــــــــ</w:t>
      </w:r>
      <w:r w:rsidRPr="007F0B31">
        <w:rPr>
          <w:rtl/>
        </w:rPr>
        <w:t xml:space="preserve"> النَّافِذة..</w:t>
      </w:r>
      <w:r w:rsidRPr="007F0B31">
        <w:t xml:space="preserve"> </w:t>
      </w:r>
      <w:r w:rsidRPr="007F0B31">
        <w:rPr>
          <w:rtl/>
        </w:rPr>
        <w:t xml:space="preserve">١٦ . لما حَضَرُوا </w:t>
      </w:r>
      <w:r>
        <w:rPr>
          <w:rFonts w:hint="cs"/>
          <w:rtl/>
        </w:rPr>
        <w:t>ــــــــ</w:t>
      </w:r>
      <w:r w:rsidRPr="007F0B31">
        <w:rPr>
          <w:rtl/>
        </w:rPr>
        <w:t xml:space="preserve"> المَطعَم جَلَسُوا </w:t>
      </w:r>
      <w:r>
        <w:rPr>
          <w:rFonts w:hint="cs"/>
          <w:rtl/>
        </w:rPr>
        <w:t>ـــــــــ</w:t>
      </w:r>
      <w:r w:rsidRPr="007F0B31">
        <w:rPr>
          <w:rtl/>
        </w:rPr>
        <w:t xml:space="preserve"> الْمَائدة. </w:t>
      </w:r>
    </w:p>
    <w:p w14:paraId="26B404D9"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وَبِجَانِبِهَا السكَاكِ</w:t>
      </w:r>
      <w:r w:rsidRPr="007F0B31">
        <w:rPr>
          <w:rtl/>
          <w:lang w:bidi="ar-AE"/>
        </w:rPr>
        <w:t>ي</w:t>
      </w:r>
      <w:r w:rsidRPr="007F0B31">
        <w:rPr>
          <w:rtl/>
        </w:rPr>
        <w:t>ن وـــــــ و ـــــــ</w:t>
      </w:r>
      <w:r w:rsidRPr="007F0B31">
        <w:t xml:space="preserve"> </w:t>
      </w:r>
      <w:r w:rsidRPr="007F0B31">
        <w:rPr>
          <w:rtl/>
        </w:rPr>
        <w:t>١٧ . وضع الْنادل</w:t>
      </w:r>
      <w:r w:rsidRPr="007F0B31">
        <w:rPr>
          <w:rtl/>
          <w:lang w:bidi="ar-AE"/>
        </w:rPr>
        <w:t xml:space="preserve"> </w:t>
      </w:r>
      <w:r w:rsidRPr="007F0B31">
        <w:rPr>
          <w:rtl/>
        </w:rPr>
        <w:t xml:space="preserve">الْأَطبَاق </w:t>
      </w:r>
      <w:r>
        <w:rPr>
          <w:rFonts w:hint="cs"/>
          <w:rtl/>
        </w:rPr>
        <w:t>ـــــــــ</w:t>
      </w:r>
      <w:r w:rsidRPr="007F0B31">
        <w:rPr>
          <w:rtl/>
        </w:rPr>
        <w:t xml:space="preserve"> الْمَائدة</w:t>
      </w:r>
      <w:r w:rsidRPr="007F0B31">
        <w:t xml:space="preserve"> </w:t>
      </w:r>
    </w:p>
    <w:p w14:paraId="632ABE97"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١٨ . ثُمّ جاءَ بِ</w:t>
      </w:r>
      <w:r>
        <w:rPr>
          <w:rFonts w:hint="cs"/>
          <w:rtl/>
        </w:rPr>
        <w:t>ـــــــــ</w:t>
      </w:r>
      <w:r w:rsidRPr="007F0B31">
        <w:rPr>
          <w:rtl/>
          <w:lang w:bidi="ar-AE"/>
        </w:rPr>
        <w:t>:</w:t>
      </w:r>
      <w:r w:rsidRPr="007F0B31">
        <w:rPr>
          <w:rtl/>
        </w:rPr>
        <w:t xml:space="preserve"> أوَّل</w:t>
      </w:r>
      <w:r w:rsidRPr="007F0B31">
        <w:rPr>
          <w:rtl/>
          <w:lang w:bidi="ar-AE"/>
        </w:rPr>
        <w:t>اً</w:t>
      </w:r>
      <w:r w:rsidRPr="007F0B31">
        <w:rPr>
          <w:rtl/>
        </w:rPr>
        <w:t xml:space="preserve"> بِعَصيرِ الليمون.</w:t>
      </w:r>
    </w:p>
    <w:p w14:paraId="79DE84D0"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 xml:space="preserve">١٩ . كَانَ هَذَا </w:t>
      </w:r>
      <w:r>
        <w:rPr>
          <w:rFonts w:hint="cs"/>
          <w:rtl/>
        </w:rPr>
        <w:t>ــــــــــ</w:t>
      </w:r>
      <w:r w:rsidRPr="007F0B31">
        <w:rPr>
          <w:rtl/>
        </w:rPr>
        <w:t xml:space="preserve"> لَذِيذ</w:t>
      </w:r>
      <w:r w:rsidRPr="007F0B31">
        <w:rPr>
          <w:rtl/>
          <w:lang w:bidi="ar-AE"/>
        </w:rPr>
        <w:t>ًا،</w:t>
      </w:r>
      <w:r w:rsidRPr="007F0B31">
        <w:rPr>
          <w:rtl/>
        </w:rPr>
        <w:t xml:space="preserve"> لَذيذ</w:t>
      </w:r>
      <w:r w:rsidRPr="007F0B31">
        <w:rPr>
          <w:rtl/>
          <w:lang w:bidi="ar-AE"/>
        </w:rPr>
        <w:t>ًا</w:t>
      </w:r>
      <w:r w:rsidRPr="007F0B31">
        <w:rPr>
          <w:rtl/>
        </w:rPr>
        <w:t xml:space="preserve"> جِدًّا.</w:t>
      </w:r>
    </w:p>
    <w:p w14:paraId="689A1739" w14:textId="77777777" w:rsidR="001B658B" w:rsidRPr="007F0B31" w:rsidRDefault="001B658B" w:rsidP="001B658B">
      <w:pPr>
        <w:pBdr>
          <w:top w:val="nil"/>
          <w:left w:val="nil"/>
          <w:bottom w:val="nil"/>
          <w:right w:val="nil"/>
          <w:between w:val="nil"/>
        </w:pBdr>
        <w:tabs>
          <w:tab w:val="left" w:pos="766"/>
          <w:tab w:val="left" w:pos="2693"/>
        </w:tabs>
        <w:bidi/>
        <w:spacing w:before="1" w:line="360" w:lineRule="auto"/>
        <w:ind w:left="318"/>
      </w:pPr>
      <w:r w:rsidRPr="007F0B31">
        <w:rPr>
          <w:rtl/>
        </w:rPr>
        <w:t>٢٠ . َهي طَالِبة</w:t>
      </w:r>
      <w:r w:rsidRPr="007F0B31">
        <w:rPr>
          <w:rtl/>
          <w:lang w:bidi="ar-AE"/>
        </w:rPr>
        <w:t xml:space="preserve"> </w:t>
      </w:r>
      <w:r w:rsidRPr="007F0B31">
        <w:rPr>
          <w:rtl/>
        </w:rPr>
        <w:t>سُوريّة</w:t>
      </w:r>
      <w:r w:rsidRPr="007F0B31">
        <w:rPr>
          <w:rtl/>
          <w:lang w:bidi="ar-AE"/>
        </w:rPr>
        <w:t xml:space="preserve"> </w:t>
      </w:r>
      <w:r>
        <w:rPr>
          <w:rFonts w:hint="cs"/>
          <w:rtl/>
          <w:lang w:bidi="ar-AE"/>
        </w:rPr>
        <w:t>ـــــــ</w:t>
      </w:r>
      <w:r w:rsidRPr="007F0B31">
        <w:rPr>
          <w:rtl/>
        </w:rPr>
        <w:t xml:space="preserve"> اللُّغة العَرَبيّة وَ</w:t>
      </w:r>
      <w:r>
        <w:rPr>
          <w:rFonts w:hint="cs"/>
          <w:rtl/>
        </w:rPr>
        <w:t>ــــــــ</w:t>
      </w:r>
      <w:r w:rsidRPr="007F0B31">
        <w:rPr>
          <w:rtl/>
        </w:rPr>
        <w:t xml:space="preserve"> النَّفس فِي جَامِعة دِمَشق</w:t>
      </w:r>
    </w:p>
    <w:p w14:paraId="7A79C2B1" w14:textId="77777777" w:rsidR="001B658B" w:rsidRPr="007F0B31" w:rsidRDefault="001B658B" w:rsidP="001B658B">
      <w:pPr>
        <w:pBdr>
          <w:top w:val="nil"/>
          <w:left w:val="nil"/>
          <w:bottom w:val="nil"/>
          <w:right w:val="nil"/>
          <w:between w:val="nil"/>
        </w:pBdr>
        <w:tabs>
          <w:tab w:val="left" w:pos="766"/>
          <w:tab w:val="left" w:pos="2693"/>
        </w:tabs>
        <w:spacing w:before="1" w:line="360" w:lineRule="auto"/>
        <w:rPr>
          <w:rtl/>
        </w:rPr>
      </w:pPr>
    </w:p>
    <w:p w14:paraId="2C2EEA1A"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٢١ .  في هذه الجامعة كثير</w:t>
      </w:r>
      <w:r>
        <w:rPr>
          <w:rFonts w:hint="cs"/>
          <w:rtl/>
        </w:rPr>
        <w:t>ــــــــ</w:t>
      </w:r>
      <w:r w:rsidRPr="007F0B31">
        <w:rPr>
          <w:rtl/>
        </w:rPr>
        <w:t xml:space="preserve"> المدرسين والمدرسات متخرجون من جامعات </w:t>
      </w:r>
      <w:r>
        <w:rPr>
          <w:rFonts w:hint="cs"/>
          <w:rtl/>
        </w:rPr>
        <w:t>ـــــــــــ</w:t>
      </w:r>
      <w:r w:rsidRPr="007F0B31">
        <w:rPr>
          <w:rtl/>
        </w:rPr>
        <w:t xml:space="preserve"> واجنبية</w:t>
      </w:r>
    </w:p>
    <w:p w14:paraId="1ED7AD35"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 xml:space="preserve">٢٢ . أصبحت نبيلة طالبة </w:t>
      </w:r>
      <w:r>
        <w:rPr>
          <w:rFonts w:hint="cs"/>
          <w:rtl/>
        </w:rPr>
        <w:t>ــــــــ</w:t>
      </w:r>
      <w:r w:rsidRPr="007F0B31">
        <w:rPr>
          <w:rtl/>
        </w:rPr>
        <w:t xml:space="preserve"> سنة ونصف</w:t>
      </w:r>
    </w:p>
    <w:p w14:paraId="531C81DA"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Pr>
          <w:rFonts w:hint="cs"/>
          <w:rtl/>
        </w:rPr>
        <w:t>وـــــــــــ</w:t>
      </w:r>
      <w:r w:rsidRPr="007F0B31">
        <w:rPr>
          <w:rtl/>
        </w:rPr>
        <w:t xml:space="preserve">  تُحِبُّ نبيلة الْقَاهِرة</w:t>
      </w:r>
      <w:r w:rsidRPr="007F0B31">
        <w:t xml:space="preserve"> </w:t>
      </w:r>
      <w:r w:rsidRPr="007F0B31">
        <w:rPr>
          <w:rtl/>
        </w:rPr>
        <w:t>٢٣ . َتُحِبُّ التّارِيخَ الْقَدِيم</w:t>
      </w:r>
    </w:p>
    <w:p w14:paraId="07AE597F"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٢٤ .  حَضَرت إِلَى الْقَاهِرَة</w:t>
      </w:r>
      <w:r w:rsidRPr="007F0B31">
        <w:rPr>
          <w:rtl/>
          <w:lang w:bidi="ar-AE"/>
        </w:rPr>
        <w:t xml:space="preserve"> </w:t>
      </w:r>
      <w:r>
        <w:rPr>
          <w:rFonts w:hint="cs"/>
          <w:rtl/>
        </w:rPr>
        <w:t>ـــــــ</w:t>
      </w:r>
      <w:r w:rsidRPr="007F0B31">
        <w:rPr>
          <w:rtl/>
        </w:rPr>
        <w:t xml:space="preserve"> وَالِدِ</w:t>
      </w:r>
      <w:r w:rsidRPr="007F0B31">
        <w:rPr>
          <w:rtl/>
          <w:lang w:bidi="ar-SY"/>
        </w:rPr>
        <w:t>هَا</w:t>
      </w:r>
      <w:r w:rsidRPr="007F0B31">
        <w:rPr>
          <w:rtl/>
        </w:rPr>
        <w:t xml:space="preserve"> وَوَالِدَتِهَا</w:t>
      </w:r>
    </w:p>
    <w:p w14:paraId="46AC13AF"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tl/>
        </w:rPr>
        <w:t xml:space="preserve">٢٥ .  هَذَا الصَّبَاح ذَهَبتْ </w:t>
      </w:r>
      <w:r>
        <w:rPr>
          <w:rFonts w:hint="cs"/>
          <w:rtl/>
        </w:rPr>
        <w:t>ــــــــ</w:t>
      </w:r>
      <w:r w:rsidRPr="007F0B31">
        <w:rPr>
          <w:rtl/>
        </w:rPr>
        <w:t xml:space="preserve"> المَتحَفِ المِصريّ</w:t>
      </w:r>
    </w:p>
    <w:p w14:paraId="527C0367"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pPr>
      <w:r w:rsidRPr="007F0B31">
        <w:rPr>
          <w:rFonts w:hint="cs"/>
          <w:rtl/>
        </w:rPr>
        <w:t>٢٦ .  وَهُناك</w:t>
      </w:r>
      <w:r w:rsidRPr="007F0B31">
        <w:rPr>
          <w:rFonts w:asciiTheme="majorBidi" w:hAnsiTheme="majorBidi" w:cstheme="majorBidi" w:hint="cs"/>
          <w:rtl/>
        </w:rPr>
        <w:t xml:space="preserve"> </w:t>
      </w:r>
      <w:r w:rsidRPr="007F0B31">
        <w:rPr>
          <w:rFonts w:hint="cs"/>
          <w:rtl/>
        </w:rPr>
        <w:t>قَابَلَتْ</w:t>
      </w:r>
      <w:r w:rsidRPr="007F0B31">
        <w:rPr>
          <w:rFonts w:asciiTheme="majorBidi" w:hAnsiTheme="majorBidi" w:cstheme="majorBidi"/>
          <w:rtl/>
        </w:rPr>
        <w:t xml:space="preserve"> </w:t>
      </w:r>
      <w:r>
        <w:rPr>
          <w:rFonts w:hint="cs"/>
          <w:rtl/>
        </w:rPr>
        <w:t>ــــــــــ</w:t>
      </w:r>
      <w:r w:rsidRPr="007F0B31">
        <w:rPr>
          <w:rFonts w:asciiTheme="majorBidi" w:hAnsiTheme="majorBidi" w:cstheme="majorBidi"/>
          <w:rtl/>
        </w:rPr>
        <w:t xml:space="preserve"> </w:t>
      </w:r>
      <w:r w:rsidRPr="007F0B31">
        <w:rPr>
          <w:rFonts w:hint="cs"/>
          <w:rtl/>
        </w:rPr>
        <w:t>مِصريّ</w:t>
      </w:r>
      <w:r w:rsidRPr="007F0B31">
        <w:rPr>
          <w:rFonts w:hint="cs"/>
          <w:rtl/>
          <w:lang w:bidi="ar-AE"/>
        </w:rPr>
        <w:t>ًا</w:t>
      </w:r>
      <w:r w:rsidRPr="007F0B31">
        <w:rPr>
          <w:rFonts w:asciiTheme="majorBidi" w:hAnsiTheme="majorBidi" w:cstheme="majorBidi" w:hint="cs"/>
          <w:rtl/>
          <w:lang w:bidi="ar-AE"/>
        </w:rPr>
        <w:t xml:space="preserve"> </w:t>
      </w:r>
      <w:r w:rsidRPr="007F0B31">
        <w:rPr>
          <w:rFonts w:hint="cs"/>
          <w:rtl/>
          <w:lang w:bidi="ar-AE"/>
        </w:rPr>
        <w:t>ي</w:t>
      </w:r>
      <w:r w:rsidRPr="007F0B31">
        <w:rPr>
          <w:rFonts w:hint="cs"/>
          <w:rtl/>
        </w:rPr>
        <w:t>َدرُس</w:t>
      </w:r>
      <w:r w:rsidRPr="007F0B31">
        <w:rPr>
          <w:rFonts w:asciiTheme="majorBidi" w:hAnsiTheme="majorBidi" w:cstheme="majorBidi"/>
          <w:rtl/>
        </w:rPr>
        <w:t xml:space="preserve"> </w:t>
      </w:r>
      <w:r w:rsidRPr="007F0B31">
        <w:rPr>
          <w:rFonts w:hint="cs"/>
          <w:rtl/>
        </w:rPr>
        <w:t>فِي</w:t>
      </w:r>
      <w:r w:rsidRPr="007F0B31">
        <w:rPr>
          <w:rFonts w:asciiTheme="majorBidi" w:hAnsiTheme="majorBidi" w:cstheme="majorBidi"/>
          <w:rtl/>
        </w:rPr>
        <w:t xml:space="preserve"> </w:t>
      </w:r>
      <w:r w:rsidRPr="007F0B31">
        <w:rPr>
          <w:rFonts w:hint="cs"/>
          <w:rtl/>
        </w:rPr>
        <w:t>جَامِعَةِ القاهِرة وَ</w:t>
      </w:r>
      <w:r>
        <w:rPr>
          <w:rFonts w:hint="cs"/>
          <w:rtl/>
        </w:rPr>
        <w:t>ــــــ</w:t>
      </w:r>
      <w:r w:rsidRPr="007F0B31">
        <w:rPr>
          <w:rFonts w:asciiTheme="majorBidi" w:hAnsiTheme="majorBidi" w:cstheme="majorBidi"/>
          <w:rtl/>
        </w:rPr>
        <w:t xml:space="preserve"> </w:t>
      </w:r>
      <w:r w:rsidRPr="007F0B31">
        <w:rPr>
          <w:rFonts w:hint="cs"/>
          <w:rtl/>
        </w:rPr>
        <w:t>أيضًا</w:t>
      </w:r>
      <w:r w:rsidRPr="007F0B31">
        <w:rPr>
          <w:rFonts w:asciiTheme="majorBidi" w:hAnsiTheme="majorBidi" w:cstheme="majorBidi"/>
          <w:rtl/>
        </w:rPr>
        <w:t xml:space="preserve"> </w:t>
      </w:r>
      <w:r w:rsidRPr="007F0B31">
        <w:rPr>
          <w:rFonts w:hint="cs"/>
          <w:rtl/>
        </w:rPr>
        <w:t>يُحِبُّ</w:t>
      </w:r>
      <w:r>
        <w:rPr>
          <w:rFonts w:hint="cs"/>
          <w:rtl/>
        </w:rPr>
        <w:t xml:space="preserve"> التاريخ القديم</w:t>
      </w:r>
      <w:r w:rsidRPr="007F0B31">
        <w:rPr>
          <w:rFonts w:asciiTheme="majorBidi" w:hAnsiTheme="majorBidi" w:cstheme="majorBidi"/>
        </w:rPr>
        <w:t xml:space="preserve"> </w:t>
      </w:r>
    </w:p>
    <w:p w14:paraId="7A9B76A8"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pPr>
      <w:r w:rsidRPr="007F0B31">
        <w:rPr>
          <w:rFonts w:hint="cs"/>
          <w:rtl/>
        </w:rPr>
        <w:t>في</w:t>
      </w:r>
      <w:r w:rsidRPr="007F0B31">
        <w:rPr>
          <w:rFonts w:asciiTheme="majorBidi" w:hAnsiTheme="majorBidi" w:cstheme="majorBidi"/>
          <w:rtl/>
        </w:rPr>
        <w:t xml:space="preserve"> </w:t>
      </w:r>
      <w:r>
        <w:rPr>
          <w:rFonts w:hint="cs"/>
          <w:rtl/>
        </w:rPr>
        <w:t>ــــــــ</w:t>
      </w:r>
      <w:r w:rsidRPr="007F0B31">
        <w:rPr>
          <w:rFonts w:asciiTheme="majorBidi" w:hAnsiTheme="majorBidi" w:cstheme="majorBidi"/>
          <w:rtl/>
        </w:rPr>
        <w:t xml:space="preserve"> </w:t>
      </w:r>
      <w:r w:rsidRPr="007F0B31">
        <w:rPr>
          <w:rFonts w:hint="cs"/>
          <w:rtl/>
        </w:rPr>
        <w:t>شَاهَدَا</w:t>
      </w:r>
      <w:r w:rsidRPr="007F0B31">
        <w:rPr>
          <w:rFonts w:asciiTheme="majorBidi" w:hAnsiTheme="majorBidi" w:cstheme="majorBidi"/>
          <w:rtl/>
        </w:rPr>
        <w:t xml:space="preserve"> </w:t>
      </w:r>
      <w:r w:rsidRPr="007F0B31">
        <w:rPr>
          <w:rFonts w:hint="cs"/>
          <w:rtl/>
        </w:rPr>
        <w:t>الآثَارَ</w:t>
      </w:r>
      <w:r w:rsidRPr="007F0B31">
        <w:rPr>
          <w:rFonts w:asciiTheme="majorBidi" w:hAnsiTheme="majorBidi" w:cstheme="majorBidi"/>
          <w:rtl/>
        </w:rPr>
        <w:t xml:space="preserve"> </w:t>
      </w:r>
      <w:r w:rsidRPr="007F0B31">
        <w:rPr>
          <w:rFonts w:hint="cs"/>
          <w:rtl/>
        </w:rPr>
        <w:t>الْقَدِيمَة وَالتَّمَاثِيل ــــــــ</w:t>
      </w:r>
      <w:r w:rsidRPr="007F0B31">
        <w:rPr>
          <w:rFonts w:asciiTheme="majorBidi" w:hAnsiTheme="majorBidi" w:cstheme="majorBidi"/>
        </w:rPr>
        <w:t xml:space="preserve"> </w:t>
      </w:r>
      <w:r w:rsidRPr="007F0B31">
        <w:rPr>
          <w:rFonts w:hint="cs"/>
          <w:rtl/>
        </w:rPr>
        <w:t>٢٧ .</w:t>
      </w:r>
    </w:p>
    <w:p w14:paraId="39240EFB"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  </w:t>
      </w:r>
    </w:p>
    <w:p w14:paraId="375F8814"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٢٨ . وَبَعدَ</w:t>
      </w:r>
      <w:r w:rsidRPr="007F0B31">
        <w:rPr>
          <w:rFonts w:asciiTheme="majorBidi" w:hAnsiTheme="majorBidi" w:cstheme="majorBidi"/>
          <w:rtl/>
        </w:rPr>
        <w:t xml:space="preserve"> </w:t>
      </w:r>
      <w:r>
        <w:rPr>
          <w:rFonts w:hint="cs"/>
          <w:rtl/>
        </w:rPr>
        <w:t>ــــــــ</w:t>
      </w:r>
      <w:r w:rsidRPr="007F0B31">
        <w:rPr>
          <w:rFonts w:asciiTheme="majorBidi" w:hAnsiTheme="majorBidi" w:cstheme="majorBidi"/>
          <w:rtl/>
        </w:rPr>
        <w:t xml:space="preserve"> </w:t>
      </w:r>
      <w:r w:rsidRPr="007F0B31">
        <w:rPr>
          <w:rFonts w:hint="cs"/>
          <w:rtl/>
        </w:rPr>
        <w:t>ذَهَبَا</w:t>
      </w:r>
      <w:r w:rsidRPr="007F0B31">
        <w:rPr>
          <w:rFonts w:asciiTheme="majorBidi" w:hAnsiTheme="majorBidi" w:cstheme="majorBidi"/>
          <w:rtl/>
        </w:rPr>
        <w:t xml:space="preserve"> </w:t>
      </w:r>
      <w:r w:rsidRPr="007F0B31">
        <w:rPr>
          <w:rFonts w:hint="cs"/>
          <w:rtl/>
        </w:rPr>
        <w:t>إِلَى</w:t>
      </w:r>
      <w:r w:rsidRPr="007F0B31">
        <w:rPr>
          <w:rFonts w:asciiTheme="majorBidi" w:hAnsiTheme="majorBidi" w:cstheme="majorBidi"/>
          <w:rtl/>
        </w:rPr>
        <w:t xml:space="preserve"> </w:t>
      </w:r>
      <w:r>
        <w:rPr>
          <w:rFonts w:hint="cs"/>
          <w:rtl/>
        </w:rPr>
        <w:t>ــــــــــ</w:t>
      </w:r>
      <w:r w:rsidRPr="007F0B31">
        <w:rPr>
          <w:rFonts w:asciiTheme="majorBidi" w:hAnsiTheme="majorBidi" w:cstheme="majorBidi"/>
          <w:rtl/>
          <w:lang w:bidi="ar-AE"/>
        </w:rPr>
        <w:t xml:space="preserve"> </w:t>
      </w:r>
      <w:r w:rsidRPr="007F0B31">
        <w:rPr>
          <w:rFonts w:hint="cs"/>
          <w:rtl/>
        </w:rPr>
        <w:t>النِّيل وَشَاهَدَا</w:t>
      </w:r>
      <w:r w:rsidRPr="007F0B31">
        <w:rPr>
          <w:rFonts w:asciiTheme="majorBidi" w:hAnsiTheme="majorBidi" w:cstheme="majorBidi"/>
          <w:rtl/>
        </w:rPr>
        <w:t xml:space="preserve"> </w:t>
      </w:r>
      <w:r w:rsidRPr="007F0B31">
        <w:rPr>
          <w:rFonts w:hint="cs"/>
          <w:rtl/>
        </w:rPr>
        <w:t>القَوَارِبَ</w:t>
      </w:r>
      <w:r w:rsidRPr="007F0B31">
        <w:rPr>
          <w:rFonts w:asciiTheme="majorBidi" w:hAnsiTheme="majorBidi" w:cstheme="majorBidi"/>
          <w:rtl/>
        </w:rPr>
        <w:t xml:space="preserve"> </w:t>
      </w:r>
      <w:r w:rsidRPr="007F0B31">
        <w:rPr>
          <w:rFonts w:hint="cs"/>
          <w:rtl/>
        </w:rPr>
        <w:t>الجَمِيلَة</w:t>
      </w:r>
      <w:r w:rsidRPr="007F0B31">
        <w:rPr>
          <w:rFonts w:asciiTheme="majorBidi" w:hAnsiTheme="majorBidi" w:cstheme="majorBidi"/>
        </w:rPr>
        <w:t xml:space="preserve"> </w:t>
      </w:r>
    </w:p>
    <w:p w14:paraId="66F43963"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٢٩ .  قَالُوا</w:t>
      </w:r>
      <w:r w:rsidRPr="007F0B31">
        <w:rPr>
          <w:rFonts w:asciiTheme="majorBidi" w:hAnsiTheme="majorBidi" w:cstheme="majorBidi" w:hint="cs"/>
          <w:rtl/>
        </w:rPr>
        <w:t xml:space="preserve"> </w:t>
      </w:r>
      <w:r w:rsidRPr="007F0B31">
        <w:rPr>
          <w:rFonts w:hint="cs"/>
          <w:rtl/>
        </w:rPr>
        <w:t>لِي</w:t>
      </w:r>
      <w:r w:rsidRPr="007F0B31">
        <w:rPr>
          <w:rFonts w:asciiTheme="majorBidi" w:hAnsiTheme="majorBidi" w:cstheme="majorBidi" w:hint="cs"/>
          <w:rtl/>
        </w:rPr>
        <w:t xml:space="preserve"> </w:t>
      </w:r>
      <w:r>
        <w:rPr>
          <w:rFonts w:hint="cs"/>
          <w:rtl/>
        </w:rPr>
        <w:t>ــــــــ</w:t>
      </w:r>
      <w:r w:rsidRPr="007F0B31">
        <w:rPr>
          <w:rFonts w:asciiTheme="majorBidi" w:hAnsiTheme="majorBidi" w:cstheme="majorBidi" w:hint="cs"/>
          <w:rtl/>
        </w:rPr>
        <w:t xml:space="preserve"> </w:t>
      </w:r>
      <w:r w:rsidRPr="007F0B31">
        <w:rPr>
          <w:rFonts w:hint="cs"/>
          <w:rtl/>
        </w:rPr>
        <w:t>ذَهَب</w:t>
      </w:r>
      <w:r w:rsidRPr="007F0B31">
        <w:rPr>
          <w:rFonts w:hint="cs"/>
          <w:rtl/>
          <w:lang w:bidi="ar-SY"/>
        </w:rPr>
        <w:t>َ</w:t>
      </w:r>
      <w:r w:rsidRPr="007F0B31">
        <w:rPr>
          <w:rFonts w:asciiTheme="majorBidi" w:hAnsiTheme="majorBidi" w:cstheme="majorBidi" w:hint="cs"/>
          <w:rtl/>
          <w:lang w:bidi="ar-SY"/>
        </w:rPr>
        <w:t xml:space="preserve"> </w:t>
      </w:r>
      <w:r w:rsidRPr="007F0B31">
        <w:rPr>
          <w:rFonts w:hint="cs"/>
          <w:rtl/>
          <w:lang w:bidi="ar-SY"/>
        </w:rPr>
        <w:t>أَحْمَد</w:t>
      </w:r>
      <w:r w:rsidRPr="007F0B31">
        <w:rPr>
          <w:rFonts w:asciiTheme="majorBidi" w:hAnsiTheme="majorBidi" w:cstheme="majorBidi"/>
          <w:rtl/>
        </w:rPr>
        <w:t xml:space="preserve"> </w:t>
      </w:r>
      <w:r w:rsidRPr="007F0B31">
        <w:rPr>
          <w:rFonts w:hint="cs"/>
          <w:rtl/>
        </w:rPr>
        <w:t>أمس</w:t>
      </w:r>
      <w:r w:rsidRPr="007F0B31">
        <w:rPr>
          <w:rFonts w:asciiTheme="majorBidi" w:hAnsiTheme="majorBidi" w:cstheme="majorBidi"/>
          <w:rtl/>
        </w:rPr>
        <w:t xml:space="preserve"> </w:t>
      </w:r>
      <w:r w:rsidRPr="007F0B31">
        <w:rPr>
          <w:rFonts w:hint="cs"/>
          <w:rtl/>
        </w:rPr>
        <w:t>لاستئجار</w:t>
      </w:r>
      <w:r w:rsidRPr="007F0B31">
        <w:rPr>
          <w:rFonts w:asciiTheme="majorBidi" w:hAnsiTheme="majorBidi" w:cstheme="majorBidi"/>
          <w:rtl/>
        </w:rPr>
        <w:t xml:space="preserve"> </w:t>
      </w:r>
      <w:r w:rsidRPr="007F0B31">
        <w:rPr>
          <w:rFonts w:hint="cs"/>
          <w:rtl/>
        </w:rPr>
        <w:t>السَّيَّارة</w:t>
      </w:r>
    </w:p>
    <w:p w14:paraId="424A67CD"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٣٠ .  وَرَكِبَ</w:t>
      </w:r>
      <w:r w:rsidRPr="007F0B31">
        <w:rPr>
          <w:rFonts w:asciiTheme="majorBidi" w:hAnsiTheme="majorBidi" w:cstheme="majorBidi"/>
          <w:rtl/>
        </w:rPr>
        <w:t xml:space="preserve"> </w:t>
      </w:r>
      <w:r w:rsidRPr="007F0B31">
        <w:rPr>
          <w:rFonts w:hint="cs"/>
          <w:rtl/>
        </w:rPr>
        <w:t>الأُستَاذ</w:t>
      </w:r>
      <w:r w:rsidRPr="007F0B31">
        <w:rPr>
          <w:rFonts w:asciiTheme="majorBidi" w:hAnsiTheme="majorBidi" w:cstheme="majorBidi"/>
          <w:rtl/>
        </w:rPr>
        <w:t xml:space="preserve"> </w:t>
      </w:r>
      <w:r w:rsidRPr="007F0B31">
        <w:rPr>
          <w:rFonts w:hint="cs"/>
          <w:rtl/>
        </w:rPr>
        <w:t>حَسَن</w:t>
      </w:r>
      <w:r w:rsidRPr="007F0B31">
        <w:rPr>
          <w:rFonts w:asciiTheme="majorBidi" w:hAnsiTheme="majorBidi" w:cstheme="majorBidi"/>
          <w:rtl/>
        </w:rPr>
        <w:t xml:space="preserve"> </w:t>
      </w:r>
      <w:r w:rsidRPr="007F0B31">
        <w:rPr>
          <w:rFonts w:hint="cs"/>
          <w:rtl/>
        </w:rPr>
        <w:t>سَيّارَتِه</w:t>
      </w:r>
      <w:r w:rsidRPr="007F0B31">
        <w:rPr>
          <w:rFonts w:asciiTheme="majorBidi" w:hAnsiTheme="majorBidi" w:cstheme="majorBidi" w:hint="cs"/>
          <w:rtl/>
          <w:lang w:bidi="ar-AE"/>
        </w:rPr>
        <w:t xml:space="preserve"> </w:t>
      </w:r>
      <w:r w:rsidRPr="007F0B31">
        <w:rPr>
          <w:rFonts w:hint="cs"/>
          <w:rtl/>
        </w:rPr>
        <w:t>وَمَع</w:t>
      </w:r>
      <w:r w:rsidRPr="007F0B31">
        <w:rPr>
          <w:rFonts w:hint="cs"/>
          <w:rtl/>
          <w:lang w:bidi="ar-AE"/>
        </w:rPr>
        <w:t>َه</w:t>
      </w:r>
      <w:r w:rsidRPr="007F0B31">
        <w:rPr>
          <w:rFonts w:hint="cs"/>
          <w:rtl/>
        </w:rPr>
        <w:t>ُ</w:t>
      </w:r>
      <w:r w:rsidRPr="007F0B31">
        <w:rPr>
          <w:rFonts w:asciiTheme="majorBidi" w:hAnsiTheme="majorBidi" w:cstheme="majorBidi"/>
          <w:rtl/>
        </w:rPr>
        <w:t xml:space="preserve"> </w:t>
      </w:r>
      <w:r w:rsidRPr="007F0B31">
        <w:rPr>
          <w:rFonts w:hint="cs"/>
          <w:rtl/>
        </w:rPr>
        <w:t>أُسرَتُه وَسَاقَ</w:t>
      </w:r>
      <w:r w:rsidRPr="007F0B31">
        <w:rPr>
          <w:rFonts w:asciiTheme="majorBidi" w:hAnsiTheme="majorBidi" w:cstheme="majorBidi" w:hint="cs"/>
          <w:rtl/>
        </w:rPr>
        <w:t xml:space="preserve"> </w:t>
      </w:r>
      <w:r w:rsidRPr="007F0B31">
        <w:rPr>
          <w:rFonts w:hint="cs"/>
          <w:rtl/>
        </w:rPr>
        <w:t>سَامِي</w:t>
      </w:r>
      <w:r w:rsidRPr="007F0B31">
        <w:rPr>
          <w:rFonts w:asciiTheme="majorBidi" w:hAnsiTheme="majorBidi" w:cstheme="majorBidi"/>
          <w:rtl/>
          <w:lang w:bidi="ar-AE"/>
        </w:rPr>
        <w:t xml:space="preserve"> </w:t>
      </w:r>
      <w:r>
        <w:rPr>
          <w:rFonts w:hint="cs"/>
          <w:rtl/>
          <w:lang w:bidi="ar-AE"/>
        </w:rPr>
        <w:t>ــــــــــ</w:t>
      </w:r>
      <w:r w:rsidRPr="007F0B31">
        <w:rPr>
          <w:rFonts w:asciiTheme="majorBidi" w:hAnsiTheme="majorBidi" w:cstheme="majorBidi"/>
        </w:rPr>
        <w:t xml:space="preserve"> </w:t>
      </w:r>
    </w:p>
    <w:p w14:paraId="3B7CFF56"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٣١ . </w:t>
      </w:r>
      <w:r w:rsidRPr="007F0B31">
        <w:rPr>
          <w:rFonts w:hint="cs"/>
          <w:rtl/>
          <w:lang w:bidi="ar-AE"/>
        </w:rPr>
        <w:t>كَم</w:t>
      </w:r>
      <w:r w:rsidRPr="007F0B31">
        <w:rPr>
          <w:rFonts w:hint="cs"/>
          <w:rtl/>
        </w:rPr>
        <w:t>َا</w:t>
      </w:r>
      <w:r w:rsidRPr="007F0B31">
        <w:rPr>
          <w:rFonts w:asciiTheme="majorBidi" w:hAnsiTheme="majorBidi" w:cstheme="majorBidi" w:hint="cs"/>
          <w:rtl/>
        </w:rPr>
        <w:t xml:space="preserve"> </w:t>
      </w:r>
      <w:r w:rsidRPr="007F0B31">
        <w:rPr>
          <w:rFonts w:hint="cs"/>
          <w:rtl/>
        </w:rPr>
        <w:t>شَاهَدُوا</w:t>
      </w:r>
      <w:r w:rsidRPr="007F0B31">
        <w:rPr>
          <w:rFonts w:asciiTheme="majorBidi" w:hAnsiTheme="majorBidi" w:cstheme="majorBidi"/>
          <w:rtl/>
        </w:rPr>
        <w:t xml:space="preserve"> </w:t>
      </w:r>
      <w:r w:rsidRPr="007F0B31">
        <w:rPr>
          <w:rFonts w:hint="cs"/>
          <w:rtl/>
        </w:rPr>
        <w:t>أيضًا</w:t>
      </w:r>
      <w:r w:rsidRPr="007F0B31">
        <w:rPr>
          <w:rFonts w:asciiTheme="majorBidi" w:hAnsiTheme="majorBidi" w:cstheme="majorBidi"/>
          <w:rtl/>
        </w:rPr>
        <w:t xml:space="preserve"> </w:t>
      </w:r>
      <w:r w:rsidRPr="007F0B31">
        <w:rPr>
          <w:rFonts w:hint="cs"/>
          <w:rtl/>
        </w:rPr>
        <w:t>طُيُورًا</w:t>
      </w:r>
      <w:r w:rsidRPr="007F0B31">
        <w:rPr>
          <w:rFonts w:asciiTheme="majorBidi" w:hAnsiTheme="majorBidi" w:cstheme="majorBidi"/>
          <w:rtl/>
        </w:rPr>
        <w:t xml:space="preserve"> </w:t>
      </w:r>
      <w:r>
        <w:rPr>
          <w:rFonts w:hint="cs"/>
          <w:rtl/>
        </w:rPr>
        <w:t>ــــــــــ</w:t>
      </w:r>
    </w:p>
    <w:p w14:paraId="455C543E"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lastRenderedPageBreak/>
        <w:t>٣٢ . ثُمَّ</w:t>
      </w:r>
      <w:r w:rsidRPr="007F0B31">
        <w:rPr>
          <w:rFonts w:asciiTheme="majorBidi" w:hAnsiTheme="majorBidi" w:cstheme="majorBidi"/>
          <w:rtl/>
        </w:rPr>
        <w:t xml:space="preserve"> </w:t>
      </w:r>
      <w:r w:rsidRPr="007F0B31">
        <w:rPr>
          <w:rFonts w:hint="cs"/>
          <w:rtl/>
        </w:rPr>
        <w:t>انْصَرَفُوا</w:t>
      </w:r>
      <w:r w:rsidRPr="007F0B31">
        <w:rPr>
          <w:rFonts w:asciiTheme="majorBidi" w:hAnsiTheme="majorBidi" w:cstheme="majorBidi"/>
          <w:rtl/>
        </w:rPr>
        <w:t xml:space="preserve"> </w:t>
      </w:r>
      <w:r w:rsidRPr="007F0B31">
        <w:rPr>
          <w:rFonts w:hint="cs"/>
          <w:rtl/>
        </w:rPr>
        <w:t>مِن</w:t>
      </w:r>
      <w:r w:rsidRPr="007F0B31">
        <w:rPr>
          <w:rFonts w:asciiTheme="majorBidi" w:hAnsiTheme="majorBidi" w:cstheme="majorBidi"/>
          <w:rtl/>
        </w:rPr>
        <w:t xml:space="preserve"> </w:t>
      </w:r>
      <w:r>
        <w:rPr>
          <w:rFonts w:hint="cs"/>
          <w:rtl/>
        </w:rPr>
        <w:t>ـــــــــ</w:t>
      </w:r>
      <w:r w:rsidRPr="007F0B31">
        <w:rPr>
          <w:rFonts w:asciiTheme="majorBidi" w:hAnsiTheme="majorBidi" w:cstheme="majorBidi"/>
          <w:rtl/>
        </w:rPr>
        <w:t xml:space="preserve"> </w:t>
      </w:r>
      <w:r w:rsidRPr="007F0B31">
        <w:rPr>
          <w:rFonts w:hint="cs"/>
          <w:rtl/>
        </w:rPr>
        <w:t>الحَيَوَانَات وَعَادُوا</w:t>
      </w:r>
      <w:r w:rsidRPr="007F0B31">
        <w:rPr>
          <w:rFonts w:asciiTheme="majorBidi" w:hAnsiTheme="majorBidi" w:cstheme="majorBidi"/>
          <w:rtl/>
        </w:rPr>
        <w:t xml:space="preserve"> </w:t>
      </w:r>
      <w:r w:rsidRPr="007F0B31">
        <w:rPr>
          <w:rFonts w:hint="cs"/>
          <w:rtl/>
        </w:rPr>
        <w:t>إِلَى</w:t>
      </w:r>
      <w:r w:rsidRPr="007F0B31">
        <w:rPr>
          <w:rFonts w:asciiTheme="majorBidi" w:hAnsiTheme="majorBidi" w:cstheme="majorBidi"/>
          <w:rtl/>
        </w:rPr>
        <w:t xml:space="preserve"> </w:t>
      </w:r>
      <w:r w:rsidRPr="007F0B31">
        <w:rPr>
          <w:rFonts w:hint="cs"/>
          <w:rtl/>
        </w:rPr>
        <w:t>الْفُندُق ـــــــــ</w:t>
      </w:r>
      <w:r w:rsidRPr="007F0B31">
        <w:rPr>
          <w:rFonts w:asciiTheme="majorBidi" w:hAnsiTheme="majorBidi" w:cstheme="majorBidi"/>
        </w:rPr>
        <w:t xml:space="preserve"> </w:t>
      </w:r>
    </w:p>
    <w:p w14:paraId="0218ABBD"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 وموانئ</w:t>
      </w:r>
      <w:r w:rsidRPr="007F0B31">
        <w:rPr>
          <w:rFonts w:asciiTheme="majorBidi" w:hAnsiTheme="majorBidi" w:cstheme="majorBidi"/>
          <w:rtl/>
        </w:rPr>
        <w:t xml:space="preserve"> </w:t>
      </w:r>
      <w:r w:rsidRPr="007F0B31">
        <w:rPr>
          <w:rFonts w:hint="cs"/>
          <w:rtl/>
        </w:rPr>
        <w:t xml:space="preserve">مُهِمّة على </w:t>
      </w:r>
      <w:r>
        <w:rPr>
          <w:rFonts w:hint="cs"/>
          <w:rtl/>
        </w:rPr>
        <w:t>ــــــــــ</w:t>
      </w:r>
      <w:r w:rsidRPr="007F0B31">
        <w:rPr>
          <w:rFonts w:hint="cs"/>
          <w:rtl/>
        </w:rPr>
        <w:t xml:space="preserve"> البحر الأبيض المتوسط</w:t>
      </w:r>
      <w:r w:rsidRPr="007F0B31">
        <w:rPr>
          <w:rFonts w:asciiTheme="majorBidi" w:hAnsiTheme="majorBidi" w:cstheme="majorBidi"/>
        </w:rPr>
        <w:t xml:space="preserve"> </w:t>
      </w:r>
      <w:r w:rsidRPr="007F0B31">
        <w:rPr>
          <w:rFonts w:asciiTheme="majorBidi" w:hAnsiTheme="majorBidi" w:hint="cs"/>
          <w:rtl/>
        </w:rPr>
        <w:t xml:space="preserve">٣٣  </w:t>
      </w:r>
      <w:r w:rsidRPr="007F0B31">
        <w:rPr>
          <w:rFonts w:hint="cs"/>
          <w:rtl/>
        </w:rPr>
        <w:t>وَ</w:t>
      </w:r>
      <w:r w:rsidRPr="007F0B31">
        <w:rPr>
          <w:rFonts w:asciiTheme="majorBidi" w:hAnsiTheme="majorBidi" w:cstheme="majorBidi" w:hint="cs"/>
          <w:rtl/>
        </w:rPr>
        <w:t xml:space="preserve"> </w:t>
      </w:r>
      <w:r w:rsidRPr="007F0B31">
        <w:rPr>
          <w:rFonts w:hint="cs"/>
          <w:rtl/>
        </w:rPr>
        <w:t>فِي</w:t>
      </w:r>
      <w:r w:rsidRPr="007F0B31">
        <w:rPr>
          <w:rFonts w:asciiTheme="majorBidi" w:hAnsiTheme="majorBidi" w:cstheme="majorBidi"/>
          <w:rtl/>
        </w:rPr>
        <w:t xml:space="preserve"> </w:t>
      </w:r>
      <w:r w:rsidRPr="007F0B31">
        <w:rPr>
          <w:rFonts w:hint="cs"/>
          <w:rtl/>
        </w:rPr>
        <w:t>سُوريا</w:t>
      </w:r>
      <w:r w:rsidRPr="007F0B31">
        <w:rPr>
          <w:rFonts w:asciiTheme="majorBidi" w:hAnsiTheme="majorBidi" w:cstheme="majorBidi"/>
          <w:rtl/>
        </w:rPr>
        <w:t xml:space="preserve"> </w:t>
      </w:r>
      <w:r w:rsidRPr="007F0B31">
        <w:rPr>
          <w:rFonts w:hint="cs"/>
          <w:rtl/>
        </w:rPr>
        <w:t>مُدُن</w:t>
      </w:r>
      <w:r>
        <w:rPr>
          <w:rFonts w:hint="cs"/>
          <w:rtl/>
        </w:rPr>
        <w:t xml:space="preserve"> ـــــــــــ</w:t>
      </w:r>
      <w:r w:rsidRPr="007F0B31">
        <w:rPr>
          <w:rFonts w:hint="cs"/>
          <w:rtl/>
        </w:rPr>
        <w:t xml:space="preserve"> </w:t>
      </w:r>
      <w:r w:rsidRPr="007F0B31">
        <w:rPr>
          <w:rFonts w:asciiTheme="majorBidi" w:hAnsiTheme="majorBidi" w:cstheme="majorBidi"/>
        </w:rPr>
        <w:t xml:space="preserve"> </w:t>
      </w:r>
    </w:p>
    <w:p w14:paraId="078123A4"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٣٤ .  وَ</w:t>
      </w:r>
      <w:r>
        <w:rPr>
          <w:rFonts w:hint="cs"/>
          <w:rtl/>
        </w:rPr>
        <w:t>ــــــــ</w:t>
      </w:r>
      <w:r w:rsidRPr="007F0B31">
        <w:rPr>
          <w:rFonts w:asciiTheme="majorBidi" w:hAnsiTheme="majorBidi" w:cstheme="majorBidi"/>
          <w:rtl/>
        </w:rPr>
        <w:t xml:space="preserve"> </w:t>
      </w:r>
      <w:r w:rsidRPr="007F0B31">
        <w:rPr>
          <w:rFonts w:hint="cs"/>
          <w:rtl/>
        </w:rPr>
        <w:t>سُورِيَا</w:t>
      </w:r>
      <w:r w:rsidRPr="007F0B31">
        <w:rPr>
          <w:rFonts w:asciiTheme="majorBidi" w:hAnsiTheme="majorBidi" w:cstheme="majorBidi"/>
          <w:rtl/>
        </w:rPr>
        <w:t xml:space="preserve"> </w:t>
      </w:r>
      <w:r w:rsidRPr="007F0B31">
        <w:rPr>
          <w:rFonts w:hint="cs"/>
          <w:rtl/>
        </w:rPr>
        <w:t>أيضًا</w:t>
      </w:r>
      <w:r w:rsidRPr="007F0B31">
        <w:rPr>
          <w:rFonts w:asciiTheme="majorBidi" w:hAnsiTheme="majorBidi" w:cstheme="majorBidi"/>
          <w:rtl/>
        </w:rPr>
        <w:t xml:space="preserve"> </w:t>
      </w:r>
      <w:r w:rsidRPr="007F0B31">
        <w:rPr>
          <w:rFonts w:hint="cs"/>
          <w:rtl/>
        </w:rPr>
        <w:t>شَيء</w:t>
      </w:r>
      <w:r w:rsidRPr="007F0B31">
        <w:rPr>
          <w:rFonts w:asciiTheme="majorBidi" w:hAnsiTheme="majorBidi" w:cstheme="majorBidi"/>
          <w:rtl/>
        </w:rPr>
        <w:t xml:space="preserve"> </w:t>
      </w:r>
      <w:r>
        <w:rPr>
          <w:rFonts w:hint="cs"/>
          <w:rtl/>
        </w:rPr>
        <w:t xml:space="preserve">ـــــــــ </w:t>
      </w:r>
      <w:r w:rsidRPr="007F0B31">
        <w:rPr>
          <w:rFonts w:hint="cs"/>
          <w:rtl/>
        </w:rPr>
        <w:t>جِدّاً</w:t>
      </w:r>
      <w:r w:rsidRPr="007F0B31">
        <w:rPr>
          <w:rFonts w:asciiTheme="majorBidi" w:hAnsiTheme="majorBidi" w:cstheme="majorBidi" w:hint="cs"/>
          <w:rtl/>
        </w:rPr>
        <w:t xml:space="preserve"> </w:t>
      </w:r>
      <w:r w:rsidRPr="007F0B31">
        <w:rPr>
          <w:rFonts w:hint="cs"/>
          <w:rtl/>
        </w:rPr>
        <w:t>وَهوَ</w:t>
      </w:r>
      <w:r w:rsidRPr="007F0B31">
        <w:rPr>
          <w:rFonts w:asciiTheme="majorBidi" w:hAnsiTheme="majorBidi" w:cstheme="majorBidi"/>
          <w:rtl/>
        </w:rPr>
        <w:t xml:space="preserve"> </w:t>
      </w:r>
      <w:r w:rsidRPr="007F0B31">
        <w:rPr>
          <w:rFonts w:hint="cs"/>
          <w:rtl/>
        </w:rPr>
        <w:t>النَّفط</w:t>
      </w:r>
    </w:p>
    <w:p w14:paraId="004103FB"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٣٥ . </w:t>
      </w:r>
      <w:r w:rsidRPr="007F0B31">
        <w:rPr>
          <w:rtl/>
          <w:lang w:bidi="ar-SY"/>
        </w:rPr>
        <w:t>معظم الاراضي</w:t>
      </w:r>
      <w:r w:rsidRPr="007F0B31">
        <w:rPr>
          <w:rFonts w:hint="cs"/>
          <w:rtl/>
          <w:lang w:bidi="ar-SY"/>
        </w:rPr>
        <w:t xml:space="preserve"> في الوطن العربي</w:t>
      </w:r>
      <w:r w:rsidRPr="007F0B31">
        <w:rPr>
          <w:rtl/>
          <w:lang w:bidi="ar-SY"/>
        </w:rPr>
        <w:t xml:space="preserve"> صحراوية</w:t>
      </w:r>
    </w:p>
    <w:p w14:paraId="59425D89"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٣٦ . </w:t>
      </w:r>
      <w:r w:rsidRPr="007F0B31">
        <w:rPr>
          <w:rFonts w:hint="cs"/>
          <w:rtl/>
          <w:lang w:bidi="ar-SY"/>
        </w:rPr>
        <w:t xml:space="preserve">وفي العالم كثير من </w:t>
      </w:r>
      <w:r>
        <w:rPr>
          <w:rFonts w:hint="cs"/>
          <w:rtl/>
          <w:lang w:bidi="ar-SY"/>
        </w:rPr>
        <w:t>ــــــــــــ</w:t>
      </w:r>
      <w:r w:rsidRPr="007F0B31">
        <w:rPr>
          <w:rFonts w:hint="cs"/>
          <w:rtl/>
          <w:lang w:bidi="ar-SY"/>
        </w:rPr>
        <w:t xml:space="preserve"> العربية و منها مصر ولبنان  والعراق</w:t>
      </w:r>
    </w:p>
    <w:p w14:paraId="620B258B"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٣٧ . </w:t>
      </w:r>
      <w:r w:rsidRPr="007F0B31">
        <w:rPr>
          <w:rFonts w:hint="cs"/>
          <w:rtl/>
          <w:lang w:bidi="ar-EG"/>
        </w:rPr>
        <w:t xml:space="preserve">مدينةُ حِمْصَ مدينة كبيرة ، </w:t>
      </w:r>
      <w:r>
        <w:rPr>
          <w:rFonts w:hint="cs"/>
          <w:rtl/>
          <w:lang w:bidi="ar-EG"/>
        </w:rPr>
        <w:t>ـــــــــ</w:t>
      </w:r>
      <w:r w:rsidRPr="007F0B31">
        <w:rPr>
          <w:rFonts w:hint="cs"/>
          <w:rtl/>
          <w:lang w:bidi="ar-EG"/>
        </w:rPr>
        <w:t xml:space="preserve">  في  المِنْطَقَةِ  الغَرْبِيَّةِ  لِلْبِلادِ  على  الطريق  </w:t>
      </w:r>
      <w:r>
        <w:rPr>
          <w:rFonts w:hint="cs"/>
          <w:rtl/>
          <w:lang w:bidi="ar-EG"/>
        </w:rPr>
        <w:t>ــــــــ</w:t>
      </w:r>
      <w:r w:rsidRPr="007F0B31">
        <w:rPr>
          <w:rFonts w:hint="cs"/>
          <w:rtl/>
          <w:lang w:bidi="ar-EG"/>
        </w:rPr>
        <w:t xml:space="preserve">  مدينتَيْ دمشق  وحَلَبَ</w:t>
      </w:r>
    </w:p>
    <w:p w14:paraId="60AC1F7C"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٣٨ . </w:t>
      </w:r>
      <w:r w:rsidRPr="007F0B31">
        <w:rPr>
          <w:rFonts w:hint="cs"/>
          <w:rtl/>
          <w:lang w:bidi="ar-EG"/>
        </w:rPr>
        <w:t xml:space="preserve">  </w:t>
      </w:r>
      <w:r>
        <w:rPr>
          <w:rFonts w:hint="cs"/>
          <w:rtl/>
          <w:lang w:bidi="ar-EG"/>
        </w:rPr>
        <w:t>ـــــــــــ</w:t>
      </w:r>
      <w:r w:rsidRPr="007F0B31">
        <w:rPr>
          <w:rFonts w:hint="cs"/>
          <w:rtl/>
          <w:lang w:bidi="ar-EG"/>
        </w:rPr>
        <w:t xml:space="preserve">  المِصْرِيُّونَ في  مِصْرَ  القَدِيمَةِ  الأهْرامَ  </w:t>
      </w:r>
      <w:r>
        <w:rPr>
          <w:rFonts w:hint="cs"/>
          <w:rtl/>
          <w:lang w:bidi="ar-EG"/>
        </w:rPr>
        <w:t>ــــــــ</w:t>
      </w:r>
      <w:r w:rsidRPr="007F0B31">
        <w:rPr>
          <w:rFonts w:hint="cs"/>
          <w:rtl/>
          <w:lang w:bidi="ar-EG"/>
        </w:rPr>
        <w:t xml:space="preserve">  ضِفَّةِ  نهرِ  النيل</w:t>
      </w:r>
    </w:p>
    <w:p w14:paraId="4640B7A8" w14:textId="77777777" w:rsidR="001B658B" w:rsidRPr="007F0B31" w:rsidRDefault="001B658B" w:rsidP="001B658B">
      <w:pPr>
        <w:pBdr>
          <w:top w:val="nil"/>
          <w:left w:val="nil"/>
          <w:bottom w:val="nil"/>
          <w:right w:val="nil"/>
          <w:between w:val="nil"/>
        </w:pBdr>
        <w:tabs>
          <w:tab w:val="left" w:pos="766"/>
          <w:tab w:val="left" w:pos="2693"/>
        </w:tabs>
        <w:spacing w:before="1" w:line="360" w:lineRule="auto"/>
        <w:ind w:left="318"/>
        <w:jc w:val="right"/>
        <w:rPr>
          <w:rtl/>
        </w:rPr>
      </w:pPr>
      <w:r w:rsidRPr="007F0B31">
        <w:rPr>
          <w:rFonts w:hint="cs"/>
          <w:rtl/>
        </w:rPr>
        <w:t xml:space="preserve">٣٩ . </w:t>
      </w:r>
      <w:r>
        <w:rPr>
          <w:rFonts w:hint="cs"/>
          <w:rtl/>
          <w:lang w:bidi="ar-EG"/>
        </w:rPr>
        <w:t>ـــــــــ</w:t>
      </w:r>
      <w:r w:rsidRPr="007F0B31">
        <w:rPr>
          <w:rFonts w:hint="cs"/>
          <w:rtl/>
          <w:lang w:bidi="ar-EG"/>
        </w:rPr>
        <w:t xml:space="preserve">  السُّيَّاحُ  الأَجَانِبُ  من </w:t>
      </w:r>
      <w:r>
        <w:rPr>
          <w:rFonts w:hint="cs"/>
          <w:rtl/>
          <w:lang w:bidi="ar-EG"/>
        </w:rPr>
        <w:t>ــــــــــــ</w:t>
      </w:r>
      <w:r w:rsidRPr="007F0B31">
        <w:rPr>
          <w:rFonts w:hint="cs"/>
          <w:rtl/>
          <w:lang w:bidi="ar-EG"/>
        </w:rPr>
        <w:t xml:space="preserve">  العَالَمِ  المُخْتَلِفَةِ  هذه  الأهرامَ  المِصْرِيَّةَ  في  الجِيزَةِ</w:t>
      </w:r>
    </w:p>
    <w:p w14:paraId="3BD2792E" w14:textId="77777777" w:rsidR="001B658B" w:rsidRDefault="001B658B" w:rsidP="001B658B">
      <w:pPr>
        <w:pBdr>
          <w:top w:val="nil"/>
          <w:left w:val="nil"/>
          <w:bottom w:val="nil"/>
          <w:right w:val="nil"/>
          <w:between w:val="nil"/>
        </w:pBdr>
        <w:tabs>
          <w:tab w:val="left" w:pos="766"/>
          <w:tab w:val="left" w:pos="2693"/>
        </w:tabs>
        <w:spacing w:before="1" w:line="360" w:lineRule="auto"/>
        <w:ind w:left="318"/>
        <w:jc w:val="right"/>
        <w:rPr>
          <w:highlight w:val="yellow"/>
          <w:rtl/>
        </w:rPr>
      </w:pPr>
      <w:r w:rsidRPr="007F0B31">
        <w:rPr>
          <w:rFonts w:hint="cs"/>
          <w:rtl/>
        </w:rPr>
        <w:t xml:space="preserve">٤٠ .  </w:t>
      </w:r>
      <w:r w:rsidRPr="007F0B31">
        <w:rPr>
          <w:rFonts w:hint="cs"/>
          <w:rtl/>
          <w:lang w:bidi="ar-EG"/>
        </w:rPr>
        <w:t xml:space="preserve">وتَدُلُّ  هذه  الآتارُ  على  أَنَّ  مصرَ  </w:t>
      </w:r>
      <w:r>
        <w:rPr>
          <w:rFonts w:hint="cs"/>
          <w:rtl/>
          <w:lang w:bidi="ar-EG"/>
        </w:rPr>
        <w:t>ـــــــــ</w:t>
      </w:r>
      <w:r w:rsidRPr="007F0B31">
        <w:rPr>
          <w:rFonts w:hint="cs"/>
          <w:rtl/>
          <w:lang w:bidi="ar-EG"/>
        </w:rPr>
        <w:t xml:space="preserve">  مَهْدًا  لِلْحَضَارَةِ  العَرِيقَةِ</w:t>
      </w:r>
    </w:p>
    <w:p w14:paraId="147FA8B0" w14:textId="77777777" w:rsidR="001B658B" w:rsidRPr="00C528DB" w:rsidRDefault="001B658B" w:rsidP="001B658B">
      <w:pPr>
        <w:pBdr>
          <w:top w:val="nil"/>
          <w:left w:val="nil"/>
          <w:bottom w:val="nil"/>
          <w:right w:val="nil"/>
          <w:between w:val="nil"/>
        </w:pBdr>
        <w:rPr>
          <w:b/>
          <w:highlight w:val="yellow"/>
        </w:rPr>
      </w:pPr>
    </w:p>
    <w:p w14:paraId="00772CA7" w14:textId="77777777" w:rsidR="001B658B" w:rsidRPr="00806EC0" w:rsidRDefault="001B658B" w:rsidP="001B658B">
      <w:pPr>
        <w:jc w:val="right"/>
      </w:pPr>
    </w:p>
    <w:p w14:paraId="76F8A56F" w14:textId="77777777" w:rsidR="001B658B" w:rsidRPr="007F0B31" w:rsidRDefault="001B658B" w:rsidP="001B658B">
      <w:pPr>
        <w:pBdr>
          <w:top w:val="nil"/>
          <w:left w:val="nil"/>
          <w:bottom w:val="nil"/>
          <w:right w:val="nil"/>
          <w:between w:val="nil"/>
        </w:pBdr>
        <w:spacing w:before="280" w:after="280"/>
        <w:rPr>
          <w:b/>
          <w:bCs/>
        </w:rPr>
      </w:pPr>
      <w:r w:rsidRPr="007F0B31">
        <w:rPr>
          <w:b/>
          <w:bCs/>
        </w:rPr>
        <w:t>Перевод с арабского языка на русский язык:</w:t>
      </w:r>
    </w:p>
    <w:p w14:paraId="3BEF77F4" w14:textId="77777777" w:rsidR="001B658B" w:rsidRPr="00102B9B" w:rsidRDefault="001B658B" w:rsidP="001B658B">
      <w:pPr>
        <w:jc w:val="center"/>
        <w:rPr>
          <w:rFonts w:asciiTheme="majorBidi" w:hAnsiTheme="majorBidi" w:cs="Estrangelo Edessa"/>
          <w:b/>
          <w:bCs/>
          <w:sz w:val="36"/>
          <w:szCs w:val="36"/>
          <w:rtl/>
          <w:lang w:bidi="ar-SY"/>
        </w:rPr>
      </w:pPr>
    </w:p>
    <w:p w14:paraId="6CD9AEEB" w14:textId="77777777" w:rsidR="001B658B" w:rsidRPr="007F0B31" w:rsidRDefault="001B658B" w:rsidP="001B658B">
      <w:pPr>
        <w:bidi/>
        <w:spacing w:line="276" w:lineRule="auto"/>
        <w:rPr>
          <w:sz w:val="28"/>
          <w:szCs w:val="28"/>
          <w:rtl/>
          <w:lang w:bidi="ar-SY"/>
        </w:rPr>
      </w:pPr>
      <w:r w:rsidRPr="007F0B31">
        <w:rPr>
          <w:sz w:val="28"/>
          <w:szCs w:val="28"/>
          <w:rtl/>
          <w:lang w:bidi="ar-SY"/>
        </w:rPr>
        <w:t>العرب امة واحدة. و يمتد وطنهم الكبير</w:t>
      </w:r>
      <w:r w:rsidRPr="007F0B31">
        <w:rPr>
          <w:rFonts w:hint="cs"/>
          <w:sz w:val="28"/>
          <w:szCs w:val="28"/>
          <w:rtl/>
          <w:lang w:bidi="ar-SY"/>
        </w:rPr>
        <w:t xml:space="preserve"> من الشرق إلى الغرب</w:t>
      </w:r>
      <w:r w:rsidRPr="007F0B31">
        <w:rPr>
          <w:sz w:val="28"/>
          <w:szCs w:val="28"/>
          <w:rtl/>
          <w:lang w:bidi="ar-SY"/>
        </w:rPr>
        <w:t xml:space="preserve"> في </w:t>
      </w:r>
      <w:r w:rsidRPr="007F0B31">
        <w:rPr>
          <w:rFonts w:hint="cs"/>
          <w:sz w:val="28"/>
          <w:szCs w:val="28"/>
          <w:rtl/>
          <w:lang w:bidi="ar-SY"/>
        </w:rPr>
        <w:t>ال</w:t>
      </w:r>
      <w:r w:rsidRPr="007F0B31">
        <w:rPr>
          <w:sz w:val="28"/>
          <w:szCs w:val="28"/>
          <w:rtl/>
          <w:lang w:bidi="ar-SY"/>
        </w:rPr>
        <w:t xml:space="preserve">قارتين و هما </w:t>
      </w:r>
      <w:r w:rsidRPr="007F0B31">
        <w:rPr>
          <w:rFonts w:hint="cs"/>
          <w:sz w:val="28"/>
          <w:szCs w:val="28"/>
          <w:rtl/>
          <w:lang w:bidi="ar-SY"/>
        </w:rPr>
        <w:t>إ</w:t>
      </w:r>
      <w:r w:rsidRPr="007F0B31">
        <w:rPr>
          <w:sz w:val="28"/>
          <w:szCs w:val="28"/>
          <w:rtl/>
          <w:lang w:bidi="ar-SY"/>
        </w:rPr>
        <w:t xml:space="preserve">فريقيا و </w:t>
      </w:r>
      <w:r w:rsidRPr="007F0B31">
        <w:rPr>
          <w:rFonts w:hint="cs"/>
          <w:sz w:val="28"/>
          <w:szCs w:val="28"/>
          <w:rtl/>
          <w:lang w:val="en-GB" w:bidi="ar-EG"/>
        </w:rPr>
        <w:t>آ</w:t>
      </w:r>
      <w:r w:rsidRPr="007F0B31">
        <w:rPr>
          <w:sz w:val="28"/>
          <w:szCs w:val="28"/>
          <w:rtl/>
          <w:lang w:bidi="ar-SY"/>
        </w:rPr>
        <w:t>سيا و مساحة البلدان العربية ضخمة</w:t>
      </w:r>
      <w:r w:rsidRPr="007F0B31">
        <w:rPr>
          <w:rFonts w:hint="cs"/>
          <w:sz w:val="28"/>
          <w:szCs w:val="28"/>
          <w:rtl/>
          <w:lang w:bidi="ar-SY"/>
        </w:rPr>
        <w:t xml:space="preserve"> و</w:t>
      </w:r>
      <w:r w:rsidRPr="007F0B31">
        <w:rPr>
          <w:sz w:val="28"/>
          <w:szCs w:val="28"/>
          <w:rtl/>
          <w:lang w:bidi="ar-SY"/>
        </w:rPr>
        <w:t>عدد سكانها كبير جدا. و اغلبية السكان يتكلمون بال</w:t>
      </w:r>
      <w:r w:rsidRPr="007F0B31">
        <w:rPr>
          <w:rFonts w:hint="cs"/>
          <w:sz w:val="28"/>
          <w:szCs w:val="28"/>
          <w:rtl/>
          <w:lang w:bidi="ar-SY"/>
        </w:rPr>
        <w:t>ل</w:t>
      </w:r>
      <w:r w:rsidRPr="007F0B31">
        <w:rPr>
          <w:sz w:val="28"/>
          <w:szCs w:val="28"/>
          <w:rtl/>
          <w:lang w:bidi="ar-SY"/>
        </w:rPr>
        <w:t xml:space="preserve">غة العربية </w:t>
      </w:r>
      <w:r w:rsidRPr="007F0B31">
        <w:rPr>
          <w:rFonts w:hint="cs"/>
          <w:sz w:val="28"/>
          <w:szCs w:val="28"/>
          <w:rtl/>
          <w:lang w:bidi="ar-SY"/>
        </w:rPr>
        <w:t>و</w:t>
      </w:r>
      <w:r w:rsidRPr="007F0B31">
        <w:rPr>
          <w:sz w:val="28"/>
          <w:szCs w:val="28"/>
          <w:rtl/>
          <w:lang w:bidi="ar-SY"/>
        </w:rPr>
        <w:t xml:space="preserve">دينهم اسلام </w:t>
      </w:r>
      <w:r w:rsidRPr="007F0B31">
        <w:rPr>
          <w:rFonts w:hint="cs"/>
          <w:sz w:val="28"/>
          <w:szCs w:val="28"/>
          <w:rtl/>
          <w:lang w:bidi="ar-SY"/>
        </w:rPr>
        <w:t>و</w:t>
      </w:r>
      <w:r w:rsidRPr="007F0B31">
        <w:rPr>
          <w:sz w:val="28"/>
          <w:szCs w:val="28"/>
          <w:rtl/>
          <w:lang w:bidi="ar-SY"/>
        </w:rPr>
        <w:t>هم مسلمون</w:t>
      </w:r>
      <w:r w:rsidRPr="007F0B31">
        <w:rPr>
          <w:rFonts w:hint="cs"/>
          <w:sz w:val="28"/>
          <w:szCs w:val="28"/>
          <w:rtl/>
          <w:lang w:bidi="ar-SY"/>
        </w:rPr>
        <w:t xml:space="preserve"> و تأريخهم قديم.</w:t>
      </w:r>
    </w:p>
    <w:p w14:paraId="7618610F" w14:textId="77777777" w:rsidR="001B658B" w:rsidRPr="007F0B31" w:rsidRDefault="001B658B" w:rsidP="001B658B">
      <w:pPr>
        <w:bidi/>
        <w:spacing w:line="276" w:lineRule="auto"/>
        <w:rPr>
          <w:sz w:val="28"/>
          <w:szCs w:val="28"/>
          <w:rtl/>
          <w:lang w:bidi="ar-SY"/>
        </w:rPr>
      </w:pPr>
      <w:r w:rsidRPr="007F0B31">
        <w:rPr>
          <w:rFonts w:hint="cs"/>
          <w:sz w:val="28"/>
          <w:szCs w:val="28"/>
          <w:rtl/>
          <w:lang w:bidi="ar-SY"/>
        </w:rPr>
        <w:t xml:space="preserve">     والشعب العربي عظيم وأ</w:t>
      </w:r>
      <w:r w:rsidRPr="007F0B31">
        <w:rPr>
          <w:sz w:val="28"/>
          <w:szCs w:val="28"/>
          <w:rtl/>
          <w:lang w:bidi="ar-SY"/>
        </w:rPr>
        <w:t>ر</w:t>
      </w:r>
      <w:r w:rsidRPr="007F0B31">
        <w:rPr>
          <w:rFonts w:hint="cs"/>
          <w:sz w:val="28"/>
          <w:szCs w:val="28"/>
          <w:rtl/>
          <w:lang w:bidi="ar-SY"/>
        </w:rPr>
        <w:t>ا</w:t>
      </w:r>
      <w:r w:rsidRPr="007F0B31">
        <w:rPr>
          <w:sz w:val="28"/>
          <w:szCs w:val="28"/>
          <w:rtl/>
          <w:lang w:bidi="ar-SY"/>
        </w:rPr>
        <w:t>ض</w:t>
      </w:r>
      <w:r w:rsidRPr="007F0B31">
        <w:rPr>
          <w:rFonts w:hint="cs"/>
          <w:sz w:val="28"/>
          <w:szCs w:val="28"/>
          <w:rtl/>
          <w:lang w:bidi="ar-SY"/>
        </w:rPr>
        <w:t>ى</w:t>
      </w:r>
      <w:r w:rsidRPr="007F0B31">
        <w:rPr>
          <w:sz w:val="28"/>
          <w:szCs w:val="28"/>
          <w:rtl/>
          <w:lang w:bidi="ar-SY"/>
        </w:rPr>
        <w:t xml:space="preserve"> ب</w:t>
      </w:r>
      <w:r w:rsidRPr="007F0B31">
        <w:rPr>
          <w:rFonts w:hint="cs"/>
          <w:sz w:val="28"/>
          <w:szCs w:val="28"/>
          <w:rtl/>
          <w:lang w:bidi="ar-SY"/>
        </w:rPr>
        <w:t>لدان</w:t>
      </w:r>
      <w:r w:rsidRPr="007F0B31">
        <w:rPr>
          <w:sz w:val="28"/>
          <w:szCs w:val="28"/>
          <w:rtl/>
          <w:lang w:bidi="ar-SY"/>
        </w:rPr>
        <w:t>ه غنية</w:t>
      </w:r>
      <w:r w:rsidRPr="007F0B31">
        <w:rPr>
          <w:rFonts w:hint="cs"/>
          <w:sz w:val="28"/>
          <w:szCs w:val="28"/>
          <w:rtl/>
          <w:lang w:bidi="ar-SY"/>
        </w:rPr>
        <w:t xml:space="preserve"> ومشهورة</w:t>
      </w:r>
      <w:r w:rsidRPr="007F0B31">
        <w:rPr>
          <w:sz w:val="28"/>
          <w:szCs w:val="28"/>
          <w:rtl/>
          <w:lang w:bidi="ar-SY"/>
        </w:rPr>
        <w:t xml:space="preserve"> بالثروات الطبيعية</w:t>
      </w:r>
      <w:r w:rsidRPr="007F0B31">
        <w:rPr>
          <w:rFonts w:hint="cs"/>
          <w:sz w:val="28"/>
          <w:szCs w:val="28"/>
          <w:rtl/>
          <w:lang w:bidi="ar-SY"/>
        </w:rPr>
        <w:t xml:space="preserve"> الكثيرة ومنها النفط.</w:t>
      </w:r>
    </w:p>
    <w:p w14:paraId="205067AD" w14:textId="77777777" w:rsidR="001B658B" w:rsidRPr="007F0B31" w:rsidRDefault="001B658B" w:rsidP="001B658B">
      <w:pPr>
        <w:bidi/>
        <w:spacing w:line="276" w:lineRule="auto"/>
        <w:rPr>
          <w:sz w:val="28"/>
          <w:szCs w:val="28"/>
          <w:rtl/>
          <w:lang w:bidi="ar-SY"/>
        </w:rPr>
      </w:pPr>
      <w:r w:rsidRPr="007F0B31">
        <w:rPr>
          <w:sz w:val="28"/>
          <w:szCs w:val="28"/>
          <w:rtl/>
          <w:lang w:bidi="ar-SY"/>
        </w:rPr>
        <w:t>معظم الاراضي</w:t>
      </w:r>
      <w:r w:rsidRPr="007F0B31">
        <w:rPr>
          <w:rFonts w:hint="cs"/>
          <w:sz w:val="28"/>
          <w:szCs w:val="28"/>
          <w:rtl/>
          <w:lang w:bidi="ar-SY"/>
        </w:rPr>
        <w:t xml:space="preserve"> في الوطن العربي</w:t>
      </w:r>
      <w:r w:rsidRPr="007F0B31">
        <w:rPr>
          <w:sz w:val="28"/>
          <w:szCs w:val="28"/>
          <w:rtl/>
          <w:lang w:bidi="ar-SY"/>
        </w:rPr>
        <w:t xml:space="preserve"> صحراوية</w:t>
      </w:r>
      <w:r w:rsidRPr="007F0B31">
        <w:rPr>
          <w:rFonts w:hint="cs"/>
          <w:sz w:val="28"/>
          <w:szCs w:val="28"/>
          <w:rtl/>
          <w:lang w:bidi="ar-SY"/>
        </w:rPr>
        <w:t xml:space="preserve">.  وفي العالم كثير من البلدان العربية و منها مضر ولبنان  والعراق. </w:t>
      </w:r>
    </w:p>
    <w:p w14:paraId="47A608A0" w14:textId="77777777" w:rsidR="001B658B" w:rsidRDefault="001B658B" w:rsidP="001B658B">
      <w:pPr>
        <w:pBdr>
          <w:top w:val="nil"/>
          <w:left w:val="nil"/>
          <w:bottom w:val="nil"/>
          <w:right w:val="nil"/>
          <w:between w:val="nil"/>
        </w:pBdr>
        <w:bidi/>
        <w:spacing w:before="280" w:after="280" w:line="276" w:lineRule="auto"/>
        <w:rPr>
          <w:sz w:val="28"/>
          <w:szCs w:val="28"/>
        </w:rPr>
      </w:pPr>
      <w:r w:rsidRPr="007F0B31">
        <w:rPr>
          <w:rFonts w:hint="cs"/>
          <w:sz w:val="28"/>
          <w:szCs w:val="28"/>
          <w:rtl/>
          <w:lang w:bidi="ar-SY"/>
        </w:rPr>
        <w:t>والأردن و اليمن و ليبيا و المغرب و سوريا   وغيرها.</w:t>
      </w:r>
      <w:r w:rsidRPr="007F0B31">
        <w:rPr>
          <w:sz w:val="28"/>
          <w:szCs w:val="28"/>
          <w:rtl/>
          <w:lang w:bidi="ar-SY"/>
        </w:rPr>
        <w:t xml:space="preserve"> والجو فيها حار . والعالم العربي هو منبع </w:t>
      </w:r>
      <w:r w:rsidRPr="007F0B31">
        <w:rPr>
          <w:rFonts w:hint="cs"/>
          <w:sz w:val="28"/>
          <w:szCs w:val="28"/>
          <w:rtl/>
          <w:lang w:bidi="ar-SY"/>
        </w:rPr>
        <w:t>ا</w:t>
      </w:r>
      <w:r w:rsidRPr="007F0B31">
        <w:rPr>
          <w:sz w:val="28"/>
          <w:szCs w:val="28"/>
          <w:rtl/>
          <w:lang w:bidi="ar-SY"/>
        </w:rPr>
        <w:t>لحضارة والعلوم</w:t>
      </w:r>
      <w:r w:rsidRPr="007F0B31">
        <w:rPr>
          <w:rFonts w:hint="cs"/>
          <w:sz w:val="28"/>
          <w:szCs w:val="28"/>
          <w:rtl/>
          <w:lang w:bidi="ar-SY"/>
        </w:rPr>
        <w:t xml:space="preserve"> و الثقافة. اما سوريا فعاصمتها مدينة دمشق وهذه المدينة كبيرة وجميلة وفيها مساجد عظيمة ومدارس كثيرة و شوارعها نظيفة و ميادينها واسعة و فيها حدائق و بساتين</w:t>
      </w:r>
    </w:p>
    <w:p w14:paraId="47A5C57B" w14:textId="77777777" w:rsidR="001B658B" w:rsidRPr="007F0B31" w:rsidRDefault="001B658B" w:rsidP="001B658B">
      <w:pPr>
        <w:pBdr>
          <w:top w:val="nil"/>
          <w:left w:val="nil"/>
          <w:bottom w:val="nil"/>
          <w:right w:val="nil"/>
          <w:between w:val="nil"/>
        </w:pBdr>
        <w:spacing w:before="280" w:after="280"/>
        <w:rPr>
          <w:b/>
          <w:bCs/>
        </w:rPr>
      </w:pPr>
      <w:r w:rsidRPr="007F0B31">
        <w:rPr>
          <w:b/>
          <w:bCs/>
        </w:rPr>
        <w:t>Перевод с русского языка на арабский язык:</w:t>
      </w:r>
    </w:p>
    <w:p w14:paraId="3D95D3FA" w14:textId="77777777" w:rsidR="001B658B" w:rsidRDefault="001B658B" w:rsidP="001B658B">
      <w:r>
        <w:t>1) Есть ли у тебя сейчас свежая (новая) арабская газета? Нет, сейчас у меня нет новой газеты. Она у меня есть дома. Здесь у меня есть старая арабская газета. Чья она? Она твоя? Нет, она учителя, но сейчас она у меня. Что в ней есть? В ней много нетрудных статей о мире, об арабском народе.</w:t>
      </w:r>
      <w:r>
        <w:br/>
      </w:r>
      <w:r>
        <w:fldChar w:fldCharType="begin"/>
      </w:r>
      <w:r>
        <w:instrText xml:space="preserve"> INCLUDEPICTURE "https://lingust.ru/images/key.png" \* MERGEFORMATINET </w:instrText>
      </w:r>
      <w:r>
        <w:fldChar w:fldCharType="separate"/>
      </w:r>
      <w:r>
        <w:rPr>
          <w:noProof/>
          <w:lang w:eastAsia="ru-RU"/>
        </w:rPr>
        <mc:AlternateContent>
          <mc:Choice Requires="wps">
            <w:drawing>
              <wp:inline distT="0" distB="0" distL="0" distR="0" wp14:anchorId="5AB3A92D" wp14:editId="396DFC37">
                <wp:extent cx="302260" cy="302260"/>
                <wp:effectExtent l="0" t="0" r="0" b="0"/>
                <wp:docPr id="6" name="Прямоугольник 6" descr="Ke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F380D16" id="Прямоугольник 6" o:spid="_x0000_s1026" alt="Key"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" filled="f" stroked="f">
                <o:lock v:ext="edit" aspectratio="t"/>
                <w10:anchorlock/>
              </v:rect>
            </w:pict>
          </mc:Fallback>
        </mc:AlternateContent>
      </w:r>
      <w:r>
        <w:fldChar w:fldCharType="end"/>
      </w:r>
      <w:r>
        <w:t>2) Что на той полке? На ней новые журналы. Эти новые журналы русские? Нет, они иностранные. Откуда эти журналы? Они из Ирака. В них есть статьи о новых арабских фильмах? Нет, статей об арабских фильмах в них нет.</w:t>
      </w:r>
      <w:r>
        <w:br/>
      </w:r>
      <w:r>
        <w:fldChar w:fldCharType="begin"/>
      </w:r>
      <w:r>
        <w:instrText xml:space="preserve"> INCLUDEPICTURE "https://lingust.ru/images/key.png" \* MERGEFORMATINET </w:instrText>
      </w:r>
      <w:r>
        <w:fldChar w:fldCharType="separate"/>
      </w:r>
      <w:r>
        <w:rPr>
          <w:noProof/>
          <w:lang w:eastAsia="ru-RU"/>
        </w:rPr>
        <mc:AlternateContent>
          <mc:Choice Requires="wps">
            <w:drawing>
              <wp:inline distT="0" distB="0" distL="0" distR="0" wp14:anchorId="4B718DCA" wp14:editId="5E5966FB">
                <wp:extent cx="302260" cy="302260"/>
                <wp:effectExtent l="0" t="0" r="0" b="0"/>
                <wp:docPr id="5" name="Прямоугольник 5" descr="Ke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323EA15A" id="Прямоугольник 5" o:spid="_x0000_s1026" alt="Key"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" filled="f" stroked="f">
                <o:lock v:ext="edit" aspectratio="t"/>
                <w10:anchorlock/>
              </v:rect>
            </w:pict>
          </mc:Fallback>
        </mc:AlternateContent>
      </w:r>
      <w:r>
        <w:fldChar w:fldCharType="end"/>
      </w:r>
      <w:r>
        <w:t>3) Откуда это письмо? Оно из Судана. От кого оно? Оно от известного суданского писателя. У этого писателя много книг. О чем эти книги? Они о суданской деревне. Есть ли эти книги в той библиотеке? Да, они есть в ней. В ней есть много арабских книг.</w:t>
      </w:r>
      <w:r>
        <w:br/>
      </w:r>
      <w:r>
        <w:fldChar w:fldCharType="begin"/>
      </w:r>
      <w:r>
        <w:instrText xml:space="preserve"> INCLUDEPICTURE "https://lingust.ru/images/key.png" \* MERGEFORMATINET </w:instrText>
      </w:r>
      <w:r>
        <w:fldChar w:fldCharType="separate"/>
      </w:r>
      <w:r>
        <w:rPr>
          <w:noProof/>
          <w:lang w:eastAsia="ru-RU"/>
        </w:rPr>
        <mc:AlternateContent>
          <mc:Choice Requires="wps">
            <w:drawing>
              <wp:inline distT="0" distB="0" distL="0" distR="0" wp14:anchorId="26D09AE7" wp14:editId="2BD36317">
                <wp:extent cx="302260" cy="302260"/>
                <wp:effectExtent l="0" t="0" r="0" b="0"/>
                <wp:docPr id="4" name="Прямоугольник 4" descr="Key"/>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226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rect w14:anchorId="6A10B07D" id="Прямоугольник 4" o:spid="_x0000_s1026" alt="Key" style="width:23.8pt;height:2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" filled="f" stroked="f">
                <o:lock v:ext="edit" aspectratio="t"/>
                <w10:anchorlock/>
              </v:rect>
            </w:pict>
          </mc:Fallback>
        </mc:AlternateContent>
      </w:r>
      <w:r>
        <w:fldChar w:fldCharType="end"/>
      </w:r>
      <w:r>
        <w:t>4) Где эта фабрика? Она около этого большого города. Есть ли при фабрике (у фабрики) школа? Да, при ней есть большая школа. А имеется ли при школе сад? Да, перед ней есть большой и красивый сад. В нем много прекрасных роз.</w:t>
      </w:r>
    </w:p>
    <w:p w14:paraId="37F204EC" w14:textId="77777777" w:rsidR="001B658B" w:rsidRDefault="001B658B" w:rsidP="001B658B">
      <w:pPr>
        <w:rPr>
          <w:rtl/>
          <w:lang w:eastAsia="zh-CN"/>
        </w:rPr>
      </w:pPr>
    </w:p>
    <w:p w14:paraId="2636FD99" w14:textId="77777777" w:rsidR="00E74D60" w:rsidRDefault="007C0E40">
      <w:pPr>
        <w:pStyle w:val="1"/>
        <w:ind w:left="0"/>
      </w:pPr>
      <w:r>
        <w:t xml:space="preserve">8. </w:t>
      </w:r>
      <w:bookmarkStart w:id="8" w:name="_Toc6853593"/>
      <w:r>
        <w:t xml:space="preserve">Перечень основной и дополнительной учебной литературы, необходимой </w:t>
      </w:r>
      <w:r>
        <w:lastRenderedPageBreak/>
        <w:t>для освоения дисциплины</w:t>
      </w:r>
      <w:bookmarkEnd w:id="8"/>
    </w:p>
    <w:p w14:paraId="26AB8F01" w14:textId="77777777" w:rsidR="00E74D60" w:rsidRDefault="00E74D60">
      <w:pPr>
        <w:pStyle w:val="1"/>
      </w:pPr>
    </w:p>
    <w:p w14:paraId="6935C9FA" w14:textId="77777777" w:rsidR="00004DB0" w:rsidRDefault="00004DB0" w:rsidP="00004DB0">
      <w:pPr>
        <w:jc w:val="center"/>
        <w:rPr>
          <w:b/>
          <w:sz w:val="28"/>
          <w:szCs w:val="28"/>
        </w:rPr>
      </w:pPr>
      <w:bookmarkStart w:id="9" w:name="_Toc6853595"/>
      <w:r>
        <w:rPr>
          <w:b/>
          <w:sz w:val="28"/>
          <w:szCs w:val="28"/>
        </w:rPr>
        <w:t>Нормативно-правовые акты</w:t>
      </w:r>
    </w:p>
    <w:p w14:paraId="4F926F6F" w14:textId="77777777" w:rsidR="00004DB0" w:rsidRDefault="00004DB0" w:rsidP="00004DB0">
      <w:pPr>
        <w:rPr>
          <w:b/>
          <w:sz w:val="28"/>
          <w:szCs w:val="28"/>
        </w:rPr>
      </w:pPr>
      <w:r>
        <w:rPr>
          <w:b/>
          <w:sz w:val="28"/>
          <w:szCs w:val="28"/>
        </w:rPr>
        <w:t>​</w:t>
      </w:r>
      <w:r>
        <w:rPr>
          <w:sz w:val="28"/>
          <w:szCs w:val="28"/>
        </w:rPr>
        <w:t xml:space="preserve">Федеральные государственные образовательные стандарты по направлениям подготовки, реализуемым в Финуниверситете (высшее образование ФГОС 3+) </w:t>
      </w:r>
      <w:hyperlink r:id="rId9" w:history="1">
        <w:r>
          <w:rPr>
            <w:rStyle w:val="af2"/>
            <w:sz w:val="28"/>
            <w:szCs w:val="28"/>
          </w:rPr>
          <w:t>http://www.fa.ru/sveden/Documents/2017/430302-bak-turism.pdf</w:t>
        </w:r>
      </w:hyperlink>
      <w:r>
        <w:rPr>
          <w:sz w:val="28"/>
          <w:szCs w:val="28"/>
        </w:rPr>
        <w:t xml:space="preserve"> </w:t>
      </w:r>
    </w:p>
    <w:p w14:paraId="3FC9D994" w14:textId="77777777" w:rsidR="00004DB0" w:rsidRPr="000D080F" w:rsidRDefault="00004DB0" w:rsidP="00004DB0">
      <w:pPr>
        <w:pStyle w:val="aff6"/>
        <w:spacing w:line="360" w:lineRule="auto"/>
        <w:jc w:val="center"/>
        <w:rPr>
          <w:rFonts w:ascii="Times New Roman" w:hAnsi="Times New Roman" w:cs="Times New Roman"/>
          <w:b/>
          <w:bCs/>
          <w:sz w:val="28"/>
          <w:szCs w:val="28"/>
        </w:rPr>
      </w:pPr>
    </w:p>
    <w:p w14:paraId="3DACDDF4" w14:textId="77777777" w:rsidR="00004DB0" w:rsidRPr="000D080F" w:rsidRDefault="00004DB0" w:rsidP="00004DB0">
      <w:pPr>
        <w:jc w:val="center"/>
        <w:rPr>
          <w:b/>
          <w:bCs/>
          <w:sz w:val="28"/>
          <w:szCs w:val="28"/>
        </w:rPr>
      </w:pPr>
      <w:r w:rsidRPr="000D080F">
        <w:rPr>
          <w:b/>
          <w:bCs/>
          <w:sz w:val="28"/>
          <w:szCs w:val="28"/>
        </w:rPr>
        <w:t>Турецкий язык</w:t>
      </w:r>
    </w:p>
    <w:p w14:paraId="2BCBB5A7" w14:textId="77777777" w:rsidR="00004DB0" w:rsidRPr="000D080F" w:rsidRDefault="00004DB0" w:rsidP="00004DB0">
      <w:pPr>
        <w:jc w:val="center"/>
        <w:rPr>
          <w:b/>
          <w:bCs/>
          <w:sz w:val="28"/>
          <w:szCs w:val="28"/>
        </w:rPr>
      </w:pPr>
      <w:bookmarkStart w:id="10" w:name="_Toc104142183"/>
      <w:r w:rsidRPr="000D080F">
        <w:rPr>
          <w:b/>
          <w:bCs/>
          <w:sz w:val="28"/>
          <w:szCs w:val="28"/>
        </w:rPr>
        <w:t>Основная литература</w:t>
      </w:r>
      <w:bookmarkEnd w:id="10"/>
    </w:p>
    <w:p w14:paraId="4104A39B" w14:textId="77777777" w:rsidR="00004DB0" w:rsidRPr="00643657" w:rsidRDefault="00004DB0" w:rsidP="00004DB0">
      <w:pPr>
        <w:widowControl/>
        <w:numPr>
          <w:ilvl w:val="0"/>
          <w:numId w:val="20"/>
        </w:numPr>
        <w:suppressAutoHyphens w:val="0"/>
        <w:autoSpaceDE w:val="0"/>
        <w:autoSpaceDN w:val="0"/>
        <w:spacing w:line="240" w:lineRule="auto"/>
        <w:jc w:val="both"/>
        <w:rPr>
          <w:bCs/>
          <w:sz w:val="28"/>
          <w:szCs w:val="28"/>
          <w:shd w:val="clear" w:color="auto" w:fill="FFFFFF"/>
        </w:rPr>
      </w:pPr>
      <w:bookmarkStart w:id="11" w:name="_Toc148650951"/>
      <w:r w:rsidRPr="00643657">
        <w:rPr>
          <w:bCs/>
          <w:sz w:val="28"/>
          <w:szCs w:val="28"/>
          <w:shd w:val="clear" w:color="auto" w:fill="FFFFFF"/>
        </w:rPr>
        <w:t>Мансурова, О. Ю. Турецкий язык в электронных СМИ : учебно-методический комплекс / О. Ю. Мансурова. — 2-е изд., электрон. - Москва : Издательский дом ВКН, 2020. - 121 с. - ISBN 978-5-7873-1693-3. – ЭБС ZNANIUM. - URL: https://znanium.com/catalog/pro</w:t>
      </w:r>
      <w:r>
        <w:rPr>
          <w:bCs/>
          <w:sz w:val="28"/>
          <w:szCs w:val="28"/>
          <w:shd w:val="clear" w:color="auto" w:fill="FFFFFF"/>
        </w:rPr>
        <w:t>duct/1095773 (дата обращения: 12.11</w:t>
      </w:r>
      <w:r w:rsidRPr="00643657">
        <w:rPr>
          <w:bCs/>
          <w:sz w:val="28"/>
          <w:szCs w:val="28"/>
          <w:shd w:val="clear" w:color="auto" w:fill="FFFFFF"/>
        </w:rPr>
        <w:t>.2024). – Текст : электронный.</w:t>
      </w:r>
    </w:p>
    <w:p w14:paraId="6A054646" w14:textId="77777777" w:rsidR="00004DB0" w:rsidRPr="00643657" w:rsidRDefault="00004DB0" w:rsidP="00004DB0">
      <w:pPr>
        <w:widowControl/>
        <w:numPr>
          <w:ilvl w:val="0"/>
          <w:numId w:val="20"/>
        </w:numPr>
        <w:suppressAutoHyphens w:val="0"/>
        <w:autoSpaceDE w:val="0"/>
        <w:autoSpaceDN w:val="0"/>
        <w:spacing w:line="240" w:lineRule="auto"/>
        <w:jc w:val="both"/>
        <w:rPr>
          <w:bCs/>
          <w:sz w:val="28"/>
          <w:szCs w:val="28"/>
          <w:shd w:val="clear" w:color="auto" w:fill="FFFFFF"/>
        </w:rPr>
      </w:pPr>
      <w:r w:rsidRPr="00643657">
        <w:rPr>
          <w:bCs/>
          <w:sz w:val="28"/>
          <w:szCs w:val="28"/>
          <w:shd w:val="clear" w:color="auto" w:fill="FFFFFF"/>
        </w:rPr>
        <w:t>Кононов, А. Н. Грамматика турецкого языка : практическое пособие / А. Н. Кононов ; ред. С. Е. Малов. – Москва ; Ленинград : Издательство Академии Наук СССР, 1941. – 313 с. – ЭБС Университетская библиотека online. – URL: </w:t>
      </w:r>
      <w:hyperlink r:id="rId10" w:history="1">
        <w:r w:rsidRPr="00643657">
          <w:rPr>
            <w:bCs/>
            <w:sz w:val="28"/>
            <w:szCs w:val="28"/>
            <w:shd w:val="clear" w:color="auto" w:fill="FFFFFF"/>
          </w:rPr>
          <w:t>https://biblioclub.ru/index.php?page=book&amp;id=117175</w:t>
        </w:r>
      </w:hyperlink>
      <w:r>
        <w:rPr>
          <w:bCs/>
          <w:sz w:val="28"/>
          <w:szCs w:val="28"/>
          <w:shd w:val="clear" w:color="auto" w:fill="FFFFFF"/>
        </w:rPr>
        <w:t> (дата обращения: 12.11</w:t>
      </w:r>
      <w:r w:rsidRPr="00643657">
        <w:rPr>
          <w:bCs/>
          <w:sz w:val="28"/>
          <w:szCs w:val="28"/>
          <w:shd w:val="clear" w:color="auto" w:fill="FFFFFF"/>
        </w:rPr>
        <w:t>.2024). – Текст : электронный.</w:t>
      </w:r>
    </w:p>
    <w:p w14:paraId="6765EAE1" w14:textId="77777777" w:rsidR="00004DB0" w:rsidRPr="00643657" w:rsidRDefault="00004DB0" w:rsidP="00004DB0">
      <w:pPr>
        <w:suppressAutoHyphens w:val="0"/>
        <w:autoSpaceDE w:val="0"/>
        <w:autoSpaceDN w:val="0"/>
        <w:spacing w:line="240" w:lineRule="auto"/>
        <w:rPr>
          <w:sz w:val="28"/>
          <w:szCs w:val="28"/>
          <w:highlight w:val="white"/>
        </w:rPr>
      </w:pPr>
    </w:p>
    <w:p w14:paraId="4BF0B8D1" w14:textId="77777777" w:rsidR="00004DB0" w:rsidRPr="00643657" w:rsidRDefault="00004DB0" w:rsidP="00004DB0">
      <w:pPr>
        <w:suppressAutoHyphens w:val="0"/>
        <w:autoSpaceDE w:val="0"/>
        <w:autoSpaceDN w:val="0"/>
        <w:spacing w:line="240" w:lineRule="auto"/>
        <w:jc w:val="center"/>
        <w:rPr>
          <w:b/>
          <w:bCs/>
          <w:sz w:val="28"/>
          <w:szCs w:val="28"/>
          <w:highlight w:val="white"/>
        </w:rPr>
      </w:pPr>
      <w:r w:rsidRPr="00643657">
        <w:rPr>
          <w:b/>
          <w:bCs/>
          <w:sz w:val="28"/>
          <w:szCs w:val="28"/>
          <w:highlight w:val="white"/>
        </w:rPr>
        <w:t>Дополнительная литература</w:t>
      </w:r>
    </w:p>
    <w:p w14:paraId="6CEF0629" w14:textId="77777777" w:rsidR="00004DB0" w:rsidRPr="00643657" w:rsidRDefault="00004DB0" w:rsidP="00004DB0">
      <w:pPr>
        <w:widowControl/>
        <w:numPr>
          <w:ilvl w:val="0"/>
          <w:numId w:val="20"/>
        </w:numPr>
        <w:suppressAutoHyphens w:val="0"/>
        <w:autoSpaceDE w:val="0"/>
        <w:autoSpaceDN w:val="0"/>
        <w:spacing w:line="240" w:lineRule="auto"/>
        <w:jc w:val="both"/>
        <w:rPr>
          <w:bCs/>
          <w:sz w:val="28"/>
          <w:szCs w:val="28"/>
          <w:shd w:val="clear" w:color="auto" w:fill="FFFFFF"/>
        </w:rPr>
      </w:pPr>
      <w:r w:rsidRPr="00643657">
        <w:rPr>
          <w:bCs/>
          <w:sz w:val="28"/>
          <w:szCs w:val="28"/>
          <w:shd w:val="clear" w:color="auto" w:fill="FFFFFF"/>
        </w:rPr>
        <w:t>Митина, И. Е. Русско-турецкий разговорник : разговорник / И. Е. Митина. - Санкт-Петербург : КАРО, 2015. - 224 с. - ISBN 978-5-9925-0249-7. – ЭБС ZNANIUM. - URL: https://znanium.com/catalog/pro</w:t>
      </w:r>
      <w:r>
        <w:rPr>
          <w:bCs/>
          <w:sz w:val="28"/>
          <w:szCs w:val="28"/>
          <w:shd w:val="clear" w:color="auto" w:fill="FFFFFF"/>
        </w:rPr>
        <w:t>duct/1049535 (дата обращения: 12.11</w:t>
      </w:r>
      <w:r w:rsidRPr="00643657">
        <w:rPr>
          <w:bCs/>
          <w:sz w:val="28"/>
          <w:szCs w:val="28"/>
          <w:shd w:val="clear" w:color="auto" w:fill="FFFFFF"/>
        </w:rPr>
        <w:t xml:space="preserve">.2024). – Текст : электронный. </w:t>
      </w:r>
    </w:p>
    <w:p w14:paraId="28CC43BD" w14:textId="77777777" w:rsidR="00004DB0" w:rsidRPr="00643657" w:rsidRDefault="00004DB0" w:rsidP="00004DB0">
      <w:pPr>
        <w:widowControl/>
        <w:numPr>
          <w:ilvl w:val="0"/>
          <w:numId w:val="20"/>
        </w:numPr>
        <w:suppressAutoHyphens w:val="0"/>
        <w:autoSpaceDE w:val="0"/>
        <w:autoSpaceDN w:val="0"/>
        <w:spacing w:line="240" w:lineRule="auto"/>
        <w:jc w:val="both"/>
        <w:rPr>
          <w:bCs/>
          <w:sz w:val="28"/>
          <w:szCs w:val="28"/>
          <w:shd w:val="clear" w:color="auto" w:fill="FFFFFF"/>
        </w:rPr>
      </w:pPr>
      <w:r w:rsidRPr="00643657">
        <w:rPr>
          <w:bCs/>
          <w:sz w:val="28"/>
          <w:szCs w:val="28"/>
          <w:shd w:val="clear" w:color="auto" w:fill="FFFFFF"/>
        </w:rPr>
        <w:t>Гузев, В. Г. Турецкий язык: Начальный курс : краткий учебный курс / В. Г. Гузев, О. Дениз-Йылмаз, Х. Махмудов-Хаджиоглу, Л. М. Ульмезова. - Санкт-Петербург : КАРО, 2012. - 256 с. - ISBN 978-5-9925-0496-5. – ЭБС ZNANIUM. - URL: https://znanium.com/catalog/pro</w:t>
      </w:r>
      <w:r>
        <w:rPr>
          <w:bCs/>
          <w:sz w:val="28"/>
          <w:szCs w:val="28"/>
          <w:shd w:val="clear" w:color="auto" w:fill="FFFFFF"/>
        </w:rPr>
        <w:t>duct/1049558 (дата обращения: 12.11</w:t>
      </w:r>
      <w:r w:rsidRPr="00643657">
        <w:rPr>
          <w:bCs/>
          <w:sz w:val="28"/>
          <w:szCs w:val="28"/>
          <w:shd w:val="clear" w:color="auto" w:fill="FFFFFF"/>
        </w:rPr>
        <w:t>.2024). – Текст : электронный.</w:t>
      </w:r>
    </w:p>
    <w:p w14:paraId="3F4F726A" w14:textId="77777777" w:rsidR="00004DB0" w:rsidRPr="000D080F" w:rsidRDefault="00004DB0" w:rsidP="00004DB0">
      <w:pPr>
        <w:spacing w:line="240" w:lineRule="auto"/>
        <w:rPr>
          <w:bCs/>
          <w:sz w:val="28"/>
          <w:szCs w:val="28"/>
          <w:shd w:val="clear" w:color="auto" w:fill="FFFFFF"/>
        </w:rPr>
      </w:pPr>
    </w:p>
    <w:p w14:paraId="65E534A8" w14:textId="77777777" w:rsidR="00004DB0" w:rsidRPr="000D080F" w:rsidRDefault="00004DB0" w:rsidP="00004DB0">
      <w:pPr>
        <w:spacing w:line="240" w:lineRule="auto"/>
        <w:rPr>
          <w:bCs/>
          <w:sz w:val="28"/>
          <w:szCs w:val="28"/>
          <w:shd w:val="clear" w:color="auto" w:fill="FFFFFF"/>
        </w:rPr>
      </w:pPr>
    </w:p>
    <w:p w14:paraId="2521FD4E" w14:textId="77777777" w:rsidR="00004DB0" w:rsidRPr="000D080F" w:rsidRDefault="00004DB0" w:rsidP="00004DB0">
      <w:pPr>
        <w:jc w:val="center"/>
        <w:rPr>
          <w:b/>
          <w:bCs/>
          <w:sz w:val="28"/>
          <w:szCs w:val="28"/>
        </w:rPr>
      </w:pPr>
      <w:r w:rsidRPr="000D080F">
        <w:rPr>
          <w:b/>
          <w:bCs/>
          <w:sz w:val="28"/>
          <w:szCs w:val="28"/>
        </w:rPr>
        <w:t>Арабский язык</w:t>
      </w:r>
    </w:p>
    <w:p w14:paraId="23FF5EDF" w14:textId="77777777" w:rsidR="00004DB0" w:rsidRPr="00643657" w:rsidRDefault="00004DB0" w:rsidP="00004DB0">
      <w:pPr>
        <w:suppressAutoHyphens w:val="0"/>
        <w:autoSpaceDE w:val="0"/>
        <w:autoSpaceDN w:val="0"/>
        <w:spacing w:line="240" w:lineRule="auto"/>
        <w:jc w:val="center"/>
        <w:rPr>
          <w:b/>
          <w:bCs/>
          <w:sz w:val="28"/>
          <w:szCs w:val="28"/>
        </w:rPr>
      </w:pPr>
      <w:r w:rsidRPr="00643657">
        <w:rPr>
          <w:b/>
          <w:bCs/>
          <w:sz w:val="28"/>
          <w:szCs w:val="28"/>
        </w:rPr>
        <w:t>Основная литература</w:t>
      </w:r>
    </w:p>
    <w:p w14:paraId="16E75A12" w14:textId="77777777" w:rsidR="00004DB0" w:rsidRPr="00643657" w:rsidRDefault="00004DB0" w:rsidP="00004DB0">
      <w:pPr>
        <w:suppressAutoHyphens w:val="0"/>
        <w:autoSpaceDE w:val="0"/>
        <w:autoSpaceDN w:val="0"/>
        <w:spacing w:line="240" w:lineRule="auto"/>
        <w:jc w:val="both"/>
        <w:rPr>
          <w:sz w:val="28"/>
          <w:szCs w:val="28"/>
          <w:shd w:val="clear" w:color="auto" w:fill="FFFFFF"/>
        </w:rPr>
      </w:pPr>
      <w:r w:rsidRPr="00643657">
        <w:rPr>
          <w:sz w:val="28"/>
          <w:szCs w:val="28"/>
          <w:shd w:val="clear" w:color="auto" w:fill="FFFFFF"/>
        </w:rPr>
        <w:t xml:space="preserve">1. Лебедев, В. В. Полный курс литературного арабского языка. Завершающий этап : учебник : в 2 частях / В. В. Лебедев, Г. И. Бочкарев. — 2-е изд., испр. — Москва : ВКН, [б. г.]. — Часть 1 : Уроки 1–6 — 2018. — 232 с. — ISBN 978-5-7873-1398-7. — ЭБС Лань. — URL: https://e.lanbook.com/book/115572 (дата обращения: </w:t>
      </w:r>
      <w:r w:rsidRPr="001F0276">
        <w:rPr>
          <w:sz w:val="28"/>
          <w:szCs w:val="28"/>
          <w:shd w:val="clear" w:color="auto" w:fill="FFFFFF"/>
        </w:rPr>
        <w:t>12.11.2024</w:t>
      </w:r>
      <w:r w:rsidRPr="00643657">
        <w:rPr>
          <w:sz w:val="28"/>
          <w:szCs w:val="28"/>
          <w:shd w:val="clear" w:color="auto" w:fill="FFFFFF"/>
        </w:rPr>
        <w:t>). — Текст : электронный.</w:t>
      </w:r>
    </w:p>
    <w:p w14:paraId="44771BD6" w14:textId="77777777" w:rsidR="00004DB0" w:rsidRPr="00643657" w:rsidRDefault="00004DB0" w:rsidP="00004DB0">
      <w:pPr>
        <w:suppressAutoHyphens w:val="0"/>
        <w:autoSpaceDE w:val="0"/>
        <w:autoSpaceDN w:val="0"/>
        <w:spacing w:line="240" w:lineRule="auto"/>
        <w:jc w:val="both"/>
        <w:rPr>
          <w:sz w:val="28"/>
          <w:szCs w:val="28"/>
          <w:shd w:val="clear" w:color="auto" w:fill="FFFFFF"/>
        </w:rPr>
      </w:pPr>
      <w:r w:rsidRPr="00643657">
        <w:rPr>
          <w:sz w:val="28"/>
          <w:szCs w:val="28"/>
          <w:shd w:val="clear" w:color="auto" w:fill="FFFFFF"/>
        </w:rPr>
        <w:t xml:space="preserve">2. Ширвани, Х. Арабский разговорный язык : учебное пособие / Х. Ширвани. - Санкт-Петербург : КАРО, 2021. - 144 с. - ISBN 978-5-9925-0665-5. - ЭБС ZNANIUM. - URL: https://znanium.com/catalog/product/1864182 (дата обращения: </w:t>
      </w:r>
      <w:r w:rsidRPr="001F0276">
        <w:rPr>
          <w:sz w:val="28"/>
          <w:szCs w:val="28"/>
          <w:shd w:val="clear" w:color="auto" w:fill="FFFFFF"/>
        </w:rPr>
        <w:t>12.11.2024</w:t>
      </w:r>
      <w:r w:rsidRPr="00643657">
        <w:rPr>
          <w:sz w:val="28"/>
          <w:szCs w:val="28"/>
          <w:shd w:val="clear" w:color="auto" w:fill="FFFFFF"/>
        </w:rPr>
        <w:t>). – Текст : электронный.</w:t>
      </w:r>
    </w:p>
    <w:p w14:paraId="2873BC88" w14:textId="77777777" w:rsidR="00004DB0" w:rsidRPr="00643657" w:rsidRDefault="00004DB0" w:rsidP="00004DB0">
      <w:pPr>
        <w:suppressAutoHyphens w:val="0"/>
        <w:autoSpaceDE w:val="0"/>
        <w:autoSpaceDN w:val="0"/>
        <w:spacing w:line="240" w:lineRule="auto"/>
        <w:rPr>
          <w:bCs/>
          <w:sz w:val="28"/>
          <w:szCs w:val="28"/>
          <w:shd w:val="clear" w:color="auto" w:fill="FFFFFF"/>
        </w:rPr>
      </w:pPr>
    </w:p>
    <w:p w14:paraId="7B14746F" w14:textId="77777777" w:rsidR="00004DB0" w:rsidRPr="00643657" w:rsidRDefault="00004DB0" w:rsidP="00004DB0">
      <w:pPr>
        <w:suppressAutoHyphens w:val="0"/>
        <w:autoSpaceDE w:val="0"/>
        <w:autoSpaceDN w:val="0"/>
        <w:spacing w:line="240" w:lineRule="auto"/>
        <w:jc w:val="center"/>
        <w:rPr>
          <w:b/>
          <w:bCs/>
          <w:sz w:val="28"/>
          <w:szCs w:val="28"/>
        </w:rPr>
      </w:pPr>
      <w:r w:rsidRPr="00643657">
        <w:rPr>
          <w:b/>
          <w:bCs/>
          <w:sz w:val="28"/>
          <w:szCs w:val="28"/>
        </w:rPr>
        <w:t>Дополнительная литература</w:t>
      </w:r>
    </w:p>
    <w:p w14:paraId="5AC3CE05" w14:textId="77777777" w:rsidR="00004DB0" w:rsidRPr="00401CF5" w:rsidRDefault="00004DB0" w:rsidP="00004DB0">
      <w:pPr>
        <w:suppressAutoHyphens w:val="0"/>
        <w:autoSpaceDE w:val="0"/>
        <w:autoSpaceDN w:val="0"/>
        <w:spacing w:line="240" w:lineRule="auto"/>
        <w:jc w:val="both"/>
        <w:rPr>
          <w:sz w:val="28"/>
          <w:szCs w:val="28"/>
          <w:shd w:val="clear" w:color="auto" w:fill="FFFFFF"/>
        </w:rPr>
      </w:pPr>
      <w:r w:rsidRPr="00643657">
        <w:rPr>
          <w:sz w:val="28"/>
          <w:szCs w:val="28"/>
          <w:shd w:val="clear" w:color="auto" w:fill="FFFFFF"/>
        </w:rPr>
        <w:t xml:space="preserve">3. </w:t>
      </w:r>
      <w:r w:rsidRPr="00401CF5">
        <w:rPr>
          <w:sz w:val="28"/>
          <w:szCs w:val="28"/>
          <w:shd w:val="clear" w:color="auto" w:fill="FFFFFF"/>
        </w:rPr>
        <w:t>Лебедев, В. Г.  Практический курс арабского литературного языка: нормативный курс : учебник и практикум для вузов / В. Г. Лебедев, Л. С. Тюрева. — 3-е изд., испр. и доп. — Москва : Издательство Юрайт, 2024. — 658 с. — (Высшее образование). — ISBN 978-5-534-18391-7. — Образовательная платформа Юрайт [сайт]. — URL: https://urait.ru/bcode/534915 (дата обращения: 12.11.2024).</w:t>
      </w:r>
      <w:r w:rsidRPr="00401CF5">
        <w:t xml:space="preserve"> </w:t>
      </w:r>
      <w:r w:rsidRPr="00401CF5">
        <w:rPr>
          <w:sz w:val="28"/>
          <w:szCs w:val="28"/>
          <w:shd w:val="clear" w:color="auto" w:fill="FFFFFF"/>
        </w:rPr>
        <w:t>— Текст : электронный</w:t>
      </w:r>
      <w:r>
        <w:rPr>
          <w:sz w:val="28"/>
          <w:szCs w:val="28"/>
          <w:shd w:val="clear" w:color="auto" w:fill="FFFFFF"/>
        </w:rPr>
        <w:t>.</w:t>
      </w:r>
    </w:p>
    <w:p w14:paraId="24C36DDC" w14:textId="77777777" w:rsidR="00004DB0" w:rsidRPr="00643657" w:rsidRDefault="00004DB0" w:rsidP="00004DB0">
      <w:pPr>
        <w:suppressAutoHyphens w:val="0"/>
        <w:autoSpaceDE w:val="0"/>
        <w:autoSpaceDN w:val="0"/>
        <w:spacing w:line="240" w:lineRule="auto"/>
        <w:jc w:val="both"/>
        <w:rPr>
          <w:sz w:val="28"/>
          <w:szCs w:val="28"/>
          <w:shd w:val="clear" w:color="auto" w:fill="FFFFFF"/>
        </w:rPr>
      </w:pPr>
      <w:r w:rsidRPr="00643657">
        <w:rPr>
          <w:sz w:val="28"/>
          <w:szCs w:val="28"/>
          <w:shd w:val="clear" w:color="auto" w:fill="FFFFFF"/>
        </w:rPr>
        <w:t xml:space="preserve">4. Магомедов, А. А. Арабский язык. Фонетика и грамматика : учебное пособие / А. А. Магомедов, А. А. Омаров. — Махачкала : ДГУ, 2018. — 120 с. — ISBN 978-5-9913-0174-9. — ЭБС Лань. — URL: https://e.lanbook.com/book/158426 (дата обращения: </w:t>
      </w:r>
      <w:r w:rsidRPr="00401CF5">
        <w:rPr>
          <w:sz w:val="28"/>
          <w:szCs w:val="28"/>
          <w:shd w:val="clear" w:color="auto" w:fill="FFFFFF"/>
        </w:rPr>
        <w:t>12.11.2024</w:t>
      </w:r>
      <w:r w:rsidRPr="00643657">
        <w:rPr>
          <w:sz w:val="28"/>
          <w:szCs w:val="28"/>
          <w:shd w:val="clear" w:color="auto" w:fill="FFFFFF"/>
        </w:rPr>
        <w:t>). — Текст : электронный.</w:t>
      </w:r>
    </w:p>
    <w:p w14:paraId="785A54CE" w14:textId="77777777" w:rsidR="00004DB0" w:rsidRPr="000D080F" w:rsidRDefault="00004DB0" w:rsidP="00004DB0">
      <w:pPr>
        <w:spacing w:line="240" w:lineRule="auto"/>
        <w:jc w:val="both"/>
        <w:rPr>
          <w:sz w:val="28"/>
          <w:szCs w:val="28"/>
          <w:shd w:val="clear" w:color="auto" w:fill="FFFFFF"/>
        </w:rPr>
      </w:pPr>
    </w:p>
    <w:p w14:paraId="3C745268" w14:textId="77777777" w:rsidR="00004DB0" w:rsidRPr="000D080F" w:rsidRDefault="00004DB0" w:rsidP="00004DB0">
      <w:pPr>
        <w:spacing w:line="240" w:lineRule="auto"/>
        <w:rPr>
          <w:bCs/>
          <w:sz w:val="28"/>
          <w:szCs w:val="28"/>
          <w:shd w:val="clear" w:color="auto" w:fill="FFFFFF"/>
        </w:rPr>
      </w:pPr>
    </w:p>
    <w:p w14:paraId="558A2517" w14:textId="77777777" w:rsidR="00004DB0" w:rsidRPr="000D080F" w:rsidRDefault="00004DB0" w:rsidP="00004DB0">
      <w:pPr>
        <w:pStyle w:val="1"/>
        <w:jc w:val="both"/>
        <w:rPr>
          <w:b w:val="0"/>
        </w:rPr>
      </w:pPr>
      <w:r w:rsidRPr="000D080F">
        <w:t>9. Перечень ресурсов информационно-телекоммуникационной сети «Интернет», необходимых для освоения дисциплины</w:t>
      </w:r>
      <w:bookmarkEnd w:id="11"/>
    </w:p>
    <w:p w14:paraId="2FBDBDDF" w14:textId="77777777" w:rsidR="00004DB0" w:rsidRPr="000D080F" w:rsidRDefault="00004DB0" w:rsidP="00004DB0">
      <w:pPr>
        <w:widowControl/>
        <w:numPr>
          <w:ilvl w:val="0"/>
          <w:numId w:val="21"/>
        </w:numPr>
        <w:suppressAutoHyphens w:val="0"/>
        <w:spacing w:line="240" w:lineRule="auto"/>
        <w:rPr>
          <w:bCs/>
          <w:sz w:val="28"/>
          <w:szCs w:val="28"/>
          <w:shd w:val="clear" w:color="auto" w:fill="FFFFFF"/>
        </w:rPr>
      </w:pPr>
      <w:r w:rsidRPr="000D080F">
        <w:rPr>
          <w:bCs/>
          <w:sz w:val="28"/>
          <w:szCs w:val="28"/>
          <w:shd w:val="clear" w:color="auto" w:fill="FFFFFF"/>
        </w:rPr>
        <w:t>Электронные ресурсы БИК:</w:t>
      </w:r>
    </w:p>
    <w:p w14:paraId="1D29D7AD"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Электронная библиотека Финансового университета (ЭБ) http://elib.fa.ru/</w:t>
      </w:r>
    </w:p>
    <w:p w14:paraId="6943BC25"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BOOK.RU http://www.book.ru</w:t>
      </w:r>
    </w:p>
    <w:p w14:paraId="6695CF66"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«Университетская библиотека ОНЛАЙН» http://biblioclub.ru/</w:t>
      </w:r>
    </w:p>
    <w:p w14:paraId="1C4274D7"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w:t>
      </w:r>
      <w:r>
        <w:rPr>
          <w:bCs/>
          <w:sz w:val="28"/>
          <w:szCs w:val="28"/>
          <w:shd w:val="clear" w:color="auto" w:fill="FFFFFF"/>
        </w:rPr>
        <w:t>а Znanium http://www.znanium.ru/</w:t>
      </w:r>
    </w:p>
    <w:p w14:paraId="3C892E74"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«ЮРАЙТ» https://urait.ru/</w:t>
      </w:r>
    </w:p>
    <w:p w14:paraId="75C7E384"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Проспект http://ebs.prospekt.org/books</w:t>
      </w:r>
    </w:p>
    <w:p w14:paraId="107034D2"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Электронно-библиотечная система издательства Лань https://e.lanbook.com/</w:t>
      </w:r>
    </w:p>
    <w:p w14:paraId="3BA70520"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Деловая онлайн-библиотека Alpina Digital http://lib.alpinadigital.ru/</w:t>
      </w:r>
    </w:p>
    <w:p w14:paraId="117C763E"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Электронная библиотека Издательского дома «Гребенников» https://grebennikon.ru/</w:t>
      </w:r>
    </w:p>
    <w:p w14:paraId="6ED0E54A" w14:textId="77777777" w:rsidR="00004DB0" w:rsidRPr="000D080F" w:rsidRDefault="00004DB0" w:rsidP="00004DB0">
      <w:pPr>
        <w:pStyle w:val="aff5"/>
        <w:widowControl/>
        <w:numPr>
          <w:ilvl w:val="0"/>
          <w:numId w:val="22"/>
        </w:numPr>
        <w:suppressAutoHyphens w:val="0"/>
        <w:spacing w:after="160"/>
        <w:contextualSpacing/>
        <w:rPr>
          <w:bCs/>
          <w:sz w:val="28"/>
          <w:szCs w:val="28"/>
          <w:shd w:val="clear" w:color="auto" w:fill="FFFFFF"/>
        </w:rPr>
      </w:pPr>
      <w:r w:rsidRPr="000D080F">
        <w:rPr>
          <w:bCs/>
          <w:sz w:val="28"/>
          <w:szCs w:val="28"/>
          <w:shd w:val="clear" w:color="auto" w:fill="FFFFFF"/>
        </w:rPr>
        <w:t xml:space="preserve">Научная электронная библиотека eLibrary.ru http://elibrary.ru  </w:t>
      </w:r>
    </w:p>
    <w:p w14:paraId="5EF92DA2" w14:textId="77777777" w:rsidR="00004DB0" w:rsidRPr="000D080F" w:rsidRDefault="00004DB0" w:rsidP="00004DB0">
      <w:pPr>
        <w:pStyle w:val="aff5"/>
        <w:ind w:left="360"/>
        <w:rPr>
          <w:bCs/>
          <w:sz w:val="28"/>
          <w:szCs w:val="28"/>
          <w:shd w:val="clear" w:color="auto" w:fill="FFFFFF"/>
        </w:rPr>
      </w:pPr>
    </w:p>
    <w:p w14:paraId="18589378" w14:textId="77777777" w:rsidR="00004DB0" w:rsidRPr="000D080F" w:rsidRDefault="00004DB0" w:rsidP="00004DB0">
      <w:pPr>
        <w:pStyle w:val="aff5"/>
        <w:spacing w:line="240" w:lineRule="auto"/>
        <w:ind w:left="360"/>
        <w:jc w:val="center"/>
        <w:rPr>
          <w:bCs/>
          <w:sz w:val="28"/>
          <w:szCs w:val="28"/>
          <w:shd w:val="clear" w:color="auto" w:fill="FFFFFF"/>
        </w:rPr>
      </w:pPr>
      <w:r w:rsidRPr="000D080F">
        <w:rPr>
          <w:b/>
          <w:bCs/>
          <w:sz w:val="28"/>
          <w:szCs w:val="28"/>
        </w:rPr>
        <w:t xml:space="preserve">Турецкий язык </w:t>
      </w:r>
    </w:p>
    <w:p w14:paraId="191E207D" w14:textId="77777777" w:rsidR="00004DB0" w:rsidRPr="006D2EEC" w:rsidRDefault="00004DB0" w:rsidP="00004DB0">
      <w:pPr>
        <w:spacing w:after="200" w:line="240" w:lineRule="auto"/>
        <w:jc w:val="both"/>
        <w:rPr>
          <w:rFonts w:eastAsia="Calibri"/>
          <w:sz w:val="28"/>
          <w:szCs w:val="28"/>
        </w:rPr>
      </w:pPr>
      <w:r w:rsidRPr="006D2EEC">
        <w:rPr>
          <w:rFonts w:eastAsia="Calibri"/>
          <w:sz w:val="28"/>
          <w:szCs w:val="28"/>
        </w:rPr>
        <w:t>1.</w:t>
      </w:r>
      <w:r w:rsidRPr="006D2EEC">
        <w:rPr>
          <w:rFonts w:eastAsia="Calibri"/>
          <w:sz w:val="28"/>
          <w:szCs w:val="28"/>
        </w:rPr>
        <w:tab/>
      </w:r>
      <w:hyperlink r:id="rId11" w:history="1">
        <w:r w:rsidRPr="006D2EEC">
          <w:rPr>
            <w:rStyle w:val="af2"/>
            <w:rFonts w:eastAsia="Calibri"/>
            <w:sz w:val="28"/>
            <w:szCs w:val="28"/>
            <w:lang w:val="es-ES"/>
          </w:rPr>
          <w:t>https</w:t>
        </w:r>
        <w:r w:rsidRPr="006D2EEC">
          <w:rPr>
            <w:rStyle w:val="af2"/>
            <w:rFonts w:eastAsia="Calibri"/>
            <w:sz w:val="28"/>
            <w:szCs w:val="28"/>
          </w:rPr>
          <w:t>://</w:t>
        </w:r>
        <w:r w:rsidRPr="006D2EEC">
          <w:rPr>
            <w:rStyle w:val="af2"/>
            <w:rFonts w:eastAsia="Calibri"/>
            <w:sz w:val="28"/>
            <w:szCs w:val="28"/>
            <w:lang w:val="es-ES"/>
          </w:rPr>
          <w:t>www</w:t>
        </w:r>
        <w:r w:rsidRPr="006D2EEC">
          <w:rPr>
            <w:rStyle w:val="af2"/>
            <w:rFonts w:eastAsia="Calibri"/>
            <w:sz w:val="28"/>
            <w:szCs w:val="28"/>
          </w:rPr>
          <w:t>.</w:t>
        </w:r>
        <w:r w:rsidRPr="006D2EEC">
          <w:rPr>
            <w:rStyle w:val="af2"/>
            <w:rFonts w:eastAsia="Calibri"/>
            <w:sz w:val="28"/>
            <w:szCs w:val="28"/>
            <w:lang w:val="es-ES"/>
          </w:rPr>
          <w:t>loecsen</w:t>
        </w:r>
        <w:r w:rsidRPr="006D2EEC">
          <w:rPr>
            <w:rStyle w:val="af2"/>
            <w:rFonts w:eastAsia="Calibri"/>
            <w:sz w:val="28"/>
            <w:szCs w:val="28"/>
          </w:rPr>
          <w:t>.</w:t>
        </w:r>
        <w:r w:rsidRPr="006D2EEC">
          <w:rPr>
            <w:rStyle w:val="af2"/>
            <w:rFonts w:eastAsia="Calibri"/>
            <w:sz w:val="28"/>
            <w:szCs w:val="28"/>
            <w:lang w:val="es-ES"/>
          </w:rPr>
          <w:t>com</w:t>
        </w:r>
        <w:r w:rsidRPr="006D2EEC">
          <w:rPr>
            <w:rStyle w:val="af2"/>
            <w:rFonts w:eastAsia="Calibri"/>
            <w:sz w:val="28"/>
            <w:szCs w:val="28"/>
          </w:rPr>
          <w:t>/</w:t>
        </w:r>
        <w:r w:rsidRPr="006D2EEC">
          <w:rPr>
            <w:rStyle w:val="af2"/>
            <w:rFonts w:eastAsia="Calibri"/>
            <w:sz w:val="28"/>
            <w:szCs w:val="28"/>
            <w:lang w:val="es-ES"/>
          </w:rPr>
          <w:t>tr</w:t>
        </w:r>
        <w:r w:rsidRPr="006D2EEC">
          <w:rPr>
            <w:rStyle w:val="af2"/>
            <w:rFonts w:eastAsia="Calibri"/>
            <w:sz w:val="28"/>
            <w:szCs w:val="28"/>
          </w:rPr>
          <w:t>/</w:t>
        </w:r>
        <w:r w:rsidRPr="006D2EEC">
          <w:rPr>
            <w:rStyle w:val="af2"/>
            <w:rFonts w:eastAsia="Calibri"/>
            <w:sz w:val="28"/>
            <w:szCs w:val="28"/>
            <w:lang w:val="es-ES"/>
          </w:rPr>
          <w:t>ogrenme</w:t>
        </w:r>
        <w:r w:rsidRPr="006D2EEC">
          <w:rPr>
            <w:rStyle w:val="af2"/>
            <w:rFonts w:eastAsia="Calibri"/>
            <w:sz w:val="28"/>
            <w:szCs w:val="28"/>
          </w:rPr>
          <w:t>-</w:t>
        </w:r>
        <w:r w:rsidRPr="006D2EEC">
          <w:rPr>
            <w:rStyle w:val="af2"/>
            <w:rFonts w:eastAsia="Calibri"/>
            <w:sz w:val="28"/>
            <w:szCs w:val="28"/>
            <w:lang w:val="es-ES"/>
          </w:rPr>
          <w:t>turkce</w:t>
        </w:r>
      </w:hyperlink>
      <w:r w:rsidRPr="006D2EEC">
        <w:rPr>
          <w:rFonts w:eastAsia="Calibri"/>
          <w:sz w:val="28"/>
          <w:szCs w:val="28"/>
        </w:rPr>
        <w:t xml:space="preserve"> - </w:t>
      </w:r>
      <w:r>
        <w:rPr>
          <w:rFonts w:eastAsia="Calibri"/>
          <w:sz w:val="28"/>
          <w:szCs w:val="28"/>
        </w:rPr>
        <w:t>допустим к работе</w:t>
      </w:r>
    </w:p>
    <w:p w14:paraId="33D1103C" w14:textId="77777777" w:rsidR="00004DB0" w:rsidRPr="006D2EEC" w:rsidRDefault="00004DB0" w:rsidP="00004DB0">
      <w:pPr>
        <w:spacing w:after="200" w:line="240" w:lineRule="auto"/>
        <w:jc w:val="both"/>
        <w:rPr>
          <w:rFonts w:eastAsia="Calibri"/>
          <w:sz w:val="28"/>
          <w:szCs w:val="28"/>
        </w:rPr>
      </w:pPr>
      <w:r w:rsidRPr="006D2EEC">
        <w:rPr>
          <w:rFonts w:eastAsia="Calibri"/>
          <w:sz w:val="28"/>
          <w:szCs w:val="28"/>
        </w:rPr>
        <w:t>2.</w:t>
      </w:r>
      <w:r w:rsidRPr="006D2EEC">
        <w:rPr>
          <w:rFonts w:eastAsia="Calibri"/>
          <w:sz w:val="28"/>
          <w:szCs w:val="28"/>
        </w:rPr>
        <w:tab/>
      </w:r>
      <w:hyperlink r:id="rId12" w:history="1">
        <w:r w:rsidRPr="00AD1EA3">
          <w:rPr>
            <w:rStyle w:val="af2"/>
            <w:rFonts w:eastAsia="Calibri"/>
            <w:sz w:val="28"/>
            <w:szCs w:val="28"/>
            <w:lang w:val="es-ES"/>
          </w:rPr>
          <w:t>https</w:t>
        </w:r>
        <w:r w:rsidRPr="006D2EEC">
          <w:rPr>
            <w:rStyle w:val="af2"/>
            <w:rFonts w:eastAsia="Calibri"/>
            <w:sz w:val="28"/>
            <w:szCs w:val="28"/>
          </w:rPr>
          <w:t>://</w:t>
        </w:r>
        <w:r w:rsidRPr="00AD1EA3">
          <w:rPr>
            <w:rStyle w:val="af2"/>
            <w:rFonts w:eastAsia="Calibri"/>
            <w:sz w:val="28"/>
            <w:szCs w:val="28"/>
            <w:lang w:val="es-ES"/>
          </w:rPr>
          <w:t>www</w:t>
        </w:r>
        <w:r w:rsidRPr="006D2EEC">
          <w:rPr>
            <w:rStyle w:val="af2"/>
            <w:rFonts w:eastAsia="Calibri"/>
            <w:sz w:val="28"/>
            <w:szCs w:val="28"/>
          </w:rPr>
          <w:t>.</w:t>
        </w:r>
        <w:r w:rsidRPr="00AD1EA3">
          <w:rPr>
            <w:rStyle w:val="af2"/>
            <w:rFonts w:eastAsia="Calibri"/>
            <w:sz w:val="28"/>
            <w:szCs w:val="28"/>
            <w:lang w:val="es-ES"/>
          </w:rPr>
          <w:t>busuu</w:t>
        </w:r>
        <w:r w:rsidRPr="006D2EEC">
          <w:rPr>
            <w:rStyle w:val="af2"/>
            <w:rFonts w:eastAsia="Calibri"/>
            <w:sz w:val="28"/>
            <w:szCs w:val="28"/>
          </w:rPr>
          <w:t>.</w:t>
        </w:r>
        <w:r w:rsidRPr="00AD1EA3">
          <w:rPr>
            <w:rStyle w:val="af2"/>
            <w:rFonts w:eastAsia="Calibri"/>
            <w:sz w:val="28"/>
            <w:szCs w:val="28"/>
            <w:lang w:val="es-ES"/>
          </w:rPr>
          <w:t>com</w:t>
        </w:r>
        <w:r w:rsidRPr="006D2EEC">
          <w:rPr>
            <w:rStyle w:val="af2"/>
            <w:rFonts w:eastAsia="Calibri"/>
            <w:sz w:val="28"/>
            <w:szCs w:val="28"/>
          </w:rPr>
          <w:t>/</w:t>
        </w:r>
        <w:r w:rsidRPr="00AD1EA3">
          <w:rPr>
            <w:rStyle w:val="af2"/>
            <w:rFonts w:eastAsia="Calibri"/>
            <w:sz w:val="28"/>
            <w:szCs w:val="28"/>
            <w:lang w:val="es-ES"/>
          </w:rPr>
          <w:t>tr</w:t>
        </w:r>
        <w:r w:rsidRPr="006D2EEC">
          <w:rPr>
            <w:rStyle w:val="af2"/>
            <w:rFonts w:eastAsia="Calibri"/>
            <w:sz w:val="28"/>
            <w:szCs w:val="28"/>
          </w:rPr>
          <w:t>/</w:t>
        </w:r>
        <w:r w:rsidRPr="00AD1EA3">
          <w:rPr>
            <w:rStyle w:val="af2"/>
            <w:rFonts w:eastAsia="Calibri"/>
            <w:sz w:val="28"/>
            <w:szCs w:val="28"/>
            <w:lang w:val="es-ES"/>
          </w:rPr>
          <w:t>app</w:t>
        </w:r>
        <w:r w:rsidRPr="006D2EEC">
          <w:rPr>
            <w:rStyle w:val="af2"/>
            <w:rFonts w:eastAsia="Calibri"/>
            <w:sz w:val="28"/>
            <w:szCs w:val="28"/>
          </w:rPr>
          <w:t>/</w:t>
        </w:r>
        <w:r w:rsidRPr="00AD1EA3">
          <w:rPr>
            <w:rStyle w:val="af2"/>
            <w:rFonts w:eastAsia="Calibri"/>
            <w:sz w:val="28"/>
            <w:szCs w:val="28"/>
            <w:lang w:val="es-ES"/>
          </w:rPr>
          <w:t>learn</w:t>
        </w:r>
        <w:r w:rsidRPr="006D2EEC">
          <w:rPr>
            <w:rStyle w:val="af2"/>
            <w:rFonts w:eastAsia="Calibri"/>
            <w:sz w:val="28"/>
            <w:szCs w:val="28"/>
          </w:rPr>
          <w:t>-</w:t>
        </w:r>
        <w:r w:rsidRPr="00AD1EA3">
          <w:rPr>
            <w:rStyle w:val="af2"/>
            <w:rFonts w:eastAsia="Calibri"/>
            <w:sz w:val="28"/>
            <w:szCs w:val="28"/>
            <w:lang w:val="es-ES"/>
          </w:rPr>
          <w:t>turkish</w:t>
        </w:r>
        <w:r w:rsidRPr="006D2EEC">
          <w:rPr>
            <w:rStyle w:val="af2"/>
            <w:rFonts w:eastAsia="Calibri"/>
            <w:sz w:val="28"/>
            <w:szCs w:val="28"/>
          </w:rPr>
          <w:t>-</w:t>
        </w:r>
        <w:r w:rsidRPr="00AD1EA3">
          <w:rPr>
            <w:rStyle w:val="af2"/>
            <w:rFonts w:eastAsia="Calibri"/>
            <w:sz w:val="28"/>
            <w:szCs w:val="28"/>
            <w:lang w:val="es-ES"/>
          </w:rPr>
          <w:t>app</w:t>
        </w:r>
      </w:hyperlink>
      <w:r w:rsidRPr="006D2EEC">
        <w:rPr>
          <w:rFonts w:eastAsia="Calibri"/>
          <w:sz w:val="28"/>
          <w:szCs w:val="28"/>
        </w:rPr>
        <w:t xml:space="preserve"> - </w:t>
      </w:r>
      <w:r>
        <w:rPr>
          <w:rFonts w:eastAsia="Calibri"/>
          <w:sz w:val="28"/>
          <w:szCs w:val="28"/>
        </w:rPr>
        <w:t xml:space="preserve">допустим к работе </w:t>
      </w:r>
    </w:p>
    <w:p w14:paraId="7668A9CE" w14:textId="77777777" w:rsidR="00004DB0" w:rsidRPr="00643B65" w:rsidRDefault="00004DB0" w:rsidP="00004DB0">
      <w:pPr>
        <w:spacing w:after="200" w:line="240" w:lineRule="auto"/>
        <w:jc w:val="both"/>
        <w:rPr>
          <w:rFonts w:eastAsia="Calibri"/>
          <w:sz w:val="28"/>
          <w:szCs w:val="28"/>
        </w:rPr>
      </w:pPr>
      <w:r w:rsidRPr="00562209">
        <w:rPr>
          <w:rFonts w:eastAsia="Calibri"/>
          <w:sz w:val="28"/>
          <w:szCs w:val="28"/>
          <w:lang w:val="es-ES"/>
        </w:rPr>
        <w:t>3.</w:t>
      </w:r>
      <w:r w:rsidRPr="00562209">
        <w:rPr>
          <w:rFonts w:eastAsia="Calibri"/>
          <w:sz w:val="28"/>
          <w:szCs w:val="28"/>
          <w:lang w:val="es-ES"/>
        </w:rPr>
        <w:tab/>
      </w:r>
      <w:hyperlink r:id="rId13" w:history="1">
        <w:r w:rsidRPr="00562209">
          <w:rPr>
            <w:rStyle w:val="af2"/>
            <w:rFonts w:eastAsia="Calibri"/>
            <w:sz w:val="28"/>
            <w:szCs w:val="28"/>
            <w:lang w:val="es-ES"/>
          </w:rPr>
          <w:t>https</w:t>
        </w:r>
        <w:r w:rsidRPr="00562209">
          <w:rPr>
            <w:rStyle w:val="af2"/>
            <w:rFonts w:eastAsia="Calibri"/>
            <w:sz w:val="28"/>
            <w:szCs w:val="28"/>
          </w:rPr>
          <w:t>://</w:t>
        </w:r>
        <w:r w:rsidRPr="00562209">
          <w:rPr>
            <w:rStyle w:val="af2"/>
            <w:rFonts w:eastAsia="Calibri"/>
            <w:sz w:val="28"/>
            <w:szCs w:val="28"/>
            <w:lang w:val="es-ES"/>
          </w:rPr>
          <w:t>turkce</w:t>
        </w:r>
        <w:r w:rsidRPr="00562209">
          <w:rPr>
            <w:rStyle w:val="af2"/>
            <w:rFonts w:eastAsia="Calibri"/>
            <w:sz w:val="28"/>
            <w:szCs w:val="28"/>
          </w:rPr>
          <w:t>.</w:t>
        </w:r>
        <w:r w:rsidRPr="00562209">
          <w:rPr>
            <w:rStyle w:val="af2"/>
            <w:rFonts w:eastAsia="Calibri"/>
            <w:sz w:val="28"/>
            <w:szCs w:val="28"/>
            <w:lang w:val="es-ES"/>
          </w:rPr>
          <w:t>yee</w:t>
        </w:r>
        <w:r w:rsidRPr="00562209">
          <w:rPr>
            <w:rStyle w:val="af2"/>
            <w:rFonts w:eastAsia="Calibri"/>
            <w:sz w:val="28"/>
            <w:szCs w:val="28"/>
          </w:rPr>
          <w:t>.</w:t>
        </w:r>
        <w:r w:rsidRPr="00562209">
          <w:rPr>
            <w:rStyle w:val="af2"/>
            <w:rFonts w:eastAsia="Calibri"/>
            <w:sz w:val="28"/>
            <w:szCs w:val="28"/>
            <w:lang w:val="es-ES"/>
          </w:rPr>
          <w:t>org</w:t>
        </w:r>
        <w:r w:rsidRPr="00562209">
          <w:rPr>
            <w:rStyle w:val="af2"/>
            <w:rFonts w:eastAsia="Calibri"/>
            <w:sz w:val="28"/>
            <w:szCs w:val="28"/>
          </w:rPr>
          <w:t>.</w:t>
        </w:r>
        <w:r w:rsidRPr="00562209">
          <w:rPr>
            <w:rStyle w:val="af2"/>
            <w:rFonts w:eastAsia="Calibri"/>
            <w:sz w:val="28"/>
            <w:szCs w:val="28"/>
            <w:lang w:val="es-ES"/>
          </w:rPr>
          <w:t>tr</w:t>
        </w:r>
        <w:r w:rsidRPr="00562209">
          <w:rPr>
            <w:rStyle w:val="af2"/>
            <w:rFonts w:eastAsia="Calibri"/>
            <w:sz w:val="28"/>
            <w:szCs w:val="28"/>
          </w:rPr>
          <w:t>/</w:t>
        </w:r>
        <w:r w:rsidRPr="00562209">
          <w:rPr>
            <w:rStyle w:val="af2"/>
            <w:rFonts w:eastAsia="Calibri"/>
            <w:sz w:val="28"/>
            <w:szCs w:val="28"/>
            <w:lang w:val="es-ES"/>
          </w:rPr>
          <w:t>tr</w:t>
        </w:r>
      </w:hyperlink>
      <w:r w:rsidRPr="00562209">
        <w:rPr>
          <w:rFonts w:eastAsia="Calibri"/>
          <w:sz w:val="28"/>
          <w:szCs w:val="28"/>
        </w:rPr>
        <w:t xml:space="preserve"> - допустим к работе </w:t>
      </w:r>
    </w:p>
    <w:p w14:paraId="28474623" w14:textId="77777777" w:rsidR="00004DB0" w:rsidRPr="00562209" w:rsidRDefault="00004DB0" w:rsidP="00004DB0">
      <w:pPr>
        <w:spacing w:after="200" w:line="240" w:lineRule="auto"/>
        <w:jc w:val="both"/>
        <w:rPr>
          <w:rFonts w:eastAsia="Calibri"/>
          <w:sz w:val="28"/>
          <w:szCs w:val="28"/>
        </w:rPr>
      </w:pPr>
      <w:r w:rsidRPr="00643B65">
        <w:rPr>
          <w:rFonts w:eastAsia="Calibri"/>
          <w:sz w:val="28"/>
          <w:szCs w:val="28"/>
        </w:rPr>
        <w:t>6.</w:t>
      </w:r>
      <w:r w:rsidRPr="00643B65">
        <w:rPr>
          <w:rFonts w:eastAsia="Calibri"/>
          <w:sz w:val="28"/>
          <w:szCs w:val="28"/>
        </w:rPr>
        <w:tab/>
      </w:r>
      <w:hyperlink r:id="rId14" w:history="1">
        <w:r w:rsidRPr="00562209">
          <w:rPr>
            <w:rStyle w:val="af2"/>
            <w:rFonts w:eastAsia="Calibri"/>
            <w:sz w:val="28"/>
            <w:szCs w:val="28"/>
            <w:lang w:val="en-US"/>
          </w:rPr>
          <w:t>https</w:t>
        </w:r>
        <w:r w:rsidRPr="00562209">
          <w:rPr>
            <w:rStyle w:val="af2"/>
            <w:rFonts w:eastAsia="Calibri"/>
            <w:sz w:val="28"/>
            <w:szCs w:val="28"/>
          </w:rPr>
          <w:t>://</w:t>
        </w:r>
        <w:r w:rsidRPr="00562209">
          <w:rPr>
            <w:rStyle w:val="af2"/>
            <w:rFonts w:eastAsia="Calibri"/>
            <w:sz w:val="28"/>
            <w:szCs w:val="28"/>
            <w:lang w:val="en-US"/>
          </w:rPr>
          <w:t>www</w:t>
        </w:r>
        <w:r w:rsidRPr="00562209">
          <w:rPr>
            <w:rStyle w:val="af2"/>
            <w:rFonts w:eastAsia="Calibri"/>
            <w:sz w:val="28"/>
            <w:szCs w:val="28"/>
          </w:rPr>
          <w:t>.</w:t>
        </w:r>
        <w:r w:rsidRPr="00562209">
          <w:rPr>
            <w:rStyle w:val="af2"/>
            <w:rFonts w:eastAsia="Calibri"/>
            <w:sz w:val="28"/>
            <w:szCs w:val="28"/>
            <w:lang w:val="en-US"/>
          </w:rPr>
          <w:t>testlericoz</w:t>
        </w:r>
        <w:r w:rsidRPr="00562209">
          <w:rPr>
            <w:rStyle w:val="af2"/>
            <w:rFonts w:eastAsia="Calibri"/>
            <w:sz w:val="28"/>
            <w:szCs w:val="28"/>
          </w:rPr>
          <w:t>.</w:t>
        </w:r>
        <w:r w:rsidRPr="00562209">
          <w:rPr>
            <w:rStyle w:val="af2"/>
            <w:rFonts w:eastAsia="Calibri"/>
            <w:sz w:val="28"/>
            <w:szCs w:val="28"/>
            <w:lang w:val="en-US"/>
          </w:rPr>
          <w:t>com</w:t>
        </w:r>
        <w:r w:rsidRPr="00562209">
          <w:rPr>
            <w:rStyle w:val="af2"/>
            <w:rFonts w:eastAsia="Calibri"/>
            <w:sz w:val="28"/>
            <w:szCs w:val="28"/>
          </w:rPr>
          <w:t>/</w:t>
        </w:r>
        <w:r w:rsidRPr="00562209">
          <w:rPr>
            <w:rStyle w:val="af2"/>
            <w:rFonts w:eastAsia="Calibri"/>
            <w:sz w:val="28"/>
            <w:szCs w:val="28"/>
            <w:lang w:val="en-US"/>
          </w:rPr>
          <w:t>turkce</w:t>
        </w:r>
        <w:r w:rsidRPr="00562209">
          <w:rPr>
            <w:rStyle w:val="af2"/>
            <w:rFonts w:eastAsia="Calibri"/>
            <w:sz w:val="28"/>
            <w:szCs w:val="28"/>
          </w:rPr>
          <w:t>-</w:t>
        </w:r>
        <w:r w:rsidRPr="00562209">
          <w:rPr>
            <w:rStyle w:val="af2"/>
            <w:rFonts w:eastAsia="Calibri"/>
            <w:sz w:val="28"/>
            <w:szCs w:val="28"/>
            <w:lang w:val="en-US"/>
          </w:rPr>
          <w:t>testleri</w:t>
        </w:r>
      </w:hyperlink>
      <w:r w:rsidRPr="00562209">
        <w:rPr>
          <w:rFonts w:eastAsia="Calibri"/>
          <w:sz w:val="28"/>
          <w:szCs w:val="28"/>
        </w:rPr>
        <w:t xml:space="preserve"> - допустим к работе</w:t>
      </w:r>
    </w:p>
    <w:p w14:paraId="515A81C2" w14:textId="77777777" w:rsidR="00004DB0" w:rsidRDefault="00004DB0" w:rsidP="00004DB0">
      <w:pPr>
        <w:spacing w:after="200" w:line="240" w:lineRule="auto"/>
        <w:jc w:val="both"/>
        <w:rPr>
          <w:rFonts w:eastAsia="Calibri"/>
          <w:bCs/>
          <w:sz w:val="28"/>
          <w:szCs w:val="28"/>
        </w:rPr>
      </w:pPr>
      <w:r w:rsidRPr="00562209">
        <w:rPr>
          <w:rFonts w:eastAsia="Calibri"/>
          <w:sz w:val="28"/>
          <w:szCs w:val="28"/>
        </w:rPr>
        <w:t xml:space="preserve">7.      </w:t>
      </w:r>
      <w:hyperlink r:id="rId15" w:history="1">
        <w:r w:rsidRPr="00562209">
          <w:rPr>
            <w:rStyle w:val="af2"/>
            <w:rFonts w:eastAsia="Calibri"/>
            <w:bCs/>
            <w:sz w:val="28"/>
            <w:szCs w:val="28"/>
          </w:rPr>
          <w:t>https://openedu.ru/course/spbu/TURK/?session=spring_2021</w:t>
        </w:r>
      </w:hyperlink>
      <w:r w:rsidRPr="00562209">
        <w:rPr>
          <w:rFonts w:eastAsia="Calibri"/>
          <w:bCs/>
          <w:sz w:val="28"/>
          <w:szCs w:val="28"/>
        </w:rPr>
        <w:t xml:space="preserve"> </w:t>
      </w:r>
      <w:r>
        <w:rPr>
          <w:rFonts w:eastAsia="Calibri"/>
          <w:bCs/>
          <w:sz w:val="28"/>
          <w:szCs w:val="28"/>
        </w:rPr>
        <w:t>– допустим к работе</w:t>
      </w:r>
    </w:p>
    <w:p w14:paraId="1830CF8A" w14:textId="77777777" w:rsidR="00004DB0" w:rsidRDefault="00004DB0" w:rsidP="00004DB0">
      <w:pPr>
        <w:spacing w:after="200" w:line="240" w:lineRule="auto"/>
        <w:jc w:val="both"/>
        <w:rPr>
          <w:rFonts w:eastAsia="Calibri"/>
          <w:bCs/>
          <w:sz w:val="28"/>
          <w:szCs w:val="28"/>
        </w:rPr>
      </w:pPr>
      <w:r>
        <w:rPr>
          <w:rFonts w:eastAsia="Calibri"/>
          <w:bCs/>
          <w:sz w:val="28"/>
          <w:szCs w:val="28"/>
        </w:rPr>
        <w:t xml:space="preserve">8. </w:t>
      </w:r>
      <w:r w:rsidRPr="00562209">
        <w:rPr>
          <w:rFonts w:eastAsia="Calibri"/>
          <w:bCs/>
          <w:sz w:val="28"/>
          <w:szCs w:val="28"/>
        </w:rPr>
        <w:t xml:space="preserve">      </w:t>
      </w:r>
      <w:hyperlink r:id="rId16" w:history="1">
        <w:r w:rsidRPr="00562209">
          <w:rPr>
            <w:rStyle w:val="af2"/>
            <w:rFonts w:eastAsia="Calibri"/>
            <w:bCs/>
            <w:sz w:val="28"/>
            <w:szCs w:val="28"/>
          </w:rPr>
          <w:t>Türk Dil Kurumu Sözlükleri (sozluk.gov.tr)</w:t>
        </w:r>
      </w:hyperlink>
      <w:r w:rsidRPr="00562209">
        <w:rPr>
          <w:rFonts w:eastAsia="Calibri"/>
          <w:bCs/>
          <w:sz w:val="28"/>
          <w:szCs w:val="28"/>
        </w:rPr>
        <w:t xml:space="preserve"> </w:t>
      </w:r>
      <w:r>
        <w:rPr>
          <w:rFonts w:eastAsia="Calibri"/>
          <w:bCs/>
          <w:sz w:val="28"/>
          <w:szCs w:val="28"/>
        </w:rPr>
        <w:t>–</w:t>
      </w:r>
      <w:r w:rsidRPr="00562209">
        <w:rPr>
          <w:rFonts w:eastAsia="Calibri"/>
          <w:bCs/>
          <w:sz w:val="28"/>
          <w:szCs w:val="28"/>
        </w:rPr>
        <w:t xml:space="preserve"> </w:t>
      </w:r>
      <w:r>
        <w:rPr>
          <w:rFonts w:eastAsia="Calibri"/>
          <w:bCs/>
          <w:sz w:val="28"/>
          <w:szCs w:val="28"/>
        </w:rPr>
        <w:t>сайт словаря турецкого языка, допустим к работе</w:t>
      </w:r>
    </w:p>
    <w:p w14:paraId="23968F5E" w14:textId="77777777" w:rsidR="00004DB0" w:rsidRDefault="00004DB0" w:rsidP="00004DB0">
      <w:pPr>
        <w:spacing w:after="200" w:line="240" w:lineRule="auto"/>
        <w:jc w:val="both"/>
        <w:rPr>
          <w:rFonts w:eastAsia="Calibri"/>
          <w:bCs/>
          <w:sz w:val="28"/>
          <w:szCs w:val="28"/>
        </w:rPr>
      </w:pPr>
      <w:r>
        <w:rPr>
          <w:rFonts w:eastAsia="Calibri"/>
          <w:bCs/>
          <w:sz w:val="28"/>
          <w:szCs w:val="28"/>
        </w:rPr>
        <w:lastRenderedPageBreak/>
        <w:t xml:space="preserve">9. </w:t>
      </w:r>
      <w:hyperlink r:id="rId17" w:history="1">
        <w:r w:rsidRPr="00562209">
          <w:rPr>
            <w:rStyle w:val="af2"/>
            <w:rFonts w:eastAsia="Calibri"/>
            <w:bCs/>
            <w:sz w:val="28"/>
            <w:szCs w:val="28"/>
          </w:rPr>
          <w:t>Словарь турецкий - русский | Glosbe</w:t>
        </w:r>
      </w:hyperlink>
      <w:r>
        <w:rPr>
          <w:rFonts w:eastAsia="Calibri"/>
          <w:bCs/>
          <w:sz w:val="28"/>
          <w:szCs w:val="28"/>
        </w:rPr>
        <w:t xml:space="preserve">  </w:t>
      </w:r>
      <w:r>
        <w:rPr>
          <w:rFonts w:eastAsia="Calibri"/>
          <w:bCs/>
          <w:sz w:val="28"/>
          <w:szCs w:val="28"/>
          <w:lang w:val="tr-TR"/>
        </w:rPr>
        <w:t xml:space="preserve">- </w:t>
      </w:r>
      <w:r>
        <w:rPr>
          <w:rFonts w:eastAsia="Calibri"/>
          <w:bCs/>
          <w:sz w:val="28"/>
          <w:szCs w:val="28"/>
        </w:rPr>
        <w:t>переводчик-словарь мировых языков</w:t>
      </w:r>
    </w:p>
    <w:p w14:paraId="6206BF65" w14:textId="77777777" w:rsidR="00004DB0" w:rsidRDefault="00004DB0" w:rsidP="00004DB0">
      <w:pPr>
        <w:spacing w:after="200" w:line="240" w:lineRule="auto"/>
        <w:jc w:val="both"/>
        <w:rPr>
          <w:rFonts w:eastAsia="Calibri"/>
          <w:bCs/>
          <w:sz w:val="28"/>
          <w:szCs w:val="28"/>
        </w:rPr>
      </w:pPr>
      <w:r>
        <w:rPr>
          <w:rFonts w:eastAsia="Calibri"/>
          <w:bCs/>
          <w:sz w:val="28"/>
          <w:szCs w:val="28"/>
        </w:rPr>
        <w:t xml:space="preserve">10. </w:t>
      </w:r>
      <w:hyperlink r:id="rId18" w:history="1">
        <w:r w:rsidRPr="00562209">
          <w:rPr>
            <w:rStyle w:val="af2"/>
            <w:rFonts w:eastAsia="Calibri"/>
            <w:bCs/>
            <w:sz w:val="28"/>
            <w:szCs w:val="28"/>
          </w:rPr>
          <w:t>Турецкий язык: угадай слово. (hosgeldi.com)</w:t>
        </w:r>
      </w:hyperlink>
      <w:r w:rsidRPr="00643B65">
        <w:rPr>
          <w:rFonts w:eastAsia="Calibri"/>
          <w:bCs/>
          <w:sz w:val="28"/>
          <w:szCs w:val="28"/>
        </w:rPr>
        <w:t xml:space="preserve"> </w:t>
      </w:r>
      <w:r>
        <w:rPr>
          <w:rFonts w:eastAsia="Calibri"/>
          <w:bCs/>
          <w:sz w:val="28"/>
          <w:szCs w:val="28"/>
        </w:rPr>
        <w:t>– тренажёр слов</w:t>
      </w:r>
    </w:p>
    <w:p w14:paraId="37E97303" w14:textId="77777777" w:rsidR="00004DB0" w:rsidRDefault="00004DB0" w:rsidP="00004DB0">
      <w:pPr>
        <w:spacing w:after="200" w:line="240" w:lineRule="auto"/>
        <w:jc w:val="both"/>
        <w:rPr>
          <w:rFonts w:eastAsia="Calibri"/>
          <w:bCs/>
          <w:sz w:val="28"/>
          <w:szCs w:val="28"/>
        </w:rPr>
      </w:pPr>
      <w:r>
        <w:rPr>
          <w:rFonts w:eastAsia="Calibri"/>
          <w:bCs/>
          <w:sz w:val="28"/>
          <w:szCs w:val="28"/>
        </w:rPr>
        <w:t xml:space="preserve">11. </w:t>
      </w:r>
      <w:hyperlink r:id="rId19" w:history="1">
        <w:r w:rsidRPr="00562209">
          <w:rPr>
            <w:rStyle w:val="af2"/>
            <w:rFonts w:eastAsia="Calibri"/>
            <w:bCs/>
            <w:sz w:val="28"/>
            <w:szCs w:val="28"/>
          </w:rPr>
          <w:t>ТУРЕЦКАЯ МЕДИАТЕКА (учебники турецкого, Türkçe) (vk.com)</w:t>
        </w:r>
      </w:hyperlink>
      <w:r>
        <w:rPr>
          <w:rFonts w:eastAsia="Calibri"/>
          <w:bCs/>
          <w:sz w:val="28"/>
          <w:szCs w:val="28"/>
        </w:rPr>
        <w:t xml:space="preserve"> – группа вконтакте, фактически библиотека с учебными пособиями по турецкому языку</w:t>
      </w:r>
    </w:p>
    <w:p w14:paraId="11EE1475" w14:textId="77777777" w:rsidR="00004DB0" w:rsidRPr="000D080F" w:rsidRDefault="00004DB0" w:rsidP="00004DB0">
      <w:pPr>
        <w:pStyle w:val="aff5"/>
        <w:spacing w:after="200" w:line="276" w:lineRule="auto"/>
        <w:ind w:left="360"/>
        <w:rPr>
          <w:rFonts w:eastAsia="Calibri"/>
          <w:bCs/>
          <w:sz w:val="28"/>
          <w:szCs w:val="28"/>
        </w:rPr>
      </w:pPr>
    </w:p>
    <w:p w14:paraId="75938239" w14:textId="77777777" w:rsidR="00004DB0" w:rsidRPr="000D080F" w:rsidRDefault="00004DB0" w:rsidP="00004DB0">
      <w:pPr>
        <w:pStyle w:val="aff5"/>
        <w:spacing w:line="240" w:lineRule="auto"/>
        <w:ind w:left="0"/>
        <w:jc w:val="center"/>
        <w:rPr>
          <w:bCs/>
          <w:sz w:val="28"/>
          <w:szCs w:val="28"/>
          <w:shd w:val="clear" w:color="auto" w:fill="FFFFFF"/>
        </w:rPr>
      </w:pPr>
      <w:r w:rsidRPr="000D080F">
        <w:rPr>
          <w:b/>
          <w:bCs/>
          <w:sz w:val="28"/>
          <w:szCs w:val="28"/>
        </w:rPr>
        <w:t xml:space="preserve">Арабский язык </w:t>
      </w:r>
    </w:p>
    <w:p w14:paraId="36F7CDFA" w14:textId="77777777" w:rsidR="00004DB0" w:rsidRPr="000D080F" w:rsidRDefault="00004DB0" w:rsidP="00004DB0">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r w:rsidRPr="000D080F">
        <w:rPr>
          <w:color w:val="000000"/>
          <w:sz w:val="28"/>
          <w:szCs w:val="28"/>
          <w:shd w:val="clear" w:color="auto" w:fill="FFFFFF"/>
        </w:rPr>
        <w:t xml:space="preserve">обучающая программа </w:t>
      </w:r>
      <w:r w:rsidRPr="000D080F">
        <w:rPr>
          <w:color w:val="000000"/>
          <w:sz w:val="28"/>
          <w:szCs w:val="28"/>
          <w:shd w:val="clear" w:color="auto" w:fill="FFFFFF"/>
          <w:lang w:val="en-US"/>
        </w:rPr>
        <w:t>Tell</w:t>
      </w:r>
      <w:r w:rsidRPr="000D080F">
        <w:rPr>
          <w:color w:val="000000"/>
          <w:sz w:val="28"/>
          <w:szCs w:val="28"/>
          <w:shd w:val="clear" w:color="auto" w:fill="FFFFFF"/>
        </w:rPr>
        <w:t xml:space="preserve"> </w:t>
      </w:r>
      <w:r w:rsidRPr="000D080F">
        <w:rPr>
          <w:color w:val="000000"/>
          <w:sz w:val="28"/>
          <w:szCs w:val="28"/>
          <w:shd w:val="clear" w:color="auto" w:fill="FFFFFF"/>
          <w:lang w:val="en-US"/>
        </w:rPr>
        <w:t>me</w:t>
      </w:r>
      <w:r w:rsidRPr="000D080F">
        <w:rPr>
          <w:color w:val="000000"/>
          <w:sz w:val="28"/>
          <w:szCs w:val="28"/>
          <w:shd w:val="clear" w:color="auto" w:fill="FFFFFF"/>
        </w:rPr>
        <w:t xml:space="preserve"> </w:t>
      </w:r>
      <w:r w:rsidRPr="000D080F">
        <w:rPr>
          <w:color w:val="000000"/>
          <w:sz w:val="28"/>
          <w:szCs w:val="28"/>
          <w:shd w:val="clear" w:color="auto" w:fill="FFFFFF"/>
          <w:lang w:val="en-US"/>
        </w:rPr>
        <w:t>more</w:t>
      </w:r>
      <w:r w:rsidRPr="000D080F">
        <w:rPr>
          <w:color w:val="000000"/>
          <w:sz w:val="28"/>
          <w:szCs w:val="28"/>
          <w:shd w:val="clear" w:color="auto" w:fill="FFFFFF"/>
        </w:rPr>
        <w:t xml:space="preserve"> </w:t>
      </w:r>
      <w:r w:rsidRPr="000D080F">
        <w:rPr>
          <w:color w:val="000000"/>
          <w:sz w:val="28"/>
          <w:szCs w:val="28"/>
          <w:shd w:val="clear" w:color="auto" w:fill="FFFFFF"/>
          <w:lang w:val="en-US"/>
        </w:rPr>
        <w:t>Arabic</w:t>
      </w:r>
      <w:r w:rsidRPr="000D080F">
        <w:rPr>
          <w:color w:val="000000"/>
          <w:sz w:val="28"/>
          <w:szCs w:val="28"/>
          <w:shd w:val="clear" w:color="auto" w:fill="FFFFFF"/>
        </w:rPr>
        <w:t xml:space="preserve"> (комплект из 2 дисков); </w:t>
      </w:r>
    </w:p>
    <w:p w14:paraId="5BA5C0AB" w14:textId="77777777" w:rsidR="00004DB0" w:rsidRPr="000D080F" w:rsidRDefault="00004DB0" w:rsidP="00004DB0">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r w:rsidRPr="000D080F">
        <w:rPr>
          <w:color w:val="000000"/>
          <w:sz w:val="28"/>
          <w:szCs w:val="28"/>
          <w:shd w:val="clear" w:color="auto" w:fill="FFFFFF"/>
        </w:rPr>
        <w:t xml:space="preserve">обучающая программа «Алиф-Ба» (Вводно-фонетический курс). Используются в аудитории и при самостоятельной подготовке. </w:t>
      </w:r>
    </w:p>
    <w:p w14:paraId="00DD3997" w14:textId="77777777" w:rsidR="00004DB0" w:rsidRPr="000D080F" w:rsidRDefault="00004DB0" w:rsidP="00004DB0">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r w:rsidRPr="000D080F">
        <w:rPr>
          <w:color w:val="000000"/>
          <w:sz w:val="28"/>
          <w:szCs w:val="28"/>
          <w:shd w:val="clear" w:color="auto" w:fill="FFFFFF"/>
        </w:rPr>
        <w:t xml:space="preserve">Приложение для </w:t>
      </w:r>
      <w:r w:rsidRPr="000D080F">
        <w:rPr>
          <w:color w:val="000000"/>
          <w:sz w:val="28"/>
          <w:szCs w:val="28"/>
          <w:shd w:val="clear" w:color="auto" w:fill="FFFFFF"/>
          <w:lang w:val="en-US"/>
        </w:rPr>
        <w:t>IOS</w:t>
      </w:r>
      <w:r w:rsidRPr="000D080F">
        <w:rPr>
          <w:color w:val="000000"/>
          <w:sz w:val="28"/>
          <w:szCs w:val="28"/>
          <w:shd w:val="clear" w:color="auto" w:fill="FFFFFF"/>
        </w:rPr>
        <w:t xml:space="preserve"> и </w:t>
      </w:r>
      <w:r w:rsidRPr="000D080F">
        <w:rPr>
          <w:color w:val="000000"/>
          <w:sz w:val="28"/>
          <w:szCs w:val="28"/>
          <w:shd w:val="clear" w:color="auto" w:fill="FFFFFF"/>
          <w:lang w:val="en-US"/>
        </w:rPr>
        <w:t>Android</w:t>
      </w:r>
      <w:r w:rsidRPr="000D080F">
        <w:rPr>
          <w:color w:val="000000"/>
          <w:sz w:val="28"/>
          <w:szCs w:val="28"/>
          <w:shd w:val="clear" w:color="auto" w:fill="FFFFFF"/>
        </w:rPr>
        <w:t xml:space="preserve"> «</w:t>
      </w:r>
      <w:r w:rsidRPr="000D080F">
        <w:rPr>
          <w:color w:val="000000"/>
          <w:sz w:val="28"/>
          <w:szCs w:val="28"/>
          <w:shd w:val="clear" w:color="auto" w:fill="FFFFFF"/>
          <w:lang w:val="en-US"/>
        </w:rPr>
        <w:t>DuoLinguo</w:t>
      </w:r>
      <w:r w:rsidRPr="000D080F">
        <w:rPr>
          <w:color w:val="000000"/>
          <w:sz w:val="28"/>
          <w:szCs w:val="28"/>
          <w:shd w:val="clear" w:color="auto" w:fill="FFFFFF"/>
        </w:rPr>
        <w:t>»</w:t>
      </w:r>
    </w:p>
    <w:p w14:paraId="41F704B0" w14:textId="77777777" w:rsidR="00004DB0" w:rsidRPr="000D080F" w:rsidRDefault="002260DE" w:rsidP="00004DB0">
      <w:pPr>
        <w:widowControl/>
        <w:numPr>
          <w:ilvl w:val="0"/>
          <w:numId w:val="23"/>
        </w:numPr>
        <w:shd w:val="clear" w:color="auto" w:fill="FFFFFF"/>
        <w:spacing w:before="280" w:beforeAutospacing="1" w:after="280" w:afterAutospacing="1" w:line="240" w:lineRule="auto"/>
        <w:rPr>
          <w:color w:val="000000"/>
          <w:sz w:val="28"/>
          <w:szCs w:val="28"/>
          <w:shd w:val="clear" w:color="auto" w:fill="FFFFFF"/>
        </w:rPr>
      </w:pPr>
      <w:hyperlink r:id="rId20">
        <w:r w:rsidR="00004DB0" w:rsidRPr="000D080F">
          <w:rPr>
            <w:sz w:val="28"/>
            <w:szCs w:val="28"/>
            <w:shd w:val="clear" w:color="auto" w:fill="FFFFFF"/>
          </w:rPr>
          <w:t>https://openedu.ru/course/spbu/ARBLNG/?session=spring_2021</w:t>
        </w:r>
      </w:hyperlink>
      <w:r w:rsidR="00004DB0" w:rsidRPr="000D080F">
        <w:rPr>
          <w:color w:val="000000"/>
          <w:sz w:val="28"/>
          <w:szCs w:val="28"/>
          <w:shd w:val="clear" w:color="auto" w:fill="FFFFFF"/>
        </w:rPr>
        <w:t xml:space="preserve"> (Арабский язык. Вводный курс)</w:t>
      </w:r>
    </w:p>
    <w:p w14:paraId="3C7B9B92" w14:textId="77777777" w:rsidR="00004DB0" w:rsidRPr="000D080F" w:rsidRDefault="00004DB0" w:rsidP="00004DB0">
      <w:pPr>
        <w:widowControl/>
        <w:numPr>
          <w:ilvl w:val="0"/>
          <w:numId w:val="23"/>
        </w:numPr>
        <w:shd w:val="clear" w:color="auto" w:fill="FFFFFF"/>
        <w:spacing w:before="280" w:beforeAutospacing="1" w:after="280" w:afterAutospacing="1" w:line="240" w:lineRule="auto"/>
        <w:jc w:val="both"/>
        <w:rPr>
          <w:b/>
          <w:sz w:val="28"/>
          <w:szCs w:val="28"/>
        </w:rPr>
      </w:pPr>
      <w:r w:rsidRPr="000D080F">
        <w:rPr>
          <w:color w:val="000000"/>
          <w:sz w:val="28"/>
          <w:szCs w:val="28"/>
          <w:shd w:val="clear" w:color="auto" w:fill="FFFFFF"/>
        </w:rPr>
        <w:t>https://openedu.ru/course/spbu/ARBLNG2/?session=spring_2021(Арабский язык. Часть 2)</w:t>
      </w:r>
    </w:p>
    <w:p w14:paraId="39C2774E" w14:textId="77777777" w:rsidR="00E74D60" w:rsidRDefault="007C0E40">
      <w:pPr>
        <w:widowControl/>
        <w:spacing w:beforeAutospacing="1" w:afterAutospacing="1" w:line="360" w:lineRule="auto"/>
        <w:ind w:left="-567" w:firstLine="851"/>
        <w:contextualSpacing/>
        <w:jc w:val="both"/>
      </w:pPr>
      <w:r>
        <w:rPr>
          <w:b/>
          <w:sz w:val="28"/>
          <w:szCs w:val="28"/>
        </w:rPr>
        <w:t>10. Методические указания для обучающихся по освоению дисциплины</w:t>
      </w:r>
      <w:bookmarkEnd w:id="9"/>
      <w:r>
        <w:rPr>
          <w:b/>
          <w:sz w:val="28"/>
          <w:szCs w:val="28"/>
        </w:rPr>
        <w:br/>
      </w:r>
      <w:r>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467B822" w14:textId="77777777" w:rsidR="00E74D60" w:rsidRDefault="007C0E40">
      <w:pPr>
        <w:pStyle w:val="af"/>
        <w:spacing w:before="280" w:after="280"/>
        <w:jc w:val="center"/>
        <w:rPr>
          <w:b/>
          <w:bCs/>
          <w:sz w:val="28"/>
          <w:szCs w:val="28"/>
        </w:rPr>
      </w:pPr>
      <w:r>
        <w:rPr>
          <w:b/>
          <w:bCs/>
          <w:sz w:val="28"/>
          <w:szCs w:val="28"/>
        </w:rPr>
        <w:t>Методика организации ролевой игры</w:t>
      </w:r>
    </w:p>
    <w:p w14:paraId="4A0FF786" w14:textId="77777777" w:rsidR="00E74D60" w:rsidRDefault="007C0E40">
      <w:pPr>
        <w:pStyle w:val="af"/>
        <w:spacing w:before="280" w:beforeAutospacing="0" w:after="120" w:afterAutospacing="0"/>
        <w:jc w:val="both"/>
        <w:rPr>
          <w:b/>
          <w:bCs/>
          <w:sz w:val="28"/>
          <w:szCs w:val="28"/>
        </w:rPr>
      </w:pPr>
      <w:r>
        <w:rPr>
          <w:b/>
          <w:bCs/>
          <w:sz w:val="28"/>
          <w:szCs w:val="28"/>
        </w:rPr>
        <w:t>Подготовка игры</w:t>
      </w:r>
    </w:p>
    <w:p w14:paraId="61979D3B" w14:textId="77777777" w:rsidR="00E74D60" w:rsidRDefault="007C0E40">
      <w:pPr>
        <w:pStyle w:val="af"/>
        <w:spacing w:before="280" w:beforeAutospacing="0" w:after="120" w:afterAutospacing="0"/>
        <w:jc w:val="both"/>
        <w:rPr>
          <w:sz w:val="28"/>
          <w:szCs w:val="28"/>
        </w:rPr>
      </w:pPr>
      <w:r>
        <w:rPr>
          <w:sz w:val="28"/>
          <w:szCs w:val="28"/>
        </w:rPr>
        <w:t xml:space="preserve">1. Преподаватель: </w:t>
      </w:r>
    </w:p>
    <w:p w14:paraId="1077BA33" w14:textId="77777777" w:rsidR="00E74D60" w:rsidRDefault="007C0E40" w:rsidP="007919A9">
      <w:pPr>
        <w:pStyle w:val="af"/>
        <w:numPr>
          <w:ilvl w:val="0"/>
          <w:numId w:val="15"/>
        </w:numPr>
        <w:spacing w:before="280" w:beforeAutospacing="0" w:after="120" w:afterAutospacing="0"/>
        <w:ind w:left="0"/>
        <w:jc w:val="both"/>
        <w:rPr>
          <w:sz w:val="28"/>
          <w:szCs w:val="28"/>
        </w:rPr>
      </w:pPr>
      <w:r>
        <w:rPr>
          <w:sz w:val="28"/>
          <w:szCs w:val="28"/>
        </w:rPr>
        <w:t>определяет цель игры;</w:t>
      </w:r>
    </w:p>
    <w:p w14:paraId="5C2F013B" w14:textId="77777777" w:rsidR="00E74D60" w:rsidRDefault="007C0E40" w:rsidP="007919A9">
      <w:pPr>
        <w:pStyle w:val="af"/>
        <w:numPr>
          <w:ilvl w:val="0"/>
          <w:numId w:val="16"/>
        </w:numPr>
        <w:spacing w:before="280" w:beforeAutospacing="0" w:afterAutospacing="0"/>
        <w:ind w:left="0"/>
        <w:jc w:val="both"/>
        <w:rPr>
          <w:sz w:val="28"/>
          <w:szCs w:val="28"/>
        </w:rPr>
      </w:pPr>
      <w:r>
        <w:rPr>
          <w:sz w:val="28"/>
          <w:szCs w:val="28"/>
        </w:rPr>
        <w:t>объясняет ситуацию;</w:t>
      </w:r>
    </w:p>
    <w:p w14:paraId="124F11F2"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устанавливает регламент игры;</w:t>
      </w:r>
    </w:p>
    <w:p w14:paraId="7E703EC3"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определяет условия игры;</w:t>
      </w:r>
    </w:p>
    <w:p w14:paraId="3324B47A"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lastRenderedPageBreak/>
        <w:t>распределяет роли;</w:t>
      </w:r>
    </w:p>
    <w:p w14:paraId="222C8D0E"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дает задания по подготовке необходимых для игры исходных данных;</w:t>
      </w:r>
    </w:p>
    <w:p w14:paraId="222C18AC" w14:textId="77777777" w:rsidR="00E74D60" w:rsidRDefault="007C0E40" w:rsidP="007919A9">
      <w:pPr>
        <w:pStyle w:val="af"/>
        <w:numPr>
          <w:ilvl w:val="0"/>
          <w:numId w:val="16"/>
        </w:numPr>
        <w:spacing w:beforeAutospacing="0" w:afterAutospacing="0"/>
        <w:ind w:left="0"/>
        <w:jc w:val="both"/>
        <w:rPr>
          <w:sz w:val="28"/>
          <w:szCs w:val="28"/>
        </w:rPr>
      </w:pPr>
      <w:r>
        <w:rPr>
          <w:sz w:val="28"/>
          <w:szCs w:val="28"/>
        </w:rPr>
        <w:t>разрабатывает сценарий ролевой игры;</w:t>
      </w:r>
    </w:p>
    <w:p w14:paraId="10BB3602" w14:textId="77777777" w:rsidR="00E74D60" w:rsidRDefault="007C0E40" w:rsidP="007919A9">
      <w:pPr>
        <w:pStyle w:val="af"/>
        <w:numPr>
          <w:ilvl w:val="0"/>
          <w:numId w:val="16"/>
        </w:numPr>
        <w:spacing w:before="280" w:beforeAutospacing="0" w:after="120" w:afterAutospacing="0"/>
        <w:ind w:left="0"/>
        <w:jc w:val="both"/>
        <w:rPr>
          <w:sz w:val="28"/>
          <w:szCs w:val="28"/>
        </w:rPr>
      </w:pPr>
      <w:r>
        <w:rPr>
          <w:sz w:val="28"/>
          <w:szCs w:val="28"/>
        </w:rPr>
        <w:t>подводит итоги игры</w:t>
      </w:r>
    </w:p>
    <w:p w14:paraId="7913B50D" w14:textId="77777777" w:rsidR="00E74D60" w:rsidRDefault="007C0E40">
      <w:pPr>
        <w:pStyle w:val="af"/>
        <w:spacing w:before="280" w:beforeAutospacing="0" w:after="120" w:afterAutospacing="0"/>
        <w:jc w:val="both"/>
        <w:rPr>
          <w:sz w:val="28"/>
          <w:szCs w:val="28"/>
        </w:rPr>
      </w:pPr>
      <w:r>
        <w:rPr>
          <w:sz w:val="28"/>
          <w:szCs w:val="28"/>
        </w:rPr>
        <w:t xml:space="preserve">Преподаватель может вводить всю установочную информацию устно либо письменно. Преподаватель может самостоятельно распределять роли с учетом психологических особенностей студентов и их языковой подготовки или предложить студентам распределить роли самим. В зависимости от числа студентов в группе количество ролей может варьироваться. </w:t>
      </w:r>
    </w:p>
    <w:p w14:paraId="0415BB1F" w14:textId="77777777" w:rsidR="00E74D60" w:rsidRDefault="007C0E40">
      <w:pPr>
        <w:pStyle w:val="af"/>
        <w:spacing w:before="280" w:beforeAutospacing="0" w:after="120" w:afterAutospacing="0"/>
        <w:jc w:val="both"/>
        <w:rPr>
          <w:i/>
          <w:iCs/>
          <w:sz w:val="28"/>
          <w:szCs w:val="28"/>
        </w:rPr>
      </w:pPr>
      <w:r>
        <w:rPr>
          <w:sz w:val="28"/>
          <w:szCs w:val="28"/>
        </w:rPr>
        <w:t>2.Участники игры (студенты):</w:t>
      </w:r>
    </w:p>
    <w:p w14:paraId="50B8506E" w14:textId="77777777" w:rsidR="00E74D60" w:rsidRDefault="007C0E40" w:rsidP="007919A9">
      <w:pPr>
        <w:pStyle w:val="af"/>
        <w:numPr>
          <w:ilvl w:val="0"/>
          <w:numId w:val="17"/>
        </w:numPr>
        <w:spacing w:before="280" w:beforeAutospacing="0" w:after="120" w:afterAutospacing="0"/>
        <w:ind w:left="0"/>
        <w:jc w:val="both"/>
        <w:rPr>
          <w:sz w:val="28"/>
          <w:szCs w:val="28"/>
        </w:rPr>
      </w:pPr>
      <w:r>
        <w:rPr>
          <w:sz w:val="28"/>
          <w:szCs w:val="28"/>
        </w:rPr>
        <w:t>проводят самостоятельную подготовку к поведению игры.</w:t>
      </w:r>
    </w:p>
    <w:p w14:paraId="49F26054" w14:textId="77777777" w:rsidR="00E74D60" w:rsidRDefault="007C0E40">
      <w:pPr>
        <w:pStyle w:val="af"/>
        <w:spacing w:before="280" w:beforeAutospacing="0" w:after="120" w:afterAutospacing="0"/>
        <w:jc w:val="both"/>
        <w:rPr>
          <w:sz w:val="28"/>
          <w:szCs w:val="28"/>
        </w:rPr>
      </w:pPr>
      <w:r>
        <w:rPr>
          <w:sz w:val="28"/>
          <w:szCs w:val="28"/>
        </w:rPr>
        <w:t xml:space="preserve">Она может проходить как в аудитории, так и вне ее. При необходимости преподаватель проводит консультации. </w:t>
      </w:r>
    </w:p>
    <w:p w14:paraId="72666495" w14:textId="77777777" w:rsidR="00E74D60" w:rsidRPr="006B6932" w:rsidRDefault="00E74D60">
      <w:pPr>
        <w:spacing w:after="120"/>
        <w:ind w:firstLine="709"/>
        <w:jc w:val="center"/>
        <w:rPr>
          <w:b/>
          <w:bCs/>
          <w:sz w:val="28"/>
          <w:szCs w:val="28"/>
        </w:rPr>
      </w:pPr>
    </w:p>
    <w:p w14:paraId="5D2DA1D0" w14:textId="77777777" w:rsidR="00E74D60" w:rsidRDefault="007C0E40">
      <w:pPr>
        <w:spacing w:after="120"/>
        <w:ind w:firstLine="567"/>
        <w:jc w:val="center"/>
        <w:rPr>
          <w:b/>
          <w:bCs/>
          <w:sz w:val="28"/>
          <w:szCs w:val="28"/>
        </w:rPr>
      </w:pPr>
      <w:r>
        <w:rPr>
          <w:b/>
          <w:bCs/>
          <w:sz w:val="28"/>
          <w:szCs w:val="28"/>
        </w:rPr>
        <w:t>Методика организации круглого стола</w:t>
      </w:r>
    </w:p>
    <w:p w14:paraId="3AA581CE" w14:textId="77777777" w:rsidR="00E74D60" w:rsidRDefault="007C0E40">
      <w:pPr>
        <w:spacing w:after="120"/>
        <w:ind w:firstLine="567"/>
        <w:jc w:val="both"/>
        <w:textAlignment w:val="top"/>
        <w:rPr>
          <w:sz w:val="28"/>
          <w:szCs w:val="28"/>
        </w:rPr>
      </w:pPr>
      <w:r>
        <w:rPr>
          <w:sz w:val="28"/>
          <w:szCs w:val="28"/>
        </w:rPr>
        <w:t>Круглый стол - организация обсуждения некоторого вопроса, темы, проблемы. Целью обсуждения выступает обобщение идей и мнений относительно обсуждаемой про</w:t>
      </w:r>
      <w:r>
        <w:rPr>
          <w:sz w:val="28"/>
          <w:szCs w:val="28"/>
        </w:rPr>
        <w:softHyphen/>
        <w:t xml:space="preserve">блемы, а также побуждение обучающихся к активизации умственной деятельности, самостоятельности, раскрытию возможностей. Данный метод чаще используется на этапе обобщения и закрепления изученного материала, с целью выражения мнений обучающихся по рассматриваемому вопросу и является логическим завершением той или иной темы. </w:t>
      </w:r>
    </w:p>
    <w:p w14:paraId="7A717C1F" w14:textId="77777777" w:rsidR="00E74D60" w:rsidRDefault="007C0E40">
      <w:pPr>
        <w:pStyle w:val="af"/>
        <w:spacing w:before="280" w:beforeAutospacing="0" w:after="120" w:afterAutospacing="0"/>
        <w:ind w:firstLine="567"/>
        <w:jc w:val="both"/>
        <w:rPr>
          <w:sz w:val="28"/>
          <w:szCs w:val="28"/>
        </w:rPr>
      </w:pPr>
      <w:r>
        <w:rPr>
          <w:sz w:val="28"/>
          <w:szCs w:val="28"/>
        </w:rPr>
        <w:t xml:space="preserve">Круглый стол — это метод интерактивного обучения, позволяющий закрепить полученные ранее знания, восполнить недостающую информацию, сформировать умения решать проблемы, укрепить позиции, научить культуре ведения дискуссии. Характерной чертой «круглого стола» является сочетание тематической дискуссии с групповой консультацией. </w:t>
      </w:r>
    </w:p>
    <w:p w14:paraId="6EB3AB9E" w14:textId="77777777" w:rsidR="00E74D60" w:rsidRDefault="007C0E40">
      <w:pPr>
        <w:pStyle w:val="af"/>
        <w:spacing w:before="280" w:beforeAutospacing="0" w:after="120" w:afterAutospacing="0"/>
        <w:ind w:firstLine="567"/>
        <w:jc w:val="both"/>
        <w:rPr>
          <w:sz w:val="28"/>
          <w:szCs w:val="28"/>
        </w:rPr>
      </w:pPr>
      <w:r>
        <w:rPr>
          <w:sz w:val="28"/>
          <w:szCs w:val="28"/>
        </w:rPr>
        <w:t xml:space="preserve">Цель: обеспечение свободного нерегламентированного обсуждения поставленных вопросов на основе постановки всех обучающихся в равное положение по отношению друг к другу. </w:t>
      </w:r>
    </w:p>
    <w:p w14:paraId="7DCBBE10" w14:textId="77777777" w:rsidR="00E74D60" w:rsidRDefault="007C0E40">
      <w:pPr>
        <w:pStyle w:val="af"/>
        <w:spacing w:before="280" w:beforeAutospacing="0" w:after="120" w:afterAutospacing="0"/>
        <w:ind w:firstLine="567"/>
        <w:jc w:val="both"/>
        <w:rPr>
          <w:sz w:val="28"/>
          <w:szCs w:val="28"/>
        </w:rPr>
      </w:pPr>
      <w:r>
        <w:rPr>
          <w:sz w:val="28"/>
          <w:szCs w:val="28"/>
        </w:rPr>
        <w:t xml:space="preserve">Задачи: </w:t>
      </w:r>
    </w:p>
    <w:p w14:paraId="0C475AC9" w14:textId="77777777" w:rsidR="00E74D60" w:rsidRDefault="007C0E40">
      <w:pPr>
        <w:pStyle w:val="af"/>
        <w:spacing w:before="280" w:beforeAutospacing="0" w:after="120" w:afterAutospacing="0"/>
        <w:ind w:firstLine="567"/>
        <w:jc w:val="both"/>
        <w:rPr>
          <w:sz w:val="28"/>
          <w:szCs w:val="28"/>
        </w:rPr>
      </w:pPr>
      <w:r>
        <w:rPr>
          <w:sz w:val="28"/>
          <w:szCs w:val="28"/>
        </w:rPr>
        <w:lastRenderedPageBreak/>
        <w:t xml:space="preserve">− формирование профессионального понятийно-терминологического аппарата на основе аутентичных источников по теме научного исследования. </w:t>
      </w:r>
    </w:p>
    <w:p w14:paraId="287284F2"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умений резюмировать аутентичную литературу по специальности на основе извлеченной информации, комментировать основные научные выводы. </w:t>
      </w:r>
    </w:p>
    <w:p w14:paraId="4C630D08" w14:textId="77777777" w:rsidR="00E74D60" w:rsidRDefault="007C0E40">
      <w:pPr>
        <w:pStyle w:val="af"/>
        <w:spacing w:before="280" w:beforeAutospacing="0" w:after="120" w:afterAutospacing="0"/>
        <w:ind w:firstLine="567"/>
        <w:jc w:val="both"/>
        <w:rPr>
          <w:sz w:val="28"/>
          <w:szCs w:val="28"/>
        </w:rPr>
      </w:pPr>
      <w:r>
        <w:rPr>
          <w:sz w:val="28"/>
          <w:szCs w:val="28"/>
        </w:rPr>
        <w:t xml:space="preserve">− развитие навыков говорения на профессиональные научные темы. </w:t>
      </w:r>
    </w:p>
    <w:p w14:paraId="0EF7D2F0" w14:textId="77777777" w:rsidR="00E74D60" w:rsidRDefault="007C0E40">
      <w:pPr>
        <w:pStyle w:val="af"/>
        <w:spacing w:before="280" w:beforeAutospacing="0" w:after="120" w:afterAutospacing="0"/>
        <w:ind w:firstLine="567"/>
        <w:jc w:val="both"/>
        <w:rPr>
          <w:sz w:val="28"/>
          <w:szCs w:val="28"/>
        </w:rPr>
      </w:pPr>
      <w:r>
        <w:rPr>
          <w:sz w:val="28"/>
          <w:szCs w:val="28"/>
        </w:rPr>
        <w:t xml:space="preserve">− формирование коммуникативных умений в области иноязычного восприятия речи на слух. </w:t>
      </w:r>
    </w:p>
    <w:p w14:paraId="5463EB4C" w14:textId="77777777" w:rsidR="00E74D60" w:rsidRDefault="007C0E40">
      <w:pPr>
        <w:pStyle w:val="af"/>
        <w:spacing w:before="280" w:beforeAutospacing="0" w:after="120" w:afterAutospacing="0"/>
        <w:ind w:firstLine="567"/>
        <w:jc w:val="both"/>
        <w:rPr>
          <w:b/>
          <w:bCs/>
          <w:sz w:val="28"/>
          <w:szCs w:val="28"/>
        </w:rPr>
      </w:pPr>
      <w:r>
        <w:rPr>
          <w:b/>
          <w:bCs/>
          <w:sz w:val="28"/>
          <w:szCs w:val="28"/>
        </w:rPr>
        <w:t xml:space="preserve">Методика проведения: </w:t>
      </w:r>
    </w:p>
    <w:p w14:paraId="18469F99" w14:textId="77777777" w:rsidR="00E74D60" w:rsidRDefault="007C0E40">
      <w:pPr>
        <w:pStyle w:val="af"/>
        <w:spacing w:before="280" w:beforeAutospacing="0" w:after="120" w:afterAutospacing="0"/>
        <w:ind w:firstLine="567"/>
        <w:jc w:val="both"/>
        <w:rPr>
          <w:sz w:val="28"/>
          <w:szCs w:val="28"/>
        </w:rPr>
      </w:pPr>
      <w:r>
        <w:rPr>
          <w:sz w:val="28"/>
          <w:szCs w:val="28"/>
        </w:rPr>
        <w:t xml:space="preserve">1. Обучающиеся в группе определяют наиболее актуальные экономические проблемы в рамках пройденной тематики и составляют график их обсуждения на занятиях. </w:t>
      </w:r>
    </w:p>
    <w:p w14:paraId="68657404" w14:textId="77777777" w:rsidR="00E74D60" w:rsidRDefault="007C0E40">
      <w:pPr>
        <w:pStyle w:val="af"/>
        <w:spacing w:before="280" w:beforeAutospacing="0" w:after="120" w:afterAutospacing="0"/>
        <w:ind w:firstLine="567"/>
        <w:jc w:val="both"/>
        <w:rPr>
          <w:sz w:val="28"/>
          <w:szCs w:val="28"/>
        </w:rPr>
      </w:pPr>
      <w:r>
        <w:rPr>
          <w:sz w:val="28"/>
          <w:szCs w:val="28"/>
        </w:rPr>
        <w:t xml:space="preserve">2. Один из обучающихся (инициатор обсуждения данной проблемы) выполняет роль модератора круглого стола, управляя дискуссией, задавая вопросы, резюмируя результаты обсуждения. </w:t>
      </w:r>
    </w:p>
    <w:p w14:paraId="1720A994" w14:textId="77777777" w:rsidR="00E74D60" w:rsidRDefault="007C0E40">
      <w:pPr>
        <w:pStyle w:val="af"/>
        <w:spacing w:before="280" w:beforeAutospacing="0" w:after="120" w:afterAutospacing="0"/>
        <w:ind w:firstLine="567"/>
        <w:jc w:val="both"/>
        <w:rPr>
          <w:sz w:val="28"/>
          <w:szCs w:val="28"/>
        </w:rPr>
      </w:pPr>
      <w:r>
        <w:rPr>
          <w:sz w:val="28"/>
          <w:szCs w:val="28"/>
        </w:rPr>
        <w:t xml:space="preserve">3. Каждый обучающийся в рамках самостоятельной работы готовит выступление по теме согласно утвержденному графику. На занятии студент высказывает свою позицию в рамках круглого стола, аргументирует свою точку зрения и оппонирует другим мнениям, отвечает на вопросы модератора. </w:t>
      </w:r>
    </w:p>
    <w:p w14:paraId="5B164A5C" w14:textId="77777777" w:rsidR="00E74D60" w:rsidRDefault="007C0E40">
      <w:pPr>
        <w:pStyle w:val="af"/>
        <w:spacing w:before="280" w:beforeAutospacing="0" w:after="120" w:afterAutospacing="0"/>
        <w:ind w:firstLine="567"/>
        <w:jc w:val="both"/>
        <w:rPr>
          <w:b/>
          <w:bCs/>
          <w:sz w:val="28"/>
          <w:szCs w:val="28"/>
        </w:rPr>
      </w:pPr>
      <w:r>
        <w:rPr>
          <w:b/>
          <w:bCs/>
          <w:sz w:val="28"/>
          <w:szCs w:val="28"/>
        </w:rPr>
        <w:t xml:space="preserve">Критерии оценки участника: </w:t>
      </w:r>
    </w:p>
    <w:p w14:paraId="012FA316" w14:textId="77777777" w:rsidR="00E74D60" w:rsidRDefault="007C0E40">
      <w:pPr>
        <w:pStyle w:val="af"/>
        <w:spacing w:before="280" w:beforeAutospacing="0" w:after="120" w:afterAutospacing="0"/>
        <w:ind w:firstLine="567"/>
        <w:jc w:val="both"/>
        <w:rPr>
          <w:sz w:val="28"/>
          <w:szCs w:val="28"/>
        </w:rPr>
      </w:pPr>
      <w:r>
        <w:rPr>
          <w:sz w:val="28"/>
          <w:szCs w:val="28"/>
        </w:rPr>
        <w:t xml:space="preserve">− полнота раскрытия темы; </w:t>
      </w:r>
    </w:p>
    <w:p w14:paraId="1B90398B" w14:textId="77777777" w:rsidR="00E74D60" w:rsidRDefault="007C0E40">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06FC45F8"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аргументировать свою точку зрения; </w:t>
      </w:r>
    </w:p>
    <w:p w14:paraId="1714EA1D"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задавать вопросы оппонентам и оппонировать; </w:t>
      </w:r>
    </w:p>
    <w:p w14:paraId="18662069" w14:textId="77777777" w:rsidR="00E74D60" w:rsidRDefault="007C0E40">
      <w:pPr>
        <w:pStyle w:val="af"/>
        <w:spacing w:before="280" w:beforeAutospacing="0" w:after="120" w:afterAutospacing="0"/>
        <w:ind w:firstLine="567"/>
        <w:jc w:val="both"/>
        <w:rPr>
          <w:b/>
          <w:bCs/>
          <w:sz w:val="28"/>
          <w:szCs w:val="28"/>
        </w:rPr>
      </w:pPr>
      <w:r>
        <w:rPr>
          <w:b/>
          <w:bCs/>
          <w:sz w:val="28"/>
          <w:szCs w:val="28"/>
        </w:rPr>
        <w:t>Критерии оценки модератора:</w:t>
      </w:r>
    </w:p>
    <w:p w14:paraId="20F60B04"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управлять дискуссией; </w:t>
      </w:r>
    </w:p>
    <w:p w14:paraId="1A115064"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ориентироваться в обсуждаемой проблематике; </w:t>
      </w:r>
    </w:p>
    <w:p w14:paraId="2545C371" w14:textId="77777777" w:rsidR="00E74D60" w:rsidRDefault="007C0E40">
      <w:pPr>
        <w:pStyle w:val="af"/>
        <w:spacing w:before="280" w:beforeAutospacing="0" w:after="120" w:afterAutospacing="0"/>
        <w:ind w:firstLine="567"/>
        <w:jc w:val="both"/>
        <w:rPr>
          <w:sz w:val="28"/>
          <w:szCs w:val="28"/>
        </w:rPr>
      </w:pPr>
      <w:r>
        <w:rPr>
          <w:sz w:val="28"/>
          <w:szCs w:val="28"/>
        </w:rPr>
        <w:t xml:space="preserve">− правильность использования грамматических и лексических конструкций; </w:t>
      </w:r>
    </w:p>
    <w:p w14:paraId="00677D3D" w14:textId="77777777" w:rsidR="00E74D60" w:rsidRDefault="007C0E40">
      <w:pPr>
        <w:pStyle w:val="af"/>
        <w:spacing w:before="280" w:beforeAutospacing="0" w:after="120" w:afterAutospacing="0"/>
        <w:ind w:firstLine="567"/>
        <w:jc w:val="both"/>
        <w:rPr>
          <w:sz w:val="28"/>
          <w:szCs w:val="28"/>
        </w:rPr>
      </w:pPr>
      <w:r>
        <w:rPr>
          <w:sz w:val="28"/>
          <w:szCs w:val="28"/>
        </w:rPr>
        <w:lastRenderedPageBreak/>
        <w:t xml:space="preserve">− умение задавать вопросы участникам; </w:t>
      </w:r>
    </w:p>
    <w:p w14:paraId="1D3C4B51" w14:textId="77777777" w:rsidR="00E74D60" w:rsidRDefault="007C0E40">
      <w:pPr>
        <w:pStyle w:val="af"/>
        <w:spacing w:before="280" w:beforeAutospacing="0" w:after="120" w:afterAutospacing="0"/>
        <w:ind w:firstLine="567"/>
        <w:jc w:val="both"/>
        <w:rPr>
          <w:sz w:val="28"/>
          <w:szCs w:val="28"/>
        </w:rPr>
      </w:pPr>
      <w:r>
        <w:rPr>
          <w:sz w:val="28"/>
          <w:szCs w:val="28"/>
        </w:rPr>
        <w:t xml:space="preserve">− умение делать выводы. </w:t>
      </w:r>
    </w:p>
    <w:p w14:paraId="2D221C76" w14:textId="77777777" w:rsidR="00E74D60" w:rsidRDefault="007C0E40">
      <w:pPr>
        <w:pStyle w:val="1"/>
        <w:spacing w:before="233"/>
        <w:ind w:leftChars="200" w:left="440" w:rightChars="486" w:right="1069"/>
        <w:jc w:val="both"/>
      </w:pPr>
      <w:r>
        <w:t>Методические рекомендации по работе с переводом деловой</w:t>
      </w:r>
      <w:r>
        <w:rPr>
          <w:spacing w:val="-67"/>
        </w:rPr>
        <w:t xml:space="preserve"> </w:t>
      </w:r>
      <w:r>
        <w:t>корреспонденции.</w:t>
      </w:r>
    </w:p>
    <w:p w14:paraId="10AAA3AA" w14:textId="77777777" w:rsidR="00E74D60" w:rsidRDefault="007C0E40">
      <w:pPr>
        <w:pStyle w:val="a5"/>
        <w:spacing w:before="234" w:line="276" w:lineRule="auto"/>
        <w:ind w:leftChars="200" w:left="440" w:rightChars="486" w:right="1069"/>
        <w:jc w:val="both"/>
        <w:rPr>
          <w:sz w:val="28"/>
          <w:szCs w:val="28"/>
        </w:rPr>
      </w:pPr>
      <w:r>
        <w:rPr>
          <w:sz w:val="28"/>
          <w:szCs w:val="28"/>
        </w:rPr>
        <w:t>Перевод</w:t>
      </w:r>
      <w:r>
        <w:rPr>
          <w:spacing w:val="1"/>
          <w:sz w:val="28"/>
          <w:szCs w:val="28"/>
        </w:rPr>
        <w:t xml:space="preserve"> </w:t>
      </w:r>
      <w:r>
        <w:rPr>
          <w:sz w:val="28"/>
          <w:szCs w:val="28"/>
        </w:rPr>
        <w:t>является</w:t>
      </w:r>
      <w:r>
        <w:rPr>
          <w:spacing w:val="1"/>
          <w:sz w:val="28"/>
          <w:szCs w:val="28"/>
        </w:rPr>
        <w:t xml:space="preserve"> </w:t>
      </w:r>
      <w:r>
        <w:rPr>
          <w:sz w:val="28"/>
          <w:szCs w:val="28"/>
        </w:rPr>
        <w:t>неотъемлемой</w:t>
      </w:r>
      <w:r>
        <w:rPr>
          <w:spacing w:val="1"/>
          <w:sz w:val="28"/>
          <w:szCs w:val="28"/>
        </w:rPr>
        <w:t xml:space="preserve"> </w:t>
      </w:r>
      <w:r>
        <w:rPr>
          <w:sz w:val="28"/>
          <w:szCs w:val="28"/>
        </w:rPr>
        <w:t>частью</w:t>
      </w:r>
      <w:r>
        <w:rPr>
          <w:spacing w:val="1"/>
          <w:sz w:val="28"/>
          <w:szCs w:val="28"/>
        </w:rPr>
        <w:t xml:space="preserve"> </w:t>
      </w:r>
      <w:r>
        <w:rPr>
          <w:sz w:val="28"/>
          <w:szCs w:val="28"/>
        </w:rPr>
        <w:t>работы</w:t>
      </w:r>
      <w:r>
        <w:rPr>
          <w:spacing w:val="1"/>
          <w:sz w:val="28"/>
          <w:szCs w:val="28"/>
        </w:rPr>
        <w:t xml:space="preserve"> </w:t>
      </w:r>
      <w:r>
        <w:rPr>
          <w:sz w:val="28"/>
          <w:szCs w:val="28"/>
        </w:rPr>
        <w:t>студента</w:t>
      </w:r>
      <w:r>
        <w:rPr>
          <w:spacing w:val="1"/>
          <w:sz w:val="28"/>
          <w:szCs w:val="28"/>
        </w:rPr>
        <w:t xml:space="preserve"> </w:t>
      </w:r>
      <w:r>
        <w:rPr>
          <w:sz w:val="28"/>
          <w:szCs w:val="28"/>
        </w:rPr>
        <w:t>при</w:t>
      </w:r>
      <w:r>
        <w:rPr>
          <w:spacing w:val="1"/>
          <w:sz w:val="28"/>
          <w:szCs w:val="28"/>
        </w:rPr>
        <w:t xml:space="preserve"> </w:t>
      </w:r>
      <w:r>
        <w:rPr>
          <w:sz w:val="28"/>
          <w:szCs w:val="28"/>
        </w:rPr>
        <w:t>изучении</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Перевод</w:t>
      </w:r>
      <w:r>
        <w:rPr>
          <w:spacing w:val="1"/>
          <w:sz w:val="28"/>
          <w:szCs w:val="28"/>
        </w:rPr>
        <w:t xml:space="preserve"> </w:t>
      </w:r>
      <w:r>
        <w:rPr>
          <w:sz w:val="28"/>
          <w:szCs w:val="28"/>
        </w:rPr>
        <w:t>официально-деловой</w:t>
      </w:r>
      <w:r>
        <w:rPr>
          <w:spacing w:val="-67"/>
          <w:sz w:val="28"/>
          <w:szCs w:val="28"/>
        </w:rPr>
        <w:t xml:space="preserve"> </w:t>
      </w:r>
      <w:r>
        <w:rPr>
          <w:sz w:val="28"/>
          <w:szCs w:val="28"/>
        </w:rPr>
        <w:t>корреспонденции</w:t>
      </w:r>
      <w:r>
        <w:rPr>
          <w:spacing w:val="1"/>
          <w:sz w:val="28"/>
          <w:szCs w:val="28"/>
        </w:rPr>
        <w:t xml:space="preserve"> </w:t>
      </w:r>
      <w:r>
        <w:rPr>
          <w:sz w:val="28"/>
          <w:szCs w:val="28"/>
        </w:rPr>
        <w:t>полностью</w:t>
      </w:r>
      <w:r>
        <w:rPr>
          <w:spacing w:val="1"/>
          <w:sz w:val="28"/>
          <w:szCs w:val="28"/>
        </w:rPr>
        <w:t xml:space="preserve"> </w:t>
      </w:r>
      <w:r>
        <w:rPr>
          <w:sz w:val="28"/>
          <w:szCs w:val="28"/>
        </w:rPr>
        <w:t>ориентирован</w:t>
      </w:r>
      <w:r>
        <w:rPr>
          <w:spacing w:val="1"/>
          <w:sz w:val="28"/>
          <w:szCs w:val="28"/>
        </w:rPr>
        <w:t xml:space="preserve"> </w:t>
      </w:r>
      <w:r>
        <w:rPr>
          <w:sz w:val="28"/>
          <w:szCs w:val="28"/>
        </w:rPr>
        <w:t>на</w:t>
      </w:r>
      <w:r>
        <w:rPr>
          <w:spacing w:val="1"/>
          <w:sz w:val="28"/>
          <w:szCs w:val="28"/>
        </w:rPr>
        <w:t xml:space="preserve"> </w:t>
      </w:r>
      <w:r>
        <w:rPr>
          <w:sz w:val="28"/>
          <w:szCs w:val="28"/>
        </w:rPr>
        <w:t>передачу</w:t>
      </w:r>
      <w:r>
        <w:rPr>
          <w:spacing w:val="1"/>
          <w:sz w:val="28"/>
          <w:szCs w:val="28"/>
        </w:rPr>
        <w:t xml:space="preserve"> </w:t>
      </w:r>
      <w:r>
        <w:rPr>
          <w:sz w:val="28"/>
          <w:szCs w:val="28"/>
        </w:rPr>
        <w:t>содержания,</w:t>
      </w:r>
      <w:r>
        <w:rPr>
          <w:spacing w:val="-67"/>
          <w:sz w:val="28"/>
          <w:szCs w:val="28"/>
        </w:rPr>
        <w:t xml:space="preserve"> </w:t>
      </w:r>
      <w:r>
        <w:rPr>
          <w:sz w:val="28"/>
          <w:szCs w:val="28"/>
        </w:rPr>
        <w:t>т.е.</w:t>
      </w:r>
      <w:r>
        <w:rPr>
          <w:spacing w:val="1"/>
          <w:sz w:val="28"/>
          <w:szCs w:val="28"/>
        </w:rPr>
        <w:t xml:space="preserve"> </w:t>
      </w:r>
      <w:r>
        <w:rPr>
          <w:sz w:val="28"/>
          <w:szCs w:val="28"/>
        </w:rPr>
        <w:t>носит</w:t>
      </w:r>
      <w:r>
        <w:rPr>
          <w:spacing w:val="1"/>
          <w:sz w:val="28"/>
          <w:szCs w:val="28"/>
        </w:rPr>
        <w:t xml:space="preserve"> </w:t>
      </w:r>
      <w:r>
        <w:rPr>
          <w:sz w:val="28"/>
          <w:szCs w:val="28"/>
        </w:rPr>
        <w:t>информационный</w:t>
      </w:r>
      <w:r>
        <w:rPr>
          <w:spacing w:val="1"/>
          <w:sz w:val="28"/>
          <w:szCs w:val="28"/>
        </w:rPr>
        <w:t xml:space="preserve"> </w:t>
      </w:r>
      <w:r>
        <w:rPr>
          <w:sz w:val="28"/>
          <w:szCs w:val="28"/>
        </w:rPr>
        <w:t>характер.</w:t>
      </w:r>
      <w:r>
        <w:rPr>
          <w:spacing w:val="1"/>
          <w:sz w:val="28"/>
          <w:szCs w:val="28"/>
        </w:rPr>
        <w:t xml:space="preserve"> </w:t>
      </w:r>
      <w:r>
        <w:rPr>
          <w:sz w:val="28"/>
          <w:szCs w:val="28"/>
        </w:rPr>
        <w:t>Форма</w:t>
      </w:r>
      <w:r>
        <w:rPr>
          <w:spacing w:val="1"/>
          <w:sz w:val="28"/>
          <w:szCs w:val="28"/>
        </w:rPr>
        <w:t xml:space="preserve"> </w:t>
      </w:r>
      <w:r>
        <w:rPr>
          <w:sz w:val="28"/>
          <w:szCs w:val="28"/>
        </w:rPr>
        <w:t>деловых</w:t>
      </w:r>
      <w:r>
        <w:rPr>
          <w:spacing w:val="1"/>
          <w:sz w:val="28"/>
          <w:szCs w:val="28"/>
        </w:rPr>
        <w:t xml:space="preserve"> </w:t>
      </w:r>
      <w:r>
        <w:rPr>
          <w:sz w:val="28"/>
          <w:szCs w:val="28"/>
        </w:rPr>
        <w:t>писем</w:t>
      </w:r>
      <w:r>
        <w:rPr>
          <w:spacing w:val="1"/>
          <w:sz w:val="28"/>
          <w:szCs w:val="28"/>
        </w:rPr>
        <w:t xml:space="preserve"> </w:t>
      </w:r>
      <w:r>
        <w:rPr>
          <w:sz w:val="28"/>
          <w:szCs w:val="28"/>
        </w:rPr>
        <w:t>в</w:t>
      </w:r>
      <w:r>
        <w:rPr>
          <w:spacing w:val="1"/>
          <w:sz w:val="28"/>
          <w:szCs w:val="28"/>
        </w:rPr>
        <w:t xml:space="preserve"> </w:t>
      </w:r>
      <w:r>
        <w:rPr>
          <w:sz w:val="28"/>
          <w:szCs w:val="28"/>
        </w:rPr>
        <w:t>большинстве</w:t>
      </w:r>
      <w:r>
        <w:rPr>
          <w:spacing w:val="1"/>
          <w:sz w:val="28"/>
          <w:szCs w:val="28"/>
        </w:rPr>
        <w:t xml:space="preserve"> </w:t>
      </w:r>
      <w:r>
        <w:rPr>
          <w:sz w:val="28"/>
          <w:szCs w:val="28"/>
        </w:rPr>
        <w:t>случаев</w:t>
      </w:r>
      <w:r>
        <w:rPr>
          <w:spacing w:val="1"/>
          <w:sz w:val="28"/>
          <w:szCs w:val="28"/>
        </w:rPr>
        <w:t xml:space="preserve"> </w:t>
      </w:r>
      <w:r>
        <w:rPr>
          <w:sz w:val="28"/>
          <w:szCs w:val="28"/>
        </w:rPr>
        <w:t>стереотипна.</w:t>
      </w:r>
      <w:r>
        <w:rPr>
          <w:spacing w:val="1"/>
          <w:sz w:val="28"/>
          <w:szCs w:val="28"/>
        </w:rPr>
        <w:t xml:space="preserve"> </w:t>
      </w:r>
      <w:r>
        <w:rPr>
          <w:sz w:val="28"/>
          <w:szCs w:val="28"/>
        </w:rPr>
        <w:t>Несмотря</w:t>
      </w:r>
      <w:r>
        <w:rPr>
          <w:spacing w:val="1"/>
          <w:sz w:val="28"/>
          <w:szCs w:val="28"/>
        </w:rPr>
        <w:t xml:space="preserve"> </w:t>
      </w:r>
      <w:r>
        <w:rPr>
          <w:sz w:val="28"/>
          <w:szCs w:val="28"/>
        </w:rPr>
        <w:t>на</w:t>
      </w:r>
      <w:r>
        <w:rPr>
          <w:spacing w:val="1"/>
          <w:sz w:val="28"/>
          <w:szCs w:val="28"/>
        </w:rPr>
        <w:t xml:space="preserve"> </w:t>
      </w:r>
      <w:r>
        <w:rPr>
          <w:sz w:val="28"/>
          <w:szCs w:val="28"/>
        </w:rPr>
        <w:t>стандартизацию</w:t>
      </w:r>
      <w:r>
        <w:rPr>
          <w:spacing w:val="1"/>
          <w:sz w:val="28"/>
          <w:szCs w:val="28"/>
        </w:rPr>
        <w:t xml:space="preserve"> </w:t>
      </w:r>
      <w:r>
        <w:rPr>
          <w:sz w:val="28"/>
          <w:szCs w:val="28"/>
        </w:rPr>
        <w:t>деловой</w:t>
      </w:r>
      <w:r>
        <w:rPr>
          <w:spacing w:val="1"/>
          <w:sz w:val="28"/>
          <w:szCs w:val="28"/>
        </w:rPr>
        <w:t xml:space="preserve"> </w:t>
      </w:r>
      <w:r>
        <w:rPr>
          <w:sz w:val="28"/>
          <w:szCs w:val="28"/>
        </w:rPr>
        <w:t>переписки</w:t>
      </w:r>
      <w:r>
        <w:rPr>
          <w:spacing w:val="1"/>
          <w:sz w:val="28"/>
          <w:szCs w:val="28"/>
        </w:rPr>
        <w:t xml:space="preserve"> </w:t>
      </w:r>
      <w:r>
        <w:rPr>
          <w:sz w:val="28"/>
          <w:szCs w:val="28"/>
        </w:rPr>
        <w:t>как</w:t>
      </w:r>
      <w:r>
        <w:rPr>
          <w:spacing w:val="1"/>
          <w:sz w:val="28"/>
          <w:szCs w:val="28"/>
        </w:rPr>
        <w:t xml:space="preserve"> </w:t>
      </w:r>
      <w:r>
        <w:rPr>
          <w:sz w:val="28"/>
          <w:szCs w:val="28"/>
        </w:rPr>
        <w:t>в</w:t>
      </w:r>
      <w:r>
        <w:rPr>
          <w:spacing w:val="1"/>
          <w:sz w:val="28"/>
          <w:szCs w:val="28"/>
        </w:rPr>
        <w:t xml:space="preserve"> </w:t>
      </w:r>
      <w:r>
        <w:rPr>
          <w:sz w:val="28"/>
          <w:szCs w:val="28"/>
        </w:rPr>
        <w:t>европейских,</w:t>
      </w:r>
      <w:r>
        <w:rPr>
          <w:spacing w:val="1"/>
          <w:sz w:val="28"/>
          <w:szCs w:val="28"/>
        </w:rPr>
        <w:t xml:space="preserve"> </w:t>
      </w:r>
      <w:r>
        <w:rPr>
          <w:sz w:val="28"/>
          <w:szCs w:val="28"/>
        </w:rPr>
        <w:t>так</w:t>
      </w:r>
      <w:r>
        <w:rPr>
          <w:spacing w:val="1"/>
          <w:sz w:val="28"/>
          <w:szCs w:val="28"/>
        </w:rPr>
        <w:t xml:space="preserve"> </w:t>
      </w:r>
      <w:r>
        <w:rPr>
          <w:sz w:val="28"/>
          <w:szCs w:val="28"/>
        </w:rPr>
        <w:t>и</w:t>
      </w:r>
      <w:r>
        <w:rPr>
          <w:spacing w:val="1"/>
          <w:sz w:val="28"/>
          <w:szCs w:val="28"/>
        </w:rPr>
        <w:t xml:space="preserve"> </w:t>
      </w:r>
      <w:r>
        <w:rPr>
          <w:sz w:val="28"/>
          <w:szCs w:val="28"/>
        </w:rPr>
        <w:t>в</w:t>
      </w:r>
      <w:r>
        <w:rPr>
          <w:spacing w:val="1"/>
          <w:sz w:val="28"/>
          <w:szCs w:val="28"/>
        </w:rPr>
        <w:t xml:space="preserve"> </w:t>
      </w:r>
      <w:r>
        <w:rPr>
          <w:sz w:val="28"/>
          <w:szCs w:val="28"/>
        </w:rPr>
        <w:t>русском</w:t>
      </w:r>
      <w:r>
        <w:rPr>
          <w:spacing w:val="1"/>
          <w:sz w:val="28"/>
          <w:szCs w:val="28"/>
        </w:rPr>
        <w:t xml:space="preserve"> </w:t>
      </w:r>
      <w:r>
        <w:rPr>
          <w:sz w:val="28"/>
          <w:szCs w:val="28"/>
        </w:rPr>
        <w:t>языках</w:t>
      </w:r>
      <w:r>
        <w:rPr>
          <w:spacing w:val="1"/>
          <w:sz w:val="28"/>
          <w:szCs w:val="28"/>
        </w:rPr>
        <w:t xml:space="preserve"> </w:t>
      </w:r>
      <w:r>
        <w:rPr>
          <w:sz w:val="28"/>
          <w:szCs w:val="28"/>
        </w:rPr>
        <w:t>при</w:t>
      </w:r>
      <w:r>
        <w:rPr>
          <w:spacing w:val="-67"/>
          <w:sz w:val="28"/>
          <w:szCs w:val="28"/>
        </w:rPr>
        <w:t xml:space="preserve"> </w:t>
      </w:r>
      <w:r>
        <w:rPr>
          <w:sz w:val="28"/>
          <w:szCs w:val="28"/>
        </w:rPr>
        <w:t>переводе</w:t>
      </w:r>
      <w:r>
        <w:rPr>
          <w:spacing w:val="-1"/>
          <w:sz w:val="28"/>
          <w:szCs w:val="28"/>
        </w:rPr>
        <w:t xml:space="preserve"> </w:t>
      </w:r>
      <w:r>
        <w:rPr>
          <w:sz w:val="28"/>
          <w:szCs w:val="28"/>
        </w:rPr>
        <w:t>иногда</w:t>
      </w:r>
      <w:r>
        <w:rPr>
          <w:spacing w:val="-1"/>
          <w:sz w:val="28"/>
          <w:szCs w:val="28"/>
        </w:rPr>
        <w:t xml:space="preserve"> </w:t>
      </w:r>
      <w:r>
        <w:rPr>
          <w:sz w:val="28"/>
          <w:szCs w:val="28"/>
        </w:rPr>
        <w:t>приходится</w:t>
      </w:r>
      <w:r>
        <w:rPr>
          <w:spacing w:val="-1"/>
          <w:sz w:val="28"/>
          <w:szCs w:val="28"/>
        </w:rPr>
        <w:t xml:space="preserve"> </w:t>
      </w:r>
      <w:r>
        <w:rPr>
          <w:sz w:val="28"/>
          <w:szCs w:val="28"/>
        </w:rPr>
        <w:t>прибегать</w:t>
      </w:r>
      <w:r>
        <w:rPr>
          <w:spacing w:val="-5"/>
          <w:sz w:val="28"/>
          <w:szCs w:val="28"/>
        </w:rPr>
        <w:t xml:space="preserve"> </w:t>
      </w:r>
      <w:r>
        <w:rPr>
          <w:sz w:val="28"/>
          <w:szCs w:val="28"/>
        </w:rPr>
        <w:t>к</w:t>
      </w:r>
      <w:r>
        <w:rPr>
          <w:spacing w:val="-1"/>
          <w:sz w:val="28"/>
          <w:szCs w:val="28"/>
        </w:rPr>
        <w:t xml:space="preserve"> </w:t>
      </w:r>
      <w:r>
        <w:rPr>
          <w:sz w:val="28"/>
          <w:szCs w:val="28"/>
        </w:rPr>
        <w:t>дословному</w:t>
      </w:r>
      <w:r>
        <w:rPr>
          <w:spacing w:val="-5"/>
          <w:sz w:val="28"/>
          <w:szCs w:val="28"/>
        </w:rPr>
        <w:t xml:space="preserve"> </w:t>
      </w:r>
      <w:r>
        <w:rPr>
          <w:sz w:val="28"/>
          <w:szCs w:val="28"/>
        </w:rPr>
        <w:t>изложению.</w:t>
      </w:r>
    </w:p>
    <w:p w14:paraId="7D5562D8" w14:textId="77777777" w:rsidR="00E74D60" w:rsidRDefault="007C0E40">
      <w:pPr>
        <w:pStyle w:val="a5"/>
        <w:spacing w:before="243" w:line="278" w:lineRule="auto"/>
        <w:ind w:leftChars="200" w:left="440" w:rightChars="486" w:right="1069"/>
        <w:jc w:val="both"/>
        <w:rPr>
          <w:sz w:val="28"/>
          <w:szCs w:val="28"/>
        </w:rPr>
      </w:pPr>
      <w:r>
        <w:rPr>
          <w:sz w:val="28"/>
          <w:szCs w:val="28"/>
        </w:rPr>
        <w:t>Основными</w:t>
      </w:r>
      <w:r>
        <w:rPr>
          <w:spacing w:val="1"/>
          <w:sz w:val="28"/>
          <w:szCs w:val="28"/>
        </w:rPr>
        <w:t xml:space="preserve"> </w:t>
      </w:r>
      <w:r>
        <w:rPr>
          <w:sz w:val="28"/>
          <w:szCs w:val="28"/>
        </w:rPr>
        <w:t>требованиями,</w:t>
      </w:r>
      <w:r>
        <w:rPr>
          <w:spacing w:val="1"/>
          <w:sz w:val="28"/>
          <w:szCs w:val="28"/>
        </w:rPr>
        <w:t xml:space="preserve"> </w:t>
      </w:r>
      <w:r>
        <w:rPr>
          <w:sz w:val="28"/>
          <w:szCs w:val="28"/>
        </w:rPr>
        <w:t>которым</w:t>
      </w:r>
      <w:r>
        <w:rPr>
          <w:spacing w:val="1"/>
          <w:sz w:val="28"/>
          <w:szCs w:val="28"/>
        </w:rPr>
        <w:t xml:space="preserve"> </w:t>
      </w:r>
      <w:r>
        <w:rPr>
          <w:sz w:val="28"/>
          <w:szCs w:val="28"/>
        </w:rPr>
        <w:t>должен</w:t>
      </w:r>
      <w:r>
        <w:rPr>
          <w:spacing w:val="1"/>
          <w:sz w:val="28"/>
          <w:szCs w:val="28"/>
        </w:rPr>
        <w:t xml:space="preserve"> </w:t>
      </w:r>
      <w:r>
        <w:rPr>
          <w:sz w:val="28"/>
          <w:szCs w:val="28"/>
        </w:rPr>
        <w:t>отвечать</w:t>
      </w:r>
      <w:r>
        <w:rPr>
          <w:spacing w:val="1"/>
          <w:sz w:val="28"/>
          <w:szCs w:val="28"/>
        </w:rPr>
        <w:t xml:space="preserve"> </w:t>
      </w:r>
      <w:r>
        <w:rPr>
          <w:sz w:val="28"/>
          <w:szCs w:val="28"/>
        </w:rPr>
        <w:t>перевод</w:t>
      </w:r>
      <w:r>
        <w:rPr>
          <w:spacing w:val="1"/>
          <w:sz w:val="28"/>
          <w:szCs w:val="28"/>
        </w:rPr>
        <w:t xml:space="preserve"> </w:t>
      </w:r>
      <w:r>
        <w:rPr>
          <w:sz w:val="28"/>
          <w:szCs w:val="28"/>
        </w:rPr>
        <w:t>деловой</w:t>
      </w:r>
      <w:r>
        <w:rPr>
          <w:spacing w:val="-4"/>
          <w:sz w:val="28"/>
          <w:szCs w:val="28"/>
        </w:rPr>
        <w:t xml:space="preserve"> </w:t>
      </w:r>
      <w:r>
        <w:rPr>
          <w:sz w:val="28"/>
          <w:szCs w:val="28"/>
        </w:rPr>
        <w:t>корреспонденции</w:t>
      </w:r>
      <w:r>
        <w:rPr>
          <w:spacing w:val="-3"/>
          <w:sz w:val="28"/>
          <w:szCs w:val="28"/>
        </w:rPr>
        <w:t xml:space="preserve"> </w:t>
      </w:r>
      <w:r>
        <w:rPr>
          <w:sz w:val="28"/>
          <w:szCs w:val="28"/>
        </w:rPr>
        <w:t>являются:</w:t>
      </w:r>
    </w:p>
    <w:p w14:paraId="4FBDF5DC" w14:textId="77777777" w:rsidR="00E74D60" w:rsidRDefault="007C0E40" w:rsidP="007919A9">
      <w:pPr>
        <w:pStyle w:val="aff5"/>
        <w:numPr>
          <w:ilvl w:val="0"/>
          <w:numId w:val="18"/>
        </w:numPr>
        <w:tabs>
          <w:tab w:val="left" w:pos="1027"/>
        </w:tabs>
        <w:spacing w:before="232" w:line="276" w:lineRule="auto"/>
        <w:ind w:leftChars="200" w:left="440" w:rightChars="486" w:right="1069" w:firstLine="0"/>
        <w:jc w:val="both"/>
        <w:rPr>
          <w:sz w:val="28"/>
          <w:szCs w:val="28"/>
        </w:rPr>
      </w:pPr>
      <w:r>
        <w:rPr>
          <w:sz w:val="28"/>
          <w:szCs w:val="28"/>
        </w:rPr>
        <w:t>точность</w:t>
      </w:r>
      <w:r>
        <w:rPr>
          <w:spacing w:val="1"/>
          <w:sz w:val="28"/>
          <w:szCs w:val="28"/>
        </w:rPr>
        <w:t xml:space="preserve"> </w:t>
      </w:r>
      <w:r>
        <w:rPr>
          <w:sz w:val="28"/>
          <w:szCs w:val="28"/>
        </w:rPr>
        <w:t>(все</w:t>
      </w:r>
      <w:r>
        <w:rPr>
          <w:spacing w:val="1"/>
          <w:sz w:val="28"/>
          <w:szCs w:val="28"/>
        </w:rPr>
        <w:t xml:space="preserve"> </w:t>
      </w:r>
      <w:r>
        <w:rPr>
          <w:sz w:val="28"/>
          <w:szCs w:val="28"/>
        </w:rPr>
        <w:t>положения,</w:t>
      </w:r>
      <w:r>
        <w:rPr>
          <w:spacing w:val="1"/>
          <w:sz w:val="28"/>
          <w:szCs w:val="28"/>
        </w:rPr>
        <w:t xml:space="preserve"> </w:t>
      </w:r>
      <w:r>
        <w:rPr>
          <w:sz w:val="28"/>
          <w:szCs w:val="28"/>
        </w:rPr>
        <w:t>трактуемые</w:t>
      </w:r>
      <w:r>
        <w:rPr>
          <w:spacing w:val="1"/>
          <w:sz w:val="28"/>
          <w:szCs w:val="28"/>
        </w:rPr>
        <w:t xml:space="preserve"> </w:t>
      </w:r>
      <w:r>
        <w:rPr>
          <w:sz w:val="28"/>
          <w:szCs w:val="28"/>
        </w:rPr>
        <w:t>в</w:t>
      </w:r>
      <w:r>
        <w:rPr>
          <w:spacing w:val="1"/>
          <w:sz w:val="28"/>
          <w:szCs w:val="28"/>
        </w:rPr>
        <w:t xml:space="preserve"> </w:t>
      </w:r>
      <w:r>
        <w:rPr>
          <w:sz w:val="28"/>
          <w:szCs w:val="28"/>
        </w:rPr>
        <w:t>оригинале,</w:t>
      </w:r>
      <w:r>
        <w:rPr>
          <w:spacing w:val="1"/>
          <w:sz w:val="28"/>
          <w:szCs w:val="28"/>
        </w:rPr>
        <w:t xml:space="preserve"> </w:t>
      </w:r>
      <w:r>
        <w:rPr>
          <w:sz w:val="28"/>
          <w:szCs w:val="28"/>
        </w:rPr>
        <w:t>должны</w:t>
      </w:r>
      <w:r>
        <w:rPr>
          <w:spacing w:val="1"/>
          <w:sz w:val="28"/>
          <w:szCs w:val="28"/>
        </w:rPr>
        <w:t xml:space="preserve"> </w:t>
      </w:r>
      <w:r>
        <w:rPr>
          <w:sz w:val="28"/>
          <w:szCs w:val="28"/>
        </w:rPr>
        <w:t>быть</w:t>
      </w:r>
      <w:r>
        <w:rPr>
          <w:spacing w:val="1"/>
          <w:sz w:val="28"/>
          <w:szCs w:val="28"/>
        </w:rPr>
        <w:t xml:space="preserve"> </w:t>
      </w:r>
      <w:r>
        <w:rPr>
          <w:sz w:val="28"/>
          <w:szCs w:val="28"/>
        </w:rPr>
        <w:t>правильно</w:t>
      </w:r>
      <w:r>
        <w:rPr>
          <w:spacing w:val="1"/>
          <w:sz w:val="28"/>
          <w:szCs w:val="28"/>
        </w:rPr>
        <w:t xml:space="preserve"> </w:t>
      </w:r>
      <w:r>
        <w:rPr>
          <w:sz w:val="28"/>
          <w:szCs w:val="28"/>
        </w:rPr>
        <w:t>и</w:t>
      </w:r>
      <w:r>
        <w:rPr>
          <w:spacing w:val="1"/>
          <w:sz w:val="28"/>
          <w:szCs w:val="28"/>
        </w:rPr>
        <w:t xml:space="preserve"> </w:t>
      </w:r>
      <w:r>
        <w:rPr>
          <w:sz w:val="28"/>
          <w:szCs w:val="28"/>
        </w:rPr>
        <w:t>полностью</w:t>
      </w:r>
      <w:r>
        <w:rPr>
          <w:spacing w:val="1"/>
          <w:sz w:val="28"/>
          <w:szCs w:val="28"/>
        </w:rPr>
        <w:t xml:space="preserve"> </w:t>
      </w:r>
      <w:r>
        <w:rPr>
          <w:sz w:val="28"/>
          <w:szCs w:val="28"/>
        </w:rPr>
        <w:t>изложены</w:t>
      </w:r>
      <w:r>
        <w:rPr>
          <w:spacing w:val="1"/>
          <w:sz w:val="28"/>
          <w:szCs w:val="28"/>
        </w:rPr>
        <w:t xml:space="preserve"> </w:t>
      </w:r>
      <w:r>
        <w:rPr>
          <w:sz w:val="28"/>
          <w:szCs w:val="28"/>
        </w:rPr>
        <w:t>в</w:t>
      </w:r>
      <w:r>
        <w:rPr>
          <w:spacing w:val="1"/>
          <w:sz w:val="28"/>
          <w:szCs w:val="28"/>
        </w:rPr>
        <w:t xml:space="preserve"> </w:t>
      </w:r>
      <w:r>
        <w:rPr>
          <w:sz w:val="28"/>
          <w:szCs w:val="28"/>
        </w:rPr>
        <w:t>переводе;</w:t>
      </w:r>
      <w:r>
        <w:rPr>
          <w:spacing w:val="1"/>
          <w:sz w:val="28"/>
          <w:szCs w:val="28"/>
        </w:rPr>
        <w:t xml:space="preserve"> </w:t>
      </w:r>
      <w:r>
        <w:rPr>
          <w:sz w:val="28"/>
          <w:szCs w:val="28"/>
        </w:rPr>
        <w:t>перевод</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не</w:t>
      </w:r>
      <w:r>
        <w:rPr>
          <w:spacing w:val="-4"/>
          <w:sz w:val="28"/>
          <w:szCs w:val="28"/>
        </w:rPr>
        <w:t xml:space="preserve"> </w:t>
      </w:r>
      <w:r>
        <w:rPr>
          <w:sz w:val="28"/>
          <w:szCs w:val="28"/>
        </w:rPr>
        <w:t>должен</w:t>
      </w:r>
      <w:r>
        <w:rPr>
          <w:spacing w:val="-2"/>
          <w:sz w:val="28"/>
          <w:szCs w:val="28"/>
        </w:rPr>
        <w:t xml:space="preserve"> </w:t>
      </w:r>
      <w:r>
        <w:rPr>
          <w:sz w:val="28"/>
          <w:szCs w:val="28"/>
        </w:rPr>
        <w:t>иметь</w:t>
      </w:r>
      <w:r>
        <w:rPr>
          <w:spacing w:val="-2"/>
          <w:sz w:val="28"/>
          <w:szCs w:val="28"/>
        </w:rPr>
        <w:t xml:space="preserve"> </w:t>
      </w:r>
      <w:r>
        <w:rPr>
          <w:sz w:val="28"/>
          <w:szCs w:val="28"/>
        </w:rPr>
        <w:t>пропусков</w:t>
      </w:r>
      <w:r>
        <w:rPr>
          <w:spacing w:val="-5"/>
          <w:sz w:val="28"/>
          <w:szCs w:val="28"/>
        </w:rPr>
        <w:t xml:space="preserve"> </w:t>
      </w:r>
      <w:r>
        <w:rPr>
          <w:sz w:val="28"/>
          <w:szCs w:val="28"/>
        </w:rPr>
        <w:t>и сокращений</w:t>
      </w:r>
      <w:r>
        <w:rPr>
          <w:spacing w:val="-1"/>
          <w:sz w:val="28"/>
          <w:szCs w:val="28"/>
        </w:rPr>
        <w:t xml:space="preserve"> </w:t>
      </w:r>
      <w:r>
        <w:rPr>
          <w:sz w:val="28"/>
          <w:szCs w:val="28"/>
        </w:rPr>
        <w:t>текста</w:t>
      </w:r>
      <w:r>
        <w:rPr>
          <w:spacing w:val="-4"/>
          <w:sz w:val="28"/>
          <w:szCs w:val="28"/>
        </w:rPr>
        <w:t xml:space="preserve"> </w:t>
      </w:r>
      <w:r>
        <w:rPr>
          <w:sz w:val="28"/>
          <w:szCs w:val="28"/>
        </w:rPr>
        <w:t>оригинала);</w:t>
      </w:r>
    </w:p>
    <w:p w14:paraId="458DE50B" w14:textId="77777777" w:rsidR="00E74D60" w:rsidRDefault="007C0E40" w:rsidP="007919A9">
      <w:pPr>
        <w:pStyle w:val="aff5"/>
        <w:numPr>
          <w:ilvl w:val="0"/>
          <w:numId w:val="18"/>
        </w:numPr>
        <w:tabs>
          <w:tab w:val="left" w:pos="1027"/>
        </w:tabs>
        <w:spacing w:before="236" w:line="276" w:lineRule="auto"/>
        <w:ind w:leftChars="200" w:left="440" w:rightChars="486" w:right="1069" w:firstLine="0"/>
        <w:jc w:val="both"/>
        <w:rPr>
          <w:sz w:val="28"/>
          <w:szCs w:val="28"/>
        </w:rPr>
      </w:pPr>
      <w:r>
        <w:rPr>
          <w:sz w:val="28"/>
          <w:szCs w:val="28"/>
        </w:rPr>
        <w:t>сжатость (все положения оригинала должны быть изложены кратко и</w:t>
      </w:r>
      <w:r>
        <w:rPr>
          <w:spacing w:val="-67"/>
          <w:sz w:val="28"/>
          <w:szCs w:val="28"/>
        </w:rPr>
        <w:t xml:space="preserve"> </w:t>
      </w:r>
      <w:r>
        <w:rPr>
          <w:sz w:val="28"/>
          <w:szCs w:val="28"/>
        </w:rPr>
        <w:t>лаконично);</w:t>
      </w:r>
    </w:p>
    <w:p w14:paraId="6F98B4F4" w14:textId="77777777" w:rsidR="00E74D60" w:rsidRDefault="007C0E40" w:rsidP="007919A9">
      <w:pPr>
        <w:pStyle w:val="aff5"/>
        <w:numPr>
          <w:ilvl w:val="0"/>
          <w:numId w:val="18"/>
        </w:numPr>
        <w:tabs>
          <w:tab w:val="left" w:pos="1027"/>
        </w:tabs>
        <w:spacing w:before="236" w:line="276" w:lineRule="auto"/>
        <w:ind w:leftChars="200" w:left="440" w:rightChars="486" w:right="1069" w:firstLine="0"/>
        <w:jc w:val="both"/>
        <w:rPr>
          <w:sz w:val="28"/>
          <w:szCs w:val="28"/>
        </w:rPr>
      </w:pPr>
      <w:r>
        <w:rPr>
          <w:sz w:val="28"/>
          <w:szCs w:val="28"/>
        </w:rPr>
        <w:t>ясность (сжатость и лаконичность не должны искажать понимание</w:t>
      </w:r>
      <w:r>
        <w:rPr>
          <w:spacing w:val="1"/>
          <w:sz w:val="28"/>
          <w:szCs w:val="28"/>
        </w:rPr>
        <w:t xml:space="preserve"> </w:t>
      </w:r>
      <w:r>
        <w:rPr>
          <w:sz w:val="28"/>
          <w:szCs w:val="28"/>
        </w:rPr>
        <w:t>лексики; перевод должен точно передавать содержание оригинала в</w:t>
      </w:r>
      <w:r>
        <w:rPr>
          <w:spacing w:val="1"/>
          <w:sz w:val="28"/>
          <w:szCs w:val="28"/>
        </w:rPr>
        <w:t xml:space="preserve"> </w:t>
      </w:r>
      <w:r>
        <w:rPr>
          <w:sz w:val="28"/>
          <w:szCs w:val="28"/>
        </w:rPr>
        <w:t>терминах</w:t>
      </w:r>
      <w:r>
        <w:rPr>
          <w:spacing w:val="-4"/>
          <w:sz w:val="28"/>
          <w:szCs w:val="28"/>
        </w:rPr>
        <w:t xml:space="preserve"> </w:t>
      </w:r>
      <w:r>
        <w:rPr>
          <w:sz w:val="28"/>
          <w:szCs w:val="28"/>
        </w:rPr>
        <w:t>данной предметной</w:t>
      </w:r>
      <w:r>
        <w:rPr>
          <w:spacing w:val="-3"/>
          <w:sz w:val="28"/>
          <w:szCs w:val="28"/>
        </w:rPr>
        <w:t xml:space="preserve"> </w:t>
      </w:r>
      <w:r>
        <w:rPr>
          <w:sz w:val="28"/>
          <w:szCs w:val="28"/>
        </w:rPr>
        <w:t>области);</w:t>
      </w:r>
    </w:p>
    <w:p w14:paraId="5062EC4D" w14:textId="77777777" w:rsidR="00E74D60" w:rsidRDefault="007C0E40" w:rsidP="007919A9">
      <w:pPr>
        <w:pStyle w:val="aff5"/>
        <w:numPr>
          <w:ilvl w:val="0"/>
          <w:numId w:val="18"/>
        </w:numPr>
        <w:tabs>
          <w:tab w:val="left" w:pos="1027"/>
        </w:tabs>
        <w:spacing w:before="72" w:line="276" w:lineRule="auto"/>
        <w:ind w:leftChars="200" w:left="440" w:rightChars="486" w:right="1069" w:firstLine="0"/>
        <w:jc w:val="both"/>
        <w:rPr>
          <w:sz w:val="28"/>
          <w:szCs w:val="28"/>
        </w:rPr>
      </w:pPr>
      <w:r>
        <w:rPr>
          <w:sz w:val="28"/>
          <w:szCs w:val="28"/>
        </w:rPr>
        <w:t>литературное</w:t>
      </w:r>
      <w:r>
        <w:rPr>
          <w:spacing w:val="1"/>
          <w:sz w:val="28"/>
          <w:szCs w:val="28"/>
        </w:rPr>
        <w:t xml:space="preserve"> </w:t>
      </w:r>
      <w:r>
        <w:rPr>
          <w:sz w:val="28"/>
          <w:szCs w:val="28"/>
        </w:rPr>
        <w:t>изложение</w:t>
      </w:r>
      <w:r>
        <w:rPr>
          <w:spacing w:val="1"/>
          <w:sz w:val="28"/>
          <w:szCs w:val="28"/>
        </w:rPr>
        <w:t xml:space="preserve"> </w:t>
      </w:r>
      <w:r>
        <w:rPr>
          <w:sz w:val="28"/>
          <w:szCs w:val="28"/>
        </w:rPr>
        <w:t>делового</w:t>
      </w:r>
      <w:r>
        <w:rPr>
          <w:spacing w:val="1"/>
          <w:sz w:val="28"/>
          <w:szCs w:val="28"/>
        </w:rPr>
        <w:t xml:space="preserve"> </w:t>
      </w:r>
      <w:r>
        <w:rPr>
          <w:sz w:val="28"/>
          <w:szCs w:val="28"/>
        </w:rPr>
        <w:t>письма</w:t>
      </w:r>
      <w:r>
        <w:rPr>
          <w:spacing w:val="1"/>
          <w:sz w:val="28"/>
          <w:szCs w:val="28"/>
        </w:rPr>
        <w:t xml:space="preserve"> </w:t>
      </w:r>
      <w:r>
        <w:rPr>
          <w:sz w:val="28"/>
          <w:szCs w:val="28"/>
        </w:rPr>
        <w:t>(текст</w:t>
      </w:r>
      <w:r>
        <w:rPr>
          <w:spacing w:val="1"/>
          <w:sz w:val="28"/>
          <w:szCs w:val="28"/>
        </w:rPr>
        <w:t xml:space="preserve"> </w:t>
      </w:r>
      <w:r>
        <w:rPr>
          <w:sz w:val="28"/>
          <w:szCs w:val="28"/>
        </w:rPr>
        <w:t>перевода</w:t>
      </w:r>
      <w:r>
        <w:rPr>
          <w:spacing w:val="1"/>
          <w:sz w:val="28"/>
          <w:szCs w:val="28"/>
        </w:rPr>
        <w:t xml:space="preserve"> </w:t>
      </w:r>
      <w:r>
        <w:rPr>
          <w:sz w:val="28"/>
          <w:szCs w:val="28"/>
        </w:rPr>
        <w:t>должен</w:t>
      </w:r>
      <w:r>
        <w:rPr>
          <w:spacing w:val="-67"/>
          <w:sz w:val="28"/>
          <w:szCs w:val="28"/>
        </w:rPr>
        <w:t xml:space="preserve"> </w:t>
      </w:r>
      <w:r>
        <w:rPr>
          <w:sz w:val="28"/>
          <w:szCs w:val="28"/>
        </w:rPr>
        <w:t>соответствовать</w:t>
      </w:r>
      <w:r>
        <w:rPr>
          <w:spacing w:val="1"/>
          <w:sz w:val="28"/>
          <w:szCs w:val="28"/>
        </w:rPr>
        <w:t xml:space="preserve"> </w:t>
      </w:r>
      <w:r>
        <w:rPr>
          <w:sz w:val="28"/>
          <w:szCs w:val="28"/>
        </w:rPr>
        <w:t>общепринятым</w:t>
      </w:r>
      <w:r>
        <w:rPr>
          <w:spacing w:val="1"/>
          <w:sz w:val="28"/>
          <w:szCs w:val="28"/>
        </w:rPr>
        <w:t xml:space="preserve"> </w:t>
      </w:r>
      <w:r>
        <w:rPr>
          <w:sz w:val="28"/>
          <w:szCs w:val="28"/>
        </w:rPr>
        <w:t>нормам</w:t>
      </w:r>
      <w:r>
        <w:rPr>
          <w:spacing w:val="1"/>
          <w:sz w:val="28"/>
          <w:szCs w:val="28"/>
        </w:rPr>
        <w:t xml:space="preserve"> </w:t>
      </w:r>
      <w:r>
        <w:rPr>
          <w:sz w:val="28"/>
          <w:szCs w:val="28"/>
        </w:rPr>
        <w:t>литературного</w:t>
      </w:r>
      <w:r>
        <w:rPr>
          <w:spacing w:val="1"/>
          <w:sz w:val="28"/>
          <w:szCs w:val="28"/>
        </w:rPr>
        <w:t xml:space="preserve"> </w:t>
      </w:r>
      <w:r>
        <w:rPr>
          <w:sz w:val="28"/>
          <w:szCs w:val="28"/>
        </w:rPr>
        <w:t>языка;</w:t>
      </w:r>
      <w:r>
        <w:rPr>
          <w:spacing w:val="-67"/>
          <w:sz w:val="28"/>
          <w:szCs w:val="28"/>
        </w:rPr>
        <w:t xml:space="preserve"> </w:t>
      </w:r>
      <w:r>
        <w:rPr>
          <w:sz w:val="28"/>
          <w:szCs w:val="28"/>
        </w:rPr>
        <w:t>студент должен использовать только один вариант перевода слова,</w:t>
      </w:r>
      <w:r>
        <w:rPr>
          <w:spacing w:val="1"/>
          <w:sz w:val="28"/>
          <w:szCs w:val="28"/>
        </w:rPr>
        <w:t xml:space="preserve"> </w:t>
      </w:r>
      <w:r>
        <w:rPr>
          <w:sz w:val="28"/>
          <w:szCs w:val="28"/>
        </w:rPr>
        <w:t>термина или выражения, приводить несколько вариантов «на выбор»</w:t>
      </w:r>
      <w:r>
        <w:rPr>
          <w:spacing w:val="-67"/>
          <w:sz w:val="28"/>
          <w:szCs w:val="28"/>
        </w:rPr>
        <w:t xml:space="preserve"> </w:t>
      </w:r>
      <w:r>
        <w:rPr>
          <w:sz w:val="28"/>
          <w:szCs w:val="28"/>
        </w:rPr>
        <w:t>не</w:t>
      </w:r>
      <w:r>
        <w:rPr>
          <w:spacing w:val="1"/>
          <w:sz w:val="28"/>
          <w:szCs w:val="28"/>
        </w:rPr>
        <w:t xml:space="preserve"> </w:t>
      </w:r>
      <w:r>
        <w:rPr>
          <w:sz w:val="28"/>
          <w:szCs w:val="28"/>
        </w:rPr>
        <w:t>рекомендуется;</w:t>
      </w:r>
      <w:r>
        <w:rPr>
          <w:spacing w:val="1"/>
          <w:sz w:val="28"/>
          <w:szCs w:val="28"/>
        </w:rPr>
        <w:t xml:space="preserve"> </w:t>
      </w:r>
      <w:r>
        <w:rPr>
          <w:sz w:val="28"/>
          <w:szCs w:val="28"/>
        </w:rPr>
        <w:t>необходимо</w:t>
      </w:r>
      <w:r>
        <w:rPr>
          <w:spacing w:val="1"/>
          <w:sz w:val="28"/>
          <w:szCs w:val="28"/>
        </w:rPr>
        <w:t xml:space="preserve"> </w:t>
      </w:r>
      <w:r>
        <w:rPr>
          <w:sz w:val="28"/>
          <w:szCs w:val="28"/>
        </w:rPr>
        <w:t>использовать</w:t>
      </w:r>
      <w:r>
        <w:rPr>
          <w:spacing w:val="1"/>
          <w:sz w:val="28"/>
          <w:szCs w:val="28"/>
        </w:rPr>
        <w:t xml:space="preserve"> </w:t>
      </w:r>
      <w:r>
        <w:rPr>
          <w:sz w:val="28"/>
          <w:szCs w:val="28"/>
        </w:rPr>
        <w:t>правильное</w:t>
      </w:r>
      <w:r>
        <w:rPr>
          <w:spacing w:val="1"/>
          <w:sz w:val="28"/>
          <w:szCs w:val="28"/>
        </w:rPr>
        <w:t xml:space="preserve"> </w:t>
      </w:r>
      <w:r>
        <w:rPr>
          <w:sz w:val="28"/>
          <w:szCs w:val="28"/>
        </w:rPr>
        <w:t>значение</w:t>
      </w:r>
      <w:r>
        <w:rPr>
          <w:spacing w:val="-67"/>
          <w:sz w:val="28"/>
          <w:szCs w:val="28"/>
        </w:rPr>
        <w:t xml:space="preserve"> </w:t>
      </w:r>
      <w:r>
        <w:rPr>
          <w:sz w:val="28"/>
          <w:szCs w:val="28"/>
        </w:rPr>
        <w:t>термина; при переводе на английский язык особое внимание следует</w:t>
      </w:r>
      <w:r>
        <w:rPr>
          <w:spacing w:val="1"/>
          <w:sz w:val="28"/>
          <w:szCs w:val="28"/>
        </w:rPr>
        <w:t xml:space="preserve"> </w:t>
      </w:r>
      <w:r>
        <w:rPr>
          <w:sz w:val="28"/>
          <w:szCs w:val="28"/>
        </w:rPr>
        <w:t>уделять грамматическим особенностям,</w:t>
      </w:r>
      <w:r>
        <w:rPr>
          <w:spacing w:val="1"/>
          <w:sz w:val="28"/>
          <w:szCs w:val="28"/>
        </w:rPr>
        <w:t xml:space="preserve"> </w:t>
      </w:r>
      <w:r>
        <w:rPr>
          <w:sz w:val="28"/>
          <w:szCs w:val="28"/>
        </w:rPr>
        <w:t>не типичным для</w:t>
      </w:r>
      <w:r>
        <w:rPr>
          <w:spacing w:val="1"/>
          <w:sz w:val="28"/>
          <w:szCs w:val="28"/>
        </w:rPr>
        <w:t xml:space="preserve"> </w:t>
      </w:r>
      <w:r>
        <w:rPr>
          <w:sz w:val="28"/>
          <w:szCs w:val="28"/>
        </w:rPr>
        <w:t>родного</w:t>
      </w:r>
      <w:r>
        <w:rPr>
          <w:spacing w:val="1"/>
          <w:sz w:val="28"/>
          <w:szCs w:val="28"/>
        </w:rPr>
        <w:t xml:space="preserve"> </w:t>
      </w:r>
      <w:r>
        <w:rPr>
          <w:sz w:val="28"/>
          <w:szCs w:val="28"/>
        </w:rPr>
        <w:t>языка).</w:t>
      </w:r>
    </w:p>
    <w:p w14:paraId="7E1022F5" w14:textId="77777777" w:rsidR="00E74D60" w:rsidRDefault="007C0E40">
      <w:pPr>
        <w:pStyle w:val="a5"/>
        <w:spacing w:before="238"/>
        <w:ind w:leftChars="200" w:left="440" w:rightChars="486" w:right="1069"/>
        <w:jc w:val="both"/>
        <w:rPr>
          <w:sz w:val="28"/>
          <w:szCs w:val="28"/>
        </w:rPr>
      </w:pPr>
      <w:r>
        <w:rPr>
          <w:sz w:val="28"/>
          <w:szCs w:val="28"/>
        </w:rPr>
        <w:t>В</w:t>
      </w:r>
      <w:r>
        <w:rPr>
          <w:spacing w:val="-3"/>
          <w:sz w:val="28"/>
          <w:szCs w:val="28"/>
        </w:rPr>
        <w:t xml:space="preserve"> </w:t>
      </w:r>
      <w:r>
        <w:rPr>
          <w:sz w:val="28"/>
          <w:szCs w:val="28"/>
        </w:rPr>
        <w:t>процессе</w:t>
      </w:r>
      <w:r>
        <w:rPr>
          <w:spacing w:val="-6"/>
          <w:sz w:val="28"/>
          <w:szCs w:val="28"/>
        </w:rPr>
        <w:t xml:space="preserve"> </w:t>
      </w:r>
      <w:r>
        <w:rPr>
          <w:sz w:val="28"/>
          <w:szCs w:val="28"/>
        </w:rPr>
        <w:t>перевода</w:t>
      </w:r>
      <w:r>
        <w:rPr>
          <w:spacing w:val="-3"/>
          <w:sz w:val="28"/>
          <w:szCs w:val="28"/>
        </w:rPr>
        <w:t xml:space="preserve"> </w:t>
      </w:r>
      <w:r>
        <w:rPr>
          <w:sz w:val="28"/>
          <w:szCs w:val="28"/>
        </w:rPr>
        <w:t>предложений</w:t>
      </w:r>
      <w:r>
        <w:rPr>
          <w:spacing w:val="-3"/>
          <w:sz w:val="28"/>
          <w:szCs w:val="28"/>
        </w:rPr>
        <w:t xml:space="preserve"> </w:t>
      </w:r>
      <w:r>
        <w:rPr>
          <w:sz w:val="28"/>
          <w:szCs w:val="28"/>
        </w:rPr>
        <w:t>студентам</w:t>
      </w:r>
      <w:r>
        <w:rPr>
          <w:spacing w:val="-4"/>
          <w:sz w:val="28"/>
          <w:szCs w:val="28"/>
        </w:rPr>
        <w:t xml:space="preserve"> </w:t>
      </w:r>
      <w:r>
        <w:rPr>
          <w:sz w:val="28"/>
          <w:szCs w:val="28"/>
        </w:rPr>
        <w:t>следует:</w:t>
      </w:r>
    </w:p>
    <w:p w14:paraId="4C19FACD"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szCs w:val="28"/>
        </w:rPr>
        <w:t>прочитать</w:t>
      </w:r>
      <w:r>
        <w:rPr>
          <w:spacing w:val="1"/>
          <w:sz w:val="28"/>
          <w:szCs w:val="28"/>
        </w:rPr>
        <w:t xml:space="preserve"> </w:t>
      </w:r>
      <w:r>
        <w:rPr>
          <w:sz w:val="28"/>
          <w:szCs w:val="28"/>
        </w:rPr>
        <w:t>предложение,</w:t>
      </w:r>
      <w:r>
        <w:rPr>
          <w:spacing w:val="1"/>
          <w:sz w:val="28"/>
          <w:szCs w:val="28"/>
        </w:rPr>
        <w:t xml:space="preserve"> </w:t>
      </w:r>
      <w:r>
        <w:rPr>
          <w:sz w:val="28"/>
          <w:szCs w:val="28"/>
        </w:rPr>
        <w:t>постараться</w:t>
      </w:r>
      <w:r>
        <w:rPr>
          <w:spacing w:val="1"/>
          <w:sz w:val="28"/>
          <w:szCs w:val="28"/>
        </w:rPr>
        <w:t xml:space="preserve"> </w:t>
      </w:r>
      <w:r>
        <w:rPr>
          <w:sz w:val="28"/>
          <w:szCs w:val="28"/>
        </w:rPr>
        <w:t>понять</w:t>
      </w:r>
      <w:r>
        <w:rPr>
          <w:spacing w:val="1"/>
          <w:sz w:val="28"/>
          <w:szCs w:val="28"/>
        </w:rPr>
        <w:t xml:space="preserve"> </w:t>
      </w:r>
      <w:r>
        <w:rPr>
          <w:sz w:val="28"/>
          <w:szCs w:val="28"/>
        </w:rPr>
        <w:t>основной</w:t>
      </w:r>
      <w:r>
        <w:rPr>
          <w:spacing w:val="71"/>
          <w:sz w:val="28"/>
          <w:szCs w:val="28"/>
        </w:rPr>
        <w:t xml:space="preserve"> </w:t>
      </w:r>
      <w:r>
        <w:rPr>
          <w:sz w:val="28"/>
          <w:szCs w:val="28"/>
        </w:rPr>
        <w:t>смысл</w:t>
      </w:r>
      <w:r>
        <w:rPr>
          <w:spacing w:val="1"/>
          <w:sz w:val="28"/>
          <w:szCs w:val="28"/>
        </w:rPr>
        <w:t xml:space="preserve"> </w:t>
      </w:r>
      <w:r>
        <w:rPr>
          <w:sz w:val="28"/>
          <w:szCs w:val="28"/>
        </w:rPr>
        <w:t>данного</w:t>
      </w:r>
      <w:r>
        <w:rPr>
          <w:spacing w:val="-3"/>
          <w:sz w:val="28"/>
          <w:szCs w:val="28"/>
        </w:rPr>
        <w:t xml:space="preserve"> </w:t>
      </w:r>
      <w:r>
        <w:rPr>
          <w:sz w:val="28"/>
          <w:szCs w:val="28"/>
        </w:rPr>
        <w:t>предложения;</w:t>
      </w:r>
    </w:p>
    <w:p w14:paraId="1BB77699"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szCs w:val="28"/>
        </w:rPr>
        <w:lastRenderedPageBreak/>
        <w:t>проанализировать</w:t>
      </w:r>
      <w:r>
        <w:rPr>
          <w:spacing w:val="-7"/>
          <w:sz w:val="28"/>
          <w:szCs w:val="28"/>
        </w:rPr>
        <w:t xml:space="preserve"> </w:t>
      </w:r>
      <w:r>
        <w:rPr>
          <w:sz w:val="28"/>
          <w:szCs w:val="28"/>
        </w:rPr>
        <w:t>структуру</w:t>
      </w:r>
      <w:r>
        <w:rPr>
          <w:spacing w:val="-6"/>
          <w:sz w:val="28"/>
          <w:szCs w:val="28"/>
        </w:rPr>
        <w:t xml:space="preserve"> </w:t>
      </w:r>
      <w:r>
        <w:rPr>
          <w:sz w:val="28"/>
          <w:szCs w:val="28"/>
        </w:rPr>
        <w:t>предложения;</w:t>
      </w:r>
    </w:p>
    <w:p w14:paraId="684D832D" w14:textId="77777777" w:rsidR="00E74D60" w:rsidRDefault="007C0E40" w:rsidP="007919A9">
      <w:pPr>
        <w:pStyle w:val="aff5"/>
        <w:numPr>
          <w:ilvl w:val="1"/>
          <w:numId w:val="19"/>
        </w:numPr>
        <w:tabs>
          <w:tab w:val="left" w:pos="1026"/>
          <w:tab w:val="left" w:pos="1027"/>
        </w:tabs>
        <w:spacing w:line="240" w:lineRule="auto"/>
        <w:ind w:leftChars="200" w:left="440" w:rightChars="486" w:right="1069" w:firstLine="0"/>
        <w:jc w:val="both"/>
        <w:rPr>
          <w:sz w:val="28"/>
          <w:szCs w:val="28"/>
        </w:rPr>
      </w:pPr>
      <w:r>
        <w:rPr>
          <w:sz w:val="28"/>
          <w:szCs w:val="28"/>
        </w:rPr>
        <w:t>выписать</w:t>
      </w:r>
      <w:r>
        <w:rPr>
          <w:spacing w:val="-4"/>
          <w:sz w:val="28"/>
          <w:szCs w:val="28"/>
        </w:rPr>
        <w:t xml:space="preserve"> </w:t>
      </w:r>
      <w:r>
        <w:rPr>
          <w:sz w:val="28"/>
          <w:szCs w:val="28"/>
        </w:rPr>
        <w:t>незнакомую</w:t>
      </w:r>
      <w:r>
        <w:rPr>
          <w:spacing w:val="-4"/>
          <w:sz w:val="28"/>
          <w:szCs w:val="28"/>
        </w:rPr>
        <w:t xml:space="preserve"> </w:t>
      </w:r>
      <w:r>
        <w:rPr>
          <w:sz w:val="28"/>
          <w:szCs w:val="28"/>
        </w:rPr>
        <w:t>лексику;</w:t>
      </w:r>
    </w:p>
    <w:p w14:paraId="00AE4D03"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szCs w:val="28"/>
        </w:rPr>
        <w:t>найти</w:t>
      </w:r>
      <w:r>
        <w:rPr>
          <w:spacing w:val="1"/>
          <w:sz w:val="28"/>
          <w:szCs w:val="28"/>
        </w:rPr>
        <w:t xml:space="preserve"> </w:t>
      </w:r>
      <w:r>
        <w:rPr>
          <w:sz w:val="28"/>
          <w:szCs w:val="28"/>
        </w:rPr>
        <w:t>в</w:t>
      </w:r>
      <w:r>
        <w:rPr>
          <w:spacing w:val="1"/>
          <w:sz w:val="28"/>
          <w:szCs w:val="28"/>
        </w:rPr>
        <w:t xml:space="preserve"> </w:t>
      </w:r>
      <w:r>
        <w:rPr>
          <w:sz w:val="28"/>
          <w:szCs w:val="28"/>
        </w:rPr>
        <w:t>словаре</w:t>
      </w:r>
      <w:r>
        <w:rPr>
          <w:spacing w:val="1"/>
          <w:sz w:val="28"/>
          <w:szCs w:val="28"/>
        </w:rPr>
        <w:t xml:space="preserve"> </w:t>
      </w:r>
      <w:r>
        <w:rPr>
          <w:sz w:val="28"/>
          <w:szCs w:val="28"/>
        </w:rPr>
        <w:t>подходящий</w:t>
      </w:r>
      <w:r>
        <w:rPr>
          <w:spacing w:val="1"/>
          <w:sz w:val="28"/>
          <w:szCs w:val="28"/>
        </w:rPr>
        <w:t xml:space="preserve"> </w:t>
      </w:r>
      <w:r>
        <w:rPr>
          <w:sz w:val="28"/>
          <w:szCs w:val="28"/>
        </w:rPr>
        <w:t>по</w:t>
      </w:r>
      <w:r>
        <w:rPr>
          <w:spacing w:val="1"/>
          <w:sz w:val="28"/>
          <w:szCs w:val="28"/>
        </w:rPr>
        <w:t xml:space="preserve"> </w:t>
      </w:r>
      <w:r>
        <w:rPr>
          <w:sz w:val="28"/>
          <w:szCs w:val="28"/>
        </w:rPr>
        <w:t>смыслу</w:t>
      </w:r>
      <w:r>
        <w:rPr>
          <w:spacing w:val="1"/>
          <w:sz w:val="28"/>
          <w:szCs w:val="28"/>
        </w:rPr>
        <w:t xml:space="preserve"> </w:t>
      </w:r>
      <w:r>
        <w:rPr>
          <w:sz w:val="28"/>
          <w:szCs w:val="28"/>
        </w:rPr>
        <w:t>вариант</w:t>
      </w:r>
      <w:r>
        <w:rPr>
          <w:spacing w:val="71"/>
          <w:sz w:val="28"/>
          <w:szCs w:val="28"/>
        </w:rPr>
        <w:t xml:space="preserve"> </w:t>
      </w:r>
      <w:r>
        <w:rPr>
          <w:sz w:val="28"/>
          <w:szCs w:val="28"/>
        </w:rPr>
        <w:t>перевода</w:t>
      </w:r>
      <w:r>
        <w:rPr>
          <w:spacing w:val="1"/>
          <w:sz w:val="28"/>
          <w:szCs w:val="28"/>
        </w:rPr>
        <w:t xml:space="preserve"> </w:t>
      </w:r>
      <w:r>
        <w:rPr>
          <w:sz w:val="28"/>
          <w:szCs w:val="28"/>
        </w:rPr>
        <w:t>незнакомой</w:t>
      </w:r>
      <w:r>
        <w:rPr>
          <w:spacing w:val="-1"/>
          <w:sz w:val="28"/>
          <w:szCs w:val="28"/>
        </w:rPr>
        <w:t xml:space="preserve"> </w:t>
      </w:r>
      <w:r>
        <w:rPr>
          <w:sz w:val="28"/>
          <w:szCs w:val="28"/>
        </w:rPr>
        <w:t>лексики;</w:t>
      </w:r>
    </w:p>
    <w:p w14:paraId="39CD22A3" w14:textId="77777777" w:rsidR="00E74D60" w:rsidRDefault="007C0E40" w:rsidP="007919A9">
      <w:pPr>
        <w:pStyle w:val="aff5"/>
        <w:numPr>
          <w:ilvl w:val="1"/>
          <w:numId w:val="19"/>
        </w:numPr>
        <w:tabs>
          <w:tab w:val="left" w:pos="1027"/>
        </w:tabs>
        <w:spacing w:line="362" w:lineRule="auto"/>
        <w:ind w:leftChars="200" w:left="440" w:rightChars="486" w:right="1069" w:firstLine="0"/>
        <w:jc w:val="both"/>
        <w:rPr>
          <w:sz w:val="28"/>
          <w:szCs w:val="28"/>
        </w:rPr>
      </w:pPr>
      <w:r>
        <w:rPr>
          <w:sz w:val="28"/>
        </w:rPr>
        <w:t>перевести предложение, используя изученные лексико-грамматические конструкции.</w:t>
      </w:r>
    </w:p>
    <w:p w14:paraId="0DB6AA0D" w14:textId="77777777" w:rsidR="00E74D60" w:rsidRDefault="00E74D60">
      <w:pPr>
        <w:pStyle w:val="a5"/>
        <w:spacing w:before="3"/>
        <w:ind w:leftChars="200" w:left="440" w:rightChars="486" w:right="1069"/>
        <w:jc w:val="both"/>
        <w:rPr>
          <w:sz w:val="28"/>
          <w:szCs w:val="28"/>
        </w:rPr>
      </w:pPr>
    </w:p>
    <w:p w14:paraId="33A663B4" w14:textId="77777777" w:rsidR="00E74D60" w:rsidRDefault="007C0E40">
      <w:pPr>
        <w:pStyle w:val="a5"/>
        <w:spacing w:before="2"/>
        <w:ind w:leftChars="200" w:left="440" w:rightChars="486" w:right="1069"/>
        <w:jc w:val="both"/>
        <w:rPr>
          <w:sz w:val="28"/>
          <w:szCs w:val="28"/>
        </w:rPr>
      </w:pPr>
      <w:r>
        <w:rPr>
          <w:sz w:val="28"/>
          <w:szCs w:val="28"/>
        </w:rPr>
        <w:t xml:space="preserve">В </w:t>
      </w:r>
      <w:r>
        <w:rPr>
          <w:sz w:val="28"/>
        </w:rPr>
        <w:t>деловой</w:t>
      </w:r>
      <w:r>
        <w:rPr>
          <w:sz w:val="28"/>
        </w:rPr>
        <w:tab/>
        <w:t xml:space="preserve">корреспонденции используется большое количество </w:t>
      </w:r>
      <w:r>
        <w:rPr>
          <w:sz w:val="28"/>
          <w:szCs w:val="28"/>
        </w:rPr>
        <w:t>специальной</w:t>
      </w:r>
      <w:r>
        <w:rPr>
          <w:spacing w:val="1"/>
          <w:sz w:val="28"/>
          <w:szCs w:val="28"/>
        </w:rPr>
        <w:t xml:space="preserve"> </w:t>
      </w:r>
      <w:r>
        <w:rPr>
          <w:sz w:val="28"/>
          <w:szCs w:val="28"/>
        </w:rPr>
        <w:t>терминологии,</w:t>
      </w:r>
      <w:r>
        <w:rPr>
          <w:spacing w:val="1"/>
          <w:sz w:val="28"/>
          <w:szCs w:val="28"/>
        </w:rPr>
        <w:t xml:space="preserve"> </w:t>
      </w:r>
      <w:r>
        <w:rPr>
          <w:sz w:val="28"/>
          <w:szCs w:val="28"/>
        </w:rPr>
        <w:t>состав</w:t>
      </w:r>
      <w:r>
        <w:rPr>
          <w:spacing w:val="1"/>
          <w:sz w:val="28"/>
          <w:szCs w:val="28"/>
        </w:rPr>
        <w:t xml:space="preserve"> </w:t>
      </w:r>
      <w:r>
        <w:rPr>
          <w:sz w:val="28"/>
          <w:szCs w:val="28"/>
        </w:rPr>
        <w:t>и</w:t>
      </w:r>
      <w:r>
        <w:rPr>
          <w:spacing w:val="1"/>
          <w:sz w:val="28"/>
          <w:szCs w:val="28"/>
        </w:rPr>
        <w:t xml:space="preserve"> </w:t>
      </w:r>
      <w:r>
        <w:rPr>
          <w:sz w:val="28"/>
          <w:szCs w:val="28"/>
        </w:rPr>
        <w:t>особенности</w:t>
      </w:r>
      <w:r>
        <w:rPr>
          <w:spacing w:val="71"/>
          <w:sz w:val="28"/>
          <w:szCs w:val="28"/>
        </w:rPr>
        <w:t xml:space="preserve"> </w:t>
      </w:r>
      <w:r>
        <w:rPr>
          <w:sz w:val="28"/>
          <w:szCs w:val="28"/>
        </w:rPr>
        <w:t>которой</w:t>
      </w:r>
      <w:r>
        <w:rPr>
          <w:spacing w:val="1"/>
          <w:sz w:val="28"/>
          <w:szCs w:val="28"/>
        </w:rPr>
        <w:t xml:space="preserve"> </w:t>
      </w:r>
      <w:r>
        <w:rPr>
          <w:sz w:val="28"/>
          <w:szCs w:val="28"/>
        </w:rPr>
        <w:t>определяются</w:t>
      </w:r>
      <w:r>
        <w:rPr>
          <w:spacing w:val="1"/>
          <w:sz w:val="28"/>
          <w:szCs w:val="28"/>
        </w:rPr>
        <w:t xml:space="preserve"> </w:t>
      </w:r>
      <w:r>
        <w:rPr>
          <w:sz w:val="28"/>
          <w:szCs w:val="28"/>
        </w:rPr>
        <w:t>содержанием</w:t>
      </w:r>
      <w:r>
        <w:rPr>
          <w:spacing w:val="1"/>
          <w:sz w:val="28"/>
          <w:szCs w:val="28"/>
        </w:rPr>
        <w:t xml:space="preserve"> </w:t>
      </w:r>
      <w:r>
        <w:rPr>
          <w:sz w:val="28"/>
          <w:szCs w:val="28"/>
        </w:rPr>
        <w:t>письма</w:t>
      </w:r>
      <w:r>
        <w:rPr>
          <w:spacing w:val="1"/>
          <w:sz w:val="28"/>
          <w:szCs w:val="28"/>
        </w:rPr>
        <w:t xml:space="preserve"> </w:t>
      </w:r>
      <w:r>
        <w:rPr>
          <w:sz w:val="28"/>
          <w:szCs w:val="28"/>
        </w:rPr>
        <w:t>и</w:t>
      </w:r>
      <w:r>
        <w:rPr>
          <w:spacing w:val="1"/>
          <w:sz w:val="28"/>
          <w:szCs w:val="28"/>
        </w:rPr>
        <w:t xml:space="preserve"> </w:t>
      </w:r>
      <w:r>
        <w:rPr>
          <w:sz w:val="28"/>
          <w:szCs w:val="28"/>
        </w:rPr>
        <w:t>сферой</w:t>
      </w:r>
      <w:r>
        <w:rPr>
          <w:spacing w:val="1"/>
          <w:sz w:val="28"/>
          <w:szCs w:val="28"/>
        </w:rPr>
        <w:t xml:space="preserve"> </w:t>
      </w:r>
      <w:r>
        <w:rPr>
          <w:sz w:val="28"/>
          <w:szCs w:val="28"/>
        </w:rPr>
        <w:t>деятельности</w:t>
      </w:r>
      <w:r>
        <w:rPr>
          <w:spacing w:val="1"/>
          <w:sz w:val="28"/>
          <w:szCs w:val="28"/>
        </w:rPr>
        <w:t xml:space="preserve"> </w:t>
      </w:r>
      <w:r>
        <w:rPr>
          <w:sz w:val="28"/>
          <w:szCs w:val="28"/>
        </w:rPr>
        <w:t>фирм,</w:t>
      </w:r>
      <w:r>
        <w:rPr>
          <w:spacing w:val="-67"/>
          <w:sz w:val="28"/>
          <w:szCs w:val="28"/>
        </w:rPr>
        <w:t xml:space="preserve"> </w:t>
      </w:r>
      <w:r>
        <w:rPr>
          <w:sz w:val="28"/>
          <w:szCs w:val="28"/>
        </w:rPr>
        <w:t>вступающих в контакт посредством деловой переписки. Термины могут</w:t>
      </w:r>
      <w:r>
        <w:rPr>
          <w:spacing w:val="-67"/>
          <w:sz w:val="28"/>
          <w:szCs w:val="28"/>
        </w:rPr>
        <w:t xml:space="preserve"> </w:t>
      </w:r>
      <w:r>
        <w:rPr>
          <w:sz w:val="28"/>
          <w:szCs w:val="28"/>
        </w:rPr>
        <w:t>передаваться</w:t>
      </w:r>
      <w:r>
        <w:rPr>
          <w:spacing w:val="1"/>
          <w:sz w:val="28"/>
          <w:szCs w:val="28"/>
        </w:rPr>
        <w:t xml:space="preserve"> </w:t>
      </w:r>
      <w:r>
        <w:rPr>
          <w:sz w:val="28"/>
          <w:szCs w:val="28"/>
        </w:rPr>
        <w:t>при</w:t>
      </w:r>
      <w:r>
        <w:rPr>
          <w:spacing w:val="1"/>
          <w:sz w:val="28"/>
          <w:szCs w:val="28"/>
        </w:rPr>
        <w:t xml:space="preserve"> </w:t>
      </w:r>
      <w:r>
        <w:rPr>
          <w:sz w:val="28"/>
          <w:szCs w:val="28"/>
        </w:rPr>
        <w:t>переводе</w:t>
      </w:r>
      <w:r>
        <w:rPr>
          <w:spacing w:val="1"/>
          <w:sz w:val="28"/>
          <w:szCs w:val="28"/>
        </w:rPr>
        <w:t xml:space="preserve"> </w:t>
      </w:r>
      <w:r>
        <w:rPr>
          <w:sz w:val="28"/>
          <w:szCs w:val="28"/>
        </w:rPr>
        <w:t>различными</w:t>
      </w:r>
      <w:r>
        <w:rPr>
          <w:spacing w:val="1"/>
          <w:sz w:val="28"/>
          <w:szCs w:val="28"/>
        </w:rPr>
        <w:t xml:space="preserve"> </w:t>
      </w:r>
      <w:r>
        <w:rPr>
          <w:sz w:val="28"/>
          <w:szCs w:val="28"/>
        </w:rPr>
        <w:t>способами,</w:t>
      </w:r>
      <w:r>
        <w:rPr>
          <w:spacing w:val="1"/>
          <w:sz w:val="28"/>
          <w:szCs w:val="28"/>
        </w:rPr>
        <w:t xml:space="preserve"> </w:t>
      </w:r>
      <w:r>
        <w:rPr>
          <w:sz w:val="28"/>
          <w:szCs w:val="28"/>
        </w:rPr>
        <w:t>а</w:t>
      </w:r>
      <w:r>
        <w:rPr>
          <w:spacing w:val="1"/>
          <w:sz w:val="28"/>
          <w:szCs w:val="28"/>
        </w:rPr>
        <w:t xml:space="preserve"> </w:t>
      </w:r>
      <w:r>
        <w:rPr>
          <w:sz w:val="28"/>
          <w:szCs w:val="28"/>
        </w:rPr>
        <w:t>именно</w:t>
      </w:r>
      <w:r>
        <w:rPr>
          <w:spacing w:val="1"/>
          <w:sz w:val="28"/>
          <w:szCs w:val="28"/>
        </w:rPr>
        <w:t xml:space="preserve"> </w:t>
      </w:r>
      <w:r>
        <w:rPr>
          <w:sz w:val="28"/>
          <w:szCs w:val="28"/>
        </w:rPr>
        <w:t>при</w:t>
      </w:r>
      <w:r>
        <w:rPr>
          <w:spacing w:val="1"/>
          <w:sz w:val="28"/>
          <w:szCs w:val="28"/>
        </w:rPr>
        <w:t xml:space="preserve"> </w:t>
      </w:r>
      <w:r>
        <w:rPr>
          <w:sz w:val="28"/>
          <w:szCs w:val="28"/>
        </w:rPr>
        <w:t>помощи:</w:t>
      </w:r>
    </w:p>
    <w:p w14:paraId="114BC5F6" w14:textId="77777777" w:rsidR="00E74D60" w:rsidRDefault="007C0E40" w:rsidP="007919A9">
      <w:pPr>
        <w:pStyle w:val="aff5"/>
        <w:numPr>
          <w:ilvl w:val="1"/>
          <w:numId w:val="19"/>
        </w:numPr>
        <w:tabs>
          <w:tab w:val="left" w:pos="912"/>
        </w:tabs>
        <w:spacing w:before="240" w:line="240" w:lineRule="auto"/>
        <w:ind w:leftChars="200" w:left="440" w:rightChars="486" w:right="1069" w:firstLine="0"/>
        <w:jc w:val="both"/>
        <w:rPr>
          <w:sz w:val="28"/>
          <w:szCs w:val="28"/>
        </w:rPr>
      </w:pPr>
      <w:r>
        <w:rPr>
          <w:sz w:val="28"/>
          <w:szCs w:val="28"/>
        </w:rPr>
        <w:t>имеющихся</w:t>
      </w:r>
      <w:r>
        <w:rPr>
          <w:spacing w:val="-5"/>
          <w:sz w:val="28"/>
          <w:szCs w:val="28"/>
        </w:rPr>
        <w:t xml:space="preserve"> </w:t>
      </w:r>
      <w:r>
        <w:rPr>
          <w:sz w:val="28"/>
          <w:szCs w:val="28"/>
        </w:rPr>
        <w:t>русскоязычных</w:t>
      </w:r>
      <w:r>
        <w:rPr>
          <w:spacing w:val="-3"/>
          <w:sz w:val="28"/>
          <w:szCs w:val="28"/>
        </w:rPr>
        <w:t xml:space="preserve"> </w:t>
      </w:r>
      <w:r>
        <w:rPr>
          <w:sz w:val="28"/>
          <w:szCs w:val="28"/>
        </w:rPr>
        <w:t>терминологических</w:t>
      </w:r>
      <w:r>
        <w:rPr>
          <w:spacing w:val="-4"/>
          <w:sz w:val="28"/>
          <w:szCs w:val="28"/>
        </w:rPr>
        <w:t xml:space="preserve"> </w:t>
      </w:r>
      <w:r>
        <w:rPr>
          <w:sz w:val="28"/>
          <w:szCs w:val="28"/>
        </w:rPr>
        <w:t>эквивалентов;</w:t>
      </w:r>
    </w:p>
    <w:p w14:paraId="22F6327B" w14:textId="6886533E" w:rsidR="00E74D60" w:rsidRDefault="007C0E40" w:rsidP="007919A9">
      <w:pPr>
        <w:pStyle w:val="aff5"/>
        <w:numPr>
          <w:ilvl w:val="1"/>
          <w:numId w:val="19"/>
        </w:numPr>
        <w:tabs>
          <w:tab w:val="left" w:pos="982"/>
        </w:tabs>
        <w:spacing w:line="360" w:lineRule="auto"/>
        <w:ind w:leftChars="200" w:left="440" w:rightChars="486" w:right="1069" w:firstLine="0"/>
        <w:jc w:val="both"/>
        <w:rPr>
          <w:sz w:val="28"/>
          <w:szCs w:val="28"/>
        </w:rPr>
      </w:pPr>
      <w:r>
        <w:rPr>
          <w:sz w:val="28"/>
          <w:szCs w:val="28"/>
        </w:rPr>
        <w:t>калькирования,</w:t>
      </w:r>
      <w:r>
        <w:rPr>
          <w:spacing w:val="1"/>
          <w:sz w:val="28"/>
          <w:szCs w:val="28"/>
        </w:rPr>
        <w:t xml:space="preserve"> </w:t>
      </w:r>
      <w:r>
        <w:rPr>
          <w:sz w:val="28"/>
          <w:szCs w:val="28"/>
        </w:rPr>
        <w:t>воспроизведения</w:t>
      </w:r>
      <w:r>
        <w:rPr>
          <w:spacing w:val="1"/>
          <w:sz w:val="28"/>
          <w:szCs w:val="28"/>
        </w:rPr>
        <w:t xml:space="preserve"> </w:t>
      </w:r>
      <w:r>
        <w:rPr>
          <w:sz w:val="28"/>
          <w:szCs w:val="28"/>
        </w:rPr>
        <w:t>морфемного</w:t>
      </w:r>
      <w:r>
        <w:rPr>
          <w:spacing w:val="1"/>
          <w:sz w:val="28"/>
          <w:szCs w:val="28"/>
        </w:rPr>
        <w:t xml:space="preserve"> </w:t>
      </w:r>
      <w:r>
        <w:rPr>
          <w:sz w:val="28"/>
          <w:szCs w:val="28"/>
        </w:rPr>
        <w:t>состава</w:t>
      </w:r>
      <w:r>
        <w:rPr>
          <w:spacing w:val="1"/>
          <w:sz w:val="28"/>
          <w:szCs w:val="28"/>
        </w:rPr>
        <w:t xml:space="preserve"> </w:t>
      </w:r>
      <w:r>
        <w:rPr>
          <w:sz w:val="28"/>
          <w:szCs w:val="28"/>
        </w:rPr>
        <w:t>слова</w:t>
      </w:r>
      <w:r>
        <w:rPr>
          <w:spacing w:val="1"/>
          <w:sz w:val="28"/>
          <w:szCs w:val="28"/>
        </w:rPr>
        <w:t xml:space="preserve"> </w:t>
      </w:r>
      <w:r>
        <w:rPr>
          <w:sz w:val="28"/>
          <w:szCs w:val="28"/>
        </w:rPr>
        <w:t>или</w:t>
      </w:r>
      <w:r>
        <w:rPr>
          <w:spacing w:val="1"/>
          <w:sz w:val="28"/>
          <w:szCs w:val="28"/>
        </w:rPr>
        <w:t xml:space="preserve"> </w:t>
      </w:r>
      <w:r>
        <w:rPr>
          <w:sz w:val="28"/>
          <w:szCs w:val="28"/>
        </w:rPr>
        <w:t>составной</w:t>
      </w:r>
      <w:r>
        <w:rPr>
          <w:spacing w:val="1"/>
          <w:sz w:val="28"/>
          <w:szCs w:val="28"/>
        </w:rPr>
        <w:t xml:space="preserve"> </w:t>
      </w:r>
      <w:r>
        <w:rPr>
          <w:sz w:val="28"/>
          <w:szCs w:val="28"/>
        </w:rPr>
        <w:t>части</w:t>
      </w:r>
      <w:r>
        <w:rPr>
          <w:spacing w:val="1"/>
          <w:sz w:val="28"/>
          <w:szCs w:val="28"/>
        </w:rPr>
        <w:t xml:space="preserve"> </w:t>
      </w:r>
      <w:r>
        <w:rPr>
          <w:sz w:val="28"/>
          <w:szCs w:val="28"/>
        </w:rPr>
        <w:t>устойчивого</w:t>
      </w:r>
      <w:r>
        <w:rPr>
          <w:spacing w:val="1"/>
          <w:sz w:val="28"/>
          <w:szCs w:val="28"/>
        </w:rPr>
        <w:t xml:space="preserve"> </w:t>
      </w:r>
      <w:r>
        <w:rPr>
          <w:sz w:val="28"/>
          <w:szCs w:val="28"/>
        </w:rPr>
        <w:t>словосочетания;</w:t>
      </w:r>
    </w:p>
    <w:p w14:paraId="59FB506E" w14:textId="77777777" w:rsidR="00E74D60" w:rsidRDefault="00E74D60">
      <w:pPr>
        <w:spacing w:line="360" w:lineRule="auto"/>
        <w:ind w:leftChars="200" w:left="440" w:rightChars="486" w:right="1069"/>
        <w:jc w:val="both"/>
        <w:rPr>
          <w:sz w:val="28"/>
          <w:szCs w:val="28"/>
        </w:rPr>
        <w:sectPr w:rsidR="00E74D60" w:rsidSect="00C0409A">
          <w:pgSz w:w="11910" w:h="16840"/>
          <w:pgMar w:top="1320" w:right="995" w:bottom="1240" w:left="1100" w:header="0" w:footer="976" w:gutter="0"/>
          <w:cols w:space="720"/>
        </w:sectPr>
      </w:pPr>
    </w:p>
    <w:p w14:paraId="19496B33" w14:textId="6ADEFF88" w:rsidR="00E74D60" w:rsidRDefault="007C0E40" w:rsidP="007919A9">
      <w:pPr>
        <w:pStyle w:val="aff5"/>
        <w:numPr>
          <w:ilvl w:val="1"/>
          <w:numId w:val="19"/>
        </w:numPr>
        <w:tabs>
          <w:tab w:val="left" w:pos="1020"/>
        </w:tabs>
        <w:spacing w:before="73" w:line="360" w:lineRule="auto"/>
        <w:ind w:leftChars="200" w:left="440" w:rightChars="486" w:right="1069" w:firstLine="0"/>
        <w:jc w:val="both"/>
        <w:rPr>
          <w:sz w:val="28"/>
          <w:szCs w:val="28"/>
        </w:rPr>
      </w:pPr>
      <w:r>
        <w:rPr>
          <w:sz w:val="28"/>
          <w:szCs w:val="28"/>
        </w:rPr>
        <w:lastRenderedPageBreak/>
        <w:t>транскрибирования</w:t>
      </w:r>
      <w:r>
        <w:rPr>
          <w:spacing w:val="1"/>
          <w:sz w:val="28"/>
          <w:szCs w:val="28"/>
        </w:rPr>
        <w:t xml:space="preserve"> </w:t>
      </w:r>
      <w:r>
        <w:rPr>
          <w:sz w:val="28"/>
          <w:szCs w:val="28"/>
        </w:rPr>
        <w:t>или</w:t>
      </w:r>
      <w:r>
        <w:rPr>
          <w:spacing w:val="1"/>
          <w:sz w:val="28"/>
          <w:szCs w:val="28"/>
        </w:rPr>
        <w:t xml:space="preserve"> </w:t>
      </w:r>
      <w:r>
        <w:rPr>
          <w:sz w:val="28"/>
          <w:szCs w:val="28"/>
        </w:rPr>
        <w:t>транслитерации,</w:t>
      </w:r>
      <w:r>
        <w:rPr>
          <w:spacing w:val="1"/>
          <w:sz w:val="28"/>
          <w:szCs w:val="28"/>
        </w:rPr>
        <w:t xml:space="preserve"> </w:t>
      </w:r>
      <w:r>
        <w:rPr>
          <w:sz w:val="28"/>
          <w:szCs w:val="28"/>
        </w:rPr>
        <w:t>передачи</w:t>
      </w:r>
      <w:r>
        <w:rPr>
          <w:spacing w:val="1"/>
          <w:sz w:val="28"/>
          <w:szCs w:val="28"/>
        </w:rPr>
        <w:t xml:space="preserve"> </w:t>
      </w:r>
      <w:r>
        <w:rPr>
          <w:sz w:val="28"/>
          <w:szCs w:val="28"/>
        </w:rPr>
        <w:t>букв</w:t>
      </w:r>
      <w:r>
        <w:rPr>
          <w:spacing w:val="1"/>
          <w:sz w:val="28"/>
          <w:szCs w:val="28"/>
        </w:rPr>
        <w:t xml:space="preserve"> </w:t>
      </w:r>
      <w:r>
        <w:rPr>
          <w:sz w:val="28"/>
          <w:szCs w:val="28"/>
        </w:rPr>
        <w:t>одной</w:t>
      </w:r>
      <w:r>
        <w:rPr>
          <w:spacing w:val="1"/>
          <w:sz w:val="28"/>
          <w:szCs w:val="28"/>
        </w:rPr>
        <w:t xml:space="preserve"> </w:t>
      </w:r>
      <w:r>
        <w:rPr>
          <w:sz w:val="28"/>
          <w:szCs w:val="28"/>
        </w:rPr>
        <w:t>письменности</w:t>
      </w:r>
      <w:r>
        <w:rPr>
          <w:spacing w:val="1"/>
          <w:sz w:val="28"/>
          <w:szCs w:val="28"/>
        </w:rPr>
        <w:t xml:space="preserve"> </w:t>
      </w:r>
      <w:r>
        <w:rPr>
          <w:sz w:val="28"/>
          <w:szCs w:val="28"/>
        </w:rPr>
        <w:t>посредством</w:t>
      </w:r>
      <w:r>
        <w:rPr>
          <w:spacing w:val="1"/>
          <w:sz w:val="28"/>
          <w:szCs w:val="28"/>
        </w:rPr>
        <w:t xml:space="preserve"> </w:t>
      </w:r>
      <w:r>
        <w:rPr>
          <w:sz w:val="28"/>
          <w:szCs w:val="28"/>
        </w:rPr>
        <w:t>букв</w:t>
      </w:r>
      <w:r>
        <w:rPr>
          <w:spacing w:val="1"/>
          <w:sz w:val="28"/>
          <w:szCs w:val="28"/>
        </w:rPr>
        <w:t xml:space="preserve"> </w:t>
      </w:r>
      <w:r>
        <w:rPr>
          <w:sz w:val="28"/>
          <w:szCs w:val="28"/>
        </w:rPr>
        <w:t>другой</w:t>
      </w:r>
      <w:r>
        <w:rPr>
          <w:spacing w:val="1"/>
          <w:sz w:val="28"/>
          <w:szCs w:val="28"/>
        </w:rPr>
        <w:t xml:space="preserve"> </w:t>
      </w:r>
      <w:r>
        <w:rPr>
          <w:sz w:val="28"/>
          <w:szCs w:val="28"/>
        </w:rPr>
        <w:t>письменности;</w:t>
      </w:r>
    </w:p>
    <w:p w14:paraId="30A231D6" w14:textId="77777777" w:rsidR="00E74D60" w:rsidRDefault="007C0E40" w:rsidP="007919A9">
      <w:pPr>
        <w:pStyle w:val="aff5"/>
        <w:numPr>
          <w:ilvl w:val="1"/>
          <w:numId w:val="19"/>
        </w:numPr>
        <w:tabs>
          <w:tab w:val="left" w:pos="1018"/>
        </w:tabs>
        <w:spacing w:before="240" w:line="360" w:lineRule="auto"/>
        <w:ind w:leftChars="200" w:left="440" w:rightChars="486" w:right="1069" w:firstLine="0"/>
        <w:jc w:val="both"/>
        <w:rPr>
          <w:sz w:val="28"/>
        </w:rPr>
      </w:pPr>
      <w:r>
        <w:rPr>
          <w:sz w:val="28"/>
          <w:szCs w:val="28"/>
        </w:rPr>
        <w:t>приема</w:t>
      </w:r>
      <w:r>
        <w:rPr>
          <w:spacing w:val="1"/>
          <w:sz w:val="28"/>
          <w:szCs w:val="28"/>
        </w:rPr>
        <w:t xml:space="preserve"> </w:t>
      </w:r>
      <w:r>
        <w:rPr>
          <w:sz w:val="28"/>
          <w:szCs w:val="28"/>
        </w:rPr>
        <w:t>описательного</w:t>
      </w:r>
      <w:r>
        <w:rPr>
          <w:spacing w:val="1"/>
          <w:sz w:val="28"/>
          <w:szCs w:val="28"/>
        </w:rPr>
        <w:t xml:space="preserve"> </w:t>
      </w:r>
      <w:r>
        <w:rPr>
          <w:sz w:val="28"/>
          <w:szCs w:val="28"/>
        </w:rPr>
        <w:t>перевода,</w:t>
      </w:r>
      <w:r>
        <w:rPr>
          <w:spacing w:val="1"/>
          <w:sz w:val="28"/>
          <w:szCs w:val="28"/>
        </w:rPr>
        <w:t xml:space="preserve"> </w:t>
      </w:r>
      <w:r>
        <w:rPr>
          <w:sz w:val="28"/>
          <w:szCs w:val="28"/>
        </w:rPr>
        <w:t>например</w:t>
      </w:r>
      <w:r>
        <w:rPr>
          <w:spacing w:val="1"/>
          <w:sz w:val="28"/>
          <w:szCs w:val="28"/>
        </w:rPr>
        <w:t xml:space="preserve"> </w:t>
      </w:r>
      <w:r>
        <w:rPr>
          <w:sz w:val="28"/>
          <w:szCs w:val="28"/>
        </w:rPr>
        <w:t>в</w:t>
      </w:r>
      <w:r>
        <w:rPr>
          <w:spacing w:val="1"/>
          <w:sz w:val="28"/>
          <w:szCs w:val="28"/>
        </w:rPr>
        <w:t xml:space="preserve"> </w:t>
      </w:r>
      <w:r>
        <w:rPr>
          <w:sz w:val="28"/>
          <w:szCs w:val="28"/>
        </w:rPr>
        <w:t>силу</w:t>
      </w:r>
      <w:r>
        <w:rPr>
          <w:spacing w:val="1"/>
          <w:sz w:val="28"/>
          <w:szCs w:val="28"/>
        </w:rPr>
        <w:t xml:space="preserve"> </w:t>
      </w:r>
      <w:r>
        <w:rPr>
          <w:sz w:val="28"/>
          <w:szCs w:val="28"/>
        </w:rPr>
        <w:t>отсутствия</w:t>
      </w:r>
      <w:r>
        <w:rPr>
          <w:spacing w:val="1"/>
          <w:sz w:val="28"/>
          <w:szCs w:val="28"/>
        </w:rPr>
        <w:t xml:space="preserve"> </w:t>
      </w:r>
      <w:r>
        <w:rPr>
          <w:sz w:val="28"/>
          <w:szCs w:val="28"/>
        </w:rPr>
        <w:t>дословного перевода выражение «the company to run at a loss» может</w:t>
      </w:r>
      <w:r>
        <w:rPr>
          <w:spacing w:val="1"/>
          <w:sz w:val="28"/>
          <w:szCs w:val="28"/>
        </w:rPr>
        <w:t xml:space="preserve"> </w:t>
      </w:r>
      <w:r>
        <w:rPr>
          <w:sz w:val="28"/>
          <w:szCs w:val="28"/>
        </w:rPr>
        <w:t>быть</w:t>
      </w:r>
      <w:r>
        <w:rPr>
          <w:spacing w:val="1"/>
          <w:sz w:val="28"/>
          <w:szCs w:val="28"/>
        </w:rPr>
        <w:t xml:space="preserve"> </w:t>
      </w:r>
      <w:r>
        <w:rPr>
          <w:sz w:val="28"/>
          <w:szCs w:val="28"/>
        </w:rPr>
        <w:t>переведено</w:t>
      </w:r>
      <w:r>
        <w:rPr>
          <w:spacing w:val="1"/>
          <w:sz w:val="28"/>
          <w:szCs w:val="28"/>
        </w:rPr>
        <w:t xml:space="preserve"> </w:t>
      </w:r>
      <w:r>
        <w:rPr>
          <w:sz w:val="28"/>
          <w:szCs w:val="28"/>
        </w:rPr>
        <w:t>описательно</w:t>
      </w:r>
      <w:r>
        <w:rPr>
          <w:spacing w:val="1"/>
          <w:sz w:val="28"/>
          <w:szCs w:val="28"/>
        </w:rPr>
        <w:t xml:space="preserve"> </w:t>
      </w:r>
      <w:r>
        <w:rPr>
          <w:sz w:val="28"/>
          <w:szCs w:val="28"/>
        </w:rPr>
        <w:t>на</w:t>
      </w:r>
      <w:r>
        <w:rPr>
          <w:spacing w:val="1"/>
          <w:sz w:val="28"/>
          <w:szCs w:val="28"/>
        </w:rPr>
        <w:t xml:space="preserve"> </w:t>
      </w:r>
      <w:r>
        <w:rPr>
          <w:sz w:val="28"/>
          <w:szCs w:val="28"/>
        </w:rPr>
        <w:t>русский</w:t>
      </w:r>
      <w:r>
        <w:rPr>
          <w:spacing w:val="1"/>
          <w:sz w:val="28"/>
          <w:szCs w:val="28"/>
        </w:rPr>
        <w:t xml:space="preserve"> </w:t>
      </w:r>
      <w:r>
        <w:rPr>
          <w:sz w:val="28"/>
          <w:szCs w:val="28"/>
        </w:rPr>
        <w:t>язык</w:t>
      </w:r>
      <w:r>
        <w:rPr>
          <w:spacing w:val="1"/>
          <w:sz w:val="28"/>
          <w:szCs w:val="28"/>
        </w:rPr>
        <w:t xml:space="preserve"> </w:t>
      </w:r>
      <w:r>
        <w:rPr>
          <w:sz w:val="28"/>
          <w:szCs w:val="28"/>
        </w:rPr>
        <w:t>-</w:t>
      </w:r>
      <w:r>
        <w:rPr>
          <w:spacing w:val="1"/>
          <w:sz w:val="28"/>
          <w:szCs w:val="28"/>
        </w:rPr>
        <w:t xml:space="preserve"> </w:t>
      </w:r>
      <w:r>
        <w:rPr>
          <w:sz w:val="28"/>
          <w:szCs w:val="28"/>
        </w:rPr>
        <w:t>«компания</w:t>
      </w:r>
      <w:r>
        <w:rPr>
          <w:spacing w:val="1"/>
          <w:sz w:val="28"/>
          <w:szCs w:val="28"/>
        </w:rPr>
        <w:t xml:space="preserve"> </w:t>
      </w:r>
      <w:r>
        <w:rPr>
          <w:sz w:val="28"/>
          <w:szCs w:val="28"/>
        </w:rPr>
        <w:t>несла</w:t>
      </w:r>
      <w:r>
        <w:rPr>
          <w:spacing w:val="1"/>
          <w:sz w:val="28"/>
          <w:szCs w:val="28"/>
        </w:rPr>
        <w:t xml:space="preserve"> </w:t>
      </w:r>
      <w:r>
        <w:rPr>
          <w:sz w:val="28"/>
          <w:szCs w:val="28"/>
        </w:rPr>
        <w:t>убытки»</w:t>
      </w:r>
      <w:r>
        <w:rPr>
          <w:spacing w:val="1"/>
          <w:sz w:val="28"/>
          <w:szCs w:val="28"/>
        </w:rPr>
        <w:t xml:space="preserve"> </w:t>
      </w:r>
      <w:r>
        <w:rPr>
          <w:sz w:val="28"/>
          <w:szCs w:val="28"/>
        </w:rPr>
        <w:t>или</w:t>
      </w:r>
      <w:r>
        <w:rPr>
          <w:spacing w:val="1"/>
          <w:sz w:val="28"/>
          <w:szCs w:val="28"/>
        </w:rPr>
        <w:t xml:space="preserve"> </w:t>
      </w:r>
      <w:r>
        <w:rPr>
          <w:sz w:val="28"/>
          <w:szCs w:val="28"/>
        </w:rPr>
        <w:t>при</w:t>
      </w:r>
      <w:r>
        <w:rPr>
          <w:spacing w:val="1"/>
          <w:sz w:val="28"/>
          <w:szCs w:val="28"/>
        </w:rPr>
        <w:t xml:space="preserve"> </w:t>
      </w:r>
      <w:r>
        <w:rPr>
          <w:sz w:val="28"/>
          <w:szCs w:val="28"/>
        </w:rPr>
        <w:t>помощи</w:t>
      </w:r>
      <w:r>
        <w:rPr>
          <w:spacing w:val="1"/>
          <w:sz w:val="28"/>
          <w:szCs w:val="28"/>
        </w:rPr>
        <w:t xml:space="preserve"> </w:t>
      </w:r>
      <w:r>
        <w:rPr>
          <w:sz w:val="28"/>
          <w:szCs w:val="28"/>
        </w:rPr>
        <w:t>развернутого</w:t>
      </w:r>
      <w:r>
        <w:rPr>
          <w:spacing w:val="1"/>
          <w:sz w:val="28"/>
          <w:szCs w:val="28"/>
        </w:rPr>
        <w:t xml:space="preserve"> </w:t>
      </w:r>
      <w:r>
        <w:rPr>
          <w:sz w:val="28"/>
          <w:szCs w:val="28"/>
        </w:rPr>
        <w:t>словосочетания,</w:t>
      </w:r>
      <w:r>
        <w:rPr>
          <w:spacing w:val="1"/>
          <w:sz w:val="28"/>
          <w:szCs w:val="28"/>
        </w:rPr>
        <w:t xml:space="preserve"> </w:t>
      </w:r>
      <w:r>
        <w:rPr>
          <w:sz w:val="28"/>
          <w:szCs w:val="28"/>
        </w:rPr>
        <w:t>например</w:t>
      </w:r>
      <w:r>
        <w:rPr>
          <w:spacing w:val="1"/>
          <w:sz w:val="28"/>
          <w:szCs w:val="28"/>
        </w:rPr>
        <w:t xml:space="preserve"> </w:t>
      </w:r>
      <w:r>
        <w:rPr>
          <w:sz w:val="28"/>
          <w:szCs w:val="28"/>
        </w:rPr>
        <w:t>defined</w:t>
      </w:r>
      <w:r>
        <w:rPr>
          <w:spacing w:val="1"/>
          <w:sz w:val="28"/>
          <w:szCs w:val="28"/>
        </w:rPr>
        <w:t xml:space="preserve"> </w:t>
      </w:r>
      <w:r>
        <w:rPr>
          <w:sz w:val="28"/>
          <w:szCs w:val="28"/>
        </w:rPr>
        <w:t>benefit</w:t>
      </w:r>
      <w:r>
        <w:rPr>
          <w:spacing w:val="1"/>
          <w:sz w:val="28"/>
          <w:szCs w:val="28"/>
        </w:rPr>
        <w:t xml:space="preserve"> </w:t>
      </w:r>
      <w:r>
        <w:rPr>
          <w:sz w:val="28"/>
          <w:szCs w:val="28"/>
        </w:rPr>
        <w:t>scheme</w:t>
      </w:r>
      <w:r>
        <w:rPr>
          <w:spacing w:val="1"/>
          <w:sz w:val="28"/>
          <w:szCs w:val="28"/>
        </w:rPr>
        <w:t xml:space="preserve"> </w:t>
      </w:r>
      <w:r>
        <w:rPr>
          <w:sz w:val="28"/>
          <w:szCs w:val="28"/>
        </w:rPr>
        <w:t>–</w:t>
      </w:r>
      <w:r>
        <w:rPr>
          <w:spacing w:val="1"/>
          <w:sz w:val="28"/>
          <w:szCs w:val="28"/>
        </w:rPr>
        <w:t xml:space="preserve"> </w:t>
      </w:r>
      <w:r>
        <w:rPr>
          <w:sz w:val="28"/>
          <w:szCs w:val="28"/>
        </w:rPr>
        <w:t>«пенсионная</w:t>
      </w:r>
      <w:r>
        <w:rPr>
          <w:spacing w:val="1"/>
          <w:sz w:val="28"/>
          <w:szCs w:val="28"/>
        </w:rPr>
        <w:t xml:space="preserve"> </w:t>
      </w:r>
      <w:r>
        <w:rPr>
          <w:sz w:val="28"/>
          <w:szCs w:val="28"/>
        </w:rPr>
        <w:t>схема,</w:t>
      </w:r>
      <w:r>
        <w:rPr>
          <w:spacing w:val="1"/>
          <w:sz w:val="28"/>
          <w:szCs w:val="28"/>
        </w:rPr>
        <w:t xml:space="preserve"> </w:t>
      </w:r>
      <w:r>
        <w:rPr>
          <w:sz w:val="28"/>
          <w:szCs w:val="28"/>
        </w:rPr>
        <w:t>зависящая</w:t>
      </w:r>
      <w:r>
        <w:rPr>
          <w:spacing w:val="1"/>
          <w:sz w:val="28"/>
          <w:szCs w:val="28"/>
        </w:rPr>
        <w:t xml:space="preserve"> </w:t>
      </w:r>
      <w:r>
        <w:rPr>
          <w:sz w:val="28"/>
          <w:szCs w:val="28"/>
        </w:rPr>
        <w:t>от</w:t>
      </w:r>
      <w:r>
        <w:rPr>
          <w:spacing w:val="1"/>
          <w:sz w:val="28"/>
          <w:szCs w:val="28"/>
        </w:rPr>
        <w:t xml:space="preserve"> </w:t>
      </w:r>
      <w:r>
        <w:rPr>
          <w:sz w:val="28"/>
          <w:szCs w:val="28"/>
        </w:rPr>
        <w:t>стажа</w:t>
      </w:r>
      <w:r>
        <w:rPr>
          <w:spacing w:val="1"/>
          <w:sz w:val="28"/>
          <w:szCs w:val="28"/>
        </w:rPr>
        <w:t xml:space="preserve"> </w:t>
      </w:r>
      <w:r>
        <w:rPr>
          <w:sz w:val="28"/>
          <w:szCs w:val="28"/>
        </w:rPr>
        <w:t>работника».</w:t>
      </w:r>
    </w:p>
    <w:p w14:paraId="595E9BF5" w14:textId="77777777" w:rsidR="00E74D60" w:rsidRDefault="00E74D60">
      <w:pPr>
        <w:pStyle w:val="1"/>
        <w:spacing w:after="120"/>
        <w:ind w:left="0"/>
        <w:jc w:val="both"/>
        <w:rPr>
          <w:sz w:val="24"/>
          <w:szCs w:val="24"/>
        </w:rPr>
      </w:pPr>
    </w:p>
    <w:p w14:paraId="1D91EF35" w14:textId="77777777" w:rsidR="00E74D60" w:rsidRDefault="00E74D60"/>
    <w:p w14:paraId="029278A2" w14:textId="77777777" w:rsidR="00E74D60" w:rsidRDefault="007C0E40">
      <w:pPr>
        <w:pStyle w:val="1"/>
        <w:spacing w:after="120"/>
        <w:ind w:left="0"/>
      </w:pPr>
      <w:bookmarkStart w:id="12" w:name="_Toc6853597"/>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14:paraId="482A910E" w14:textId="77777777" w:rsidR="00E74D60" w:rsidRDefault="007C0E40">
      <w:pPr>
        <w:pStyle w:val="2"/>
        <w:ind w:firstLine="708"/>
        <w:rPr>
          <w:rFonts w:ascii="Times New Roman" w:eastAsia="Times New Roman" w:hAnsi="Times New Roman" w:cs="Times New Roman"/>
          <w:b/>
          <w:bCs/>
          <w:color w:val="auto"/>
          <w:kern w:val="2"/>
          <w:sz w:val="28"/>
          <w:szCs w:val="28"/>
          <w:lang w:eastAsia="ru-RU"/>
        </w:rPr>
      </w:pPr>
      <w:bookmarkStart w:id="13" w:name="_Toc70251182"/>
      <w:bookmarkStart w:id="14" w:name="_Toc531686467"/>
      <w:bookmarkStart w:id="15" w:name="_Toc70252592"/>
      <w:bookmarkStart w:id="16" w:name="_Toc70252577"/>
      <w:bookmarkStart w:id="17" w:name="_Toc531614950"/>
      <w:bookmarkStart w:id="18" w:name="_Toc70253438"/>
      <w:r>
        <w:rPr>
          <w:rFonts w:ascii="Times New Roman" w:eastAsia="Times New Roman" w:hAnsi="Times New Roman" w:cs="Times New Roman"/>
          <w:b/>
          <w:bCs/>
          <w:color w:val="auto"/>
          <w:kern w:val="2"/>
          <w:sz w:val="28"/>
          <w:szCs w:val="28"/>
          <w:lang w:eastAsia="ru-RU"/>
        </w:rPr>
        <w:t>11. 1. Комплект лицензионного программного обеспечения:</w:t>
      </w:r>
      <w:bookmarkEnd w:id="13"/>
      <w:bookmarkEnd w:id="14"/>
      <w:bookmarkEnd w:id="15"/>
      <w:bookmarkEnd w:id="16"/>
      <w:bookmarkEnd w:id="17"/>
      <w:bookmarkEnd w:id="18"/>
    </w:p>
    <w:p w14:paraId="240B9464" w14:textId="6113631B" w:rsidR="00E74D60" w:rsidRPr="009D4DC9" w:rsidRDefault="007C0E40">
      <w:pPr>
        <w:ind w:firstLine="709"/>
        <w:rPr>
          <w:kern w:val="2"/>
          <w:sz w:val="28"/>
          <w:szCs w:val="28"/>
          <w:lang w:eastAsia="ru-RU"/>
        </w:rPr>
      </w:pPr>
      <w:bookmarkStart w:id="19" w:name="_Toc70253242"/>
      <w:bookmarkStart w:id="20" w:name="_Toc531614951"/>
      <w:bookmarkStart w:id="21" w:name="_Toc531686468"/>
      <w:bookmarkStart w:id="22" w:name="_Toc70252578"/>
      <w:bookmarkStart w:id="23" w:name="_Toc70252593"/>
      <w:bookmarkStart w:id="24" w:name="_Toc70250356"/>
      <w:bookmarkStart w:id="25" w:name="_Toc70251183"/>
      <w:r w:rsidRPr="009D4DC9">
        <w:rPr>
          <w:kern w:val="2"/>
          <w:sz w:val="28"/>
          <w:szCs w:val="28"/>
          <w:lang w:eastAsia="ru-RU"/>
        </w:rPr>
        <w:t xml:space="preserve">1. </w:t>
      </w:r>
      <w:bookmarkEnd w:id="19"/>
      <w:bookmarkEnd w:id="20"/>
      <w:bookmarkEnd w:id="21"/>
      <w:bookmarkEnd w:id="22"/>
      <w:bookmarkEnd w:id="23"/>
      <w:bookmarkEnd w:id="24"/>
      <w:bookmarkEnd w:id="25"/>
      <w:r w:rsidR="008E7058">
        <w:rPr>
          <w:kern w:val="2"/>
          <w:sz w:val="28"/>
          <w:szCs w:val="28"/>
          <w:lang w:val="en-US" w:eastAsia="ru-RU"/>
        </w:rPr>
        <w:t>Windows</w:t>
      </w:r>
      <w:r w:rsidR="008E7058" w:rsidRPr="009D4DC9">
        <w:rPr>
          <w:kern w:val="2"/>
          <w:sz w:val="28"/>
          <w:szCs w:val="28"/>
          <w:lang w:eastAsia="ru-RU"/>
        </w:rPr>
        <w:t xml:space="preserve">, </w:t>
      </w:r>
      <w:r w:rsidR="008E7058">
        <w:rPr>
          <w:kern w:val="2"/>
          <w:sz w:val="28"/>
          <w:szCs w:val="28"/>
          <w:lang w:val="en-US" w:eastAsia="ru-RU"/>
        </w:rPr>
        <w:t>Microsoft</w:t>
      </w:r>
      <w:r w:rsidR="008E7058" w:rsidRPr="009D4DC9">
        <w:rPr>
          <w:kern w:val="2"/>
          <w:sz w:val="28"/>
          <w:szCs w:val="28"/>
          <w:lang w:eastAsia="ru-RU"/>
        </w:rPr>
        <w:t xml:space="preserve"> </w:t>
      </w:r>
      <w:r w:rsidR="008E7058">
        <w:rPr>
          <w:kern w:val="2"/>
          <w:sz w:val="28"/>
          <w:szCs w:val="28"/>
          <w:lang w:val="en-US" w:eastAsia="ru-RU"/>
        </w:rPr>
        <w:t>Office</w:t>
      </w:r>
      <w:r w:rsidR="008E7058" w:rsidRPr="009D4DC9">
        <w:rPr>
          <w:kern w:val="2"/>
          <w:sz w:val="28"/>
          <w:szCs w:val="28"/>
          <w:lang w:eastAsia="ru-RU"/>
        </w:rPr>
        <w:t xml:space="preserve">/ </w:t>
      </w:r>
      <w:r w:rsidR="008E7058">
        <w:rPr>
          <w:kern w:val="2"/>
          <w:sz w:val="28"/>
          <w:szCs w:val="28"/>
          <w:lang w:val="en-US" w:eastAsia="ru-RU"/>
        </w:rPr>
        <w:t>Astra</w:t>
      </w:r>
      <w:r w:rsidR="008E7058" w:rsidRPr="009D4DC9">
        <w:rPr>
          <w:kern w:val="2"/>
          <w:sz w:val="28"/>
          <w:szCs w:val="28"/>
          <w:lang w:eastAsia="ru-RU"/>
        </w:rPr>
        <w:t xml:space="preserve"> </w:t>
      </w:r>
      <w:r w:rsidR="008E7058">
        <w:rPr>
          <w:kern w:val="2"/>
          <w:sz w:val="28"/>
          <w:szCs w:val="28"/>
          <w:lang w:val="en-US" w:eastAsia="ru-RU"/>
        </w:rPr>
        <w:t>Linux</w:t>
      </w:r>
    </w:p>
    <w:p w14:paraId="6B4883B0" w14:textId="77777777" w:rsidR="00E74D60" w:rsidRPr="009D4DC9" w:rsidRDefault="007C0E40">
      <w:pPr>
        <w:ind w:firstLine="709"/>
        <w:rPr>
          <w:kern w:val="2"/>
          <w:sz w:val="28"/>
          <w:szCs w:val="28"/>
          <w:lang w:eastAsia="ru-RU"/>
        </w:rPr>
      </w:pPr>
      <w:bookmarkStart w:id="26" w:name="_Toc531614952"/>
      <w:bookmarkStart w:id="27" w:name="_Toc70253243"/>
      <w:bookmarkStart w:id="28" w:name="_Toc70251184"/>
      <w:bookmarkStart w:id="29" w:name="_Toc531686469"/>
      <w:bookmarkStart w:id="30" w:name="_Toc70252579"/>
      <w:bookmarkStart w:id="31" w:name="_Toc70252594"/>
      <w:bookmarkStart w:id="32" w:name="_Toc70250357"/>
      <w:r w:rsidRPr="009D4DC9">
        <w:rPr>
          <w:kern w:val="2"/>
          <w:sz w:val="28"/>
          <w:szCs w:val="28"/>
          <w:lang w:eastAsia="ru-RU"/>
        </w:rPr>
        <w:t xml:space="preserve">2. </w:t>
      </w:r>
      <w:r>
        <w:rPr>
          <w:kern w:val="2"/>
          <w:sz w:val="28"/>
          <w:szCs w:val="28"/>
          <w:lang w:eastAsia="ru-RU"/>
        </w:rPr>
        <w:t>Антивирус</w:t>
      </w:r>
      <w:r w:rsidRPr="009D4DC9">
        <w:rPr>
          <w:kern w:val="2"/>
          <w:sz w:val="28"/>
          <w:szCs w:val="28"/>
          <w:lang w:eastAsia="ru-RU"/>
        </w:rPr>
        <w:t xml:space="preserve"> </w:t>
      </w:r>
      <w:bookmarkEnd w:id="26"/>
      <w:bookmarkEnd w:id="27"/>
      <w:bookmarkEnd w:id="28"/>
      <w:bookmarkEnd w:id="29"/>
      <w:bookmarkEnd w:id="30"/>
      <w:bookmarkEnd w:id="31"/>
      <w:bookmarkEnd w:id="32"/>
      <w:r>
        <w:rPr>
          <w:kern w:val="2"/>
          <w:sz w:val="28"/>
          <w:szCs w:val="28"/>
          <w:lang w:val="en-US" w:eastAsia="ru-RU"/>
        </w:rPr>
        <w:t>Kaspersky</w:t>
      </w:r>
    </w:p>
    <w:p w14:paraId="57F0DC17" w14:textId="77777777" w:rsidR="00E74D60" w:rsidRDefault="007C0E40">
      <w:pPr>
        <w:pStyle w:val="2"/>
        <w:ind w:firstLine="708"/>
        <w:rPr>
          <w:rFonts w:ascii="Times New Roman" w:eastAsia="Times New Roman" w:hAnsi="Times New Roman" w:cs="Times New Roman"/>
          <w:color w:val="auto"/>
          <w:kern w:val="2"/>
          <w:sz w:val="28"/>
          <w:szCs w:val="28"/>
          <w:lang w:eastAsia="ru-RU"/>
        </w:rPr>
      </w:pPr>
      <w:bookmarkStart w:id="33" w:name="_Toc531686470"/>
      <w:bookmarkStart w:id="34" w:name="_Toc531614953"/>
      <w:bookmarkStart w:id="35" w:name="_Toc70252581"/>
      <w:bookmarkStart w:id="36" w:name="_Toc70251186"/>
      <w:bookmarkStart w:id="37" w:name="_Toc70252596"/>
      <w:bookmarkStart w:id="38" w:name="_Toc70253439"/>
      <w:r w:rsidRPr="00AD787F">
        <w:rPr>
          <w:rFonts w:ascii="Times New Roman" w:eastAsia="Times New Roman" w:hAnsi="Times New Roman" w:cs="Times New Roman"/>
          <w:b/>
          <w:bCs/>
          <w:color w:val="auto"/>
          <w:kern w:val="2"/>
          <w:sz w:val="28"/>
          <w:szCs w:val="28"/>
          <w:lang w:eastAsia="ru-RU"/>
        </w:rPr>
        <w:t xml:space="preserve">11.2. </w:t>
      </w:r>
      <w:r>
        <w:rPr>
          <w:rFonts w:ascii="Times New Roman" w:eastAsia="Times New Roman" w:hAnsi="Times New Roman" w:cs="Times New Roman"/>
          <w:b/>
          <w:bCs/>
          <w:color w:val="auto"/>
          <w:kern w:val="2"/>
          <w:sz w:val="28"/>
          <w:szCs w:val="28"/>
          <w:lang w:eastAsia="ru-RU"/>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14:paraId="4E384096" w14:textId="77777777" w:rsidR="00E74D60" w:rsidRDefault="007C0E40">
      <w:pPr>
        <w:tabs>
          <w:tab w:val="left" w:pos="442"/>
        </w:tabs>
        <w:ind w:firstLine="709"/>
        <w:jc w:val="both"/>
        <w:rPr>
          <w:sz w:val="28"/>
          <w:szCs w:val="28"/>
          <w:lang w:eastAsia="ru-RU"/>
        </w:rPr>
      </w:pPr>
      <w:r>
        <w:rPr>
          <w:sz w:val="28"/>
          <w:szCs w:val="28"/>
          <w:lang w:eastAsia="ru-RU"/>
        </w:rPr>
        <w:t>1. Информационно-правовая система «Гарант»</w:t>
      </w:r>
    </w:p>
    <w:p w14:paraId="5F12995A" w14:textId="77777777" w:rsidR="00E74D60" w:rsidRDefault="007C0E40">
      <w:pPr>
        <w:tabs>
          <w:tab w:val="left" w:pos="442"/>
        </w:tabs>
        <w:ind w:firstLine="709"/>
        <w:jc w:val="both"/>
        <w:rPr>
          <w:sz w:val="28"/>
          <w:szCs w:val="28"/>
          <w:lang w:eastAsia="ru-RU"/>
        </w:rPr>
      </w:pPr>
      <w:r>
        <w:rPr>
          <w:sz w:val="28"/>
          <w:szCs w:val="28"/>
          <w:lang w:eastAsia="ru-RU"/>
        </w:rPr>
        <w:t>2. Информационно-правовая система «Консультант Плюс»</w:t>
      </w:r>
    </w:p>
    <w:p w14:paraId="6791E9E2" w14:textId="77777777" w:rsidR="00E74D60" w:rsidRDefault="007C0E40">
      <w:pPr>
        <w:tabs>
          <w:tab w:val="left" w:pos="442"/>
        </w:tabs>
        <w:ind w:firstLine="709"/>
        <w:jc w:val="both"/>
        <w:rPr>
          <w:sz w:val="28"/>
          <w:szCs w:val="28"/>
          <w:lang w:eastAsia="ru-RU"/>
        </w:rPr>
      </w:pPr>
      <w:r>
        <w:rPr>
          <w:sz w:val="28"/>
          <w:szCs w:val="28"/>
          <w:lang w:eastAsia="ru-RU"/>
        </w:rPr>
        <w:t xml:space="preserve">3. Электронная энциклопедия: </w:t>
      </w:r>
      <w:hyperlink r:id="rId21">
        <w:r>
          <w:rPr>
            <w:sz w:val="28"/>
            <w:szCs w:val="28"/>
            <w:u w:val="single"/>
            <w:lang w:val="en-US" w:eastAsia="ru-RU"/>
          </w:rPr>
          <w:t>http</w:t>
        </w:r>
        <w:r>
          <w:rPr>
            <w:sz w:val="28"/>
            <w:szCs w:val="28"/>
            <w:u w:val="single"/>
            <w:lang w:eastAsia="ru-RU"/>
          </w:rPr>
          <w:t>://</w:t>
        </w:r>
        <w:r>
          <w:rPr>
            <w:sz w:val="28"/>
            <w:szCs w:val="28"/>
            <w:u w:val="single"/>
            <w:lang w:val="en-US" w:eastAsia="ru-RU"/>
          </w:rPr>
          <w:t>ru</w:t>
        </w:r>
        <w:r>
          <w:rPr>
            <w:sz w:val="28"/>
            <w:szCs w:val="28"/>
            <w:u w:val="single"/>
            <w:lang w:eastAsia="ru-RU"/>
          </w:rPr>
          <w:t>.</w:t>
        </w:r>
        <w:r>
          <w:rPr>
            <w:sz w:val="28"/>
            <w:szCs w:val="28"/>
            <w:u w:val="single"/>
            <w:lang w:val="en-US" w:eastAsia="ru-RU"/>
          </w:rPr>
          <w:t>wikipedia</w:t>
        </w:r>
        <w:r>
          <w:rPr>
            <w:sz w:val="28"/>
            <w:szCs w:val="28"/>
            <w:u w:val="single"/>
            <w:lang w:eastAsia="ru-RU"/>
          </w:rPr>
          <w:t>.</w:t>
        </w:r>
        <w:r>
          <w:rPr>
            <w:sz w:val="28"/>
            <w:szCs w:val="28"/>
            <w:u w:val="single"/>
            <w:lang w:val="en-US" w:eastAsia="ru-RU"/>
          </w:rPr>
          <w:t>org</w:t>
        </w:r>
        <w:r>
          <w:rPr>
            <w:sz w:val="28"/>
            <w:szCs w:val="28"/>
            <w:u w:val="single"/>
            <w:lang w:eastAsia="ru-RU"/>
          </w:rPr>
          <w:t>/</w:t>
        </w:r>
        <w:r>
          <w:rPr>
            <w:sz w:val="28"/>
            <w:szCs w:val="28"/>
            <w:u w:val="single"/>
            <w:lang w:val="en-US" w:eastAsia="ru-RU"/>
          </w:rPr>
          <w:t>wiki</w:t>
        </w:r>
        <w:r>
          <w:rPr>
            <w:sz w:val="28"/>
            <w:szCs w:val="28"/>
            <w:u w:val="single"/>
            <w:lang w:eastAsia="ru-RU"/>
          </w:rPr>
          <w:t>/</w:t>
        </w:r>
        <w:r>
          <w:rPr>
            <w:sz w:val="28"/>
            <w:szCs w:val="28"/>
            <w:u w:val="single"/>
            <w:lang w:val="en-US" w:eastAsia="ru-RU"/>
          </w:rPr>
          <w:t>Wiki</w:t>
        </w:r>
      </w:hyperlink>
    </w:p>
    <w:p w14:paraId="63C67B49" w14:textId="77777777" w:rsidR="00E74D60" w:rsidRDefault="007C0E40">
      <w:pPr>
        <w:tabs>
          <w:tab w:val="left" w:pos="442"/>
        </w:tabs>
        <w:ind w:firstLine="709"/>
        <w:jc w:val="both"/>
        <w:rPr>
          <w:sz w:val="28"/>
          <w:szCs w:val="28"/>
          <w:lang w:eastAsia="ru-RU"/>
        </w:rPr>
      </w:pPr>
      <w:r>
        <w:rPr>
          <w:sz w:val="28"/>
          <w:szCs w:val="28"/>
          <w:lang w:eastAsia="ru-RU"/>
        </w:rPr>
        <w:t>4. Система комплексного раскрытия информации «СКРИН» -</w:t>
      </w:r>
      <w:r>
        <w:rPr>
          <w:sz w:val="28"/>
          <w:szCs w:val="28"/>
          <w:lang w:val="en-US" w:eastAsia="ru-RU"/>
        </w:rPr>
        <w:t>http</w:t>
      </w:r>
      <w:r>
        <w:rPr>
          <w:sz w:val="28"/>
          <w:szCs w:val="28"/>
          <w:lang w:eastAsia="ru-RU"/>
        </w:rPr>
        <w:t>://</w:t>
      </w:r>
      <w:r>
        <w:rPr>
          <w:sz w:val="28"/>
          <w:szCs w:val="28"/>
          <w:lang w:val="en-US" w:eastAsia="ru-RU"/>
        </w:rPr>
        <w:t>www</w:t>
      </w:r>
      <w:r>
        <w:rPr>
          <w:sz w:val="28"/>
          <w:szCs w:val="28"/>
          <w:lang w:eastAsia="ru-RU"/>
        </w:rPr>
        <w:t>.</w:t>
      </w:r>
      <w:r>
        <w:rPr>
          <w:sz w:val="28"/>
          <w:szCs w:val="28"/>
          <w:lang w:val="en-US" w:eastAsia="ru-RU"/>
        </w:rPr>
        <w:t>skrin</w:t>
      </w:r>
      <w:r>
        <w:rPr>
          <w:sz w:val="28"/>
          <w:szCs w:val="28"/>
          <w:lang w:eastAsia="ru-RU"/>
        </w:rPr>
        <w:t>.</w:t>
      </w:r>
      <w:r>
        <w:rPr>
          <w:sz w:val="28"/>
          <w:szCs w:val="28"/>
          <w:lang w:val="en-US" w:eastAsia="ru-RU"/>
        </w:rPr>
        <w:t>ru</w:t>
      </w:r>
      <w:r>
        <w:rPr>
          <w:sz w:val="28"/>
          <w:szCs w:val="28"/>
          <w:lang w:eastAsia="ru-RU"/>
        </w:rPr>
        <w:t>/</w:t>
      </w:r>
    </w:p>
    <w:p w14:paraId="507486D8" w14:textId="77777777" w:rsidR="00E74D60" w:rsidRDefault="007C0E40">
      <w:pPr>
        <w:pStyle w:val="2"/>
        <w:ind w:firstLine="708"/>
        <w:rPr>
          <w:rFonts w:ascii="Times New Roman" w:eastAsia="Times New Roman" w:hAnsi="Times New Roman" w:cs="Times New Roman"/>
          <w:b/>
          <w:bCs/>
          <w:color w:val="auto"/>
          <w:sz w:val="28"/>
          <w:szCs w:val="28"/>
          <w:lang w:eastAsia="ru-RU"/>
        </w:rPr>
      </w:pPr>
      <w:bookmarkStart w:id="39" w:name="_Toc70252597"/>
      <w:bookmarkStart w:id="40" w:name="_Toc70253440"/>
      <w:bookmarkStart w:id="41" w:name="_Toc70252582"/>
      <w:r>
        <w:rPr>
          <w:rFonts w:ascii="Times New Roman" w:eastAsia="Times New Roman" w:hAnsi="Times New Roman" w:cs="Times New Roman"/>
          <w:b/>
          <w:bCs/>
          <w:color w:val="auto"/>
          <w:sz w:val="28"/>
          <w:szCs w:val="28"/>
          <w:lang w:eastAsia="ru-RU"/>
        </w:rPr>
        <w:t>11.3. Сертифицированные программные и аппаратные средства защиты информации</w:t>
      </w:r>
      <w:bookmarkEnd w:id="39"/>
      <w:bookmarkEnd w:id="40"/>
      <w:bookmarkEnd w:id="41"/>
    </w:p>
    <w:p w14:paraId="2165F8D1" w14:textId="77777777" w:rsidR="00E74D60" w:rsidRDefault="007C0E40">
      <w:pPr>
        <w:ind w:firstLine="709"/>
        <w:jc w:val="both"/>
        <w:rPr>
          <w:sz w:val="28"/>
          <w:szCs w:val="28"/>
          <w:lang w:eastAsia="ru-RU"/>
        </w:rPr>
      </w:pPr>
      <w:r>
        <w:rPr>
          <w:sz w:val="28"/>
          <w:szCs w:val="28"/>
          <w:lang w:eastAsia="ru-RU"/>
        </w:rPr>
        <w:t>Не используется</w:t>
      </w:r>
    </w:p>
    <w:p w14:paraId="6007366D" w14:textId="77777777" w:rsidR="00E74D60" w:rsidRDefault="007C0E40">
      <w:pPr>
        <w:pStyle w:val="1"/>
        <w:spacing w:after="120"/>
        <w:ind w:left="0"/>
        <w:rPr>
          <w:rFonts w:eastAsia="等? Light"/>
          <w:lang w:eastAsia="ru-RU"/>
        </w:rPr>
      </w:pPr>
      <w:bookmarkStart w:id="42" w:name="_Toc6853598"/>
      <w:r>
        <w:t>12. Описание материально-технической базы, необходимой для осуществления образовательного процесса по дисциплине.</w:t>
      </w:r>
      <w:bookmarkEnd w:id="42"/>
    </w:p>
    <w:p w14:paraId="0FBFDEE6" w14:textId="0B8A9A18" w:rsidR="00E74D60" w:rsidRDefault="007C0E40">
      <w:pPr>
        <w:spacing w:after="120"/>
        <w:jc w:val="both"/>
      </w:pPr>
      <w:r>
        <w:rPr>
          <w:sz w:val="28"/>
          <w:szCs w:val="28"/>
          <w:lang w:eastAsia="ru-RU"/>
        </w:rPr>
        <w:t xml:space="preserve">Для осуществления образовательного процесса по дисциплине </w:t>
      </w:r>
      <w:r w:rsidRPr="006B6932">
        <w:rPr>
          <w:sz w:val="28"/>
          <w:szCs w:val="28"/>
          <w:lang w:eastAsia="ru-RU"/>
        </w:rPr>
        <w:t>«</w:t>
      </w:r>
      <w:r w:rsidR="008056C9">
        <w:rPr>
          <w:sz w:val="28"/>
          <w:szCs w:val="28"/>
          <w:lang w:eastAsia="ru-RU"/>
        </w:rPr>
        <w:t>Практика устной и письменной речи основного языка</w:t>
      </w:r>
      <w:r w:rsidRPr="006B6932">
        <w:rPr>
          <w:sz w:val="28"/>
          <w:szCs w:val="28"/>
          <w:lang w:eastAsia="ru-RU"/>
        </w:rPr>
        <w:t>» необходимо: 1. аудио и видео воспроизводящие устройства; 2. мультимедийные аудитории; 2. компьютерные классы.</w:t>
      </w:r>
    </w:p>
    <w:sectPr w:rsidR="00E74D60">
      <w:footerReference w:type="default" r:id="rId22"/>
      <w:pgSz w:w="11906" w:h="16838"/>
      <w:pgMar w:top="1134" w:right="851" w:bottom="1134" w:left="1134" w:header="0"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3E8A0" w14:textId="77777777" w:rsidR="002260DE" w:rsidRDefault="002260DE">
      <w:pPr>
        <w:spacing w:line="240" w:lineRule="auto"/>
      </w:pPr>
      <w:r>
        <w:separator/>
      </w:r>
    </w:p>
  </w:endnote>
  <w:endnote w:type="continuationSeparator" w:id="0">
    <w:p w14:paraId="45C8610A" w14:textId="77777777" w:rsidR="002260DE" w:rsidRDefault="002260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1"/>
    <w:family w:val="auto"/>
    <w:pitch w:val="default"/>
  </w:font>
  <w:font w:name="Noto Sans Symbols">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等? Light">
    <w:altName w:val="MS Gothic"/>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Noto Sans Devanagari">
    <w:altName w:val="Cambria"/>
    <w:charset w:val="00"/>
    <w:family w:val="swiss"/>
    <w:pitch w:val="variable"/>
    <w:sig w:usb0="80008023" w:usb1="00002046"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NewRomanPS-BoldItalicMT">
    <w:altName w:val="Segoe Print"/>
    <w:charset w:val="01"/>
    <w:family w:val="roman"/>
    <w:pitch w:val="default"/>
  </w:font>
  <w:font w:name="TimesNewRomanPS-BoldMT">
    <w:altName w:val="Segoe Print"/>
    <w:charset w:val="01"/>
    <w:family w:val="roman"/>
    <w:pitch w:val="default"/>
  </w:font>
  <w:font w:name="TimesNewRomanPSMT">
    <w:altName w:val="Times New Roman"/>
    <w:panose1 w:val="00000000000000000000"/>
    <w:charset w:val="80"/>
    <w:family w:val="auto"/>
    <w:notTrueType/>
    <w:pitch w:val="default"/>
    <w:sig w:usb0="00000003" w:usb1="08070000" w:usb2="00000010" w:usb3="00000000" w:csb0="00020001" w:csb1="00000000"/>
  </w:font>
  <w:font w:name="SymbolMT">
    <w:altName w:val="Segoe Print"/>
    <w:charset w:val="01"/>
    <w:family w:val="roman"/>
    <w:pitch w:val="default"/>
  </w:font>
  <w:font w:name="TimesNewRomanPS-ItalicMT">
    <w:altName w:val="Segoe Print"/>
    <w:charset w:val="01"/>
    <w:family w:val="roman"/>
    <w:pitch w:val="default"/>
  </w:font>
  <w:font w:name="Georgia">
    <w:panose1 w:val="02040502050405020303"/>
    <w:charset w:val="CC"/>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HiddenHorzOCR">
    <w:altName w:val="Yu Gothic"/>
    <w:panose1 w:val="00000000000000000000"/>
    <w:charset w:val="80"/>
    <w:family w:val="auto"/>
    <w:notTrueType/>
    <w:pitch w:val="default"/>
    <w:sig w:usb0="00000001" w:usb1="08070000" w:usb2="00000010" w:usb3="00000000" w:csb0="00020000" w:csb1="00000000"/>
  </w:font>
  <w:font w:name="Estrangelo Edessa">
    <w:altName w:val="Segoe UI Historic"/>
    <w:panose1 w:val="00000000000000000000"/>
    <w:charset w:val="01"/>
    <w:family w:val="script"/>
    <w:pitch w:val="variable"/>
    <w:sig w:usb0="80002040" w:usb1="00000000" w:usb2="0000008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3142D" w14:textId="77777777" w:rsidR="00E132C3" w:rsidRDefault="00E132C3">
    <w:pPr>
      <w:pStyle w:val="aa"/>
      <w:rPr>
        <w:rFonts w:cs="Times New Roman"/>
      </w:rPr>
    </w:pPr>
    <w:r>
      <w:rPr>
        <w:rFonts w:cs="Times New Roman"/>
        <w:noProof/>
      </w:rPr>
      <mc:AlternateContent>
        <mc:Choice Requires="wps">
          <w:drawing>
            <wp:anchor distT="0" distB="0" distL="0" distR="0" simplePos="0" relativeHeight="1024" behindDoc="1" locked="0" layoutInCell="0" allowOverlap="1" wp14:anchorId="00325A05" wp14:editId="26B4108A">
              <wp:simplePos x="0" y="0"/>
              <wp:positionH relativeFrom="margin">
                <wp:align>center</wp:align>
              </wp:positionH>
              <wp:positionV relativeFrom="paragraph">
                <wp:posOffset>635</wp:posOffset>
              </wp:positionV>
              <wp:extent cx="330200" cy="366395"/>
              <wp:effectExtent l="0" t="0" r="0" b="0"/>
              <wp:wrapNone/>
              <wp:docPr id="3" name="Text Box 41"/>
              <wp:cNvGraphicFramePr/>
              <a:graphic xmlns:a="http://schemas.openxmlformats.org/drawingml/2006/main">
                <a:graphicData uri="http://schemas.microsoft.com/office/word/2010/wordprocessingShape">
                  <wps:wsp>
                    <wps:cNvSpPr/>
                    <wps:spPr>
                      <a:xfrm>
                        <a:off x="0" y="0"/>
                        <a:ext cx="330200" cy="365760"/>
                      </a:xfrm>
                      <a:prstGeom prst="rect">
                        <a:avLst/>
                      </a:prstGeom>
                      <a:noFill/>
                      <a:ln w="0">
                        <a:noFill/>
                      </a:ln>
                    </wps:spPr>
                    <wps:style>
                      <a:lnRef idx="0">
                        <a:srgbClr val="FFFFFF"/>
                      </a:lnRef>
                      <a:fillRef idx="0">
                        <a:srgbClr val="FFFFFF"/>
                      </a:fillRef>
                      <a:effectRef idx="0">
                        <a:srgbClr val="FFFFFF"/>
                      </a:effectRef>
                      <a:fontRef idx="minor"/>
                    </wps:style>
                    <wps:txbx>
                      <w:txbxContent>
                        <w:p w14:paraId="68AC864F" w14:textId="33D26554" w:rsidR="00E132C3" w:rsidRDefault="00E132C3">
                          <w:pPr>
                            <w:pStyle w:val="aa"/>
                            <w:rPr>
                              <w:rFonts w:cs="Times New Roman"/>
                            </w:rPr>
                          </w:pPr>
                          <w:r>
                            <w:rPr>
                              <w:color w:val="000000"/>
                            </w:rPr>
                            <w:fldChar w:fldCharType="begin"/>
                          </w:r>
                          <w:r>
                            <w:rPr>
                              <w:color w:val="000000"/>
                            </w:rPr>
                            <w:instrText>PAGE</w:instrText>
                          </w:r>
                          <w:r>
                            <w:rPr>
                              <w:color w:val="000000"/>
                            </w:rPr>
                            <w:fldChar w:fldCharType="separate"/>
                          </w:r>
                          <w:r w:rsidR="00515AF2">
                            <w:rPr>
                              <w:noProof/>
                              <w:color w:val="000000"/>
                            </w:rPr>
                            <w:t>44</w:t>
                          </w:r>
                          <w:r>
                            <w:rPr>
                              <w:color w:val="000000"/>
                            </w:rPr>
                            <w:fldChar w:fldCharType="end"/>
                          </w:r>
                        </w:p>
                      </w:txbxContent>
                    </wps:txbx>
                    <wps:bodyPr wrap="square" lIns="0" tIns="0" rIns="0" bIns="0">
                      <a:spAutoFit/>
                    </wps:bodyPr>
                  </wps:wsp>
                </a:graphicData>
              </a:graphic>
            </wp:anchor>
          </w:drawing>
        </mc:Choice>
        <mc:Fallback>
          <w:pict>
            <v:rect w14:anchorId="00325A05" id="Text Box 41" o:spid="_x0000_s1027" style="position:absolute;margin-left:0;margin-top:.05pt;width:26pt;height:28.85pt;z-index:-50331545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" o:allowincell="f" filled="f" stroked="f" strokeweight="0">
              <v:textbox style="mso-fit-shape-to-text:t" inset="0,0,0,0">
                <w:txbxContent>
                  <w:p w14:paraId="68AC864F" w14:textId="33D26554" w:rsidR="00E132C3" w:rsidRDefault="00E132C3">
                    <w:pPr>
                      <w:pStyle w:val="aa"/>
                      <w:rPr>
                        <w:rFonts w:cs="Times New Roman"/>
                      </w:rPr>
                    </w:pPr>
                    <w:r>
                      <w:rPr>
                        <w:color w:val="000000"/>
                      </w:rPr>
                      <w:fldChar w:fldCharType="begin"/>
                    </w:r>
                    <w:r>
                      <w:rPr>
                        <w:color w:val="000000"/>
                      </w:rPr>
                      <w:instrText>PAGE</w:instrText>
                    </w:r>
                    <w:r>
                      <w:rPr>
                        <w:color w:val="000000"/>
                      </w:rPr>
                      <w:fldChar w:fldCharType="separate"/>
                    </w:r>
                    <w:r w:rsidR="00515AF2">
                      <w:rPr>
                        <w:noProof/>
                        <w:color w:val="000000"/>
                      </w:rPr>
                      <w:t>44</w:t>
                    </w:r>
                    <w:r>
                      <w:rPr>
                        <w:color w:val="000000"/>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AE1FE" w14:textId="77777777" w:rsidR="002260DE" w:rsidRDefault="002260DE">
      <w:pPr>
        <w:spacing w:line="240" w:lineRule="auto"/>
      </w:pPr>
      <w:r>
        <w:separator/>
      </w:r>
    </w:p>
  </w:footnote>
  <w:footnote w:type="continuationSeparator" w:id="0">
    <w:p w14:paraId="3E1A6259" w14:textId="77777777" w:rsidR="002260DE" w:rsidRDefault="002260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851"/>
        </w:tabs>
        <w:ind w:left="1571" w:hanging="360"/>
      </w:pPr>
      <w:rPr>
        <w:rFonts w:ascii="Symbol" w:hAnsi="Symbol" w:cs="Symbol" w:hint="default"/>
      </w:rPr>
    </w:lvl>
    <w:lvl w:ilvl="1">
      <w:start w:val="1"/>
      <w:numFmt w:val="bullet"/>
      <w:lvlText w:val="o"/>
      <w:lvlJc w:val="left"/>
      <w:pPr>
        <w:tabs>
          <w:tab w:val="left" w:pos="851"/>
        </w:tabs>
        <w:ind w:left="2291" w:hanging="360"/>
      </w:pPr>
      <w:rPr>
        <w:rFonts w:ascii="Courier New" w:hAnsi="Courier New" w:cs="Courier New" w:hint="default"/>
      </w:rPr>
    </w:lvl>
    <w:lvl w:ilvl="2">
      <w:start w:val="1"/>
      <w:numFmt w:val="bullet"/>
      <w:lvlText w:val=""/>
      <w:lvlJc w:val="left"/>
      <w:pPr>
        <w:tabs>
          <w:tab w:val="left" w:pos="851"/>
        </w:tabs>
        <w:ind w:left="3011" w:hanging="360"/>
      </w:pPr>
      <w:rPr>
        <w:rFonts w:ascii="Wingdings" w:hAnsi="Wingdings" w:cs="Wingdings" w:hint="default"/>
      </w:rPr>
    </w:lvl>
    <w:lvl w:ilvl="3">
      <w:start w:val="1"/>
      <w:numFmt w:val="bullet"/>
      <w:lvlText w:val=""/>
      <w:lvlJc w:val="left"/>
      <w:pPr>
        <w:tabs>
          <w:tab w:val="left" w:pos="851"/>
        </w:tabs>
        <w:ind w:left="3731" w:hanging="360"/>
      </w:pPr>
      <w:rPr>
        <w:rFonts w:ascii="Symbol" w:hAnsi="Symbol" w:cs="Symbol" w:hint="default"/>
      </w:rPr>
    </w:lvl>
    <w:lvl w:ilvl="4">
      <w:start w:val="1"/>
      <w:numFmt w:val="bullet"/>
      <w:lvlText w:val="o"/>
      <w:lvlJc w:val="left"/>
      <w:pPr>
        <w:tabs>
          <w:tab w:val="left" w:pos="851"/>
        </w:tabs>
        <w:ind w:left="4451" w:hanging="360"/>
      </w:pPr>
      <w:rPr>
        <w:rFonts w:ascii="Courier New" w:hAnsi="Courier New" w:cs="Courier New" w:hint="default"/>
      </w:rPr>
    </w:lvl>
    <w:lvl w:ilvl="5">
      <w:start w:val="1"/>
      <w:numFmt w:val="bullet"/>
      <w:lvlText w:val=""/>
      <w:lvlJc w:val="left"/>
      <w:pPr>
        <w:tabs>
          <w:tab w:val="left" w:pos="851"/>
        </w:tabs>
        <w:ind w:left="5171" w:hanging="360"/>
      </w:pPr>
      <w:rPr>
        <w:rFonts w:ascii="Wingdings" w:hAnsi="Wingdings" w:cs="Wingdings" w:hint="default"/>
      </w:rPr>
    </w:lvl>
    <w:lvl w:ilvl="6">
      <w:start w:val="1"/>
      <w:numFmt w:val="bullet"/>
      <w:lvlText w:val=""/>
      <w:lvlJc w:val="left"/>
      <w:pPr>
        <w:tabs>
          <w:tab w:val="left" w:pos="851"/>
        </w:tabs>
        <w:ind w:left="5891" w:hanging="360"/>
      </w:pPr>
      <w:rPr>
        <w:rFonts w:ascii="Symbol" w:hAnsi="Symbol" w:cs="Symbol" w:hint="default"/>
      </w:rPr>
    </w:lvl>
    <w:lvl w:ilvl="7">
      <w:start w:val="1"/>
      <w:numFmt w:val="bullet"/>
      <w:lvlText w:val="o"/>
      <w:lvlJc w:val="left"/>
      <w:pPr>
        <w:tabs>
          <w:tab w:val="left" w:pos="851"/>
        </w:tabs>
        <w:ind w:left="6611" w:hanging="360"/>
      </w:pPr>
      <w:rPr>
        <w:rFonts w:ascii="Courier New" w:hAnsi="Courier New" w:cs="Courier New" w:hint="default"/>
      </w:rPr>
    </w:lvl>
    <w:lvl w:ilvl="8">
      <w:start w:val="1"/>
      <w:numFmt w:val="bullet"/>
      <w:lvlText w:val=""/>
      <w:lvlJc w:val="left"/>
      <w:pPr>
        <w:tabs>
          <w:tab w:val="left" w:pos="851"/>
        </w:tabs>
        <w:ind w:left="7331" w:hanging="360"/>
      </w:pPr>
      <w:rPr>
        <w:rFonts w:ascii="Wingdings" w:hAnsi="Wingdings" w:cs="Wingdings" w:hint="default"/>
      </w:rPr>
    </w:lvl>
  </w:abstractNum>
  <w:abstractNum w:abstractNumId="1" w15:restartNumberingAfterBreak="0">
    <w:nsid w:val="837132E3"/>
    <w:multiLevelType w:val="multilevel"/>
    <w:tmpl w:val="6B04FB8E"/>
    <w:lvl w:ilvl="0">
      <w:start w:val="1"/>
      <w:numFmt w:val="decimal"/>
      <w:suff w:val="space"/>
      <w:lvlText w:val="%1."/>
      <w:lvlJc w:val="left"/>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2" w15:restartNumberingAfterBreak="0">
    <w:nsid w:val="889B69E9"/>
    <w:multiLevelType w:val="singleLevel"/>
    <w:tmpl w:val="889B69E9"/>
    <w:lvl w:ilvl="0">
      <w:start w:val="1"/>
      <w:numFmt w:val="decimal"/>
      <w:suff w:val="space"/>
      <w:lvlText w:val="%1."/>
      <w:lvlJc w:val="left"/>
    </w:lvl>
  </w:abstractNum>
  <w:abstractNum w:abstractNumId="3" w15:restartNumberingAfterBreak="0">
    <w:nsid w:val="9ACF65A0"/>
    <w:multiLevelType w:val="multilevel"/>
    <w:tmpl w:val="9ACF65A0"/>
    <w:lvl w:ilvl="0">
      <w:numFmt w:val="bullet"/>
      <w:lvlText w:val=""/>
      <w:lvlJc w:val="left"/>
      <w:pPr>
        <w:ind w:left="1038" w:hanging="348"/>
      </w:pPr>
      <w:rPr>
        <w:rFonts w:ascii="Symbol" w:eastAsia="Symbol" w:hAnsi="Symbol" w:cs="Symbol" w:hint="default"/>
        <w:w w:val="100"/>
        <w:sz w:val="28"/>
        <w:szCs w:val="28"/>
        <w:lang w:val="ru-RU" w:eastAsia="en-US" w:bidi="ar-SA"/>
      </w:rPr>
    </w:lvl>
    <w:lvl w:ilvl="1">
      <w:numFmt w:val="bullet"/>
      <w:lvlText w:val="•"/>
      <w:lvlJc w:val="left"/>
      <w:pPr>
        <w:ind w:left="1988" w:hanging="348"/>
      </w:pPr>
      <w:rPr>
        <w:rFonts w:hint="default"/>
        <w:lang w:val="ru-RU" w:eastAsia="en-US" w:bidi="ar-SA"/>
      </w:rPr>
    </w:lvl>
    <w:lvl w:ilvl="2">
      <w:numFmt w:val="bullet"/>
      <w:lvlText w:val="•"/>
      <w:lvlJc w:val="left"/>
      <w:pPr>
        <w:ind w:left="2937" w:hanging="348"/>
      </w:pPr>
      <w:rPr>
        <w:rFonts w:hint="default"/>
        <w:lang w:val="ru-RU" w:eastAsia="en-US" w:bidi="ar-SA"/>
      </w:rPr>
    </w:lvl>
    <w:lvl w:ilvl="3">
      <w:numFmt w:val="bullet"/>
      <w:lvlText w:val="•"/>
      <w:lvlJc w:val="left"/>
      <w:pPr>
        <w:ind w:left="3885" w:hanging="348"/>
      </w:pPr>
      <w:rPr>
        <w:rFonts w:hint="default"/>
        <w:lang w:val="ru-RU" w:eastAsia="en-US" w:bidi="ar-SA"/>
      </w:rPr>
    </w:lvl>
    <w:lvl w:ilvl="4">
      <w:numFmt w:val="bullet"/>
      <w:lvlText w:val="•"/>
      <w:lvlJc w:val="left"/>
      <w:pPr>
        <w:ind w:left="4834" w:hanging="348"/>
      </w:pPr>
      <w:rPr>
        <w:rFonts w:hint="default"/>
        <w:lang w:val="ru-RU" w:eastAsia="en-US" w:bidi="ar-SA"/>
      </w:rPr>
    </w:lvl>
    <w:lvl w:ilvl="5">
      <w:numFmt w:val="bullet"/>
      <w:lvlText w:val="•"/>
      <w:lvlJc w:val="left"/>
      <w:pPr>
        <w:ind w:left="5783" w:hanging="348"/>
      </w:pPr>
      <w:rPr>
        <w:rFonts w:hint="default"/>
        <w:lang w:val="ru-RU" w:eastAsia="en-US" w:bidi="ar-SA"/>
      </w:rPr>
    </w:lvl>
    <w:lvl w:ilvl="6">
      <w:numFmt w:val="bullet"/>
      <w:lvlText w:val="•"/>
      <w:lvlJc w:val="left"/>
      <w:pPr>
        <w:ind w:left="6731" w:hanging="348"/>
      </w:pPr>
      <w:rPr>
        <w:rFonts w:hint="default"/>
        <w:lang w:val="ru-RU" w:eastAsia="en-US" w:bidi="ar-SA"/>
      </w:rPr>
    </w:lvl>
    <w:lvl w:ilvl="7">
      <w:numFmt w:val="bullet"/>
      <w:lvlText w:val="•"/>
      <w:lvlJc w:val="left"/>
      <w:pPr>
        <w:ind w:left="7680" w:hanging="348"/>
      </w:pPr>
      <w:rPr>
        <w:rFonts w:hint="default"/>
        <w:lang w:val="ru-RU" w:eastAsia="en-US" w:bidi="ar-SA"/>
      </w:rPr>
    </w:lvl>
    <w:lvl w:ilvl="8">
      <w:numFmt w:val="bullet"/>
      <w:lvlText w:val="•"/>
      <w:lvlJc w:val="left"/>
      <w:pPr>
        <w:ind w:left="8629" w:hanging="348"/>
      </w:pPr>
      <w:rPr>
        <w:rFonts w:hint="default"/>
        <w:lang w:val="ru-RU" w:eastAsia="en-US" w:bidi="ar-SA"/>
      </w:rPr>
    </w:lvl>
  </w:abstractNum>
  <w:abstractNum w:abstractNumId="4" w15:restartNumberingAfterBreak="0">
    <w:nsid w:val="A0C93552"/>
    <w:multiLevelType w:val="multilevel"/>
    <w:tmpl w:val="A0C93552"/>
    <w:lvl w:ilvl="0">
      <w:start w:val="1"/>
      <w:numFmt w:val="decimal"/>
      <w:lvlText w:val="%1."/>
      <w:lvlJc w:val="left"/>
      <w:pPr>
        <w:ind w:left="531" w:hanging="213"/>
      </w:pPr>
      <w:rPr>
        <w:rFonts w:ascii="Times New Roman" w:eastAsia="Times New Roman" w:hAnsi="Times New Roman" w:cs="Times New Roman" w:hint="default"/>
        <w:w w:val="100"/>
        <w:sz w:val="26"/>
        <w:szCs w:val="26"/>
        <w:lang w:val="ru-RU" w:eastAsia="en-US" w:bidi="ar-SA"/>
      </w:rPr>
    </w:lvl>
    <w:lvl w:ilvl="1">
      <w:numFmt w:val="bullet"/>
      <w:lvlText w:val="-"/>
      <w:lvlJc w:val="left"/>
      <w:pPr>
        <w:ind w:left="1038" w:hanging="348"/>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1040" w:hanging="348"/>
      </w:pPr>
      <w:rPr>
        <w:rFonts w:hint="default"/>
        <w:lang w:val="ru-RU" w:eastAsia="en-US" w:bidi="ar-SA"/>
      </w:rPr>
    </w:lvl>
    <w:lvl w:ilvl="3">
      <w:numFmt w:val="bullet"/>
      <w:lvlText w:val="•"/>
      <w:lvlJc w:val="left"/>
      <w:pPr>
        <w:ind w:left="2225" w:hanging="348"/>
      </w:pPr>
      <w:rPr>
        <w:rFonts w:hint="default"/>
        <w:lang w:val="ru-RU" w:eastAsia="en-US" w:bidi="ar-SA"/>
      </w:rPr>
    </w:lvl>
    <w:lvl w:ilvl="4">
      <w:numFmt w:val="bullet"/>
      <w:lvlText w:val="•"/>
      <w:lvlJc w:val="left"/>
      <w:pPr>
        <w:ind w:left="3411" w:hanging="348"/>
      </w:pPr>
      <w:rPr>
        <w:rFonts w:hint="default"/>
        <w:lang w:val="ru-RU" w:eastAsia="en-US" w:bidi="ar-SA"/>
      </w:rPr>
    </w:lvl>
    <w:lvl w:ilvl="5">
      <w:numFmt w:val="bullet"/>
      <w:lvlText w:val="•"/>
      <w:lvlJc w:val="left"/>
      <w:pPr>
        <w:ind w:left="4597" w:hanging="348"/>
      </w:pPr>
      <w:rPr>
        <w:rFonts w:hint="default"/>
        <w:lang w:val="ru-RU" w:eastAsia="en-US" w:bidi="ar-SA"/>
      </w:rPr>
    </w:lvl>
    <w:lvl w:ilvl="6">
      <w:numFmt w:val="bullet"/>
      <w:lvlText w:val="•"/>
      <w:lvlJc w:val="left"/>
      <w:pPr>
        <w:ind w:left="5783" w:hanging="348"/>
      </w:pPr>
      <w:rPr>
        <w:rFonts w:hint="default"/>
        <w:lang w:val="ru-RU" w:eastAsia="en-US" w:bidi="ar-SA"/>
      </w:rPr>
    </w:lvl>
    <w:lvl w:ilvl="7">
      <w:numFmt w:val="bullet"/>
      <w:lvlText w:val="•"/>
      <w:lvlJc w:val="left"/>
      <w:pPr>
        <w:ind w:left="6969" w:hanging="348"/>
      </w:pPr>
      <w:rPr>
        <w:rFonts w:hint="default"/>
        <w:lang w:val="ru-RU" w:eastAsia="en-US" w:bidi="ar-SA"/>
      </w:rPr>
    </w:lvl>
    <w:lvl w:ilvl="8">
      <w:numFmt w:val="bullet"/>
      <w:lvlText w:val="•"/>
      <w:lvlJc w:val="left"/>
      <w:pPr>
        <w:ind w:left="8154" w:hanging="348"/>
      </w:pPr>
      <w:rPr>
        <w:rFonts w:hint="default"/>
        <w:lang w:val="ru-RU" w:eastAsia="en-US" w:bidi="ar-SA"/>
      </w:rPr>
    </w:lvl>
  </w:abstractNum>
  <w:abstractNum w:abstractNumId="5" w15:restartNumberingAfterBreak="0">
    <w:nsid w:val="BF205925"/>
    <w:multiLevelType w:val="multilevel"/>
    <w:tmpl w:val="BF205925"/>
    <w:lvl w:ilvl="0">
      <w:start w:val="1"/>
      <w:numFmt w:val="decimal"/>
      <w:lvlText w:val="%1."/>
      <w:lvlJc w:val="left"/>
      <w:pPr>
        <w:tabs>
          <w:tab w:val="left" w:pos="0"/>
        </w:tabs>
        <w:ind w:left="1093" w:hanging="281"/>
      </w:pPr>
      <w:rPr>
        <w:rFonts w:ascii="Times New Roman" w:eastAsia="Times New Roman" w:hAnsi="Times New Roman"/>
        <w:b/>
        <w:bCs/>
        <w:w w:val="100"/>
        <w:sz w:val="28"/>
        <w:szCs w:val="28"/>
      </w:rPr>
    </w:lvl>
    <w:lvl w:ilvl="1">
      <w:start w:val="1"/>
      <w:numFmt w:val="decimal"/>
      <w:lvlText w:val="%1.%2."/>
      <w:lvlJc w:val="left"/>
      <w:pPr>
        <w:tabs>
          <w:tab w:val="left" w:pos="0"/>
        </w:tabs>
        <w:ind w:left="1305" w:hanging="493"/>
      </w:pPr>
      <w:rPr>
        <w:rFonts w:ascii="Times New Roman" w:eastAsia="Times New Roman" w:hAnsi="Times New Roman"/>
        <w:b/>
        <w:bCs/>
        <w:w w:val="100"/>
        <w:sz w:val="28"/>
        <w:szCs w:val="28"/>
      </w:rPr>
    </w:lvl>
    <w:lvl w:ilvl="2">
      <w:numFmt w:val="bullet"/>
      <w:lvlText w:val=""/>
      <w:lvlJc w:val="left"/>
      <w:pPr>
        <w:tabs>
          <w:tab w:val="left" w:pos="0"/>
        </w:tabs>
        <w:ind w:left="1300" w:hanging="493"/>
      </w:pPr>
      <w:rPr>
        <w:rFonts w:ascii="Symbol" w:hAnsi="Symbol" w:cs="Symbol" w:hint="default"/>
      </w:rPr>
    </w:lvl>
    <w:lvl w:ilvl="3">
      <w:numFmt w:val="bullet"/>
      <w:lvlText w:val=""/>
      <w:lvlJc w:val="left"/>
      <w:pPr>
        <w:tabs>
          <w:tab w:val="left" w:pos="0"/>
        </w:tabs>
        <w:ind w:left="2508" w:hanging="493"/>
      </w:pPr>
      <w:rPr>
        <w:rFonts w:ascii="Symbol" w:hAnsi="Symbol" w:cs="Symbol" w:hint="default"/>
      </w:rPr>
    </w:lvl>
    <w:lvl w:ilvl="4">
      <w:numFmt w:val="bullet"/>
      <w:lvlText w:val=""/>
      <w:lvlJc w:val="left"/>
      <w:pPr>
        <w:tabs>
          <w:tab w:val="left" w:pos="0"/>
        </w:tabs>
        <w:ind w:left="3716" w:hanging="493"/>
      </w:pPr>
      <w:rPr>
        <w:rFonts w:ascii="Symbol" w:hAnsi="Symbol" w:cs="Symbol" w:hint="default"/>
      </w:rPr>
    </w:lvl>
    <w:lvl w:ilvl="5">
      <w:numFmt w:val="bullet"/>
      <w:lvlText w:val=""/>
      <w:lvlJc w:val="left"/>
      <w:pPr>
        <w:tabs>
          <w:tab w:val="left" w:pos="0"/>
        </w:tabs>
        <w:ind w:left="4924" w:hanging="493"/>
      </w:pPr>
      <w:rPr>
        <w:rFonts w:ascii="Symbol" w:hAnsi="Symbol" w:cs="Symbol" w:hint="default"/>
      </w:rPr>
    </w:lvl>
    <w:lvl w:ilvl="6">
      <w:numFmt w:val="bullet"/>
      <w:lvlText w:val=""/>
      <w:lvlJc w:val="left"/>
      <w:pPr>
        <w:tabs>
          <w:tab w:val="left" w:pos="0"/>
        </w:tabs>
        <w:ind w:left="6133" w:hanging="493"/>
      </w:pPr>
      <w:rPr>
        <w:rFonts w:ascii="Symbol" w:hAnsi="Symbol" w:cs="Symbol" w:hint="default"/>
      </w:rPr>
    </w:lvl>
    <w:lvl w:ilvl="7">
      <w:numFmt w:val="bullet"/>
      <w:lvlText w:val=""/>
      <w:lvlJc w:val="left"/>
      <w:pPr>
        <w:tabs>
          <w:tab w:val="left" w:pos="0"/>
        </w:tabs>
        <w:ind w:left="7341" w:hanging="493"/>
      </w:pPr>
      <w:rPr>
        <w:rFonts w:ascii="Symbol" w:hAnsi="Symbol" w:cs="Symbol" w:hint="default"/>
      </w:rPr>
    </w:lvl>
    <w:lvl w:ilvl="8">
      <w:numFmt w:val="bullet"/>
      <w:lvlText w:val=""/>
      <w:lvlJc w:val="left"/>
      <w:pPr>
        <w:tabs>
          <w:tab w:val="left" w:pos="0"/>
        </w:tabs>
        <w:ind w:left="8549" w:hanging="493"/>
      </w:pPr>
      <w:rPr>
        <w:rFonts w:ascii="Symbol" w:hAnsi="Symbol" w:cs="Symbol" w:hint="default"/>
      </w:rPr>
    </w:lvl>
  </w:abstractNum>
  <w:abstractNum w:abstractNumId="6" w15:restartNumberingAfterBreak="0">
    <w:nsid w:val="CF092B84"/>
    <w:multiLevelType w:val="multilevel"/>
    <w:tmpl w:val="CF092B84"/>
    <w:lvl w:ilvl="0">
      <w:start w:val="1"/>
      <w:numFmt w:val="decimal"/>
      <w:lvlText w:val="%1."/>
      <w:lvlJc w:val="left"/>
      <w:pPr>
        <w:tabs>
          <w:tab w:val="left" w:pos="0"/>
        </w:tabs>
        <w:ind w:left="644" w:hanging="360"/>
      </w:pPr>
      <w:rPr>
        <w:b/>
        <w:bCs/>
      </w:rPr>
    </w:lvl>
    <w:lvl w:ilvl="1">
      <w:start w:val="1"/>
      <w:numFmt w:val="lowerLetter"/>
      <w:lvlText w:val="%2."/>
      <w:lvlJc w:val="left"/>
      <w:pPr>
        <w:tabs>
          <w:tab w:val="left" w:pos="0"/>
        </w:tabs>
        <w:ind w:left="1440" w:hanging="360"/>
      </w:pPr>
    </w:lvl>
    <w:lvl w:ilvl="2">
      <w:start w:val="1"/>
      <w:numFmt w:val="lowerRoman"/>
      <w:lvlText w:val="%1.%2.%3."/>
      <w:lvlJc w:val="right"/>
      <w:pPr>
        <w:tabs>
          <w:tab w:val="left" w:pos="0"/>
        </w:tabs>
        <w:ind w:left="2160" w:hanging="180"/>
      </w:pPr>
    </w:lvl>
    <w:lvl w:ilvl="3">
      <w:start w:val="1"/>
      <w:numFmt w:val="decimal"/>
      <w:lvlText w:val="%1.%2.%3.%4."/>
      <w:lvlJc w:val="left"/>
      <w:pPr>
        <w:tabs>
          <w:tab w:val="left" w:pos="0"/>
        </w:tabs>
        <w:ind w:left="2880" w:hanging="360"/>
      </w:pPr>
    </w:lvl>
    <w:lvl w:ilvl="4">
      <w:start w:val="1"/>
      <w:numFmt w:val="lowerLetter"/>
      <w:lvlText w:val="%1.%2.%3.%4.%5."/>
      <w:lvlJc w:val="left"/>
      <w:pPr>
        <w:tabs>
          <w:tab w:val="left" w:pos="0"/>
        </w:tabs>
        <w:ind w:left="3600" w:hanging="360"/>
      </w:pPr>
    </w:lvl>
    <w:lvl w:ilvl="5">
      <w:start w:val="1"/>
      <w:numFmt w:val="lowerRoman"/>
      <w:lvlText w:val="%1.%2.%3.%4.%5.%6."/>
      <w:lvlJc w:val="right"/>
      <w:pPr>
        <w:tabs>
          <w:tab w:val="left" w:pos="0"/>
        </w:tabs>
        <w:ind w:left="4320" w:hanging="180"/>
      </w:pPr>
    </w:lvl>
    <w:lvl w:ilvl="6">
      <w:start w:val="1"/>
      <w:numFmt w:val="decimal"/>
      <w:lvlText w:val="%1.%2.%3.%4.%5.%6.%7."/>
      <w:lvlJc w:val="left"/>
      <w:pPr>
        <w:tabs>
          <w:tab w:val="left" w:pos="0"/>
        </w:tabs>
        <w:ind w:left="5040" w:hanging="360"/>
      </w:pPr>
    </w:lvl>
    <w:lvl w:ilvl="7">
      <w:start w:val="1"/>
      <w:numFmt w:val="lowerLetter"/>
      <w:lvlText w:val="%1.%2.%3.%4.%5.%6.%7.%8."/>
      <w:lvlJc w:val="left"/>
      <w:pPr>
        <w:tabs>
          <w:tab w:val="left" w:pos="0"/>
        </w:tabs>
        <w:ind w:left="5760" w:hanging="360"/>
      </w:pPr>
    </w:lvl>
    <w:lvl w:ilvl="8">
      <w:start w:val="1"/>
      <w:numFmt w:val="lowerRoman"/>
      <w:lvlText w:val="%1.%2.%3.%4.%5.%6.%7.%8.%9."/>
      <w:lvlJc w:val="right"/>
      <w:pPr>
        <w:tabs>
          <w:tab w:val="left" w:pos="0"/>
        </w:tabs>
        <w:ind w:left="6480" w:hanging="180"/>
      </w:pPr>
    </w:lvl>
  </w:abstractNum>
  <w:abstractNum w:abstractNumId="7" w15:restartNumberingAfterBreak="0">
    <w:nsid w:val="E9ACA0A6"/>
    <w:multiLevelType w:val="multilevel"/>
    <w:tmpl w:val="E9ACA0A6"/>
    <w:lvl w:ilvl="0">
      <w:start w:val="1"/>
      <w:numFmt w:val="decimal"/>
      <w:lvlText w:val="%1."/>
      <w:lvlJc w:val="left"/>
      <w:pPr>
        <w:ind w:left="1093" w:hanging="281"/>
      </w:pPr>
      <w:rPr>
        <w:rFonts w:ascii="Times New Roman" w:eastAsia="Times New Roman" w:hAnsi="Times New Roman" w:cs="Times New Roman" w:hint="default"/>
        <w:b w:val="0"/>
        <w:bCs/>
        <w:w w:val="100"/>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300" w:hanging="493"/>
      </w:pPr>
      <w:rPr>
        <w:rFonts w:hint="default"/>
        <w:lang w:val="ru-RU" w:eastAsia="en-US" w:bidi="ar-SA"/>
      </w:rPr>
    </w:lvl>
    <w:lvl w:ilvl="3">
      <w:numFmt w:val="bullet"/>
      <w:lvlText w:val="•"/>
      <w:lvlJc w:val="left"/>
      <w:pPr>
        <w:ind w:left="2508" w:hanging="493"/>
      </w:pPr>
      <w:rPr>
        <w:rFonts w:hint="default"/>
        <w:lang w:val="ru-RU" w:eastAsia="en-US" w:bidi="ar-SA"/>
      </w:rPr>
    </w:lvl>
    <w:lvl w:ilvl="4">
      <w:numFmt w:val="bullet"/>
      <w:lvlText w:val="•"/>
      <w:lvlJc w:val="left"/>
      <w:pPr>
        <w:ind w:left="3716" w:hanging="493"/>
      </w:pPr>
      <w:rPr>
        <w:rFonts w:hint="default"/>
        <w:lang w:val="ru-RU" w:eastAsia="en-US" w:bidi="ar-SA"/>
      </w:rPr>
    </w:lvl>
    <w:lvl w:ilvl="5">
      <w:numFmt w:val="bullet"/>
      <w:lvlText w:val="•"/>
      <w:lvlJc w:val="left"/>
      <w:pPr>
        <w:ind w:left="4924" w:hanging="493"/>
      </w:pPr>
      <w:rPr>
        <w:rFonts w:hint="default"/>
        <w:lang w:val="ru-RU" w:eastAsia="en-US" w:bidi="ar-SA"/>
      </w:rPr>
    </w:lvl>
    <w:lvl w:ilvl="6">
      <w:numFmt w:val="bullet"/>
      <w:lvlText w:val="•"/>
      <w:lvlJc w:val="left"/>
      <w:pPr>
        <w:ind w:left="6133" w:hanging="493"/>
      </w:pPr>
      <w:rPr>
        <w:rFonts w:hint="default"/>
        <w:lang w:val="ru-RU" w:eastAsia="en-US" w:bidi="ar-SA"/>
      </w:rPr>
    </w:lvl>
    <w:lvl w:ilvl="7">
      <w:numFmt w:val="bullet"/>
      <w:lvlText w:val="•"/>
      <w:lvlJc w:val="left"/>
      <w:pPr>
        <w:ind w:left="7341" w:hanging="493"/>
      </w:pPr>
      <w:rPr>
        <w:rFonts w:hint="default"/>
        <w:lang w:val="ru-RU" w:eastAsia="en-US" w:bidi="ar-SA"/>
      </w:rPr>
    </w:lvl>
    <w:lvl w:ilvl="8">
      <w:numFmt w:val="bullet"/>
      <w:lvlText w:val="•"/>
      <w:lvlJc w:val="left"/>
      <w:pPr>
        <w:ind w:left="8549" w:hanging="493"/>
      </w:pPr>
      <w:rPr>
        <w:rFonts w:hint="default"/>
        <w:lang w:val="ru-RU" w:eastAsia="en-US" w:bidi="ar-SA"/>
      </w:rPr>
    </w:lvl>
  </w:abstractNum>
  <w:abstractNum w:abstractNumId="8" w15:restartNumberingAfterBreak="0">
    <w:nsid w:val="F292CDC8"/>
    <w:multiLevelType w:val="multilevel"/>
    <w:tmpl w:val="F292CDC8"/>
    <w:lvl w:ilvl="0">
      <w:start w:val="1"/>
      <w:numFmt w:val="decimal"/>
      <w:lvlText w:val="%1."/>
      <w:lvlJc w:val="left"/>
      <w:pPr>
        <w:tabs>
          <w:tab w:val="left" w:pos="0"/>
        </w:tabs>
        <w:ind w:left="480" w:hanging="480"/>
      </w:pPr>
      <w:rPr>
        <w:b w:val="0"/>
        <w:bCs w:val="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0053208E"/>
    <w:multiLevelType w:val="multilevel"/>
    <w:tmpl w:val="0053208E"/>
    <w:lvl w:ilvl="0">
      <w:start w:val="1"/>
      <w:numFmt w:val="bullet"/>
      <w:pStyle w:val="a"/>
      <w:lvlText w:val=""/>
      <w:lvlJc w:val="left"/>
      <w:pPr>
        <w:tabs>
          <w:tab w:val="left" w:pos="1260"/>
        </w:tabs>
        <w:ind w:left="1260" w:hanging="360"/>
      </w:pPr>
      <w:rPr>
        <w:rFonts w:ascii="Symbol" w:hAnsi="Symbol" w:cs="Symbol" w:hint="default"/>
      </w:rPr>
    </w:lvl>
    <w:lvl w:ilvl="1">
      <w:start w:val="1"/>
      <w:numFmt w:val="bullet"/>
      <w:lvlText w:val="o"/>
      <w:lvlJc w:val="left"/>
      <w:pPr>
        <w:tabs>
          <w:tab w:val="left" w:pos="1980"/>
        </w:tabs>
        <w:ind w:left="1980" w:hanging="360"/>
      </w:pPr>
      <w:rPr>
        <w:rFonts w:ascii="Courier New" w:hAnsi="Courier New" w:cs="Courier New" w:hint="default"/>
      </w:rPr>
    </w:lvl>
    <w:lvl w:ilvl="2">
      <w:start w:val="1"/>
      <w:numFmt w:val="bullet"/>
      <w:lvlText w:val=""/>
      <w:lvlJc w:val="left"/>
      <w:pPr>
        <w:tabs>
          <w:tab w:val="left" w:pos="2700"/>
        </w:tabs>
        <w:ind w:left="2700" w:hanging="360"/>
      </w:pPr>
      <w:rPr>
        <w:rFonts w:ascii="Wingdings" w:hAnsi="Wingdings" w:cs="Wingdings" w:hint="default"/>
      </w:rPr>
    </w:lvl>
    <w:lvl w:ilvl="3">
      <w:start w:val="1"/>
      <w:numFmt w:val="bullet"/>
      <w:lvlText w:val=""/>
      <w:lvlJc w:val="left"/>
      <w:pPr>
        <w:tabs>
          <w:tab w:val="left" w:pos="3420"/>
        </w:tabs>
        <w:ind w:left="3420" w:hanging="360"/>
      </w:pPr>
      <w:rPr>
        <w:rFonts w:ascii="Symbol" w:hAnsi="Symbol" w:cs="Symbol" w:hint="default"/>
      </w:rPr>
    </w:lvl>
    <w:lvl w:ilvl="4">
      <w:start w:val="1"/>
      <w:numFmt w:val="bullet"/>
      <w:lvlText w:val="o"/>
      <w:lvlJc w:val="left"/>
      <w:pPr>
        <w:tabs>
          <w:tab w:val="left" w:pos="4140"/>
        </w:tabs>
        <w:ind w:left="4140" w:hanging="360"/>
      </w:pPr>
      <w:rPr>
        <w:rFonts w:ascii="Courier New" w:hAnsi="Courier New" w:cs="Courier New" w:hint="default"/>
      </w:rPr>
    </w:lvl>
    <w:lvl w:ilvl="5">
      <w:start w:val="1"/>
      <w:numFmt w:val="bullet"/>
      <w:lvlText w:val=""/>
      <w:lvlJc w:val="left"/>
      <w:pPr>
        <w:tabs>
          <w:tab w:val="left" w:pos="4860"/>
        </w:tabs>
        <w:ind w:left="4860" w:hanging="360"/>
      </w:pPr>
      <w:rPr>
        <w:rFonts w:ascii="Wingdings" w:hAnsi="Wingdings" w:cs="Wingdings" w:hint="default"/>
      </w:rPr>
    </w:lvl>
    <w:lvl w:ilvl="6">
      <w:start w:val="1"/>
      <w:numFmt w:val="bullet"/>
      <w:lvlText w:val=""/>
      <w:lvlJc w:val="left"/>
      <w:pPr>
        <w:tabs>
          <w:tab w:val="left" w:pos="5580"/>
        </w:tabs>
        <w:ind w:left="5580" w:hanging="360"/>
      </w:pPr>
      <w:rPr>
        <w:rFonts w:ascii="Symbol" w:hAnsi="Symbol" w:cs="Symbol" w:hint="default"/>
      </w:rPr>
    </w:lvl>
    <w:lvl w:ilvl="7">
      <w:start w:val="1"/>
      <w:numFmt w:val="bullet"/>
      <w:lvlText w:val="o"/>
      <w:lvlJc w:val="left"/>
      <w:pPr>
        <w:tabs>
          <w:tab w:val="left" w:pos="6300"/>
        </w:tabs>
        <w:ind w:left="6300" w:hanging="360"/>
      </w:pPr>
      <w:rPr>
        <w:rFonts w:ascii="Courier New" w:hAnsi="Courier New" w:cs="Courier New" w:hint="default"/>
      </w:rPr>
    </w:lvl>
    <w:lvl w:ilvl="8">
      <w:start w:val="1"/>
      <w:numFmt w:val="bullet"/>
      <w:lvlText w:val=""/>
      <w:lvlJc w:val="left"/>
      <w:pPr>
        <w:tabs>
          <w:tab w:val="left" w:pos="7020"/>
        </w:tabs>
        <w:ind w:left="7020" w:hanging="360"/>
      </w:pPr>
      <w:rPr>
        <w:rFonts w:ascii="Wingdings" w:hAnsi="Wingdings" w:cs="Wingdings" w:hint="default"/>
      </w:rPr>
    </w:lvl>
  </w:abstractNum>
  <w:abstractNum w:abstractNumId="10" w15:restartNumberingAfterBreak="0">
    <w:nsid w:val="01D33268"/>
    <w:multiLevelType w:val="hybridMultilevel"/>
    <w:tmpl w:val="F86856FC"/>
    <w:lvl w:ilvl="0" w:tplc="A438A81E">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1" w15:restartNumberingAfterBreak="0">
    <w:nsid w:val="0248C179"/>
    <w:multiLevelType w:val="multilevel"/>
    <w:tmpl w:val="0248C179"/>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2" w15:restartNumberingAfterBreak="0">
    <w:nsid w:val="05886242"/>
    <w:multiLevelType w:val="multilevel"/>
    <w:tmpl w:val="9A16BEB2"/>
    <w:lvl w:ilvl="0">
      <w:start w:val="1"/>
      <w:numFmt w:val="decimal"/>
      <w:lvlText w:val="%1."/>
      <w:lvlJc w:val="left"/>
      <w:pPr>
        <w:ind w:left="318" w:hanging="360"/>
      </w:pPr>
      <w:rPr>
        <w:rFonts w:ascii="Times New Roman" w:eastAsia="Times New Roman" w:hAnsi="Times New Roman" w:cs="Times New Roman"/>
        <w:b/>
        <w:sz w:val="28"/>
        <w:szCs w:val="28"/>
      </w:rPr>
    </w:lvl>
    <w:lvl w:ilvl="1">
      <w:numFmt w:val="bullet"/>
      <w:lvlText w:val="•"/>
      <w:lvlJc w:val="left"/>
      <w:pPr>
        <w:ind w:left="1340" w:hanging="360"/>
      </w:pPr>
    </w:lvl>
    <w:lvl w:ilvl="2">
      <w:numFmt w:val="bullet"/>
      <w:lvlText w:val="•"/>
      <w:lvlJc w:val="left"/>
      <w:pPr>
        <w:ind w:left="2361" w:hanging="360"/>
      </w:pPr>
    </w:lvl>
    <w:lvl w:ilvl="3">
      <w:numFmt w:val="bullet"/>
      <w:lvlText w:val="•"/>
      <w:lvlJc w:val="left"/>
      <w:pPr>
        <w:ind w:left="3381" w:hanging="360"/>
      </w:pPr>
    </w:lvl>
    <w:lvl w:ilvl="4">
      <w:numFmt w:val="bullet"/>
      <w:lvlText w:val="•"/>
      <w:lvlJc w:val="left"/>
      <w:pPr>
        <w:ind w:left="4402" w:hanging="360"/>
      </w:pPr>
    </w:lvl>
    <w:lvl w:ilvl="5">
      <w:numFmt w:val="bullet"/>
      <w:lvlText w:val="•"/>
      <w:lvlJc w:val="left"/>
      <w:pPr>
        <w:ind w:left="5423" w:hanging="360"/>
      </w:pPr>
    </w:lvl>
    <w:lvl w:ilvl="6">
      <w:numFmt w:val="bullet"/>
      <w:lvlText w:val="•"/>
      <w:lvlJc w:val="left"/>
      <w:pPr>
        <w:ind w:left="6443" w:hanging="360"/>
      </w:pPr>
    </w:lvl>
    <w:lvl w:ilvl="7">
      <w:numFmt w:val="bullet"/>
      <w:lvlText w:val="•"/>
      <w:lvlJc w:val="left"/>
      <w:pPr>
        <w:ind w:left="7464" w:hanging="360"/>
      </w:pPr>
    </w:lvl>
    <w:lvl w:ilvl="8">
      <w:numFmt w:val="bullet"/>
      <w:lvlText w:val="•"/>
      <w:lvlJc w:val="left"/>
      <w:pPr>
        <w:ind w:left="8485" w:hanging="360"/>
      </w:pPr>
    </w:lvl>
  </w:abstractNum>
  <w:abstractNum w:abstractNumId="13" w15:restartNumberingAfterBreak="0">
    <w:nsid w:val="06D95353"/>
    <w:multiLevelType w:val="hybridMultilevel"/>
    <w:tmpl w:val="EF7C2F0C"/>
    <w:lvl w:ilvl="0" w:tplc="967A4240">
      <w:start w:val="1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0A742E1C"/>
    <w:multiLevelType w:val="hybridMultilevel"/>
    <w:tmpl w:val="182CD24E"/>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CD16D43"/>
    <w:multiLevelType w:val="hybridMultilevel"/>
    <w:tmpl w:val="07F6E630"/>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0F846BDE"/>
    <w:multiLevelType w:val="hybridMultilevel"/>
    <w:tmpl w:val="5C20A0B6"/>
    <w:lvl w:ilvl="0" w:tplc="F7E6CDBC">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124647C0"/>
    <w:multiLevelType w:val="hybridMultilevel"/>
    <w:tmpl w:val="B32AF56A"/>
    <w:lvl w:ilvl="0" w:tplc="47109B92">
      <w:start w:val="1"/>
      <w:numFmt w:val="lowerLetter"/>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3F71138"/>
    <w:multiLevelType w:val="hybridMultilevel"/>
    <w:tmpl w:val="20244EC8"/>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51D3F46"/>
    <w:multiLevelType w:val="hybridMultilevel"/>
    <w:tmpl w:val="52A4B0EC"/>
    <w:lvl w:ilvl="0" w:tplc="BB040962">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0" w15:restartNumberingAfterBreak="0">
    <w:nsid w:val="18F74015"/>
    <w:multiLevelType w:val="multilevel"/>
    <w:tmpl w:val="18F74015"/>
    <w:lvl w:ilvl="0">
      <w:start w:val="1"/>
      <w:numFmt w:val="decimal"/>
      <w:lvlText w:val="%1."/>
      <w:lvlJc w:val="left"/>
      <w:pPr>
        <w:ind w:left="318" w:hanging="444"/>
        <w:jc w:val="right"/>
      </w:pPr>
      <w:rPr>
        <w:rFonts w:hint="default"/>
        <w:b/>
        <w:bCs/>
        <w:spacing w:val="-1"/>
        <w:w w:val="100"/>
        <w:lang w:val="ru-RU" w:eastAsia="en-US" w:bidi="ar-SA"/>
      </w:rPr>
    </w:lvl>
    <w:lvl w:ilvl="1">
      <w:start w:val="8"/>
      <w:numFmt w:val="decimal"/>
      <w:lvlText w:val="%2."/>
      <w:lvlJc w:val="left"/>
      <w:pPr>
        <w:ind w:left="678" w:hanging="213"/>
        <w:jc w:val="right"/>
      </w:pPr>
      <w:rPr>
        <w:rFonts w:ascii="Times New Roman" w:eastAsia="Times New Roman" w:hAnsi="Times New Roman" w:cs="Times New Roman" w:hint="default"/>
        <w:b/>
        <w:bCs/>
        <w:spacing w:val="-1"/>
        <w:w w:val="100"/>
        <w:sz w:val="26"/>
        <w:szCs w:val="26"/>
        <w:lang w:val="ru-RU" w:eastAsia="en-US" w:bidi="ar-SA"/>
      </w:rPr>
    </w:lvl>
    <w:lvl w:ilvl="2">
      <w:numFmt w:val="bullet"/>
      <w:lvlText w:val="•"/>
      <w:lvlJc w:val="left"/>
      <w:pPr>
        <w:ind w:left="1774" w:hanging="213"/>
      </w:pPr>
      <w:rPr>
        <w:rFonts w:hint="default"/>
        <w:lang w:val="ru-RU" w:eastAsia="en-US" w:bidi="ar-SA"/>
      </w:rPr>
    </w:lvl>
    <w:lvl w:ilvl="3">
      <w:numFmt w:val="bullet"/>
      <w:lvlText w:val="•"/>
      <w:lvlJc w:val="left"/>
      <w:pPr>
        <w:ind w:left="2868" w:hanging="213"/>
      </w:pPr>
      <w:rPr>
        <w:rFonts w:hint="default"/>
        <w:lang w:val="ru-RU" w:eastAsia="en-US" w:bidi="ar-SA"/>
      </w:rPr>
    </w:lvl>
    <w:lvl w:ilvl="4">
      <w:numFmt w:val="bullet"/>
      <w:lvlText w:val="•"/>
      <w:lvlJc w:val="left"/>
      <w:pPr>
        <w:ind w:left="3962" w:hanging="213"/>
      </w:pPr>
      <w:rPr>
        <w:rFonts w:hint="default"/>
        <w:lang w:val="ru-RU" w:eastAsia="en-US" w:bidi="ar-SA"/>
      </w:rPr>
    </w:lvl>
    <w:lvl w:ilvl="5">
      <w:numFmt w:val="bullet"/>
      <w:lvlText w:val="•"/>
      <w:lvlJc w:val="left"/>
      <w:pPr>
        <w:ind w:left="5056" w:hanging="213"/>
      </w:pPr>
      <w:rPr>
        <w:rFonts w:hint="default"/>
        <w:lang w:val="ru-RU" w:eastAsia="en-US" w:bidi="ar-SA"/>
      </w:rPr>
    </w:lvl>
    <w:lvl w:ilvl="6">
      <w:numFmt w:val="bullet"/>
      <w:lvlText w:val="•"/>
      <w:lvlJc w:val="left"/>
      <w:pPr>
        <w:ind w:left="6150" w:hanging="213"/>
      </w:pPr>
      <w:rPr>
        <w:rFonts w:hint="default"/>
        <w:lang w:val="ru-RU" w:eastAsia="en-US" w:bidi="ar-SA"/>
      </w:rPr>
    </w:lvl>
    <w:lvl w:ilvl="7">
      <w:numFmt w:val="bullet"/>
      <w:lvlText w:val="•"/>
      <w:lvlJc w:val="left"/>
      <w:pPr>
        <w:ind w:left="7244" w:hanging="213"/>
      </w:pPr>
      <w:rPr>
        <w:rFonts w:hint="default"/>
        <w:lang w:val="ru-RU" w:eastAsia="en-US" w:bidi="ar-SA"/>
      </w:rPr>
    </w:lvl>
    <w:lvl w:ilvl="8">
      <w:numFmt w:val="bullet"/>
      <w:lvlText w:val="•"/>
      <w:lvlJc w:val="left"/>
      <w:pPr>
        <w:ind w:left="8338" w:hanging="213"/>
      </w:pPr>
      <w:rPr>
        <w:rFonts w:hint="default"/>
        <w:lang w:val="ru-RU" w:eastAsia="en-US" w:bidi="ar-SA"/>
      </w:rPr>
    </w:lvl>
  </w:abstractNum>
  <w:abstractNum w:abstractNumId="21" w15:restartNumberingAfterBreak="0">
    <w:nsid w:val="19B01BD1"/>
    <w:multiLevelType w:val="hybridMultilevel"/>
    <w:tmpl w:val="92C64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9CF5E67"/>
    <w:multiLevelType w:val="multilevel"/>
    <w:tmpl w:val="CC881ACE"/>
    <w:lvl w:ilvl="0">
      <w:start w:val="6"/>
      <w:numFmt w:val="decimal"/>
      <w:lvlText w:val="%1."/>
      <w:lvlJc w:val="left"/>
      <w:pPr>
        <w:tabs>
          <w:tab w:val="num" w:pos="0"/>
        </w:tabs>
        <w:ind w:left="360" w:hanging="360"/>
      </w:pPr>
      <w:rPr>
        <w:rFonts w:hint="default"/>
      </w:rPr>
    </w:lvl>
    <w:lvl w:ilvl="1">
      <w:start w:val="1"/>
      <w:numFmt w:val="decimal"/>
      <w:lvlText w:val="%2."/>
      <w:lvlJc w:val="left"/>
      <w:pPr>
        <w:tabs>
          <w:tab w:val="num" w:pos="1080"/>
        </w:tabs>
        <w:ind w:left="1080" w:hanging="360"/>
      </w:pPr>
      <w:rPr>
        <w:rFonts w:hint="default"/>
        <w:b w:val="0"/>
        <w:bCs w:val="0"/>
        <w:sz w:val="24"/>
        <w:szCs w:val="24"/>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23" w15:restartNumberingAfterBreak="0">
    <w:nsid w:val="1AC6432A"/>
    <w:multiLevelType w:val="hybridMultilevel"/>
    <w:tmpl w:val="22A8DEE0"/>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AD049DA"/>
    <w:multiLevelType w:val="hybridMultilevel"/>
    <w:tmpl w:val="4C40CB6E"/>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24D27CE"/>
    <w:multiLevelType w:val="hybridMultilevel"/>
    <w:tmpl w:val="7316B5E0"/>
    <w:lvl w:ilvl="0" w:tplc="1D36F87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243FCF68"/>
    <w:multiLevelType w:val="multilevel"/>
    <w:tmpl w:val="243FC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4E820A9"/>
    <w:multiLevelType w:val="hybridMultilevel"/>
    <w:tmpl w:val="ED186C38"/>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50B5F91"/>
    <w:multiLevelType w:val="singleLevel"/>
    <w:tmpl w:val="9BD94584"/>
    <w:lvl w:ilvl="0">
      <w:start w:val="1"/>
      <w:numFmt w:val="decimal"/>
      <w:suff w:val="space"/>
      <w:lvlText w:val="%1."/>
      <w:lvlJc w:val="left"/>
    </w:lvl>
  </w:abstractNum>
  <w:abstractNum w:abstractNumId="29" w15:restartNumberingAfterBreak="0">
    <w:nsid w:val="2A8F537B"/>
    <w:multiLevelType w:val="multilevel"/>
    <w:tmpl w:val="2A8F537B"/>
    <w:lvl w:ilvl="0">
      <w:numFmt w:val="bullet"/>
      <w:lvlText w:val="-"/>
      <w:lvlJc w:val="left"/>
      <w:pPr>
        <w:tabs>
          <w:tab w:val="left" w:pos="0"/>
        </w:tabs>
        <w:ind w:left="720" w:hanging="360"/>
      </w:pPr>
      <w:rPr>
        <w:rFonts w:ascii="OpenSymbol" w:hAnsi="OpenSymbol" w:cs="Open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AA53F45"/>
    <w:multiLevelType w:val="multilevel"/>
    <w:tmpl w:val="DB643F9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2B650186"/>
    <w:multiLevelType w:val="hybridMultilevel"/>
    <w:tmpl w:val="98D81FCE"/>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C725DCD"/>
    <w:multiLevelType w:val="hybridMultilevel"/>
    <w:tmpl w:val="B3EAA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997F1B"/>
    <w:multiLevelType w:val="hybridMultilevel"/>
    <w:tmpl w:val="81BC7FA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2F2B4C1C"/>
    <w:multiLevelType w:val="multilevel"/>
    <w:tmpl w:val="25940A30"/>
    <w:lvl w:ilvl="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31AB2A03"/>
    <w:multiLevelType w:val="multilevel"/>
    <w:tmpl w:val="D916A6B0"/>
    <w:lvl w:ilvl="0">
      <w:start w:val="1"/>
      <w:numFmt w:val="decimal"/>
      <w:lvlText w:val="%1."/>
      <w:lvlJc w:val="left"/>
      <w:pPr>
        <w:tabs>
          <w:tab w:val="num" w:pos="0"/>
        </w:tabs>
        <w:ind w:left="360" w:hanging="360"/>
      </w:pPr>
      <w:rPr>
        <w:b w:val="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32F11570"/>
    <w:multiLevelType w:val="hybridMultilevel"/>
    <w:tmpl w:val="306AD70C"/>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42E7DB1"/>
    <w:multiLevelType w:val="hybridMultilevel"/>
    <w:tmpl w:val="EB362CDC"/>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55B23BA"/>
    <w:multiLevelType w:val="hybridMultilevel"/>
    <w:tmpl w:val="B6766DDE"/>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85D02FF"/>
    <w:multiLevelType w:val="hybridMultilevel"/>
    <w:tmpl w:val="C3FA083A"/>
    <w:lvl w:ilvl="0" w:tplc="6E7040AE">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0" w15:restartNumberingAfterBreak="0">
    <w:nsid w:val="46D80A5A"/>
    <w:multiLevelType w:val="hybridMultilevel"/>
    <w:tmpl w:val="E4228750"/>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72758FF"/>
    <w:multiLevelType w:val="hybridMultilevel"/>
    <w:tmpl w:val="09F6601E"/>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476E19E6"/>
    <w:multiLevelType w:val="singleLevel"/>
    <w:tmpl w:val="9BD94584"/>
    <w:lvl w:ilvl="0">
      <w:start w:val="1"/>
      <w:numFmt w:val="decimal"/>
      <w:suff w:val="space"/>
      <w:lvlText w:val="%1."/>
      <w:lvlJc w:val="left"/>
    </w:lvl>
  </w:abstractNum>
  <w:abstractNum w:abstractNumId="43" w15:restartNumberingAfterBreak="0">
    <w:nsid w:val="4C163EEF"/>
    <w:multiLevelType w:val="hybridMultilevel"/>
    <w:tmpl w:val="01A0D1F0"/>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FA64C4C"/>
    <w:multiLevelType w:val="hybridMultilevel"/>
    <w:tmpl w:val="A950F992"/>
    <w:lvl w:ilvl="0" w:tplc="822A10B8">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5" w15:restartNumberingAfterBreak="0">
    <w:nsid w:val="5301215B"/>
    <w:multiLevelType w:val="hybridMultilevel"/>
    <w:tmpl w:val="97D07B10"/>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36E683F"/>
    <w:multiLevelType w:val="hybridMultilevel"/>
    <w:tmpl w:val="E0D87932"/>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55793DFA"/>
    <w:multiLevelType w:val="multilevel"/>
    <w:tmpl w:val="55793D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864360A"/>
    <w:multiLevelType w:val="hybridMultilevel"/>
    <w:tmpl w:val="838C1E62"/>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598B76D3"/>
    <w:multiLevelType w:val="hybridMultilevel"/>
    <w:tmpl w:val="AAAC2788"/>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9ADCABA"/>
    <w:multiLevelType w:val="multilevel"/>
    <w:tmpl w:val="59ADCABA"/>
    <w:lvl w:ilvl="0">
      <w:start w:val="5"/>
      <w:numFmt w:val="decimal"/>
      <w:lvlText w:val="%1"/>
      <w:lvlJc w:val="left"/>
      <w:pPr>
        <w:tabs>
          <w:tab w:val="left" w:pos="0"/>
        </w:tabs>
        <w:ind w:left="375" w:hanging="375"/>
      </w:pPr>
    </w:lvl>
    <w:lvl w:ilvl="1">
      <w:start w:val="1"/>
      <w:numFmt w:val="decimal"/>
      <w:lvlText w:val="%1.%2"/>
      <w:lvlJc w:val="left"/>
      <w:pPr>
        <w:tabs>
          <w:tab w:val="left" w:pos="0"/>
        </w:tabs>
        <w:ind w:left="1019" w:hanging="375"/>
      </w:pPr>
    </w:lvl>
    <w:lvl w:ilvl="2">
      <w:start w:val="1"/>
      <w:numFmt w:val="decimal"/>
      <w:lvlText w:val="%1.%2.%3"/>
      <w:lvlJc w:val="left"/>
      <w:pPr>
        <w:tabs>
          <w:tab w:val="left" w:pos="0"/>
        </w:tabs>
        <w:ind w:left="2008" w:hanging="720"/>
      </w:pPr>
    </w:lvl>
    <w:lvl w:ilvl="3">
      <w:start w:val="1"/>
      <w:numFmt w:val="decimal"/>
      <w:lvlText w:val="%1.%2.%3.%4"/>
      <w:lvlJc w:val="left"/>
      <w:pPr>
        <w:tabs>
          <w:tab w:val="left" w:pos="0"/>
        </w:tabs>
        <w:ind w:left="3012" w:hanging="1080"/>
      </w:pPr>
    </w:lvl>
    <w:lvl w:ilvl="4">
      <w:start w:val="1"/>
      <w:numFmt w:val="decimal"/>
      <w:lvlText w:val="%1.%2.%3.%4.%5"/>
      <w:lvlJc w:val="left"/>
      <w:pPr>
        <w:tabs>
          <w:tab w:val="left" w:pos="0"/>
        </w:tabs>
        <w:ind w:left="3656" w:hanging="1080"/>
      </w:pPr>
    </w:lvl>
    <w:lvl w:ilvl="5">
      <w:start w:val="1"/>
      <w:numFmt w:val="decimal"/>
      <w:lvlText w:val="%1.%2.%3.%4.%5.%6"/>
      <w:lvlJc w:val="left"/>
      <w:pPr>
        <w:tabs>
          <w:tab w:val="left" w:pos="0"/>
        </w:tabs>
        <w:ind w:left="4660" w:hanging="1440"/>
      </w:pPr>
    </w:lvl>
    <w:lvl w:ilvl="6">
      <w:start w:val="1"/>
      <w:numFmt w:val="decimal"/>
      <w:lvlText w:val="%1.%2.%3.%4.%5.%6.%7"/>
      <w:lvlJc w:val="left"/>
      <w:pPr>
        <w:tabs>
          <w:tab w:val="left" w:pos="0"/>
        </w:tabs>
        <w:ind w:left="5304" w:hanging="1440"/>
      </w:pPr>
    </w:lvl>
    <w:lvl w:ilvl="7">
      <w:start w:val="1"/>
      <w:numFmt w:val="decimal"/>
      <w:lvlText w:val="%1.%2.%3.%4.%5.%6.%7.%8"/>
      <w:lvlJc w:val="left"/>
      <w:pPr>
        <w:tabs>
          <w:tab w:val="left" w:pos="0"/>
        </w:tabs>
        <w:ind w:left="6308" w:hanging="1800"/>
      </w:pPr>
    </w:lvl>
    <w:lvl w:ilvl="8">
      <w:start w:val="1"/>
      <w:numFmt w:val="decimal"/>
      <w:lvlText w:val="%1.%2.%3.%4.%5.%6.%7.%8.%9"/>
      <w:lvlJc w:val="left"/>
      <w:pPr>
        <w:tabs>
          <w:tab w:val="left" w:pos="0"/>
        </w:tabs>
        <w:ind w:left="7312" w:hanging="2160"/>
      </w:pPr>
    </w:lvl>
  </w:abstractNum>
  <w:abstractNum w:abstractNumId="51" w15:restartNumberingAfterBreak="0">
    <w:nsid w:val="5AE20A88"/>
    <w:multiLevelType w:val="singleLevel"/>
    <w:tmpl w:val="5AE20A88"/>
    <w:lvl w:ilvl="0">
      <w:start w:val="1"/>
      <w:numFmt w:val="decimal"/>
      <w:suff w:val="space"/>
      <w:lvlText w:val="%1."/>
      <w:lvlJc w:val="left"/>
    </w:lvl>
  </w:abstractNum>
  <w:abstractNum w:abstractNumId="52" w15:restartNumberingAfterBreak="0">
    <w:nsid w:val="5AF47CAE"/>
    <w:multiLevelType w:val="hybridMultilevel"/>
    <w:tmpl w:val="051EA02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DC06937"/>
    <w:multiLevelType w:val="hybridMultilevel"/>
    <w:tmpl w:val="DC847156"/>
    <w:lvl w:ilvl="0" w:tplc="97E828C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619C5984"/>
    <w:multiLevelType w:val="hybridMultilevel"/>
    <w:tmpl w:val="B576FBEE"/>
    <w:lvl w:ilvl="0" w:tplc="CCBCF8E2">
      <w:start w:val="1"/>
      <w:numFmt w:val="lowerLetter"/>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5" w15:restartNumberingAfterBreak="0">
    <w:nsid w:val="61FA7DC0"/>
    <w:multiLevelType w:val="hybridMultilevel"/>
    <w:tmpl w:val="105C1CF0"/>
    <w:lvl w:ilvl="0" w:tplc="8556C908">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65EA7CFA"/>
    <w:multiLevelType w:val="hybridMultilevel"/>
    <w:tmpl w:val="AD4EF9D8"/>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15:restartNumberingAfterBreak="0">
    <w:nsid w:val="66C605B1"/>
    <w:multiLevelType w:val="hybridMultilevel"/>
    <w:tmpl w:val="B906B6A8"/>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6F6C5833"/>
    <w:multiLevelType w:val="hybridMultilevel"/>
    <w:tmpl w:val="D1621994"/>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72183CF9"/>
    <w:multiLevelType w:val="multilevel"/>
    <w:tmpl w:val="72183CF9"/>
    <w:lvl w:ilvl="0">
      <w:start w:val="1"/>
      <w:numFmt w:val="decimal"/>
      <w:lvlText w:val="%1."/>
      <w:lvlJc w:val="left"/>
      <w:pPr>
        <w:tabs>
          <w:tab w:val="left" w:pos="0"/>
        </w:tabs>
        <w:ind w:left="360" w:hanging="360"/>
      </w:pPr>
    </w:lvl>
    <w:lvl w:ilvl="1">
      <w:start w:val="1"/>
      <w:numFmt w:val="decimal"/>
      <w:lvlText w:val="%2."/>
      <w:lvlJc w:val="left"/>
      <w:pPr>
        <w:tabs>
          <w:tab w:val="left" w:pos="1080"/>
        </w:tabs>
        <w:ind w:left="1080" w:hanging="360"/>
      </w:pPr>
      <w:rPr>
        <w:b w:val="0"/>
        <w:bCs w:val="0"/>
        <w:sz w:val="24"/>
        <w:szCs w:val="24"/>
      </w:r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60" w15:restartNumberingAfterBreak="0">
    <w:nsid w:val="77FC4C33"/>
    <w:multiLevelType w:val="hybridMultilevel"/>
    <w:tmpl w:val="BA281516"/>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15:restartNumberingAfterBreak="0">
    <w:nsid w:val="79B57A87"/>
    <w:multiLevelType w:val="hybridMultilevel"/>
    <w:tmpl w:val="B7D60D56"/>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7BC7543D"/>
    <w:multiLevelType w:val="hybridMultilevel"/>
    <w:tmpl w:val="A8B22860"/>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C424DDF"/>
    <w:multiLevelType w:val="multilevel"/>
    <w:tmpl w:val="6094A6F6"/>
    <w:lvl w:ilvl="0">
      <w:start w:val="1"/>
      <w:numFmt w:val="decimal"/>
      <w:lvlText w:val="%1."/>
      <w:lvlJc w:val="left"/>
      <w:pPr>
        <w:ind w:left="318" w:hanging="444"/>
      </w:pPr>
      <w:rPr>
        <w:b/>
      </w:rPr>
    </w:lvl>
    <w:lvl w:ilvl="1">
      <w:start w:val="8"/>
      <w:numFmt w:val="decimal"/>
      <w:lvlText w:val="%2."/>
      <w:lvlJc w:val="left"/>
      <w:pPr>
        <w:ind w:left="678" w:hanging="213"/>
      </w:pPr>
      <w:rPr>
        <w:rFonts w:ascii="Times New Roman" w:eastAsia="Times New Roman" w:hAnsi="Times New Roman" w:cs="Times New Roman"/>
        <w:b/>
        <w:sz w:val="26"/>
        <w:szCs w:val="26"/>
      </w:rPr>
    </w:lvl>
    <w:lvl w:ilvl="2">
      <w:numFmt w:val="bullet"/>
      <w:lvlText w:val="•"/>
      <w:lvlJc w:val="left"/>
      <w:pPr>
        <w:ind w:left="1774" w:hanging="213"/>
      </w:pPr>
    </w:lvl>
    <w:lvl w:ilvl="3">
      <w:numFmt w:val="bullet"/>
      <w:lvlText w:val="•"/>
      <w:lvlJc w:val="left"/>
      <w:pPr>
        <w:ind w:left="2868" w:hanging="213"/>
      </w:pPr>
    </w:lvl>
    <w:lvl w:ilvl="4">
      <w:numFmt w:val="bullet"/>
      <w:lvlText w:val="•"/>
      <w:lvlJc w:val="left"/>
      <w:pPr>
        <w:ind w:left="3962" w:hanging="213"/>
      </w:pPr>
    </w:lvl>
    <w:lvl w:ilvl="5">
      <w:numFmt w:val="bullet"/>
      <w:lvlText w:val="•"/>
      <w:lvlJc w:val="left"/>
      <w:pPr>
        <w:ind w:left="5056" w:hanging="213"/>
      </w:pPr>
    </w:lvl>
    <w:lvl w:ilvl="6">
      <w:numFmt w:val="bullet"/>
      <w:lvlText w:val="•"/>
      <w:lvlJc w:val="left"/>
      <w:pPr>
        <w:ind w:left="6150" w:hanging="213"/>
      </w:pPr>
    </w:lvl>
    <w:lvl w:ilvl="7">
      <w:numFmt w:val="bullet"/>
      <w:lvlText w:val="•"/>
      <w:lvlJc w:val="left"/>
      <w:pPr>
        <w:ind w:left="7244" w:hanging="213"/>
      </w:pPr>
    </w:lvl>
    <w:lvl w:ilvl="8">
      <w:numFmt w:val="bullet"/>
      <w:lvlText w:val="•"/>
      <w:lvlJc w:val="left"/>
      <w:pPr>
        <w:ind w:left="8338" w:hanging="213"/>
      </w:pPr>
    </w:lvl>
  </w:abstractNum>
  <w:abstractNum w:abstractNumId="64" w15:restartNumberingAfterBreak="0">
    <w:nsid w:val="7D7D0AF6"/>
    <w:multiLevelType w:val="hybridMultilevel"/>
    <w:tmpl w:val="A8928918"/>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5"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7E5C5EBB"/>
    <w:multiLevelType w:val="hybridMultilevel"/>
    <w:tmpl w:val="61E893FC"/>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7FB211D7"/>
    <w:multiLevelType w:val="hybridMultilevel"/>
    <w:tmpl w:val="F172423C"/>
    <w:lvl w:ilvl="0" w:tplc="04190017">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9"/>
  </w:num>
  <w:num w:numId="2">
    <w:abstractNumId w:val="6"/>
  </w:num>
  <w:num w:numId="3">
    <w:abstractNumId w:val="50"/>
  </w:num>
  <w:num w:numId="4">
    <w:abstractNumId w:val="5"/>
  </w:num>
  <w:num w:numId="5">
    <w:abstractNumId w:val="7"/>
  </w:num>
  <w:num w:numId="6">
    <w:abstractNumId w:val="51"/>
  </w:num>
  <w:num w:numId="7">
    <w:abstractNumId w:val="8"/>
  </w:num>
  <w:num w:numId="8">
    <w:abstractNumId w:val="59"/>
  </w:num>
  <w:num w:numId="9">
    <w:abstractNumId w:val="11"/>
  </w:num>
  <w:num w:numId="10">
    <w:abstractNumId w:val="47"/>
  </w:num>
  <w:num w:numId="11">
    <w:abstractNumId w:val="2"/>
  </w:num>
  <w:num w:numId="12">
    <w:abstractNumId w:val="29"/>
  </w:num>
  <w:num w:numId="13">
    <w:abstractNumId w:val="1"/>
  </w:num>
  <w:num w:numId="14">
    <w:abstractNumId w:val="20"/>
  </w:num>
  <w:num w:numId="15">
    <w:abstractNumId w:val="65"/>
  </w:num>
  <w:num w:numId="16">
    <w:abstractNumId w:val="0"/>
  </w:num>
  <w:num w:numId="17">
    <w:abstractNumId w:val="26"/>
  </w:num>
  <w:num w:numId="18">
    <w:abstractNumId w:val="3"/>
  </w:num>
  <w:num w:numId="19">
    <w:abstractNumId w:val="4"/>
  </w:num>
  <w:num w:numId="20">
    <w:abstractNumId w:val="42"/>
  </w:num>
  <w:num w:numId="21">
    <w:abstractNumId w:val="28"/>
  </w:num>
  <w:num w:numId="22">
    <w:abstractNumId w:val="55"/>
  </w:num>
  <w:num w:numId="23">
    <w:abstractNumId w:val="35"/>
  </w:num>
  <w:num w:numId="24">
    <w:abstractNumId w:val="53"/>
  </w:num>
  <w:num w:numId="25">
    <w:abstractNumId w:val="12"/>
  </w:num>
  <w:num w:numId="26">
    <w:abstractNumId w:val="30"/>
  </w:num>
  <w:num w:numId="27">
    <w:abstractNumId w:val="34"/>
  </w:num>
  <w:num w:numId="28">
    <w:abstractNumId w:val="63"/>
  </w:num>
  <w:num w:numId="29">
    <w:abstractNumId w:val="32"/>
  </w:num>
  <w:num w:numId="30">
    <w:abstractNumId w:val="64"/>
  </w:num>
  <w:num w:numId="31">
    <w:abstractNumId w:val="66"/>
  </w:num>
  <w:num w:numId="32">
    <w:abstractNumId w:val="18"/>
  </w:num>
  <w:num w:numId="33">
    <w:abstractNumId w:val="33"/>
  </w:num>
  <w:num w:numId="34">
    <w:abstractNumId w:val="49"/>
  </w:num>
  <w:num w:numId="35">
    <w:abstractNumId w:val="48"/>
  </w:num>
  <w:num w:numId="36">
    <w:abstractNumId w:val="61"/>
  </w:num>
  <w:num w:numId="37">
    <w:abstractNumId w:val="14"/>
  </w:num>
  <w:num w:numId="38">
    <w:abstractNumId w:val="31"/>
  </w:num>
  <w:num w:numId="39">
    <w:abstractNumId w:val="52"/>
  </w:num>
  <w:num w:numId="40">
    <w:abstractNumId w:val="24"/>
  </w:num>
  <w:num w:numId="41">
    <w:abstractNumId w:val="46"/>
  </w:num>
  <w:num w:numId="42">
    <w:abstractNumId w:val="38"/>
  </w:num>
  <w:num w:numId="43">
    <w:abstractNumId w:val="27"/>
  </w:num>
  <w:num w:numId="44">
    <w:abstractNumId w:val="56"/>
  </w:num>
  <w:num w:numId="45">
    <w:abstractNumId w:val="41"/>
  </w:num>
  <w:num w:numId="46">
    <w:abstractNumId w:val="36"/>
  </w:num>
  <w:num w:numId="47">
    <w:abstractNumId w:val="40"/>
  </w:num>
  <w:num w:numId="48">
    <w:abstractNumId w:val="45"/>
  </w:num>
  <w:num w:numId="49">
    <w:abstractNumId w:val="23"/>
  </w:num>
  <w:num w:numId="50">
    <w:abstractNumId w:val="17"/>
  </w:num>
  <w:num w:numId="51">
    <w:abstractNumId w:val="15"/>
  </w:num>
  <w:num w:numId="52">
    <w:abstractNumId w:val="57"/>
  </w:num>
  <w:num w:numId="53">
    <w:abstractNumId w:val="58"/>
  </w:num>
  <w:num w:numId="54">
    <w:abstractNumId w:val="43"/>
  </w:num>
  <w:num w:numId="55">
    <w:abstractNumId w:val="62"/>
  </w:num>
  <w:num w:numId="56">
    <w:abstractNumId w:val="60"/>
  </w:num>
  <w:num w:numId="57">
    <w:abstractNumId w:val="22"/>
  </w:num>
  <w:num w:numId="58">
    <w:abstractNumId w:val="21"/>
  </w:num>
  <w:num w:numId="59">
    <w:abstractNumId w:val="37"/>
  </w:num>
  <w:num w:numId="60">
    <w:abstractNumId w:val="25"/>
  </w:num>
  <w:num w:numId="61">
    <w:abstractNumId w:val="13"/>
  </w:num>
  <w:num w:numId="62">
    <w:abstractNumId w:val="39"/>
  </w:num>
  <w:num w:numId="63">
    <w:abstractNumId w:val="16"/>
  </w:num>
  <w:num w:numId="64">
    <w:abstractNumId w:val="67"/>
  </w:num>
  <w:num w:numId="65">
    <w:abstractNumId w:val="10"/>
  </w:num>
  <w:num w:numId="66">
    <w:abstractNumId w:val="54"/>
  </w:num>
  <w:num w:numId="67">
    <w:abstractNumId w:val="44"/>
  </w:num>
  <w:num w:numId="68">
    <w:abstractNumId w:val="1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7F"/>
    <w:rsid w:val="0000367F"/>
    <w:rsid w:val="00004DB0"/>
    <w:rsid w:val="000100C8"/>
    <w:rsid w:val="000365E7"/>
    <w:rsid w:val="00042D33"/>
    <w:rsid w:val="00047F8E"/>
    <w:rsid w:val="000518AF"/>
    <w:rsid w:val="0008211C"/>
    <w:rsid w:val="00086D5A"/>
    <w:rsid w:val="00095AC8"/>
    <w:rsid w:val="000A2656"/>
    <w:rsid w:val="000C2E06"/>
    <w:rsid w:val="000D080F"/>
    <w:rsid w:val="000D1252"/>
    <w:rsid w:val="000D6012"/>
    <w:rsid w:val="000D7458"/>
    <w:rsid w:val="000F53A9"/>
    <w:rsid w:val="000F56A5"/>
    <w:rsid w:val="00103AFD"/>
    <w:rsid w:val="00130527"/>
    <w:rsid w:val="0013705D"/>
    <w:rsid w:val="00150A17"/>
    <w:rsid w:val="00160DE5"/>
    <w:rsid w:val="00166FDD"/>
    <w:rsid w:val="00172CAF"/>
    <w:rsid w:val="001906EF"/>
    <w:rsid w:val="00194B10"/>
    <w:rsid w:val="0019649B"/>
    <w:rsid w:val="001970B8"/>
    <w:rsid w:val="001A4386"/>
    <w:rsid w:val="001B658B"/>
    <w:rsid w:val="001C792E"/>
    <w:rsid w:val="001E36E9"/>
    <w:rsid w:val="001F6936"/>
    <w:rsid w:val="002000EF"/>
    <w:rsid w:val="002001E9"/>
    <w:rsid w:val="00207740"/>
    <w:rsid w:val="002260DE"/>
    <w:rsid w:val="002264D8"/>
    <w:rsid w:val="00243F09"/>
    <w:rsid w:val="002740B9"/>
    <w:rsid w:val="00290DD9"/>
    <w:rsid w:val="002B22B2"/>
    <w:rsid w:val="002B294E"/>
    <w:rsid w:val="002C5814"/>
    <w:rsid w:val="002C727A"/>
    <w:rsid w:val="002D2E81"/>
    <w:rsid w:val="002D62E1"/>
    <w:rsid w:val="002D7584"/>
    <w:rsid w:val="002E0DFF"/>
    <w:rsid w:val="002E1DE7"/>
    <w:rsid w:val="002E2C51"/>
    <w:rsid w:val="002F78ED"/>
    <w:rsid w:val="00301781"/>
    <w:rsid w:val="00310EF3"/>
    <w:rsid w:val="003264EA"/>
    <w:rsid w:val="0033004C"/>
    <w:rsid w:val="00343005"/>
    <w:rsid w:val="003432DB"/>
    <w:rsid w:val="003437B5"/>
    <w:rsid w:val="003A0B9C"/>
    <w:rsid w:val="003E2ACE"/>
    <w:rsid w:val="003F3DAC"/>
    <w:rsid w:val="004057E7"/>
    <w:rsid w:val="00420E7B"/>
    <w:rsid w:val="00424F23"/>
    <w:rsid w:val="00435834"/>
    <w:rsid w:val="0044195B"/>
    <w:rsid w:val="00443221"/>
    <w:rsid w:val="0045032B"/>
    <w:rsid w:val="0045255A"/>
    <w:rsid w:val="0045362B"/>
    <w:rsid w:val="004648BB"/>
    <w:rsid w:val="00465FC1"/>
    <w:rsid w:val="00466457"/>
    <w:rsid w:val="0047387C"/>
    <w:rsid w:val="00484086"/>
    <w:rsid w:val="004A0E5F"/>
    <w:rsid w:val="004A2837"/>
    <w:rsid w:val="004A3363"/>
    <w:rsid w:val="004B39FB"/>
    <w:rsid w:val="004C3985"/>
    <w:rsid w:val="004D406C"/>
    <w:rsid w:val="004D5EA9"/>
    <w:rsid w:val="004E010B"/>
    <w:rsid w:val="004E0469"/>
    <w:rsid w:val="004E5B7B"/>
    <w:rsid w:val="00506029"/>
    <w:rsid w:val="00507CA4"/>
    <w:rsid w:val="00515AF2"/>
    <w:rsid w:val="00516E29"/>
    <w:rsid w:val="005252FD"/>
    <w:rsid w:val="00526947"/>
    <w:rsid w:val="00530384"/>
    <w:rsid w:val="00570509"/>
    <w:rsid w:val="005979A7"/>
    <w:rsid w:val="005B2657"/>
    <w:rsid w:val="005B2D05"/>
    <w:rsid w:val="005F762F"/>
    <w:rsid w:val="00620A44"/>
    <w:rsid w:val="00625FB2"/>
    <w:rsid w:val="00627053"/>
    <w:rsid w:val="00632722"/>
    <w:rsid w:val="00643657"/>
    <w:rsid w:val="00643B65"/>
    <w:rsid w:val="00652999"/>
    <w:rsid w:val="00660708"/>
    <w:rsid w:val="006775AB"/>
    <w:rsid w:val="0068026D"/>
    <w:rsid w:val="00685C72"/>
    <w:rsid w:val="006B6932"/>
    <w:rsid w:val="006C23D4"/>
    <w:rsid w:val="006C31AA"/>
    <w:rsid w:val="006F1556"/>
    <w:rsid w:val="0070520C"/>
    <w:rsid w:val="00706F6B"/>
    <w:rsid w:val="0072095E"/>
    <w:rsid w:val="00734E6B"/>
    <w:rsid w:val="0074601E"/>
    <w:rsid w:val="00753E36"/>
    <w:rsid w:val="0076357A"/>
    <w:rsid w:val="00770F72"/>
    <w:rsid w:val="00772B38"/>
    <w:rsid w:val="0077322E"/>
    <w:rsid w:val="007919A9"/>
    <w:rsid w:val="0079632B"/>
    <w:rsid w:val="00796F9A"/>
    <w:rsid w:val="007A3E50"/>
    <w:rsid w:val="007B2F77"/>
    <w:rsid w:val="007C007A"/>
    <w:rsid w:val="007C0E40"/>
    <w:rsid w:val="007D29FE"/>
    <w:rsid w:val="007E1AB8"/>
    <w:rsid w:val="007F1B09"/>
    <w:rsid w:val="007F377D"/>
    <w:rsid w:val="008056C9"/>
    <w:rsid w:val="00806EC0"/>
    <w:rsid w:val="008235DE"/>
    <w:rsid w:val="00823EC1"/>
    <w:rsid w:val="00825197"/>
    <w:rsid w:val="00825EAF"/>
    <w:rsid w:val="00844C40"/>
    <w:rsid w:val="00852FB4"/>
    <w:rsid w:val="00853EE3"/>
    <w:rsid w:val="0087639A"/>
    <w:rsid w:val="00881222"/>
    <w:rsid w:val="008A517D"/>
    <w:rsid w:val="008B4D93"/>
    <w:rsid w:val="008C0A4B"/>
    <w:rsid w:val="008C27B3"/>
    <w:rsid w:val="008C4BF7"/>
    <w:rsid w:val="008E7058"/>
    <w:rsid w:val="008F03E9"/>
    <w:rsid w:val="008F736F"/>
    <w:rsid w:val="009163B6"/>
    <w:rsid w:val="00917F49"/>
    <w:rsid w:val="009249F9"/>
    <w:rsid w:val="00926465"/>
    <w:rsid w:val="00934CA0"/>
    <w:rsid w:val="00947151"/>
    <w:rsid w:val="00963C49"/>
    <w:rsid w:val="0096422F"/>
    <w:rsid w:val="009850A7"/>
    <w:rsid w:val="00996894"/>
    <w:rsid w:val="009A3D25"/>
    <w:rsid w:val="009A67F9"/>
    <w:rsid w:val="009B730A"/>
    <w:rsid w:val="009C273D"/>
    <w:rsid w:val="009C4254"/>
    <w:rsid w:val="009C63FF"/>
    <w:rsid w:val="009D4239"/>
    <w:rsid w:val="009D4DC9"/>
    <w:rsid w:val="009F7E9A"/>
    <w:rsid w:val="00A00BCF"/>
    <w:rsid w:val="00A03E52"/>
    <w:rsid w:val="00A1210C"/>
    <w:rsid w:val="00A177F9"/>
    <w:rsid w:val="00A17BCA"/>
    <w:rsid w:val="00A23761"/>
    <w:rsid w:val="00A40EE5"/>
    <w:rsid w:val="00A41EDC"/>
    <w:rsid w:val="00A436D0"/>
    <w:rsid w:val="00A62F3D"/>
    <w:rsid w:val="00A6447F"/>
    <w:rsid w:val="00A65448"/>
    <w:rsid w:val="00A66521"/>
    <w:rsid w:val="00A76D53"/>
    <w:rsid w:val="00A805A9"/>
    <w:rsid w:val="00AA072D"/>
    <w:rsid w:val="00AA1BE8"/>
    <w:rsid w:val="00AA1C26"/>
    <w:rsid w:val="00AA3864"/>
    <w:rsid w:val="00AB1A27"/>
    <w:rsid w:val="00AB6FC6"/>
    <w:rsid w:val="00AC12C9"/>
    <w:rsid w:val="00AD787F"/>
    <w:rsid w:val="00AE4670"/>
    <w:rsid w:val="00AE6726"/>
    <w:rsid w:val="00B04A66"/>
    <w:rsid w:val="00B36B8B"/>
    <w:rsid w:val="00B4605C"/>
    <w:rsid w:val="00B52CB2"/>
    <w:rsid w:val="00B85D5F"/>
    <w:rsid w:val="00B85F71"/>
    <w:rsid w:val="00B92B5F"/>
    <w:rsid w:val="00BB30FF"/>
    <w:rsid w:val="00BC7A01"/>
    <w:rsid w:val="00BD12F2"/>
    <w:rsid w:val="00BE093B"/>
    <w:rsid w:val="00BF387A"/>
    <w:rsid w:val="00BF5FC1"/>
    <w:rsid w:val="00C0409A"/>
    <w:rsid w:val="00C16676"/>
    <w:rsid w:val="00C21845"/>
    <w:rsid w:val="00C26400"/>
    <w:rsid w:val="00C3011F"/>
    <w:rsid w:val="00C32B23"/>
    <w:rsid w:val="00C45839"/>
    <w:rsid w:val="00C528DB"/>
    <w:rsid w:val="00C61EA4"/>
    <w:rsid w:val="00C71B06"/>
    <w:rsid w:val="00C7440B"/>
    <w:rsid w:val="00C7569B"/>
    <w:rsid w:val="00C913EA"/>
    <w:rsid w:val="00CA08DE"/>
    <w:rsid w:val="00CB290C"/>
    <w:rsid w:val="00CB600D"/>
    <w:rsid w:val="00CC59A6"/>
    <w:rsid w:val="00CC60FC"/>
    <w:rsid w:val="00CC73FB"/>
    <w:rsid w:val="00CD3AD3"/>
    <w:rsid w:val="00CF172D"/>
    <w:rsid w:val="00CF3107"/>
    <w:rsid w:val="00D1006B"/>
    <w:rsid w:val="00D16AC0"/>
    <w:rsid w:val="00D27E83"/>
    <w:rsid w:val="00D30671"/>
    <w:rsid w:val="00D657F9"/>
    <w:rsid w:val="00D71F6F"/>
    <w:rsid w:val="00D862BD"/>
    <w:rsid w:val="00D978BF"/>
    <w:rsid w:val="00DC3426"/>
    <w:rsid w:val="00DD0446"/>
    <w:rsid w:val="00DD0DCC"/>
    <w:rsid w:val="00DD1004"/>
    <w:rsid w:val="00DE02F6"/>
    <w:rsid w:val="00DE5652"/>
    <w:rsid w:val="00DF2422"/>
    <w:rsid w:val="00E063FC"/>
    <w:rsid w:val="00E132C3"/>
    <w:rsid w:val="00E36B08"/>
    <w:rsid w:val="00E42E06"/>
    <w:rsid w:val="00E5775F"/>
    <w:rsid w:val="00E74D60"/>
    <w:rsid w:val="00E81AEC"/>
    <w:rsid w:val="00E872FC"/>
    <w:rsid w:val="00E907EF"/>
    <w:rsid w:val="00EA06F4"/>
    <w:rsid w:val="00EA1871"/>
    <w:rsid w:val="00EA7693"/>
    <w:rsid w:val="00EB62DB"/>
    <w:rsid w:val="00EC4355"/>
    <w:rsid w:val="00EF0F57"/>
    <w:rsid w:val="00EF3BB6"/>
    <w:rsid w:val="00EF6FA7"/>
    <w:rsid w:val="00F02C19"/>
    <w:rsid w:val="00F03D17"/>
    <w:rsid w:val="00F057F4"/>
    <w:rsid w:val="00F0703B"/>
    <w:rsid w:val="00F11EB2"/>
    <w:rsid w:val="00F357D3"/>
    <w:rsid w:val="00F5036B"/>
    <w:rsid w:val="00F52899"/>
    <w:rsid w:val="00F53380"/>
    <w:rsid w:val="00F825AA"/>
    <w:rsid w:val="00F911DE"/>
    <w:rsid w:val="00FA0712"/>
    <w:rsid w:val="00FB0EB5"/>
    <w:rsid w:val="00FB2A7A"/>
    <w:rsid w:val="00FC7D70"/>
    <w:rsid w:val="00FD5C7D"/>
    <w:rsid w:val="00FF0D19"/>
    <w:rsid w:val="2EA63B6E"/>
    <w:rsid w:val="32A719FF"/>
    <w:rsid w:val="37957DF7"/>
    <w:rsid w:val="3DC027D3"/>
    <w:rsid w:val="49914B4C"/>
    <w:rsid w:val="4E325855"/>
    <w:rsid w:val="5A1A4692"/>
    <w:rsid w:val="5FE15A98"/>
    <w:rsid w:val="613A6860"/>
    <w:rsid w:val="6C1822CF"/>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98EC740"/>
  <w15:docId w15:val="{E1E59460-709B-49DA-8084-288A36C3A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lsdException w:name="annotation text" w:semiHidden="1"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uppressAutoHyphens/>
      <w:spacing w:after="0"/>
    </w:pPr>
    <w:rPr>
      <w:rFonts w:ascii="Times New Roman" w:eastAsia="Times New Roman" w:hAnsi="Times New Roman" w:cs="Times New Roman"/>
      <w:sz w:val="22"/>
      <w:szCs w:val="22"/>
      <w:lang w:eastAsia="en-US"/>
    </w:rPr>
  </w:style>
  <w:style w:type="paragraph" w:styleId="1">
    <w:name w:val="heading 1"/>
    <w:basedOn w:val="a0"/>
    <w:next w:val="a0"/>
    <w:uiPriority w:val="99"/>
    <w:qFormat/>
    <w:pPr>
      <w:ind w:left="812"/>
      <w:outlineLvl w:val="0"/>
    </w:pPr>
    <w:rPr>
      <w:b/>
      <w:bCs/>
      <w:sz w:val="28"/>
      <w:szCs w:val="28"/>
    </w:rPr>
  </w:style>
  <w:style w:type="paragraph" w:styleId="2">
    <w:name w:val="heading 2"/>
    <w:basedOn w:val="a0"/>
    <w:next w:val="a0"/>
    <w:uiPriority w:val="99"/>
    <w:qFormat/>
    <w:pPr>
      <w:keepNext/>
      <w:keepLines/>
      <w:spacing w:before="40"/>
      <w:outlineLvl w:val="1"/>
    </w:pPr>
    <w:rPr>
      <w:rFonts w:ascii="Calibri Light" w:eastAsia="等? Light" w:hAnsi="Calibri Light" w:cs="Calibri Light"/>
      <w:color w:val="2E74B5"/>
      <w:sz w:val="26"/>
      <w:szCs w:val="26"/>
    </w:rPr>
  </w:style>
  <w:style w:type="paragraph" w:styleId="3">
    <w:name w:val="heading 3"/>
    <w:basedOn w:val="a0"/>
    <w:next w:val="a0"/>
    <w:link w:val="30"/>
    <w:uiPriority w:val="99"/>
    <w:qFormat/>
    <w:pPr>
      <w:keepNext/>
      <w:keepLines/>
      <w:widowControl/>
      <w:spacing w:before="40" w:line="276" w:lineRule="auto"/>
      <w:outlineLvl w:val="2"/>
    </w:pPr>
    <w:rPr>
      <w:rFonts w:ascii="Calibri Light" w:eastAsia="等? Light" w:hAnsi="Calibri Light" w:cs="Calibri Light"/>
      <w:color w:val="1F4E79"/>
      <w:sz w:val="24"/>
      <w:szCs w:val="24"/>
      <w:lang w:eastAsia="ru-RU"/>
    </w:rPr>
  </w:style>
  <w:style w:type="paragraph" w:styleId="4">
    <w:name w:val="heading 4"/>
    <w:basedOn w:val="a0"/>
    <w:next w:val="a0"/>
    <w:link w:val="40"/>
    <w:uiPriority w:val="99"/>
    <w:qFormat/>
    <w:pPr>
      <w:keepNext/>
      <w:keepLines/>
      <w:widowControl/>
      <w:spacing w:before="40" w:line="276" w:lineRule="auto"/>
      <w:outlineLvl w:val="3"/>
    </w:pPr>
    <w:rPr>
      <w:rFonts w:ascii="Calibri Light" w:eastAsia="等? Light" w:hAnsi="Calibri Light" w:cs="Calibri Light"/>
      <w:i/>
      <w:iCs/>
      <w:color w:val="2E74B5"/>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uiPriority w:val="99"/>
    <w:semiHidden/>
    <w:qFormat/>
    <w:rPr>
      <w:rFonts w:ascii="Segoe UI" w:hAnsi="Segoe UI" w:cs="Segoe UI"/>
      <w:sz w:val="18"/>
      <w:szCs w:val="18"/>
    </w:rPr>
  </w:style>
  <w:style w:type="paragraph" w:styleId="a5">
    <w:name w:val="Body Text"/>
    <w:basedOn w:val="a0"/>
    <w:uiPriority w:val="99"/>
    <w:qFormat/>
    <w:rPr>
      <w:sz w:val="24"/>
      <w:szCs w:val="24"/>
    </w:rPr>
  </w:style>
  <w:style w:type="paragraph" w:styleId="20">
    <w:name w:val="Body Text 2"/>
    <w:basedOn w:val="a0"/>
    <w:link w:val="22"/>
    <w:uiPriority w:val="99"/>
    <w:qFormat/>
    <w:pPr>
      <w:widowControl/>
      <w:spacing w:after="120" w:line="480" w:lineRule="auto"/>
      <w:textAlignment w:val="baseline"/>
    </w:pPr>
    <w:rPr>
      <w:sz w:val="20"/>
      <w:szCs w:val="20"/>
      <w:lang w:eastAsia="ru-RU"/>
    </w:rPr>
  </w:style>
  <w:style w:type="paragraph" w:styleId="a6">
    <w:name w:val="Body Text Indent"/>
    <w:basedOn w:val="a0"/>
    <w:uiPriority w:val="99"/>
    <w:semiHidden/>
    <w:pPr>
      <w:widowControl/>
      <w:spacing w:after="120" w:line="276" w:lineRule="auto"/>
      <w:ind w:left="283"/>
    </w:pPr>
    <w:rPr>
      <w:rFonts w:ascii="Calibri" w:hAnsi="Calibri" w:cs="Calibri"/>
      <w:lang w:eastAsia="ru-RU"/>
    </w:rPr>
  </w:style>
  <w:style w:type="paragraph" w:styleId="a7">
    <w:name w:val="caption"/>
    <w:basedOn w:val="a0"/>
    <w:next w:val="a0"/>
    <w:qFormat/>
    <w:pPr>
      <w:suppressLineNumbers/>
      <w:spacing w:before="120" w:after="120"/>
    </w:pPr>
    <w:rPr>
      <w:rFonts w:ascii="PT Astra Serif" w:hAnsi="PT Astra Serif" w:cs="Noto Sans Devanagari"/>
      <w:i/>
      <w:iCs/>
      <w:sz w:val="24"/>
      <w:szCs w:val="24"/>
    </w:rPr>
  </w:style>
  <w:style w:type="paragraph" w:styleId="a8">
    <w:name w:val="annotation text"/>
    <w:basedOn w:val="a0"/>
    <w:uiPriority w:val="99"/>
    <w:semiHidden/>
    <w:qFormat/>
    <w:rPr>
      <w:sz w:val="20"/>
      <w:szCs w:val="20"/>
    </w:rPr>
  </w:style>
  <w:style w:type="paragraph" w:styleId="a9">
    <w:name w:val="annotation subject"/>
    <w:basedOn w:val="a8"/>
    <w:next w:val="a8"/>
    <w:uiPriority w:val="99"/>
    <w:semiHidden/>
    <w:qFormat/>
    <w:rPr>
      <w:b/>
      <w:bCs/>
    </w:rPr>
  </w:style>
  <w:style w:type="paragraph" w:styleId="aa">
    <w:name w:val="footer"/>
    <w:basedOn w:val="a0"/>
    <w:uiPriority w:val="99"/>
    <w:pPr>
      <w:widowControl/>
      <w:tabs>
        <w:tab w:val="center" w:pos="4677"/>
        <w:tab w:val="right" w:pos="9355"/>
      </w:tabs>
      <w:spacing w:after="200" w:line="276" w:lineRule="auto"/>
    </w:pPr>
    <w:rPr>
      <w:rFonts w:ascii="Calibri" w:hAnsi="Calibri" w:cs="Calibri"/>
      <w:lang w:eastAsia="ru-RU"/>
    </w:rPr>
  </w:style>
  <w:style w:type="paragraph" w:styleId="ab">
    <w:name w:val="footnote text"/>
    <w:basedOn w:val="a0"/>
    <w:link w:val="31"/>
    <w:uiPriority w:val="99"/>
    <w:semiHidden/>
    <w:rPr>
      <w:sz w:val="20"/>
      <w:szCs w:val="20"/>
      <w:lang w:eastAsia="ru-RU"/>
    </w:rPr>
  </w:style>
  <w:style w:type="paragraph" w:styleId="ac">
    <w:name w:val="header"/>
    <w:basedOn w:val="a0"/>
    <w:uiPriority w:val="99"/>
    <w:pPr>
      <w:widowControl/>
      <w:tabs>
        <w:tab w:val="center" w:pos="4677"/>
        <w:tab w:val="right" w:pos="9355"/>
      </w:tabs>
      <w:spacing w:after="200" w:line="276" w:lineRule="auto"/>
    </w:pPr>
    <w:rPr>
      <w:rFonts w:ascii="Calibri" w:hAnsi="Calibri" w:cs="Calibri"/>
      <w:lang w:eastAsia="ru-RU"/>
    </w:rPr>
  </w:style>
  <w:style w:type="paragraph" w:styleId="10">
    <w:name w:val="index 1"/>
    <w:basedOn w:val="a0"/>
    <w:next w:val="a0"/>
    <w:uiPriority w:val="99"/>
    <w:semiHidden/>
    <w:unhideWhenUsed/>
  </w:style>
  <w:style w:type="paragraph" w:styleId="ad">
    <w:name w:val="index heading"/>
    <w:basedOn w:val="a0"/>
    <w:next w:val="10"/>
    <w:qFormat/>
    <w:pPr>
      <w:suppressLineNumbers/>
    </w:pPr>
    <w:rPr>
      <w:rFonts w:ascii="PT Astra Serif" w:hAnsi="PT Astra Serif" w:cs="Noto Sans Devanagari"/>
    </w:rPr>
  </w:style>
  <w:style w:type="paragraph" w:styleId="ae">
    <w:name w:val="List"/>
    <w:basedOn w:val="a5"/>
    <w:rPr>
      <w:rFonts w:ascii="PT Astra Serif" w:hAnsi="PT Astra Serif" w:cs="Noto Sans Devanagari"/>
    </w:rPr>
  </w:style>
  <w:style w:type="paragraph" w:styleId="af">
    <w:name w:val="Normal (Web)"/>
    <w:basedOn w:val="a0"/>
    <w:uiPriority w:val="99"/>
    <w:qFormat/>
    <w:pPr>
      <w:widowControl/>
      <w:spacing w:beforeAutospacing="1" w:afterAutospacing="1"/>
    </w:pPr>
    <w:rPr>
      <w:sz w:val="24"/>
      <w:szCs w:val="24"/>
      <w:lang w:eastAsia="ru-RU"/>
    </w:rPr>
  </w:style>
  <w:style w:type="paragraph" w:styleId="af0">
    <w:name w:val="Title"/>
    <w:basedOn w:val="a0"/>
    <w:next w:val="a5"/>
    <w:qFormat/>
    <w:pPr>
      <w:keepNext/>
      <w:spacing w:before="240" w:after="120"/>
    </w:pPr>
    <w:rPr>
      <w:rFonts w:ascii="PT Astra Serif" w:eastAsia="Tahoma" w:hAnsi="PT Astra Serif" w:cs="Noto Sans Devanagari"/>
      <w:sz w:val="28"/>
      <w:szCs w:val="28"/>
    </w:rPr>
  </w:style>
  <w:style w:type="paragraph" w:styleId="11">
    <w:name w:val="toc 1"/>
    <w:basedOn w:val="a0"/>
    <w:next w:val="a0"/>
    <w:uiPriority w:val="99"/>
    <w:semiHidden/>
    <w:pPr>
      <w:widowControl/>
      <w:tabs>
        <w:tab w:val="right" w:leader="dot" w:pos="9060"/>
      </w:tabs>
      <w:spacing w:before="240"/>
    </w:pPr>
    <w:rPr>
      <w:rFonts w:eastAsia="SimSun"/>
      <w:sz w:val="28"/>
      <w:szCs w:val="28"/>
      <w:lang w:eastAsia="ru-RU"/>
    </w:rPr>
  </w:style>
  <w:style w:type="paragraph" w:styleId="21">
    <w:name w:val="toc 2"/>
    <w:basedOn w:val="a0"/>
    <w:next w:val="a0"/>
    <w:uiPriority w:val="99"/>
    <w:semiHidden/>
    <w:pPr>
      <w:widowControl/>
      <w:spacing w:after="100"/>
      <w:ind w:left="220"/>
    </w:pPr>
    <w:rPr>
      <w:rFonts w:ascii="Calibri" w:eastAsia="Calibri" w:hAnsi="Calibri" w:cs="Calibri"/>
    </w:rPr>
  </w:style>
  <w:style w:type="paragraph" w:styleId="32">
    <w:name w:val="toc 3"/>
    <w:basedOn w:val="a0"/>
    <w:next w:val="a0"/>
    <w:uiPriority w:val="99"/>
    <w:semiHidden/>
    <w:qFormat/>
    <w:pPr>
      <w:widowControl/>
      <w:spacing w:after="100" w:line="276" w:lineRule="auto"/>
      <w:ind w:left="440"/>
    </w:pPr>
    <w:rPr>
      <w:rFonts w:ascii="Calibri" w:hAnsi="Calibri" w:cs="Calibri"/>
      <w:lang w:eastAsia="ru-RU"/>
    </w:rPr>
  </w:style>
  <w:style w:type="character" w:styleId="af1">
    <w:name w:val="annotation reference"/>
    <w:basedOn w:val="a1"/>
    <w:uiPriority w:val="99"/>
    <w:semiHidden/>
    <w:qFormat/>
    <w:rPr>
      <w:sz w:val="16"/>
      <w:szCs w:val="16"/>
    </w:rPr>
  </w:style>
  <w:style w:type="character" w:styleId="af2">
    <w:name w:val="Hyperlink"/>
    <w:basedOn w:val="a1"/>
    <w:uiPriority w:val="99"/>
    <w:unhideWhenUsed/>
    <w:qFormat/>
    <w:locked/>
    <w:rPr>
      <w:color w:val="0000FF" w:themeColor="hyperlink"/>
      <w:u w:val="single"/>
    </w:rPr>
  </w:style>
  <w:style w:type="character" w:styleId="af3">
    <w:name w:val="page number"/>
    <w:basedOn w:val="a1"/>
    <w:uiPriority w:val="99"/>
    <w:qFormat/>
  </w:style>
  <w:style w:type="character" w:styleId="af4">
    <w:name w:val="Strong"/>
    <w:basedOn w:val="a1"/>
    <w:uiPriority w:val="99"/>
    <w:qFormat/>
    <w:rPr>
      <w:b/>
      <w:bCs/>
    </w:rPr>
  </w:style>
  <w:style w:type="table" w:styleId="af5">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Текст сноски Знак3"/>
    <w:basedOn w:val="a1"/>
    <w:link w:val="ab"/>
    <w:uiPriority w:val="99"/>
    <w:qFormat/>
    <w:locked/>
    <w:rPr>
      <w:rFonts w:ascii="Times New Roman" w:hAnsi="Times New Roman" w:cs="Times New Roman"/>
      <w:b/>
      <w:bCs/>
      <w:sz w:val="28"/>
      <w:szCs w:val="28"/>
    </w:rPr>
  </w:style>
  <w:style w:type="character" w:customStyle="1" w:styleId="22">
    <w:name w:val="Основной текст 2 Знак2"/>
    <w:basedOn w:val="a1"/>
    <w:link w:val="20"/>
    <w:uiPriority w:val="99"/>
    <w:qFormat/>
    <w:locked/>
    <w:rPr>
      <w:rFonts w:ascii="Calibri Light" w:eastAsia="等? Light" w:hAnsi="Calibri Light" w:cs="Calibri Light"/>
      <w:color w:val="2E74B5"/>
      <w:sz w:val="26"/>
      <w:szCs w:val="26"/>
    </w:rPr>
  </w:style>
  <w:style w:type="character" w:customStyle="1" w:styleId="30">
    <w:name w:val="Заголовок 3 Знак"/>
    <w:basedOn w:val="a1"/>
    <w:link w:val="3"/>
    <w:uiPriority w:val="99"/>
    <w:qFormat/>
    <w:locked/>
    <w:rPr>
      <w:rFonts w:ascii="Calibri Light" w:eastAsia="等? Light" w:hAnsi="Calibri Light" w:cs="Calibri Light"/>
      <w:color w:val="1F4E79"/>
      <w:sz w:val="24"/>
      <w:szCs w:val="24"/>
      <w:lang w:eastAsia="ru-RU"/>
    </w:rPr>
  </w:style>
  <w:style w:type="character" w:customStyle="1" w:styleId="40">
    <w:name w:val="Заголовок 4 Знак"/>
    <w:basedOn w:val="a1"/>
    <w:link w:val="4"/>
    <w:uiPriority w:val="99"/>
    <w:semiHidden/>
    <w:qFormat/>
    <w:locked/>
    <w:rPr>
      <w:rFonts w:ascii="Calibri Light" w:eastAsia="等? Light" w:hAnsi="Calibri Light" w:cs="Calibri Light"/>
      <w:i/>
      <w:iCs/>
      <w:color w:val="2E74B5"/>
      <w:lang w:eastAsia="ru-RU"/>
    </w:rPr>
  </w:style>
  <w:style w:type="character" w:customStyle="1" w:styleId="af6">
    <w:name w:val="Текст выноски Знак"/>
    <w:basedOn w:val="a1"/>
    <w:uiPriority w:val="99"/>
    <w:qFormat/>
    <w:locked/>
    <w:rPr>
      <w:rFonts w:ascii="Segoe UI" w:hAnsi="Segoe UI" w:cs="Segoe UI"/>
      <w:sz w:val="18"/>
      <w:szCs w:val="18"/>
    </w:rPr>
  </w:style>
  <w:style w:type="character" w:customStyle="1" w:styleId="af7">
    <w:name w:val="Основной текст Знак"/>
    <w:basedOn w:val="a1"/>
    <w:uiPriority w:val="99"/>
    <w:qFormat/>
    <w:locked/>
    <w:rPr>
      <w:rFonts w:ascii="Times New Roman" w:hAnsi="Times New Roman" w:cs="Times New Roman"/>
      <w:sz w:val="24"/>
      <w:szCs w:val="24"/>
    </w:rPr>
  </w:style>
  <w:style w:type="character" w:customStyle="1" w:styleId="23">
    <w:name w:val="Основной текст 2 Знак"/>
    <w:basedOn w:val="a1"/>
    <w:uiPriority w:val="99"/>
    <w:qFormat/>
    <w:locked/>
    <w:rPr>
      <w:rFonts w:ascii="Times New Roman" w:hAnsi="Times New Roman" w:cs="Times New Roman"/>
      <w:sz w:val="20"/>
      <w:szCs w:val="20"/>
      <w:lang w:eastAsia="ru-RU"/>
    </w:rPr>
  </w:style>
  <w:style w:type="character" w:customStyle="1" w:styleId="af8">
    <w:name w:val="Основной текст с отступом Знак"/>
    <w:basedOn w:val="a1"/>
    <w:uiPriority w:val="99"/>
    <w:semiHidden/>
    <w:qFormat/>
    <w:locked/>
    <w:rPr>
      <w:rFonts w:ascii="Calibri" w:hAnsi="Calibri" w:cs="Calibri"/>
      <w:lang w:eastAsia="ru-RU"/>
    </w:rPr>
  </w:style>
  <w:style w:type="character" w:customStyle="1" w:styleId="af9">
    <w:name w:val="Текст примечания Знак"/>
    <w:basedOn w:val="a1"/>
    <w:uiPriority w:val="99"/>
    <w:semiHidden/>
    <w:qFormat/>
    <w:locked/>
    <w:rPr>
      <w:rFonts w:ascii="Times New Roman" w:hAnsi="Times New Roman" w:cs="Times New Roman"/>
      <w:sz w:val="20"/>
      <w:szCs w:val="20"/>
    </w:rPr>
  </w:style>
  <w:style w:type="character" w:customStyle="1" w:styleId="afa">
    <w:name w:val="Тема примечания Знак"/>
    <w:basedOn w:val="af9"/>
    <w:uiPriority w:val="99"/>
    <w:semiHidden/>
    <w:qFormat/>
    <w:locked/>
    <w:rPr>
      <w:rFonts w:ascii="Times New Roman" w:hAnsi="Times New Roman" w:cs="Times New Roman"/>
      <w:b/>
      <w:bCs/>
      <w:sz w:val="20"/>
      <w:szCs w:val="20"/>
    </w:rPr>
  </w:style>
  <w:style w:type="character" w:customStyle="1" w:styleId="afb">
    <w:name w:val="Нижний колонтитул Знак"/>
    <w:basedOn w:val="a1"/>
    <w:uiPriority w:val="99"/>
    <w:qFormat/>
    <w:locked/>
    <w:rPr>
      <w:rFonts w:ascii="Calibri" w:hAnsi="Calibri" w:cs="Calibri"/>
      <w:lang w:eastAsia="ru-RU"/>
    </w:rPr>
  </w:style>
  <w:style w:type="character" w:customStyle="1" w:styleId="12">
    <w:name w:val="Текст сноски Знак1"/>
    <w:basedOn w:val="a1"/>
    <w:uiPriority w:val="99"/>
    <w:qFormat/>
    <w:locked/>
    <w:rPr>
      <w:rFonts w:ascii="Times New Roman" w:hAnsi="Times New Roman" w:cs="Times New Roman"/>
      <w:sz w:val="20"/>
      <w:szCs w:val="20"/>
      <w:lang w:eastAsia="ru-RU"/>
    </w:rPr>
  </w:style>
  <w:style w:type="character" w:customStyle="1" w:styleId="afc">
    <w:name w:val="Верхний колонтитул Знак"/>
    <w:basedOn w:val="a1"/>
    <w:uiPriority w:val="99"/>
    <w:qFormat/>
    <w:locked/>
    <w:rPr>
      <w:rFonts w:ascii="Calibri" w:hAnsi="Calibri" w:cs="Calibri"/>
      <w:lang w:eastAsia="ru-RU"/>
    </w:rPr>
  </w:style>
  <w:style w:type="character" w:customStyle="1" w:styleId="13">
    <w:name w:val="Выделение1"/>
    <w:basedOn w:val="a1"/>
    <w:uiPriority w:val="99"/>
    <w:qFormat/>
    <w:rPr>
      <w:b/>
      <w:bCs/>
    </w:rPr>
  </w:style>
  <w:style w:type="character" w:customStyle="1" w:styleId="afd">
    <w:name w:val="Посещённая гиперссылка"/>
    <w:basedOn w:val="a1"/>
    <w:uiPriority w:val="99"/>
    <w:semiHidden/>
    <w:qFormat/>
    <w:rPr>
      <w:color w:val="auto"/>
      <w:u w:val="single"/>
    </w:rPr>
  </w:style>
  <w:style w:type="character" w:customStyle="1" w:styleId="afe">
    <w:name w:val="Привязка сноски"/>
    <w:qFormat/>
    <w:rPr>
      <w:vertAlign w:val="superscript"/>
    </w:rPr>
  </w:style>
  <w:style w:type="character" w:customStyle="1" w:styleId="FootnoteCharacters">
    <w:name w:val="Footnote Characters"/>
    <w:basedOn w:val="a1"/>
    <w:uiPriority w:val="99"/>
    <w:semiHidden/>
    <w:qFormat/>
    <w:rPr>
      <w:vertAlign w:val="superscript"/>
    </w:rPr>
  </w:style>
  <w:style w:type="character" w:customStyle="1" w:styleId="-">
    <w:name w:val="Интернет-ссылка"/>
    <w:basedOn w:val="a1"/>
    <w:unhideWhenUsed/>
    <w:locked/>
    <w:rPr>
      <w:color w:val="0000FF" w:themeColor="hyperlink"/>
      <w:u w:val="single"/>
    </w:rPr>
  </w:style>
  <w:style w:type="character" w:customStyle="1" w:styleId="aff">
    <w:name w:val="Текст сноски Знак"/>
    <w:basedOn w:val="a1"/>
    <w:uiPriority w:val="99"/>
    <w:qFormat/>
    <w:rPr>
      <w:rFonts w:ascii="Times New Roman" w:hAnsi="Times New Roman" w:cs="Times New Roman"/>
      <w:sz w:val="20"/>
      <w:szCs w:val="20"/>
    </w:rPr>
  </w:style>
  <w:style w:type="character" w:customStyle="1" w:styleId="text-smallcaps">
    <w:name w:val="text-smallcaps"/>
    <w:basedOn w:val="a1"/>
    <w:uiPriority w:val="99"/>
    <w:qFormat/>
  </w:style>
  <w:style w:type="character" w:customStyle="1" w:styleId="mainheader1">
    <w:name w:val="mainheader1"/>
    <w:uiPriority w:val="99"/>
    <w:qFormat/>
    <w:rPr>
      <w:rFonts w:ascii="Arial" w:hAnsi="Arial" w:cs="Arial"/>
      <w:b/>
      <w:bCs/>
      <w:color w:val="333333"/>
      <w:sz w:val="21"/>
      <w:szCs w:val="21"/>
    </w:rPr>
  </w:style>
  <w:style w:type="character" w:customStyle="1" w:styleId="t24p0251">
    <w:name w:val="t24p0251"/>
    <w:uiPriority w:val="99"/>
    <w:qFormat/>
    <w:rPr>
      <w:rFonts w:ascii="Times New Roman" w:hAnsi="Times New Roman" w:cs="Times New Roman"/>
      <w:color w:val="auto"/>
      <w:sz w:val="36"/>
      <w:szCs w:val="36"/>
      <w:u w:val="none"/>
    </w:rPr>
  </w:style>
  <w:style w:type="character" w:customStyle="1" w:styleId="FontStyle40">
    <w:name w:val="Font Style40"/>
    <w:uiPriority w:val="99"/>
    <w:qFormat/>
    <w:rPr>
      <w:rFonts w:ascii="Angsana New" w:hAnsi="Angsana New" w:cs="Angsana New"/>
      <w:b/>
      <w:bCs/>
      <w:sz w:val="44"/>
      <w:szCs w:val="44"/>
    </w:rPr>
  </w:style>
  <w:style w:type="character" w:customStyle="1" w:styleId="FontStyle52">
    <w:name w:val="Font Style52"/>
    <w:uiPriority w:val="99"/>
    <w:qFormat/>
    <w:rPr>
      <w:rFonts w:ascii="Arial Unicode MS" w:eastAsia="Arial Unicode MS" w:hAnsi="Arial Unicode MS" w:cs="Arial Unicode MS"/>
      <w:sz w:val="26"/>
      <w:szCs w:val="26"/>
    </w:rPr>
  </w:style>
  <w:style w:type="character" w:customStyle="1" w:styleId="FontStyle63">
    <w:name w:val="Font Style63"/>
    <w:uiPriority w:val="99"/>
    <w:qFormat/>
    <w:rPr>
      <w:rFonts w:ascii="Angsana New" w:hAnsi="Angsana New" w:cs="Angsana New"/>
      <w:b/>
      <w:bCs/>
      <w:i/>
      <w:iCs/>
      <w:sz w:val="44"/>
      <w:szCs w:val="44"/>
    </w:rPr>
  </w:style>
  <w:style w:type="character" w:customStyle="1" w:styleId="14">
    <w:name w:val="Текст выноски Знак1"/>
    <w:basedOn w:val="a1"/>
    <w:uiPriority w:val="99"/>
    <w:semiHidden/>
    <w:qFormat/>
    <w:rPr>
      <w:rFonts w:ascii="Segoe UI" w:hAnsi="Segoe UI" w:cs="Segoe UI"/>
      <w:sz w:val="18"/>
      <w:szCs w:val="18"/>
    </w:rPr>
  </w:style>
  <w:style w:type="character" w:customStyle="1" w:styleId="apple-converted-space">
    <w:name w:val="apple-converted-space"/>
    <w:basedOn w:val="a1"/>
    <w:uiPriority w:val="99"/>
    <w:qFormat/>
  </w:style>
  <w:style w:type="character" w:customStyle="1" w:styleId="FontStyle25">
    <w:name w:val="Font Style25"/>
    <w:uiPriority w:val="99"/>
    <w:qFormat/>
    <w:rPr>
      <w:rFonts w:ascii="Arial" w:hAnsi="Arial" w:cs="Arial"/>
      <w:sz w:val="20"/>
      <w:szCs w:val="20"/>
    </w:rPr>
  </w:style>
  <w:style w:type="character" w:customStyle="1" w:styleId="FontStyle11">
    <w:name w:val="Font Style11"/>
    <w:uiPriority w:val="99"/>
    <w:qFormat/>
    <w:rPr>
      <w:rFonts w:ascii="Times New Roman" w:hAnsi="Times New Roman" w:cs="Times New Roman"/>
      <w:sz w:val="20"/>
      <w:szCs w:val="20"/>
    </w:rPr>
  </w:style>
  <w:style w:type="character" w:customStyle="1" w:styleId="FontStyle12">
    <w:name w:val="Font Style12"/>
    <w:uiPriority w:val="99"/>
    <w:qFormat/>
    <w:rPr>
      <w:rFonts w:ascii="Times New Roman" w:hAnsi="Times New Roman" w:cs="Times New Roman"/>
      <w:sz w:val="24"/>
      <w:szCs w:val="24"/>
    </w:rPr>
  </w:style>
  <w:style w:type="character" w:customStyle="1" w:styleId="1-1pt">
    <w:name w:val="Заголовок №1 + Интервал -1 pt"/>
    <w:uiPriority w:val="99"/>
    <w:qFormat/>
    <w:rPr>
      <w:rFonts w:ascii="Sylfaen" w:eastAsia="Times New Roman" w:hAnsi="Sylfaen" w:cs="Sylfaen"/>
      <w:spacing w:val="-20"/>
      <w:sz w:val="31"/>
      <w:szCs w:val="31"/>
      <w:shd w:val="clear" w:color="auto" w:fill="FFFFFF"/>
    </w:rPr>
  </w:style>
  <w:style w:type="character" w:customStyle="1" w:styleId="bookid1">
    <w:name w:val="bookid1"/>
    <w:uiPriority w:val="99"/>
    <w:qFormat/>
    <w:rPr>
      <w:vanish/>
    </w:rPr>
  </w:style>
  <w:style w:type="character" w:customStyle="1" w:styleId="161pt">
    <w:name w:val="Основной текст (16) + Интервал 1 pt"/>
    <w:basedOn w:val="a1"/>
    <w:uiPriority w:val="99"/>
    <w:qFormat/>
    <w:rPr>
      <w:rFonts w:ascii="Arial Narrow" w:eastAsia="Times New Roman" w:hAnsi="Arial Narrow" w:cs="Arial Narrow"/>
      <w:color w:val="000000"/>
      <w:spacing w:val="22"/>
      <w:w w:val="100"/>
      <w:sz w:val="20"/>
      <w:szCs w:val="20"/>
      <w:shd w:val="clear" w:color="auto" w:fill="FFFFFF"/>
      <w:lang w:val="es-ES" w:eastAsia="es-ES"/>
    </w:rPr>
  </w:style>
  <w:style w:type="character" w:customStyle="1" w:styleId="aff0">
    <w:name w:val="Основной текст_"/>
    <w:basedOn w:val="a1"/>
    <w:uiPriority w:val="99"/>
    <w:qFormat/>
    <w:locked/>
    <w:rPr>
      <w:rFonts w:ascii="Arial" w:eastAsia="Times New Roman" w:hAnsi="Arial" w:cs="Arial"/>
      <w:sz w:val="19"/>
      <w:szCs w:val="19"/>
      <w:shd w:val="clear" w:color="auto" w:fill="FFFFFF"/>
    </w:rPr>
  </w:style>
  <w:style w:type="character" w:customStyle="1" w:styleId="24">
    <w:name w:val="Основной текст (2)_"/>
    <w:basedOn w:val="a1"/>
    <w:uiPriority w:val="99"/>
    <w:qFormat/>
    <w:locked/>
    <w:rPr>
      <w:rFonts w:ascii="Arial" w:eastAsia="Times New Roman" w:hAnsi="Arial" w:cs="Arial"/>
      <w:sz w:val="18"/>
      <w:szCs w:val="18"/>
      <w:shd w:val="clear" w:color="auto" w:fill="FFFFFF"/>
    </w:rPr>
  </w:style>
  <w:style w:type="character" w:customStyle="1" w:styleId="a-size-small">
    <w:name w:val="a-size-small"/>
    <w:basedOn w:val="a1"/>
    <w:uiPriority w:val="99"/>
    <w:qFormat/>
  </w:style>
  <w:style w:type="character" w:customStyle="1" w:styleId="110">
    <w:name w:val="Основной текст + 11"/>
    <w:basedOn w:val="af7"/>
    <w:uiPriority w:val="99"/>
    <w:qFormat/>
    <w:rPr>
      <w:rFonts w:ascii="Times New Roman" w:hAnsi="Times New Roman" w:cs="Times New Roman"/>
      <w:sz w:val="23"/>
      <w:szCs w:val="23"/>
      <w:shd w:val="clear" w:color="auto" w:fill="FFFFFF"/>
      <w:lang w:eastAsia="ru-RU"/>
    </w:rPr>
  </w:style>
  <w:style w:type="character" w:customStyle="1" w:styleId="15">
    <w:name w:val="Основной текст Знак1"/>
    <w:basedOn w:val="a1"/>
    <w:uiPriority w:val="99"/>
    <w:semiHidden/>
    <w:qFormat/>
  </w:style>
  <w:style w:type="character" w:customStyle="1" w:styleId="210">
    <w:name w:val="Основной текст 2 Знак1"/>
    <w:basedOn w:val="a1"/>
    <w:uiPriority w:val="99"/>
    <w:semiHidden/>
    <w:qFormat/>
  </w:style>
  <w:style w:type="character" w:customStyle="1" w:styleId="16">
    <w:name w:val="Нижний колонтитул Знак1"/>
    <w:basedOn w:val="a1"/>
    <w:uiPriority w:val="99"/>
    <w:semiHidden/>
    <w:qFormat/>
  </w:style>
  <w:style w:type="character" w:customStyle="1" w:styleId="17">
    <w:name w:val="Верхний колонтитул Знак1"/>
    <w:basedOn w:val="a1"/>
    <w:uiPriority w:val="99"/>
    <w:semiHidden/>
    <w:qFormat/>
  </w:style>
  <w:style w:type="character" w:customStyle="1" w:styleId="18">
    <w:name w:val="Основной текст с отступом Знак1"/>
    <w:basedOn w:val="a1"/>
    <w:uiPriority w:val="99"/>
    <w:semiHidden/>
    <w:qFormat/>
  </w:style>
  <w:style w:type="character" w:customStyle="1" w:styleId="branding">
    <w:name w:val="branding"/>
    <w:basedOn w:val="a1"/>
    <w:uiPriority w:val="99"/>
    <w:qFormat/>
  </w:style>
  <w:style w:type="character" w:customStyle="1" w:styleId="fontstyle01">
    <w:name w:val="fontstyle0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21">
    <w:name w:val="fontstyle21"/>
    <w:basedOn w:val="a1"/>
    <w:uiPriority w:val="99"/>
    <w:qFormat/>
    <w:rPr>
      <w:rFonts w:ascii="TimesNewRomanPS-BoldMT" w:hAnsi="TimesNewRomanPS-BoldMT" w:cs="TimesNewRomanPS-BoldMT"/>
      <w:b/>
      <w:bCs/>
      <w:color w:val="000000"/>
      <w:sz w:val="24"/>
      <w:szCs w:val="24"/>
    </w:rPr>
  </w:style>
  <w:style w:type="character" w:customStyle="1" w:styleId="fontstyle31">
    <w:name w:val="fontstyle31"/>
    <w:basedOn w:val="a1"/>
    <w:uiPriority w:val="99"/>
    <w:qFormat/>
    <w:rPr>
      <w:rFonts w:ascii="TimesNewRomanPSMT" w:hAnsi="TimesNewRomanPSMT" w:cs="TimesNewRomanPSMT"/>
      <w:color w:val="000000"/>
      <w:sz w:val="24"/>
      <w:szCs w:val="24"/>
    </w:rPr>
  </w:style>
  <w:style w:type="character" w:customStyle="1" w:styleId="fontstyle110">
    <w:name w:val="fontstyle11"/>
    <w:basedOn w:val="a1"/>
    <w:uiPriority w:val="99"/>
    <w:qFormat/>
    <w:rPr>
      <w:rFonts w:ascii="TimesNewRomanPS-BoldItalicMT" w:hAnsi="TimesNewRomanPS-BoldItalicMT" w:cs="TimesNewRomanPS-BoldItalicMT"/>
      <w:b/>
      <w:bCs/>
      <w:i/>
      <w:iCs/>
      <w:color w:val="000000"/>
      <w:sz w:val="24"/>
      <w:szCs w:val="24"/>
    </w:rPr>
  </w:style>
  <w:style w:type="character" w:customStyle="1" w:styleId="fontstyle41">
    <w:name w:val="fontstyle41"/>
    <w:basedOn w:val="a1"/>
    <w:uiPriority w:val="99"/>
    <w:qFormat/>
    <w:rPr>
      <w:rFonts w:ascii="Calibri" w:hAnsi="Calibri" w:cs="Calibri"/>
      <w:color w:val="000000"/>
      <w:sz w:val="22"/>
      <w:szCs w:val="22"/>
    </w:rPr>
  </w:style>
  <w:style w:type="character" w:customStyle="1" w:styleId="fontstyle51">
    <w:name w:val="fontstyle51"/>
    <w:basedOn w:val="a1"/>
    <w:uiPriority w:val="99"/>
    <w:qFormat/>
    <w:rPr>
      <w:rFonts w:ascii="SymbolMT" w:hAnsi="SymbolMT" w:cs="SymbolMT"/>
      <w:color w:val="000000"/>
      <w:sz w:val="20"/>
      <w:szCs w:val="20"/>
    </w:rPr>
  </w:style>
  <w:style w:type="character" w:customStyle="1" w:styleId="fontstyle61">
    <w:name w:val="fontstyle61"/>
    <w:basedOn w:val="a1"/>
    <w:uiPriority w:val="99"/>
    <w:qFormat/>
    <w:rPr>
      <w:rFonts w:ascii="TimesNewRomanPS-ItalicMT" w:hAnsi="TimesNewRomanPS-ItalicMT" w:cs="TimesNewRomanPS-ItalicMT"/>
      <w:i/>
      <w:iCs/>
      <w:color w:val="000000"/>
      <w:sz w:val="24"/>
      <w:szCs w:val="24"/>
    </w:rPr>
  </w:style>
  <w:style w:type="character" w:customStyle="1" w:styleId="25">
    <w:name w:val="Текст сноски Знак2"/>
    <w:link w:val="26"/>
    <w:uiPriority w:val="99"/>
    <w:qFormat/>
    <w:locked/>
    <w:rPr>
      <w:rFonts w:ascii="Times New Roman" w:hAnsi="Times New Roman" w:cs="Times New Roman"/>
      <w:sz w:val="20"/>
      <w:szCs w:val="20"/>
      <w:lang w:eastAsia="ru-RU"/>
    </w:rPr>
  </w:style>
  <w:style w:type="paragraph" w:customStyle="1" w:styleId="26">
    <w:name w:val="Основной текст (2)"/>
    <w:basedOn w:val="a0"/>
    <w:link w:val="25"/>
    <w:uiPriority w:val="99"/>
    <w:qFormat/>
    <w:pPr>
      <w:widowControl/>
      <w:shd w:val="clear" w:color="auto" w:fill="FFFFFF"/>
      <w:spacing w:before="540" w:line="336" w:lineRule="exact"/>
      <w:ind w:hanging="300"/>
    </w:pPr>
    <w:rPr>
      <w:rFonts w:ascii="Arial" w:eastAsia="Calibri" w:hAnsi="Arial" w:cs="Arial"/>
      <w:sz w:val="18"/>
      <w:szCs w:val="18"/>
    </w:rPr>
  </w:style>
  <w:style w:type="character" w:customStyle="1" w:styleId="aff1">
    <w:name w:val="Символ сноски"/>
    <w:qFormat/>
  </w:style>
  <w:style w:type="character" w:customStyle="1" w:styleId="aff2">
    <w:name w:val="Привязка концевой сноски"/>
    <w:qFormat/>
    <w:rPr>
      <w:vertAlign w:val="superscript"/>
    </w:rPr>
  </w:style>
  <w:style w:type="character" w:customStyle="1" w:styleId="aff3">
    <w:name w:val="Символ концевой сноски"/>
    <w:qFormat/>
  </w:style>
  <w:style w:type="paragraph" w:customStyle="1" w:styleId="19">
    <w:name w:val="Заголовок1"/>
    <w:basedOn w:val="a0"/>
    <w:next w:val="a5"/>
    <w:qFormat/>
    <w:pPr>
      <w:keepNext/>
      <w:spacing w:before="240" w:after="120"/>
    </w:pPr>
    <w:rPr>
      <w:rFonts w:ascii="PT Astra Serif" w:eastAsia="Tahoma" w:hAnsi="PT Astra Serif" w:cs="Noto Sans Devanagari"/>
      <w:sz w:val="28"/>
      <w:szCs w:val="28"/>
    </w:rPr>
  </w:style>
  <w:style w:type="paragraph" w:customStyle="1" w:styleId="1a">
    <w:name w:val="Указатель1"/>
    <w:basedOn w:val="a0"/>
    <w:qFormat/>
    <w:pPr>
      <w:suppressLineNumbers/>
    </w:pPr>
    <w:rPr>
      <w:rFonts w:ascii="PT Astra Serif" w:hAnsi="PT Astra Serif" w:cs="Noto Sans Devanagari"/>
    </w:rPr>
  </w:style>
  <w:style w:type="paragraph" w:customStyle="1" w:styleId="aff4">
    <w:name w:val="Верхний и нижний колонтитулы"/>
    <w:basedOn w:val="a0"/>
    <w:qFormat/>
  </w:style>
  <w:style w:type="paragraph" w:styleId="aff5">
    <w:name w:val="List Paragraph"/>
    <w:basedOn w:val="a0"/>
    <w:uiPriority w:val="34"/>
    <w:qFormat/>
    <w:pPr>
      <w:ind w:left="720"/>
    </w:pPr>
  </w:style>
  <w:style w:type="paragraph" w:customStyle="1" w:styleId="TableParagraph">
    <w:name w:val="Table Paragraph"/>
    <w:basedOn w:val="a0"/>
    <w:uiPriority w:val="99"/>
    <w:qFormat/>
    <w:pPr>
      <w:ind w:left="110"/>
    </w:pPr>
  </w:style>
  <w:style w:type="paragraph" w:styleId="aff6">
    <w:name w:val="No Spacing"/>
    <w:uiPriority w:val="1"/>
    <w:qFormat/>
    <w:pPr>
      <w:suppressAutoHyphens/>
      <w:spacing w:after="0"/>
    </w:pPr>
    <w:rPr>
      <w:rFonts w:ascii="Calibri" w:eastAsia="Times New Roman" w:hAnsi="Calibri" w:cs="Calibri"/>
      <w:sz w:val="22"/>
      <w:szCs w:val="22"/>
    </w:rPr>
  </w:style>
  <w:style w:type="paragraph" w:customStyle="1" w:styleId="a">
    <w:name w:val="список с точками"/>
    <w:basedOn w:val="a0"/>
    <w:uiPriority w:val="99"/>
    <w:qFormat/>
    <w:pPr>
      <w:widowControl/>
      <w:numPr>
        <w:numId w:val="1"/>
      </w:numPr>
      <w:tabs>
        <w:tab w:val="left" w:pos="756"/>
      </w:tabs>
      <w:spacing w:line="312" w:lineRule="auto"/>
      <w:ind w:left="756" w:firstLine="0"/>
      <w:jc w:val="both"/>
    </w:pPr>
    <w:rPr>
      <w:sz w:val="24"/>
      <w:szCs w:val="24"/>
      <w:lang w:eastAsia="ru-RU"/>
    </w:rPr>
  </w:style>
  <w:style w:type="paragraph" w:customStyle="1" w:styleId="aff7">
    <w:name w:val="Для таблиц"/>
    <w:basedOn w:val="a0"/>
    <w:uiPriority w:val="99"/>
    <w:qFormat/>
    <w:pPr>
      <w:widowControl/>
    </w:pPr>
    <w:rPr>
      <w:sz w:val="24"/>
      <w:szCs w:val="24"/>
      <w:lang w:eastAsia="ru-RU"/>
    </w:rPr>
  </w:style>
  <w:style w:type="paragraph" w:customStyle="1" w:styleId="Write-In">
    <w:name w:val="Write-In"/>
    <w:basedOn w:val="a0"/>
    <w:next w:val="a0"/>
    <w:uiPriority w:val="99"/>
    <w:qFormat/>
    <w:pPr>
      <w:keepNext/>
      <w:widowControl/>
      <w:spacing w:line="360" w:lineRule="auto"/>
    </w:pPr>
    <w:rPr>
      <w:sz w:val="24"/>
      <w:szCs w:val="24"/>
      <w:lang w:val="en-GB"/>
    </w:rPr>
  </w:style>
  <w:style w:type="paragraph" w:customStyle="1" w:styleId="Style5">
    <w:name w:val="Style5"/>
    <w:basedOn w:val="a0"/>
    <w:uiPriority w:val="99"/>
    <w:qFormat/>
    <w:rPr>
      <w:rFonts w:ascii="Angsana New" w:hAnsi="Angsana New" w:cs="Angsana New"/>
      <w:sz w:val="24"/>
      <w:szCs w:val="24"/>
      <w:lang w:eastAsia="ru-RU"/>
    </w:rPr>
  </w:style>
  <w:style w:type="paragraph" w:customStyle="1" w:styleId="Style12">
    <w:name w:val="Style12"/>
    <w:basedOn w:val="a0"/>
    <w:uiPriority w:val="99"/>
    <w:qFormat/>
    <w:rPr>
      <w:rFonts w:ascii="Angsana New" w:hAnsi="Angsana New" w:cs="Angsana New"/>
      <w:sz w:val="24"/>
      <w:szCs w:val="24"/>
      <w:lang w:eastAsia="ru-RU"/>
    </w:rPr>
  </w:style>
  <w:style w:type="paragraph" w:customStyle="1" w:styleId="Style18">
    <w:name w:val="Style18"/>
    <w:basedOn w:val="a0"/>
    <w:uiPriority w:val="99"/>
    <w:qFormat/>
    <w:pPr>
      <w:spacing w:line="272" w:lineRule="exact"/>
    </w:pPr>
    <w:rPr>
      <w:rFonts w:ascii="Angsana New" w:hAnsi="Angsana New" w:cs="Angsana New"/>
      <w:sz w:val="24"/>
      <w:szCs w:val="24"/>
      <w:lang w:eastAsia="ru-RU"/>
    </w:rPr>
  </w:style>
  <w:style w:type="paragraph" w:customStyle="1" w:styleId="1b">
    <w:name w:val="Без интервала1"/>
    <w:uiPriority w:val="99"/>
    <w:qFormat/>
    <w:pPr>
      <w:suppressAutoHyphens/>
      <w:spacing w:after="0"/>
    </w:pPr>
    <w:rPr>
      <w:rFonts w:ascii="Calibri" w:eastAsia="Times New Roman" w:hAnsi="Calibri" w:cs="Calibri"/>
      <w:sz w:val="22"/>
      <w:szCs w:val="22"/>
      <w:lang w:eastAsia="en-US"/>
    </w:rPr>
  </w:style>
  <w:style w:type="paragraph" w:customStyle="1" w:styleId="Style2">
    <w:name w:val="Style2"/>
    <w:basedOn w:val="a0"/>
    <w:uiPriority w:val="99"/>
    <w:qFormat/>
    <w:pPr>
      <w:spacing w:line="481" w:lineRule="exact"/>
      <w:ind w:firstLine="706"/>
      <w:jc w:val="both"/>
    </w:pPr>
    <w:rPr>
      <w:sz w:val="24"/>
      <w:szCs w:val="24"/>
      <w:lang w:eastAsia="ru-RU"/>
    </w:rPr>
  </w:style>
  <w:style w:type="paragraph" w:customStyle="1" w:styleId="yiv9361272532msonormal">
    <w:name w:val="yiv9361272532msonormal"/>
    <w:basedOn w:val="a0"/>
    <w:uiPriority w:val="99"/>
    <w:qFormat/>
    <w:pPr>
      <w:widowControl/>
      <w:spacing w:beforeAutospacing="1" w:afterAutospacing="1"/>
    </w:pPr>
    <w:rPr>
      <w:sz w:val="24"/>
      <w:szCs w:val="24"/>
      <w:lang w:eastAsia="ru-RU"/>
    </w:rPr>
  </w:style>
  <w:style w:type="paragraph" w:customStyle="1" w:styleId="1c">
    <w:name w:val="Абзац списка1"/>
    <w:basedOn w:val="a0"/>
    <w:uiPriority w:val="99"/>
    <w:qFormat/>
    <w:pPr>
      <w:widowControl/>
      <w:spacing w:after="200" w:line="276" w:lineRule="auto"/>
      <w:ind w:left="720"/>
    </w:pPr>
    <w:rPr>
      <w:rFonts w:ascii="Calibri" w:hAnsi="Calibri" w:cs="Calibri"/>
      <w:lang w:eastAsia="ru-RU"/>
    </w:rPr>
  </w:style>
  <w:style w:type="paragraph" w:customStyle="1" w:styleId="Default">
    <w:name w:val="Default"/>
    <w:qFormat/>
    <w:pPr>
      <w:suppressAutoHyphens/>
      <w:spacing w:after="0"/>
    </w:pPr>
    <w:rPr>
      <w:rFonts w:ascii="Times New Roman" w:eastAsia="Calibri" w:hAnsi="Times New Roman" w:cs="Times New Roman"/>
      <w:color w:val="000000"/>
      <w:sz w:val="24"/>
      <w:szCs w:val="24"/>
      <w:lang w:eastAsia="en-US"/>
    </w:rPr>
  </w:style>
  <w:style w:type="paragraph" w:customStyle="1" w:styleId="27">
    <w:name w:val="Без интервала2"/>
    <w:uiPriority w:val="99"/>
    <w:qFormat/>
    <w:pPr>
      <w:suppressAutoHyphens/>
      <w:spacing w:after="0"/>
    </w:pPr>
    <w:rPr>
      <w:rFonts w:ascii="Calibri" w:eastAsia="Times New Roman" w:hAnsi="Calibri" w:cs="Calibri"/>
      <w:sz w:val="22"/>
      <w:szCs w:val="22"/>
    </w:rPr>
  </w:style>
  <w:style w:type="paragraph" w:customStyle="1" w:styleId="FR1">
    <w:name w:val="FR1"/>
    <w:uiPriority w:val="99"/>
    <w:qFormat/>
    <w:pPr>
      <w:widowControl w:val="0"/>
      <w:suppressAutoHyphens/>
      <w:spacing w:after="0"/>
      <w:ind w:left="120"/>
    </w:pPr>
    <w:rPr>
      <w:rFonts w:ascii="Times New Roman" w:eastAsia="Times New Roman" w:hAnsi="Times New Roman" w:cs="Times New Roman"/>
      <w:sz w:val="40"/>
      <w:szCs w:val="40"/>
      <w:lang w:val="fr-FR"/>
    </w:rPr>
  </w:style>
  <w:style w:type="paragraph" w:customStyle="1" w:styleId="28">
    <w:name w:val="Основной текст2"/>
    <w:basedOn w:val="a0"/>
    <w:uiPriority w:val="99"/>
    <w:qFormat/>
    <w:pPr>
      <w:widowControl/>
      <w:shd w:val="clear" w:color="auto" w:fill="FFFFFF"/>
      <w:spacing w:before="540" w:after="60" w:line="240" w:lineRule="exact"/>
      <w:ind w:hanging="440"/>
    </w:pPr>
    <w:rPr>
      <w:rFonts w:ascii="Arial" w:eastAsia="Calibri" w:hAnsi="Arial" w:cs="Arial"/>
      <w:sz w:val="19"/>
      <w:szCs w:val="19"/>
    </w:rPr>
  </w:style>
  <w:style w:type="paragraph" w:customStyle="1" w:styleId="1d">
    <w:name w:val="Обычный1"/>
    <w:uiPriority w:val="99"/>
    <w:qFormat/>
    <w:pPr>
      <w:suppressAutoHyphens/>
      <w:spacing w:after="0"/>
    </w:pPr>
    <w:rPr>
      <w:rFonts w:ascii="Times New Roman" w:eastAsia="Times New Roman" w:hAnsi="Times New Roman" w:cs="Times New Roman"/>
    </w:rPr>
  </w:style>
  <w:style w:type="paragraph" w:customStyle="1" w:styleId="Standard">
    <w:name w:val="Standard"/>
    <w:uiPriority w:val="99"/>
    <w:qFormat/>
    <w:pPr>
      <w:widowControl w:val="0"/>
      <w:suppressAutoHyphens/>
      <w:spacing w:after="0"/>
      <w:textAlignment w:val="baseline"/>
    </w:pPr>
    <w:rPr>
      <w:rFonts w:ascii="Times New Roman" w:eastAsia="SimSun" w:hAnsi="Times New Roman" w:cs="Times New Roman"/>
      <w:kern w:val="2"/>
      <w:sz w:val="24"/>
      <w:szCs w:val="24"/>
      <w:lang w:eastAsia="zh-CN"/>
    </w:rPr>
  </w:style>
  <w:style w:type="paragraph" w:customStyle="1" w:styleId="Textbody">
    <w:name w:val="Text body"/>
    <w:basedOn w:val="Standard"/>
    <w:uiPriority w:val="99"/>
    <w:qFormat/>
    <w:pPr>
      <w:spacing w:after="120"/>
    </w:pPr>
  </w:style>
  <w:style w:type="paragraph" w:customStyle="1" w:styleId="fig-contentchapo">
    <w:name w:val="fig-content__chapo"/>
    <w:basedOn w:val="a0"/>
    <w:uiPriority w:val="99"/>
    <w:qFormat/>
    <w:pPr>
      <w:widowControl/>
      <w:spacing w:beforeAutospacing="1" w:afterAutospacing="1"/>
    </w:pPr>
    <w:rPr>
      <w:sz w:val="24"/>
      <w:szCs w:val="24"/>
      <w:lang w:eastAsia="ru-RU"/>
    </w:rPr>
  </w:style>
  <w:style w:type="paragraph" w:customStyle="1" w:styleId="intro2">
    <w:name w:val="intro2"/>
    <w:basedOn w:val="a0"/>
    <w:uiPriority w:val="99"/>
    <w:qFormat/>
    <w:pPr>
      <w:widowControl/>
      <w:spacing w:beforeAutospacing="1" w:afterAutospacing="1" w:line="375" w:lineRule="atLeast"/>
    </w:pPr>
    <w:rPr>
      <w:rFonts w:ascii="Georgia" w:hAnsi="Georgia" w:cs="Georgia"/>
      <w:color w:val="000000"/>
      <w:sz w:val="26"/>
      <w:szCs w:val="26"/>
      <w:lang w:eastAsia="ru-RU"/>
    </w:rPr>
  </w:style>
  <w:style w:type="paragraph" w:customStyle="1" w:styleId="aff8">
    <w:name w:val="Содержимое врезки"/>
    <w:basedOn w:val="a0"/>
    <w:qFormat/>
  </w:style>
  <w:style w:type="paragraph" w:customStyle="1" w:styleId="aff9">
    <w:name w:val="Содержимое таблицы"/>
    <w:basedOn w:val="a0"/>
    <w:qFormat/>
    <w:pPr>
      <w:suppressLineNumbers/>
    </w:pPr>
  </w:style>
  <w:style w:type="paragraph" w:customStyle="1" w:styleId="affa">
    <w:name w:val="Заголовок таблицы"/>
    <w:basedOn w:val="aff9"/>
    <w:qFormat/>
    <w:pPr>
      <w:jc w:val="center"/>
    </w:pPr>
    <w:rPr>
      <w:b/>
      <w:bCs/>
    </w:rPr>
  </w:style>
  <w:style w:type="table" w:customStyle="1" w:styleId="29">
    <w:name w:val="Сетка таблицы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етка таблиц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0"/>
    <w:rsid w:val="00CF3107"/>
    <w:pPr>
      <w:widowControl/>
      <w:suppressAutoHyphens w:val="0"/>
      <w:spacing w:before="100" w:beforeAutospacing="1" w:after="100" w:afterAutospacing="1" w:line="240" w:lineRule="auto"/>
    </w:pPr>
    <w:rPr>
      <w:sz w:val="24"/>
      <w:szCs w:val="24"/>
      <w:lang w:eastAsia="ru-RU"/>
    </w:rPr>
  </w:style>
  <w:style w:type="character" w:customStyle="1" w:styleId="normaltextrun">
    <w:name w:val="normaltextrun"/>
    <w:basedOn w:val="a1"/>
    <w:rsid w:val="00CF3107"/>
  </w:style>
  <w:style w:type="character" w:customStyle="1" w:styleId="eop">
    <w:name w:val="eop"/>
    <w:basedOn w:val="a1"/>
    <w:rsid w:val="00CF3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6934">
      <w:bodyDiv w:val="1"/>
      <w:marLeft w:val="0"/>
      <w:marRight w:val="0"/>
      <w:marTop w:val="0"/>
      <w:marBottom w:val="0"/>
      <w:divBdr>
        <w:top w:val="none" w:sz="0" w:space="0" w:color="auto"/>
        <w:left w:val="none" w:sz="0" w:space="0" w:color="auto"/>
        <w:bottom w:val="none" w:sz="0" w:space="0" w:color="auto"/>
        <w:right w:val="none" w:sz="0" w:space="0" w:color="auto"/>
      </w:divBdr>
    </w:div>
    <w:div w:id="627006021">
      <w:bodyDiv w:val="1"/>
      <w:marLeft w:val="0"/>
      <w:marRight w:val="0"/>
      <w:marTop w:val="0"/>
      <w:marBottom w:val="0"/>
      <w:divBdr>
        <w:top w:val="none" w:sz="0" w:space="0" w:color="auto"/>
        <w:left w:val="none" w:sz="0" w:space="0" w:color="auto"/>
        <w:bottom w:val="none" w:sz="0" w:space="0" w:color="auto"/>
        <w:right w:val="none" w:sz="0" w:space="0" w:color="auto"/>
      </w:divBdr>
    </w:div>
    <w:div w:id="702485929">
      <w:bodyDiv w:val="1"/>
      <w:marLeft w:val="0"/>
      <w:marRight w:val="0"/>
      <w:marTop w:val="0"/>
      <w:marBottom w:val="0"/>
      <w:divBdr>
        <w:top w:val="none" w:sz="0" w:space="0" w:color="auto"/>
        <w:left w:val="none" w:sz="0" w:space="0" w:color="auto"/>
        <w:bottom w:val="none" w:sz="0" w:space="0" w:color="auto"/>
        <w:right w:val="none" w:sz="0" w:space="0" w:color="auto"/>
      </w:divBdr>
    </w:div>
    <w:div w:id="1086462719">
      <w:bodyDiv w:val="1"/>
      <w:marLeft w:val="0"/>
      <w:marRight w:val="0"/>
      <w:marTop w:val="0"/>
      <w:marBottom w:val="0"/>
      <w:divBdr>
        <w:top w:val="none" w:sz="0" w:space="0" w:color="auto"/>
        <w:left w:val="none" w:sz="0" w:space="0" w:color="auto"/>
        <w:bottom w:val="none" w:sz="0" w:space="0" w:color="auto"/>
        <w:right w:val="none" w:sz="0" w:space="0" w:color="auto"/>
      </w:divBdr>
    </w:div>
    <w:div w:id="2054570468">
      <w:bodyDiv w:val="1"/>
      <w:marLeft w:val="0"/>
      <w:marRight w:val="0"/>
      <w:marTop w:val="0"/>
      <w:marBottom w:val="0"/>
      <w:divBdr>
        <w:top w:val="none" w:sz="0" w:space="0" w:color="auto"/>
        <w:left w:val="none" w:sz="0" w:space="0" w:color="auto"/>
        <w:bottom w:val="none" w:sz="0" w:space="0" w:color="auto"/>
        <w:right w:val="none" w:sz="0" w:space="0" w:color="auto"/>
      </w:divBdr>
    </w:div>
    <w:div w:id="2130391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urkce.yee.org.tr/tr" TargetMode="External"/><Relationship Id="rId18" Type="http://schemas.openxmlformats.org/officeDocument/2006/relationships/hyperlink" Target="https://hosgeldi.com/turk/" TargetMode="External"/><Relationship Id="rId3" Type="http://schemas.openxmlformats.org/officeDocument/2006/relationships/numbering" Target="numbering.xml"/><Relationship Id="rId21" Type="http://schemas.openxmlformats.org/officeDocument/2006/relationships/hyperlink" Target="http://ru.wikipedia.org/wiki/Wiki" TargetMode="External"/><Relationship Id="rId7" Type="http://schemas.openxmlformats.org/officeDocument/2006/relationships/footnotes" Target="footnotes.xml"/><Relationship Id="rId12" Type="http://schemas.openxmlformats.org/officeDocument/2006/relationships/hyperlink" Target="https://www.busuu.com/tr/app/learn-turkish-app" TargetMode="External"/><Relationship Id="rId17" Type="http://schemas.openxmlformats.org/officeDocument/2006/relationships/hyperlink" Target="https://ru.glosbe.com/tr/ru" TargetMode="External"/><Relationship Id="rId2" Type="http://schemas.openxmlformats.org/officeDocument/2006/relationships/customXml" Target="../customXml/item2.xml"/><Relationship Id="rId16" Type="http://schemas.openxmlformats.org/officeDocument/2006/relationships/hyperlink" Target="https://sozluk.gov.tr/?/doyum" TargetMode="External"/><Relationship Id="rId20" Type="http://schemas.openxmlformats.org/officeDocument/2006/relationships/hyperlink" Target="https://openedu.ru/course/spbu/ARBLNG/?session=spring_20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oecsen.com/tr/ogrenme-turkc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openedu.ru/course/spbu/TURK/?session=spring_2021" TargetMode="External"/><Relationship Id="rId23" Type="http://schemas.openxmlformats.org/officeDocument/2006/relationships/fontTable" Target="fontTable.xml"/><Relationship Id="rId10" Type="http://schemas.openxmlformats.org/officeDocument/2006/relationships/hyperlink" Target="https://biblioclub.ru/index.php?page=book&amp;id=117175" TargetMode="External"/><Relationship Id="rId19" Type="http://schemas.openxmlformats.org/officeDocument/2006/relationships/hyperlink" Target="https://vk.com/mediateka_tr" TargetMode="External"/><Relationship Id="rId4" Type="http://schemas.openxmlformats.org/officeDocument/2006/relationships/styles" Target="styles.xml"/><Relationship Id="rId9" Type="http://schemas.openxmlformats.org/officeDocument/2006/relationships/hyperlink" Target="http://www.fa.ru/sveden/Documents/2017/430302-bak-turism.pdf" TargetMode="External"/><Relationship Id="rId14" Type="http://schemas.openxmlformats.org/officeDocument/2006/relationships/hyperlink" Target="https://www.testlericoz.com/turkce-testleri"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AF75FF-E507-4368-B30D-A048FA5CF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10264</Words>
  <Characters>58508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5</cp:revision>
  <cp:lastPrinted>2023-01-15T21:15:00Z</cp:lastPrinted>
  <dcterms:created xsi:type="dcterms:W3CDTF">2024-10-16T06:58:00Z</dcterms:created>
  <dcterms:modified xsi:type="dcterms:W3CDTF">2024-11-27T11:33:00Z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